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07C4" w:rsidRPr="00365321" w:rsidRDefault="005907C4" w:rsidP="005907C4">
      <w:pPr>
        <w:jc w:val="center"/>
        <w:rPr>
          <w:b/>
          <w:sz w:val="28"/>
          <w:szCs w:val="28"/>
        </w:rPr>
      </w:pPr>
      <w:r w:rsidRPr="00365321">
        <w:rPr>
          <w:b/>
          <w:sz w:val="28"/>
          <w:szCs w:val="28"/>
        </w:rPr>
        <w:t>Автономная некоммерческая организация высшего образования</w:t>
      </w:r>
    </w:p>
    <w:p w:rsidR="005907C4" w:rsidRPr="00365321" w:rsidRDefault="005907C4" w:rsidP="005907C4">
      <w:pPr>
        <w:jc w:val="center"/>
        <w:rPr>
          <w:b/>
          <w:sz w:val="28"/>
          <w:szCs w:val="28"/>
        </w:rPr>
      </w:pPr>
      <w:r w:rsidRPr="00365321">
        <w:rPr>
          <w:b/>
          <w:sz w:val="28"/>
          <w:szCs w:val="28"/>
        </w:rPr>
        <w:t>«Открытый университет экономики, управления и права»</w:t>
      </w:r>
    </w:p>
    <w:p w:rsidR="005907C4" w:rsidRPr="00365321" w:rsidRDefault="005907C4" w:rsidP="005907C4">
      <w:pPr>
        <w:jc w:val="center"/>
        <w:rPr>
          <w:sz w:val="28"/>
          <w:szCs w:val="28"/>
        </w:rPr>
      </w:pPr>
      <w:r w:rsidRPr="00365321">
        <w:rPr>
          <w:b/>
          <w:sz w:val="28"/>
          <w:szCs w:val="28"/>
        </w:rPr>
        <w:t>(АНО ВО ОУЭП)</w:t>
      </w:r>
    </w:p>
    <w:p w:rsidR="005907C4" w:rsidRPr="00365321" w:rsidRDefault="005907C4" w:rsidP="005907C4">
      <w:pPr>
        <w:tabs>
          <w:tab w:val="left" w:pos="900"/>
          <w:tab w:val="left" w:pos="1080"/>
        </w:tabs>
        <w:suppressAutoHyphens/>
        <w:ind w:firstLine="709"/>
        <w:jc w:val="both"/>
        <w:rPr>
          <w:b/>
          <w:sz w:val="20"/>
          <w:szCs w:val="20"/>
        </w:rPr>
      </w:pPr>
    </w:p>
    <w:p w:rsidR="005907C4" w:rsidRPr="00365321" w:rsidRDefault="005907C4" w:rsidP="005907C4">
      <w:pPr>
        <w:tabs>
          <w:tab w:val="left" w:pos="900"/>
          <w:tab w:val="left" w:pos="1080"/>
        </w:tabs>
        <w:suppressAutoHyphens/>
        <w:ind w:firstLine="709"/>
        <w:jc w:val="both"/>
        <w:rPr>
          <w:b/>
          <w:sz w:val="20"/>
          <w:szCs w:val="20"/>
        </w:rPr>
      </w:pPr>
    </w:p>
    <w:p w:rsidR="005907C4" w:rsidRPr="00365321" w:rsidRDefault="005907C4" w:rsidP="005907C4">
      <w:pPr>
        <w:tabs>
          <w:tab w:val="left" w:pos="900"/>
          <w:tab w:val="left" w:pos="1080"/>
        </w:tabs>
        <w:suppressAutoHyphens/>
        <w:ind w:firstLine="709"/>
        <w:jc w:val="both"/>
        <w:rPr>
          <w:b/>
          <w:sz w:val="20"/>
          <w:szCs w:val="20"/>
        </w:rPr>
      </w:pPr>
    </w:p>
    <w:p w:rsidR="005907C4" w:rsidRPr="00365321" w:rsidRDefault="005907C4" w:rsidP="005907C4">
      <w:pPr>
        <w:tabs>
          <w:tab w:val="left" w:pos="900"/>
          <w:tab w:val="left" w:pos="1080"/>
        </w:tabs>
        <w:suppressAutoHyphens/>
        <w:ind w:firstLine="709"/>
        <w:jc w:val="both"/>
        <w:rPr>
          <w:b/>
          <w:sz w:val="20"/>
          <w:szCs w:val="20"/>
        </w:rPr>
      </w:pPr>
    </w:p>
    <w:p w:rsidR="005907C4" w:rsidRPr="000C11EC" w:rsidRDefault="005907C4" w:rsidP="005907C4">
      <w:pPr>
        <w:tabs>
          <w:tab w:val="left" w:pos="900"/>
          <w:tab w:val="left" w:pos="1080"/>
        </w:tabs>
        <w:suppressAutoHyphens/>
        <w:ind w:firstLine="709"/>
        <w:jc w:val="right"/>
        <w:rPr>
          <w:b/>
          <w:sz w:val="20"/>
          <w:szCs w:val="20"/>
        </w:rPr>
      </w:pPr>
      <w:r w:rsidRPr="000C11EC">
        <w:rPr>
          <w:b/>
          <w:sz w:val="20"/>
          <w:szCs w:val="20"/>
        </w:rPr>
        <w:t>УТВЕРЖДАЮ:</w:t>
      </w:r>
    </w:p>
    <w:p w:rsidR="005907C4" w:rsidRPr="000C11EC" w:rsidRDefault="005907C4" w:rsidP="005907C4">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5907C4" w:rsidRPr="000C11EC" w:rsidRDefault="005907C4" w:rsidP="005907C4">
      <w:pPr>
        <w:tabs>
          <w:tab w:val="left" w:pos="900"/>
          <w:tab w:val="left" w:pos="1080"/>
        </w:tabs>
        <w:suppressAutoHyphens/>
        <w:ind w:firstLine="709"/>
        <w:jc w:val="right"/>
        <w:rPr>
          <w:sz w:val="20"/>
          <w:szCs w:val="20"/>
        </w:rPr>
      </w:pPr>
    </w:p>
    <w:p w:rsidR="005907C4" w:rsidRPr="000C11EC" w:rsidRDefault="005907C4" w:rsidP="005907C4">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5907C4" w:rsidRPr="000C11EC" w:rsidRDefault="005907C4" w:rsidP="005907C4">
      <w:pPr>
        <w:tabs>
          <w:tab w:val="left" w:pos="900"/>
          <w:tab w:val="left" w:pos="1080"/>
        </w:tabs>
        <w:suppressAutoHyphens/>
        <w:ind w:firstLine="709"/>
        <w:jc w:val="right"/>
        <w:rPr>
          <w:sz w:val="20"/>
          <w:szCs w:val="20"/>
        </w:rPr>
      </w:pPr>
      <w:r w:rsidRPr="000C11EC">
        <w:rPr>
          <w:sz w:val="20"/>
          <w:szCs w:val="20"/>
        </w:rPr>
        <w:t>19 апреля 2023 г.</w:t>
      </w:r>
    </w:p>
    <w:p w:rsidR="005907C4" w:rsidRPr="000C11EC" w:rsidRDefault="005907C4" w:rsidP="005907C4">
      <w:pPr>
        <w:tabs>
          <w:tab w:val="left" w:pos="900"/>
          <w:tab w:val="left" w:pos="1080"/>
        </w:tabs>
        <w:suppressAutoHyphens/>
        <w:ind w:firstLine="709"/>
        <w:jc w:val="right"/>
        <w:rPr>
          <w:sz w:val="20"/>
          <w:szCs w:val="20"/>
        </w:rPr>
      </w:pPr>
    </w:p>
    <w:p w:rsidR="005907C4" w:rsidRPr="000C11EC" w:rsidRDefault="005907C4" w:rsidP="005907C4">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5907C4" w:rsidRPr="000C11EC" w:rsidRDefault="005907C4" w:rsidP="005907C4">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802729" w:rsidRDefault="00802729" w:rsidP="00802729">
      <w:pPr>
        <w:jc w:val="center"/>
      </w:pPr>
    </w:p>
    <w:p w:rsidR="005907C4" w:rsidRDefault="005907C4" w:rsidP="00802729">
      <w:pPr>
        <w:jc w:val="center"/>
      </w:pPr>
    </w:p>
    <w:p w:rsidR="005907C4" w:rsidRDefault="005907C4" w:rsidP="00802729">
      <w:pPr>
        <w:jc w:val="center"/>
      </w:pPr>
    </w:p>
    <w:p w:rsidR="005907C4" w:rsidRPr="003D14DD" w:rsidRDefault="005907C4" w:rsidP="00802729">
      <w:pPr>
        <w:jc w:val="center"/>
      </w:pPr>
    </w:p>
    <w:p w:rsidR="00802729" w:rsidRPr="003D14DD" w:rsidRDefault="00802729" w:rsidP="00802729">
      <w:pPr>
        <w:tabs>
          <w:tab w:val="left" w:pos="900"/>
          <w:tab w:val="left" w:pos="1080"/>
        </w:tabs>
        <w:suppressAutoHyphens/>
        <w:ind w:firstLine="709"/>
        <w:jc w:val="center"/>
        <w:rPr>
          <w:b/>
        </w:rPr>
      </w:pPr>
      <w:r w:rsidRPr="003D14DD">
        <w:rPr>
          <w:b/>
        </w:rPr>
        <w:t>РАБОЧАЯ ПРОГРАММА</w:t>
      </w:r>
    </w:p>
    <w:p w:rsidR="00802729" w:rsidRPr="003D14DD" w:rsidRDefault="00802729" w:rsidP="00802729">
      <w:pPr>
        <w:jc w:val="center"/>
      </w:pPr>
    </w:p>
    <w:p w:rsidR="00802729" w:rsidRPr="003D14DD" w:rsidRDefault="00802729" w:rsidP="00802729">
      <w:pPr>
        <w:jc w:val="center"/>
        <w:rPr>
          <w:b/>
        </w:rPr>
      </w:pPr>
      <w:r w:rsidRPr="003D14DD">
        <w:rPr>
          <w:b/>
        </w:rPr>
        <w:t>по дисциплине</w:t>
      </w:r>
    </w:p>
    <w:p w:rsidR="00802729" w:rsidRPr="003D14DD" w:rsidRDefault="00802729" w:rsidP="00802729">
      <w:pPr>
        <w:jc w:val="center"/>
      </w:pPr>
    </w:p>
    <w:p w:rsidR="00802729" w:rsidRPr="003D14DD" w:rsidRDefault="00802729" w:rsidP="003231BD">
      <w:pPr>
        <w:tabs>
          <w:tab w:val="left" w:pos="900"/>
          <w:tab w:val="left" w:pos="1080"/>
        </w:tabs>
        <w:suppressAutoHyphens/>
        <w:ind w:firstLine="709"/>
        <w:jc w:val="center"/>
      </w:pPr>
      <w:r w:rsidRPr="003D14DD">
        <w:t>Наименование дисциплины Б1.О.11 Педагогический менеджмент</w:t>
      </w:r>
    </w:p>
    <w:p w:rsidR="00802729" w:rsidRPr="003D14DD" w:rsidRDefault="00802729" w:rsidP="003231BD">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802729" w:rsidRPr="003D14DD" w:rsidRDefault="00802729" w:rsidP="00802729">
      <w:pPr>
        <w:jc w:val="center"/>
      </w:pPr>
    </w:p>
    <w:p w:rsidR="00802729" w:rsidRPr="003D14DD" w:rsidRDefault="00802729" w:rsidP="00802729">
      <w:pPr>
        <w:jc w:val="center"/>
      </w:pPr>
    </w:p>
    <w:p w:rsidR="00802729" w:rsidRPr="003D14DD" w:rsidRDefault="00802729" w:rsidP="00802729">
      <w:pPr>
        <w:jc w:val="center"/>
      </w:pPr>
    </w:p>
    <w:p w:rsidR="00802729" w:rsidRPr="003D14DD" w:rsidRDefault="00802729" w:rsidP="00802729">
      <w:pPr>
        <w:jc w:val="center"/>
      </w:pPr>
    </w:p>
    <w:p w:rsidR="00802729" w:rsidRPr="003D14DD" w:rsidRDefault="00802729" w:rsidP="00802729">
      <w:pPr>
        <w:jc w:val="right"/>
        <w:rPr>
          <w:sz w:val="20"/>
          <w:szCs w:val="20"/>
        </w:rPr>
      </w:pPr>
    </w:p>
    <w:p w:rsidR="00802729" w:rsidRPr="003D14DD" w:rsidRDefault="00802729" w:rsidP="00802729">
      <w:pPr>
        <w:tabs>
          <w:tab w:val="left" w:pos="900"/>
          <w:tab w:val="left" w:pos="1080"/>
        </w:tabs>
        <w:suppressAutoHyphens/>
        <w:ind w:firstLine="709"/>
        <w:jc w:val="right"/>
        <w:rPr>
          <w:sz w:val="20"/>
          <w:szCs w:val="20"/>
        </w:rPr>
      </w:pPr>
    </w:p>
    <w:p w:rsidR="00802729" w:rsidRPr="003D14DD" w:rsidRDefault="00802729" w:rsidP="00802729">
      <w:pPr>
        <w:tabs>
          <w:tab w:val="left" w:pos="6405"/>
        </w:tabs>
        <w:rPr>
          <w:sz w:val="20"/>
          <w:szCs w:val="20"/>
        </w:rPr>
      </w:pPr>
      <w:r w:rsidRPr="003D14DD">
        <w:rPr>
          <w:sz w:val="20"/>
          <w:szCs w:val="20"/>
        </w:rPr>
        <w:tab/>
      </w:r>
    </w:p>
    <w:p w:rsidR="00802729" w:rsidRPr="003D14DD" w:rsidRDefault="00802729" w:rsidP="00802729">
      <w:pPr>
        <w:jc w:val="right"/>
      </w:pPr>
    </w:p>
    <w:p w:rsidR="00802729" w:rsidRPr="003D14DD" w:rsidRDefault="00802729" w:rsidP="00802729">
      <w:pPr>
        <w:jc w:val="right"/>
      </w:pPr>
    </w:p>
    <w:p w:rsidR="00802729" w:rsidRPr="003D14DD" w:rsidRDefault="00802729" w:rsidP="00802729">
      <w:pPr>
        <w:jc w:val="right"/>
      </w:pPr>
    </w:p>
    <w:p w:rsidR="00802729" w:rsidRPr="003D14DD" w:rsidRDefault="00802729" w:rsidP="00802729">
      <w:pPr>
        <w:jc w:val="right"/>
      </w:pPr>
    </w:p>
    <w:p w:rsidR="00802729" w:rsidRPr="003D14DD" w:rsidRDefault="00802729" w:rsidP="00802729">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802729" w:rsidRPr="003D14DD" w:rsidRDefault="00802729" w:rsidP="00802729">
      <w:pPr>
        <w:tabs>
          <w:tab w:val="left" w:pos="900"/>
          <w:tab w:val="left" w:pos="1080"/>
        </w:tabs>
        <w:suppressAutoHyphens/>
        <w:ind w:firstLine="709"/>
        <w:rPr>
          <w:sz w:val="20"/>
          <w:szCs w:val="20"/>
          <w:u w:val="single"/>
        </w:rPr>
      </w:pPr>
    </w:p>
    <w:p w:rsidR="00802729" w:rsidRPr="003D14DD" w:rsidRDefault="00802729" w:rsidP="00802729">
      <w:pPr>
        <w:tabs>
          <w:tab w:val="left" w:pos="900"/>
          <w:tab w:val="left" w:pos="1080"/>
        </w:tabs>
        <w:suppressAutoHyphens/>
        <w:ind w:firstLine="709"/>
        <w:rPr>
          <w:sz w:val="20"/>
          <w:szCs w:val="20"/>
          <w:u w:val="single"/>
        </w:rPr>
      </w:pPr>
    </w:p>
    <w:p w:rsidR="00802729" w:rsidRPr="003D14DD" w:rsidRDefault="00802729" w:rsidP="00802729">
      <w:pPr>
        <w:ind w:firstLine="680"/>
        <w:rPr>
          <w:b/>
          <w:sz w:val="20"/>
          <w:szCs w:val="20"/>
        </w:rPr>
      </w:pPr>
      <w:r w:rsidRPr="003D14DD">
        <w:rPr>
          <w:b/>
          <w:sz w:val="20"/>
          <w:szCs w:val="20"/>
        </w:rPr>
        <w:t xml:space="preserve">Разработчик: </w:t>
      </w:r>
    </w:p>
    <w:p w:rsidR="00802729" w:rsidRPr="003D14DD" w:rsidRDefault="00802729" w:rsidP="00802729">
      <w:pPr>
        <w:tabs>
          <w:tab w:val="left" w:pos="900"/>
          <w:tab w:val="left" w:pos="1080"/>
        </w:tabs>
        <w:suppressAutoHyphens/>
        <w:ind w:firstLine="709"/>
        <w:rPr>
          <w:sz w:val="20"/>
          <w:szCs w:val="20"/>
          <w:u w:val="single"/>
        </w:rPr>
      </w:pPr>
      <w:proofErr w:type="spellStart"/>
      <w:r w:rsidRPr="003D14DD">
        <w:rPr>
          <w:bCs/>
          <w:sz w:val="20"/>
          <w:szCs w:val="20"/>
        </w:rPr>
        <w:t>Масягин</w:t>
      </w:r>
      <w:proofErr w:type="spellEnd"/>
      <w:r w:rsidRPr="003D14DD">
        <w:rPr>
          <w:bCs/>
          <w:sz w:val="20"/>
          <w:szCs w:val="20"/>
        </w:rPr>
        <w:t xml:space="preserve"> В.П., </w:t>
      </w:r>
      <w:proofErr w:type="spellStart"/>
      <w:r w:rsidRPr="003D14DD">
        <w:rPr>
          <w:bCs/>
          <w:sz w:val="20"/>
          <w:szCs w:val="20"/>
        </w:rPr>
        <w:t>д.пед.н</w:t>
      </w:r>
      <w:proofErr w:type="spellEnd"/>
      <w:r w:rsidRPr="003D14DD">
        <w:rPr>
          <w:bCs/>
          <w:sz w:val="20"/>
          <w:szCs w:val="20"/>
        </w:rPr>
        <w:t>., проф.</w:t>
      </w:r>
    </w:p>
    <w:p w:rsidR="00802729" w:rsidRPr="003D14DD" w:rsidRDefault="00802729" w:rsidP="00802729">
      <w:pPr>
        <w:tabs>
          <w:tab w:val="left" w:pos="900"/>
          <w:tab w:val="left" w:pos="1080"/>
        </w:tabs>
        <w:suppressAutoHyphens/>
        <w:ind w:firstLine="709"/>
        <w:rPr>
          <w:sz w:val="20"/>
          <w:szCs w:val="20"/>
          <w:u w:val="single"/>
        </w:rPr>
      </w:pPr>
    </w:p>
    <w:p w:rsidR="00802729" w:rsidRPr="00180607" w:rsidRDefault="00802729" w:rsidP="00A53F62">
      <w:pPr>
        <w:rPr>
          <w:sz w:val="20"/>
          <w:szCs w:val="20"/>
        </w:rPr>
      </w:pPr>
    </w:p>
    <w:p w:rsidR="00802729" w:rsidRPr="003D14DD" w:rsidRDefault="00802729" w:rsidP="00802729">
      <w:pPr>
        <w:ind w:firstLine="709"/>
        <w:jc w:val="center"/>
        <w:rPr>
          <w:sz w:val="20"/>
          <w:szCs w:val="20"/>
        </w:rPr>
      </w:pPr>
    </w:p>
    <w:p w:rsidR="00802729" w:rsidRPr="003D14DD" w:rsidRDefault="00802729" w:rsidP="00802729">
      <w:pPr>
        <w:ind w:firstLine="709"/>
        <w:jc w:val="center"/>
        <w:rPr>
          <w:sz w:val="20"/>
          <w:szCs w:val="20"/>
        </w:rPr>
      </w:pPr>
    </w:p>
    <w:p w:rsidR="00802729" w:rsidRPr="003D14DD" w:rsidRDefault="00802729" w:rsidP="00802729">
      <w:pPr>
        <w:ind w:firstLine="709"/>
        <w:jc w:val="center"/>
        <w:rPr>
          <w:sz w:val="20"/>
          <w:szCs w:val="20"/>
        </w:rPr>
      </w:pPr>
    </w:p>
    <w:p w:rsidR="00802729" w:rsidRPr="003D14DD" w:rsidRDefault="00802729" w:rsidP="00802729">
      <w:pPr>
        <w:ind w:firstLine="709"/>
        <w:jc w:val="center"/>
        <w:rPr>
          <w:sz w:val="20"/>
          <w:szCs w:val="20"/>
        </w:rPr>
      </w:pPr>
    </w:p>
    <w:p w:rsidR="00802729" w:rsidRPr="003D14DD" w:rsidRDefault="00802729" w:rsidP="00802729">
      <w:pPr>
        <w:ind w:firstLine="709"/>
        <w:jc w:val="center"/>
        <w:rPr>
          <w:sz w:val="20"/>
          <w:szCs w:val="20"/>
        </w:rPr>
      </w:pPr>
    </w:p>
    <w:p w:rsidR="00802729" w:rsidRPr="003D14DD" w:rsidRDefault="00802729" w:rsidP="00802729">
      <w:pPr>
        <w:ind w:firstLine="709"/>
        <w:jc w:val="center"/>
        <w:rPr>
          <w:sz w:val="20"/>
          <w:szCs w:val="20"/>
        </w:rPr>
      </w:pPr>
      <w:r w:rsidRPr="003D14DD">
        <w:rPr>
          <w:sz w:val="20"/>
          <w:szCs w:val="20"/>
        </w:rPr>
        <w:t>Москва 202</w:t>
      </w:r>
      <w:r w:rsidR="005907C4">
        <w:rPr>
          <w:sz w:val="20"/>
          <w:szCs w:val="20"/>
        </w:rPr>
        <w:t>3</w:t>
      </w:r>
      <w:bookmarkStart w:id="0" w:name="_GoBack"/>
      <w:bookmarkEnd w:id="0"/>
    </w:p>
    <w:p w:rsidR="00802729" w:rsidRPr="003D14DD" w:rsidRDefault="00802729" w:rsidP="00802729">
      <w:pPr>
        <w:ind w:firstLine="709"/>
        <w:jc w:val="center"/>
        <w:rPr>
          <w:sz w:val="20"/>
          <w:szCs w:val="20"/>
        </w:rPr>
      </w:pPr>
    </w:p>
    <w:p w:rsidR="00802729" w:rsidRPr="003D14DD" w:rsidRDefault="00802729" w:rsidP="00802729">
      <w:pPr>
        <w:ind w:firstLine="709"/>
        <w:rPr>
          <w:b/>
          <w:sz w:val="20"/>
          <w:szCs w:val="20"/>
        </w:rPr>
      </w:pPr>
      <w:r w:rsidRPr="003D14DD">
        <w:rPr>
          <w:sz w:val="20"/>
          <w:szCs w:val="20"/>
        </w:rPr>
        <w:br w:type="page"/>
      </w:r>
      <w:r w:rsidRPr="003D14DD">
        <w:rPr>
          <w:b/>
          <w:sz w:val="20"/>
          <w:szCs w:val="20"/>
        </w:rPr>
        <w:lastRenderedPageBreak/>
        <w:t xml:space="preserve"> </w:t>
      </w:r>
    </w:p>
    <w:p w:rsidR="00802729" w:rsidRPr="003D14DD" w:rsidRDefault="00802729" w:rsidP="00802729">
      <w:pPr>
        <w:ind w:firstLine="709"/>
        <w:rPr>
          <w:b/>
          <w:sz w:val="20"/>
          <w:szCs w:val="20"/>
        </w:rPr>
      </w:pPr>
      <w:r w:rsidRPr="003D14DD">
        <w:rPr>
          <w:b/>
          <w:sz w:val="20"/>
          <w:szCs w:val="20"/>
        </w:rPr>
        <w:t>1. Цели и задачи дисциплины</w:t>
      </w:r>
    </w:p>
    <w:p w:rsidR="00802729" w:rsidRPr="003D14DD" w:rsidRDefault="00802729" w:rsidP="00802729">
      <w:pPr>
        <w:tabs>
          <w:tab w:val="left" w:pos="-284"/>
          <w:tab w:val="left" w:pos="900"/>
        </w:tabs>
        <w:suppressAutoHyphens/>
        <w:ind w:firstLine="709"/>
        <w:jc w:val="both"/>
        <w:rPr>
          <w:sz w:val="20"/>
          <w:szCs w:val="20"/>
        </w:rPr>
      </w:pPr>
      <w:r w:rsidRPr="003D14DD">
        <w:rPr>
          <w:b/>
          <w:i/>
          <w:sz w:val="20"/>
          <w:szCs w:val="20"/>
        </w:rPr>
        <w:t>Цель дисциплины</w:t>
      </w:r>
      <w:r w:rsidRPr="003D14DD">
        <w:rPr>
          <w:sz w:val="20"/>
          <w:szCs w:val="20"/>
        </w:rPr>
        <w:t xml:space="preserve"> – формирование у обучающихся системы знаний, навыков, умений, универсальных компетенций и общепрофессиональной компетенции в области педагогического менеджмента.</w:t>
      </w:r>
    </w:p>
    <w:p w:rsidR="00802729" w:rsidRPr="003D14DD" w:rsidRDefault="00802729" w:rsidP="00802729">
      <w:pPr>
        <w:tabs>
          <w:tab w:val="left" w:pos="900"/>
        </w:tabs>
        <w:suppressAutoHyphens/>
        <w:ind w:firstLine="709"/>
        <w:jc w:val="both"/>
        <w:rPr>
          <w:sz w:val="20"/>
          <w:szCs w:val="20"/>
        </w:rPr>
      </w:pPr>
      <w:r w:rsidRPr="003D14DD">
        <w:rPr>
          <w:b/>
          <w:i/>
          <w:sz w:val="20"/>
          <w:szCs w:val="20"/>
        </w:rPr>
        <w:t>Задачи дисциплины:</w:t>
      </w:r>
    </w:p>
    <w:p w:rsidR="00802729" w:rsidRPr="003D14DD" w:rsidRDefault="00802729" w:rsidP="00802729">
      <w:pPr>
        <w:numPr>
          <w:ilvl w:val="0"/>
          <w:numId w:val="21"/>
        </w:numPr>
        <w:suppressAutoHyphens/>
        <w:ind w:left="0" w:firstLine="709"/>
        <w:jc w:val="both"/>
        <w:rPr>
          <w:sz w:val="20"/>
        </w:rPr>
      </w:pPr>
      <w:r w:rsidRPr="003D14DD">
        <w:rPr>
          <w:sz w:val="20"/>
        </w:rPr>
        <w:t xml:space="preserve">освоение обучающимися теоретических основ </w:t>
      </w:r>
      <w:r w:rsidRPr="003D14DD">
        <w:rPr>
          <w:sz w:val="20"/>
          <w:szCs w:val="20"/>
        </w:rPr>
        <w:t>педагогического менеджмента</w:t>
      </w:r>
      <w:r w:rsidRPr="003D14DD">
        <w:rPr>
          <w:sz w:val="20"/>
        </w:rPr>
        <w:t xml:space="preserve">, </w:t>
      </w:r>
      <w:r w:rsidRPr="003D14DD">
        <w:rPr>
          <w:sz w:val="20"/>
          <w:szCs w:val="20"/>
        </w:rPr>
        <w:t xml:space="preserve">необходимых знаний об </w:t>
      </w:r>
      <w:r w:rsidRPr="003D14DD">
        <w:rPr>
          <w:color w:val="0D0D0D"/>
          <w:sz w:val="20"/>
          <w:szCs w:val="20"/>
        </w:rPr>
        <w:t>основных п</w:t>
      </w:r>
      <w:r w:rsidRPr="003D14DD">
        <w:rPr>
          <w:sz w:val="20"/>
          <w:szCs w:val="20"/>
        </w:rPr>
        <w:t>утях повышения его эффективности, направленных</w:t>
      </w:r>
      <w:r w:rsidRPr="003D14DD">
        <w:rPr>
          <w:color w:val="0D0D0D"/>
          <w:sz w:val="20"/>
          <w:szCs w:val="20"/>
        </w:rPr>
        <w:t xml:space="preserve"> на применение информационных технологий в </w:t>
      </w:r>
      <w:r w:rsidRPr="003D14DD">
        <w:rPr>
          <w:sz w:val="20"/>
          <w:szCs w:val="20"/>
        </w:rPr>
        <w:t xml:space="preserve">руководстве органами образования и образовательными организациями, </w:t>
      </w:r>
      <w:r w:rsidRPr="003D14DD">
        <w:rPr>
          <w:color w:val="0D0D0D"/>
          <w:sz w:val="20"/>
          <w:szCs w:val="20"/>
        </w:rPr>
        <w:t xml:space="preserve">совершенствование </w:t>
      </w:r>
      <w:r w:rsidRPr="003D14DD">
        <w:rPr>
          <w:sz w:val="20"/>
          <w:szCs w:val="20"/>
        </w:rPr>
        <w:t xml:space="preserve">организации взаимодействия участников образовательных отношений, </w:t>
      </w:r>
      <w:r w:rsidRPr="003D14DD">
        <w:rPr>
          <w:color w:val="0D0D0D"/>
          <w:sz w:val="20"/>
          <w:szCs w:val="20"/>
        </w:rPr>
        <w:t xml:space="preserve">формирование </w:t>
      </w:r>
      <w:r w:rsidRPr="003D14DD">
        <w:rPr>
          <w:sz w:val="20"/>
          <w:szCs w:val="20"/>
        </w:rPr>
        <w:t xml:space="preserve">командной работы в образовательной организации </w:t>
      </w:r>
      <w:r w:rsidRPr="003D14DD">
        <w:rPr>
          <w:bCs/>
          <w:sz w:val="20"/>
          <w:szCs w:val="20"/>
        </w:rPr>
        <w:t>профессионального образования</w:t>
      </w:r>
      <w:r w:rsidRPr="003D14DD">
        <w:rPr>
          <w:sz w:val="20"/>
          <w:szCs w:val="20"/>
        </w:rPr>
        <w:t xml:space="preserve"> для результативности управления, </w:t>
      </w:r>
      <w:r w:rsidRPr="003D14DD">
        <w:rPr>
          <w:color w:val="0D0D0D"/>
          <w:sz w:val="20"/>
          <w:szCs w:val="20"/>
        </w:rPr>
        <w:t>повышение квалификации менеджеров системы образования и стимулирование развития у педагогических работников э</w:t>
      </w:r>
      <w:r w:rsidRPr="003D14DD">
        <w:rPr>
          <w:sz w:val="20"/>
          <w:szCs w:val="20"/>
        </w:rPr>
        <w:t xml:space="preserve">ффективного </w:t>
      </w:r>
      <w:r w:rsidRPr="003D14DD">
        <w:rPr>
          <w:color w:val="0D0D0D"/>
          <w:sz w:val="20"/>
          <w:szCs w:val="20"/>
        </w:rPr>
        <w:t xml:space="preserve">педагогического </w:t>
      </w:r>
      <w:proofErr w:type="spellStart"/>
      <w:r w:rsidRPr="003D14DD">
        <w:rPr>
          <w:sz w:val="20"/>
          <w:szCs w:val="20"/>
        </w:rPr>
        <w:t>самоменеджмента</w:t>
      </w:r>
      <w:proofErr w:type="spellEnd"/>
      <w:r w:rsidRPr="003D14DD">
        <w:rPr>
          <w:sz w:val="20"/>
          <w:szCs w:val="20"/>
        </w:rPr>
        <w:t>;</w:t>
      </w:r>
    </w:p>
    <w:p w:rsidR="00802729" w:rsidRPr="003D14DD" w:rsidRDefault="00802729" w:rsidP="00802729">
      <w:pPr>
        <w:numPr>
          <w:ilvl w:val="0"/>
          <w:numId w:val="21"/>
        </w:numPr>
        <w:tabs>
          <w:tab w:val="left" w:pos="0"/>
          <w:tab w:val="left" w:pos="142"/>
          <w:tab w:val="left" w:pos="851"/>
        </w:tabs>
        <w:suppressAutoHyphens/>
        <w:ind w:left="0" w:firstLine="709"/>
        <w:jc w:val="both"/>
        <w:rPr>
          <w:sz w:val="20"/>
          <w:szCs w:val="20"/>
        </w:rPr>
      </w:pPr>
      <w:r w:rsidRPr="003D14DD">
        <w:rPr>
          <w:sz w:val="20"/>
          <w:szCs w:val="20"/>
        </w:rPr>
        <w:t xml:space="preserve">овладение студентами практическими навыками и умениями, необходимыми для осуществления педагогического менеджмента в образовательных организациях профессионального </w:t>
      </w:r>
      <w:r w:rsidRPr="003D14DD">
        <w:rPr>
          <w:color w:val="000000"/>
          <w:sz w:val="20"/>
          <w:szCs w:val="20"/>
          <w:shd w:val="clear" w:color="auto" w:fill="FFFFFF"/>
        </w:rPr>
        <w:t>образования (обучения)</w:t>
      </w:r>
      <w:r w:rsidRPr="003D14DD">
        <w:rPr>
          <w:sz w:val="20"/>
          <w:szCs w:val="20"/>
        </w:rPr>
        <w:t>;</w:t>
      </w:r>
    </w:p>
    <w:p w:rsidR="00802729" w:rsidRPr="003D14DD" w:rsidRDefault="00802729" w:rsidP="00802729">
      <w:pPr>
        <w:numPr>
          <w:ilvl w:val="0"/>
          <w:numId w:val="21"/>
        </w:numPr>
        <w:tabs>
          <w:tab w:val="left" w:pos="0"/>
          <w:tab w:val="left" w:pos="142"/>
          <w:tab w:val="left" w:pos="851"/>
        </w:tabs>
        <w:suppressAutoHyphens/>
        <w:ind w:left="0" w:firstLine="709"/>
        <w:jc w:val="both"/>
        <w:rPr>
          <w:sz w:val="20"/>
          <w:szCs w:val="20"/>
        </w:rPr>
      </w:pPr>
      <w:r w:rsidRPr="003D14DD">
        <w:rPr>
          <w:sz w:val="20"/>
          <w:szCs w:val="20"/>
        </w:rPr>
        <w:t xml:space="preserve">формирование у обучающихся навыков и умений самостоятельного анализа, синтеза и обобщения научной, учебной и методической информации в сфере педагогического менеджмента в профессиональном </w:t>
      </w:r>
      <w:r w:rsidRPr="003D14DD">
        <w:rPr>
          <w:color w:val="000000"/>
          <w:sz w:val="20"/>
          <w:szCs w:val="20"/>
          <w:shd w:val="clear" w:color="auto" w:fill="FFFFFF"/>
        </w:rPr>
        <w:t>образовании (обучении)</w:t>
      </w:r>
      <w:r w:rsidRPr="003D14DD">
        <w:rPr>
          <w:sz w:val="20"/>
          <w:szCs w:val="20"/>
        </w:rPr>
        <w:t>.</w:t>
      </w:r>
    </w:p>
    <w:p w:rsidR="00802729" w:rsidRPr="003D14DD" w:rsidRDefault="00802729" w:rsidP="00802729">
      <w:pPr>
        <w:ind w:firstLine="709"/>
        <w:rPr>
          <w:b/>
          <w:sz w:val="20"/>
          <w:szCs w:val="20"/>
        </w:rPr>
      </w:pPr>
    </w:p>
    <w:p w:rsidR="00802729" w:rsidRPr="003D14DD" w:rsidRDefault="00802729" w:rsidP="00802729">
      <w:pPr>
        <w:ind w:firstLine="709"/>
        <w:rPr>
          <w:b/>
          <w:sz w:val="20"/>
          <w:szCs w:val="20"/>
        </w:rPr>
      </w:pPr>
      <w:r w:rsidRPr="003D14DD">
        <w:rPr>
          <w:b/>
          <w:sz w:val="20"/>
          <w:szCs w:val="20"/>
        </w:rPr>
        <w:t>2. Место дисциплины в структуре ОП</w:t>
      </w:r>
    </w:p>
    <w:p w:rsidR="00802729" w:rsidRPr="003D14DD" w:rsidRDefault="00802729" w:rsidP="00802729">
      <w:pPr>
        <w:ind w:firstLine="709"/>
        <w:rPr>
          <w:sz w:val="20"/>
          <w:szCs w:val="20"/>
        </w:rPr>
      </w:pPr>
      <w:r w:rsidRPr="003D14DD">
        <w:rPr>
          <w:sz w:val="20"/>
          <w:szCs w:val="20"/>
        </w:rPr>
        <w:t>Дисциплина «Педагогический менеджмент» относится к дисциплинам обязательной части Блока 1.</w:t>
      </w:r>
    </w:p>
    <w:p w:rsidR="00802729" w:rsidRPr="003D14DD" w:rsidRDefault="00802729" w:rsidP="00802729">
      <w:pPr>
        <w:ind w:firstLine="709"/>
        <w:rPr>
          <w:b/>
          <w:i/>
          <w:sz w:val="20"/>
          <w:szCs w:val="20"/>
        </w:rPr>
      </w:pPr>
    </w:p>
    <w:p w:rsidR="00802729" w:rsidRPr="003D14DD" w:rsidRDefault="00802729" w:rsidP="00802729">
      <w:pPr>
        <w:pStyle w:val="af3"/>
        <w:tabs>
          <w:tab w:val="left" w:pos="240"/>
          <w:tab w:val="left" w:pos="840"/>
          <w:tab w:val="left" w:pos="900"/>
        </w:tabs>
        <w:autoSpaceDE/>
        <w:adjustRightInd/>
        <w:ind w:firstLine="709"/>
        <w:jc w:val="both"/>
        <w:rPr>
          <w:rFonts w:ascii="Times New Roman" w:hAnsi="Times New Roman"/>
          <w:b/>
        </w:rPr>
      </w:pPr>
      <w:r w:rsidRPr="003D14DD">
        <w:rPr>
          <w:rFonts w:ascii="Times New Roman" w:hAnsi="Times New Roman"/>
          <w:b/>
        </w:rPr>
        <w:t>3. Планируемые результаты обучения по дисциплине</w:t>
      </w:r>
    </w:p>
    <w:p w:rsidR="00802729" w:rsidRPr="003D14DD" w:rsidRDefault="00802729" w:rsidP="00802729">
      <w:pPr>
        <w:tabs>
          <w:tab w:val="left" w:pos="900"/>
          <w:tab w:val="left" w:pos="2520"/>
        </w:tabs>
        <w:ind w:firstLine="720"/>
        <w:rPr>
          <w:sz w:val="20"/>
          <w:szCs w:val="20"/>
        </w:rPr>
      </w:pPr>
      <w:r w:rsidRPr="003D14DD">
        <w:rPr>
          <w:sz w:val="20"/>
          <w:szCs w:val="20"/>
        </w:rPr>
        <w:t>В результате изучения дисциплины обучающийся должен освоить:</w:t>
      </w:r>
    </w:p>
    <w:p w:rsidR="00802729" w:rsidRPr="003D14DD" w:rsidRDefault="00802729" w:rsidP="00802729">
      <w:pPr>
        <w:tabs>
          <w:tab w:val="left" w:pos="900"/>
        </w:tabs>
        <w:ind w:firstLine="709"/>
        <w:rPr>
          <w:i/>
          <w:sz w:val="20"/>
          <w:szCs w:val="20"/>
        </w:rPr>
      </w:pPr>
      <w:r w:rsidRPr="003D14DD">
        <w:rPr>
          <w:i/>
          <w:sz w:val="20"/>
          <w:szCs w:val="20"/>
        </w:rPr>
        <w:t>Универсальные компетенции:</w:t>
      </w:r>
    </w:p>
    <w:p w:rsidR="00802729" w:rsidRPr="003D14DD" w:rsidRDefault="00802729" w:rsidP="00802729">
      <w:pPr>
        <w:ind w:firstLine="709"/>
        <w:rPr>
          <w:sz w:val="20"/>
          <w:szCs w:val="20"/>
        </w:rPr>
      </w:pPr>
      <w:r w:rsidRPr="003D14DD">
        <w:rPr>
          <w:sz w:val="20"/>
          <w:szCs w:val="20"/>
        </w:rPr>
        <w:t>УК-3. Способен организовывать и руководить работой команды, вырабатывая командную стратегию для достижения поставленной цели</w:t>
      </w:r>
    </w:p>
    <w:p w:rsidR="00802729" w:rsidRPr="003D14DD" w:rsidRDefault="00E04C7A" w:rsidP="00802729">
      <w:pPr>
        <w:tabs>
          <w:tab w:val="left" w:pos="900"/>
        </w:tabs>
        <w:ind w:firstLine="709"/>
        <w:rPr>
          <w:sz w:val="20"/>
          <w:szCs w:val="20"/>
        </w:rPr>
      </w:pPr>
      <w:r w:rsidRPr="003D14DD">
        <w:rPr>
          <w:i/>
          <w:sz w:val="20"/>
          <w:szCs w:val="20"/>
        </w:rPr>
        <w:t>Общепрофессиональную компетенцию</w:t>
      </w:r>
      <w:r w:rsidR="00802729" w:rsidRPr="003D14DD">
        <w:rPr>
          <w:i/>
          <w:sz w:val="20"/>
          <w:szCs w:val="20"/>
        </w:rPr>
        <w:t>:</w:t>
      </w:r>
    </w:p>
    <w:p w:rsidR="00802729" w:rsidRPr="003D14DD" w:rsidRDefault="00802729" w:rsidP="00802729">
      <w:pPr>
        <w:ind w:firstLine="709"/>
        <w:rPr>
          <w:sz w:val="20"/>
          <w:szCs w:val="20"/>
        </w:rPr>
      </w:pPr>
      <w:r w:rsidRPr="003D14DD">
        <w:rPr>
          <w:sz w:val="20"/>
          <w:szCs w:val="20"/>
        </w:rPr>
        <w:t>ОПК-7. Способен планировать и организовывать взаимодействия участников образовательных отношений</w:t>
      </w:r>
    </w:p>
    <w:p w:rsidR="00802729" w:rsidRPr="003D14DD" w:rsidRDefault="00802729" w:rsidP="00802729">
      <w:pPr>
        <w:tabs>
          <w:tab w:val="left" w:pos="900"/>
        </w:tabs>
        <w:suppressAutoHyphens/>
        <w:ind w:firstLine="72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802729" w:rsidRPr="003D14DD" w:rsidRDefault="00802729" w:rsidP="00802729">
      <w:pPr>
        <w:ind w:firstLine="709"/>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8"/>
        <w:gridCol w:w="3240"/>
        <w:gridCol w:w="3420"/>
      </w:tblGrid>
      <w:tr w:rsidR="00802729" w:rsidRPr="003D14DD" w:rsidTr="004D69F2">
        <w:tc>
          <w:tcPr>
            <w:tcW w:w="2988" w:type="dxa"/>
          </w:tcPr>
          <w:p w:rsidR="00802729" w:rsidRPr="003D14DD" w:rsidRDefault="00802729"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240" w:type="dxa"/>
          </w:tcPr>
          <w:p w:rsidR="00802729" w:rsidRPr="003D14DD" w:rsidRDefault="00802729" w:rsidP="004D69F2">
            <w:pPr>
              <w:tabs>
                <w:tab w:val="left" w:pos="1080"/>
              </w:tabs>
              <w:jc w:val="center"/>
              <w:rPr>
                <w:b/>
                <w:sz w:val="20"/>
                <w:szCs w:val="20"/>
              </w:rPr>
            </w:pPr>
            <w:r w:rsidRPr="003D14DD">
              <w:rPr>
                <w:b/>
                <w:sz w:val="20"/>
                <w:szCs w:val="20"/>
              </w:rPr>
              <w:t>Индикаторы достижения компетенции</w:t>
            </w:r>
          </w:p>
        </w:tc>
        <w:tc>
          <w:tcPr>
            <w:tcW w:w="3420" w:type="dxa"/>
          </w:tcPr>
          <w:p w:rsidR="00802729" w:rsidRPr="003D14DD" w:rsidRDefault="00802729"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802729" w:rsidRPr="003D14DD" w:rsidTr="004D69F2">
        <w:trPr>
          <w:trHeight w:val="2114"/>
        </w:trPr>
        <w:tc>
          <w:tcPr>
            <w:tcW w:w="2988" w:type="dxa"/>
            <w:vMerge w:val="restart"/>
          </w:tcPr>
          <w:p w:rsidR="00802729" w:rsidRPr="003D14DD" w:rsidRDefault="00802729" w:rsidP="004D69F2">
            <w:pPr>
              <w:rPr>
                <w:sz w:val="20"/>
                <w:szCs w:val="20"/>
              </w:rPr>
            </w:pPr>
            <w:r w:rsidRPr="003D14DD">
              <w:rPr>
                <w:sz w:val="20"/>
                <w:szCs w:val="20"/>
              </w:rPr>
              <w:t>УК-3. Способен организовывать и руководить работой команды, вырабатывая командную стратегию для достижения поставленной цели</w:t>
            </w:r>
          </w:p>
        </w:tc>
        <w:tc>
          <w:tcPr>
            <w:tcW w:w="3240" w:type="dxa"/>
            <w:vMerge w:val="restart"/>
          </w:tcPr>
          <w:p w:rsidR="00802729" w:rsidRPr="003D14DD" w:rsidRDefault="00802729" w:rsidP="004D69F2">
            <w:pPr>
              <w:rPr>
                <w:sz w:val="20"/>
                <w:szCs w:val="20"/>
              </w:rPr>
            </w:pPr>
            <w:r w:rsidRPr="003D14DD">
              <w:rPr>
                <w:sz w:val="20"/>
                <w:szCs w:val="20"/>
              </w:rPr>
              <w:t>УК-3.1. Знать: различные приемы и способы социализации личности и социального взаимодействия,</w:t>
            </w:r>
          </w:p>
          <w:p w:rsidR="00802729" w:rsidRPr="003D14DD" w:rsidRDefault="00802729" w:rsidP="004D69F2">
            <w:pPr>
              <w:shd w:val="clear" w:color="auto" w:fill="FFFFFF"/>
              <w:rPr>
                <w:sz w:val="20"/>
                <w:szCs w:val="20"/>
              </w:rPr>
            </w:pPr>
            <w:r w:rsidRPr="003D14DD">
              <w:rPr>
                <w:sz w:val="20"/>
                <w:szCs w:val="20"/>
              </w:rPr>
              <w:t>профессиональные и этические аспекты преподавательской деятельности, взаимодействия в коллективе обучающихся,</w:t>
            </w:r>
          </w:p>
          <w:p w:rsidR="00802729" w:rsidRPr="003D14DD" w:rsidRDefault="00802729" w:rsidP="004D69F2">
            <w:pPr>
              <w:rPr>
                <w:sz w:val="20"/>
                <w:szCs w:val="20"/>
              </w:rPr>
            </w:pPr>
            <w:r w:rsidRPr="003D14DD">
              <w:rPr>
                <w:sz w:val="20"/>
                <w:szCs w:val="20"/>
              </w:rPr>
              <w:t>этические нормы профессиональной деятельности педагога</w:t>
            </w:r>
          </w:p>
          <w:p w:rsidR="00802729" w:rsidRPr="003D14DD" w:rsidRDefault="00802729" w:rsidP="004D69F2"/>
          <w:p w:rsidR="00802729" w:rsidRPr="003D14DD" w:rsidRDefault="00802729" w:rsidP="004D69F2">
            <w:pPr>
              <w:rPr>
                <w:sz w:val="20"/>
                <w:szCs w:val="20"/>
              </w:rPr>
            </w:pPr>
            <w:r w:rsidRPr="003D14DD">
              <w:rPr>
                <w:sz w:val="20"/>
                <w:szCs w:val="20"/>
              </w:rPr>
              <w:t xml:space="preserve">УК-3.2. Уметь: </w:t>
            </w:r>
          </w:p>
          <w:p w:rsidR="00802729" w:rsidRPr="003D14DD" w:rsidRDefault="00802729" w:rsidP="004D69F2">
            <w:pPr>
              <w:rPr>
                <w:sz w:val="20"/>
                <w:szCs w:val="20"/>
              </w:rPr>
            </w:pPr>
            <w:r w:rsidRPr="003D14DD">
              <w:rPr>
                <w:sz w:val="20"/>
                <w:szCs w:val="20"/>
              </w:rPr>
              <w:t>строить отношения с окружающими людьми и коллегами,</w:t>
            </w:r>
          </w:p>
          <w:p w:rsidR="00802729" w:rsidRPr="003D14DD" w:rsidRDefault="00802729" w:rsidP="004D69F2">
            <w:pPr>
              <w:rPr>
                <w:sz w:val="20"/>
                <w:szCs w:val="20"/>
              </w:rPr>
            </w:pPr>
            <w:r w:rsidRPr="003D14DD">
              <w:rPr>
                <w:sz w:val="20"/>
                <w:szCs w:val="20"/>
              </w:rPr>
              <w:t>использовать профессиональные знания для построения стратегий межличностного взаимодействия,</w:t>
            </w:r>
          </w:p>
          <w:p w:rsidR="00802729" w:rsidRPr="003D14DD" w:rsidRDefault="00802729" w:rsidP="004D69F2">
            <w:pPr>
              <w:rPr>
                <w:sz w:val="20"/>
                <w:szCs w:val="20"/>
              </w:rPr>
            </w:pPr>
            <w:r w:rsidRPr="003D14DD">
              <w:rPr>
                <w:sz w:val="20"/>
                <w:szCs w:val="20"/>
              </w:rPr>
              <w:t>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p>
          <w:p w:rsidR="00802729" w:rsidRPr="003D14DD" w:rsidRDefault="00802729" w:rsidP="004D69F2">
            <w:pPr>
              <w:rPr>
                <w:sz w:val="20"/>
                <w:szCs w:val="20"/>
              </w:rPr>
            </w:pPr>
          </w:p>
          <w:p w:rsidR="00802729" w:rsidRPr="003D14DD" w:rsidRDefault="00802729" w:rsidP="004D69F2">
            <w:pPr>
              <w:rPr>
                <w:sz w:val="20"/>
                <w:szCs w:val="20"/>
              </w:rPr>
            </w:pPr>
            <w:r w:rsidRPr="003D14DD">
              <w:rPr>
                <w:sz w:val="20"/>
                <w:szCs w:val="20"/>
              </w:rPr>
              <w:t xml:space="preserve">УК-3.3. Владеть: </w:t>
            </w:r>
          </w:p>
          <w:p w:rsidR="00802729" w:rsidRPr="003D14DD" w:rsidRDefault="00802729" w:rsidP="004D69F2">
            <w:pPr>
              <w:shd w:val="clear" w:color="auto" w:fill="FFFFFF"/>
              <w:rPr>
                <w:sz w:val="20"/>
                <w:szCs w:val="20"/>
              </w:rPr>
            </w:pPr>
            <w:r w:rsidRPr="003D14DD">
              <w:rPr>
                <w:sz w:val="20"/>
                <w:szCs w:val="20"/>
              </w:rPr>
              <w:lastRenderedPageBreak/>
              <w:t>навыками участия в командной работе, в социальных проектах, распределения ролей в условиях командного взаимодействия,</w:t>
            </w:r>
          </w:p>
          <w:p w:rsidR="00802729" w:rsidRPr="003D14DD" w:rsidRDefault="00802729" w:rsidP="004D69F2">
            <w:r w:rsidRPr="003D14DD">
              <w:rPr>
                <w:sz w:val="20"/>
                <w:szCs w:val="20"/>
              </w:rPr>
              <w:t>навыками использования своего личностного потенциала, имеющихся психолого-педагогических знаний для проектирования стратегий управления коллективом с учетом специфики возраста, индивидуальных особенностей и контингента обучающихся</w:t>
            </w:r>
          </w:p>
        </w:tc>
        <w:tc>
          <w:tcPr>
            <w:tcW w:w="3420" w:type="dxa"/>
          </w:tcPr>
          <w:p w:rsidR="00802729" w:rsidRPr="003D14DD" w:rsidRDefault="00802729" w:rsidP="004D69F2">
            <w:pPr>
              <w:pStyle w:val="5"/>
              <w:numPr>
                <w:ilvl w:val="0"/>
                <w:numId w:val="0"/>
              </w:numPr>
              <w:tabs>
                <w:tab w:val="left" w:pos="282"/>
              </w:tabs>
              <w:rPr>
                <w:b/>
                <w:sz w:val="20"/>
                <w:szCs w:val="20"/>
                <w:u w:val="single"/>
              </w:rPr>
            </w:pPr>
            <w:r w:rsidRPr="003D14DD">
              <w:rPr>
                <w:b/>
                <w:sz w:val="20"/>
                <w:szCs w:val="20"/>
                <w:u w:val="single"/>
              </w:rPr>
              <w:lastRenderedPageBreak/>
              <w:t>Знать:</w:t>
            </w:r>
          </w:p>
          <w:p w:rsidR="00802729" w:rsidRPr="003D14DD" w:rsidRDefault="00802729" w:rsidP="00802729">
            <w:pPr>
              <w:pStyle w:val="5"/>
              <w:numPr>
                <w:ilvl w:val="0"/>
                <w:numId w:val="23"/>
              </w:numPr>
              <w:tabs>
                <w:tab w:val="left" w:pos="282"/>
              </w:tabs>
              <w:ind w:left="0" w:firstLine="0"/>
              <w:jc w:val="both"/>
              <w:rPr>
                <w:bCs/>
                <w:sz w:val="20"/>
                <w:szCs w:val="20"/>
              </w:rPr>
            </w:pPr>
            <w:r w:rsidRPr="003D14DD">
              <w:rPr>
                <w:sz w:val="20"/>
                <w:szCs w:val="20"/>
              </w:rPr>
              <w:t xml:space="preserve">основы организации деятельности </w:t>
            </w:r>
            <w:r w:rsidRPr="003D14DD">
              <w:rPr>
                <w:rFonts w:eastAsia="Arial Unicode MS"/>
                <w:spacing w:val="4"/>
                <w:sz w:val="20"/>
                <w:szCs w:val="20"/>
              </w:rPr>
              <w:t>теоретические положения в области к</w:t>
            </w:r>
            <w:r w:rsidRPr="003D14DD">
              <w:rPr>
                <w:sz w:val="20"/>
                <w:szCs w:val="20"/>
              </w:rPr>
              <w:t xml:space="preserve">омандной работы в образовательной организации </w:t>
            </w:r>
            <w:r w:rsidRPr="003D14DD">
              <w:rPr>
                <w:bCs/>
                <w:sz w:val="20"/>
                <w:szCs w:val="20"/>
              </w:rPr>
              <w:t xml:space="preserve">профессионального образования (обучения) </w:t>
            </w:r>
            <w:r w:rsidRPr="003D14DD">
              <w:rPr>
                <w:sz w:val="20"/>
                <w:szCs w:val="20"/>
              </w:rPr>
              <w:t>и в педагогическом менеджменте;</w:t>
            </w:r>
          </w:p>
          <w:p w:rsidR="00802729" w:rsidRPr="003D14DD" w:rsidRDefault="00802729" w:rsidP="00802729">
            <w:pPr>
              <w:pStyle w:val="5"/>
              <w:numPr>
                <w:ilvl w:val="0"/>
                <w:numId w:val="23"/>
              </w:numPr>
              <w:tabs>
                <w:tab w:val="left" w:pos="282"/>
              </w:tabs>
              <w:ind w:left="0" w:firstLine="0"/>
              <w:jc w:val="both"/>
              <w:rPr>
                <w:sz w:val="20"/>
                <w:szCs w:val="20"/>
              </w:rPr>
            </w:pPr>
            <w:r w:rsidRPr="003D14DD">
              <w:rPr>
                <w:sz w:val="20"/>
                <w:szCs w:val="20"/>
              </w:rPr>
              <w:t>порядок создания стратегии образовательной организации;</w:t>
            </w:r>
          </w:p>
          <w:p w:rsidR="00802729" w:rsidRPr="003D14DD" w:rsidRDefault="00802729" w:rsidP="00802729">
            <w:pPr>
              <w:pStyle w:val="5"/>
              <w:numPr>
                <w:ilvl w:val="0"/>
                <w:numId w:val="23"/>
              </w:numPr>
              <w:tabs>
                <w:tab w:val="left" w:pos="282"/>
              </w:tabs>
              <w:ind w:left="0" w:firstLine="0"/>
              <w:jc w:val="both"/>
              <w:rPr>
                <w:sz w:val="20"/>
                <w:szCs w:val="20"/>
              </w:rPr>
            </w:pPr>
            <w:r w:rsidRPr="003D14DD">
              <w:rPr>
                <w:sz w:val="20"/>
                <w:szCs w:val="20"/>
              </w:rPr>
              <w:t>содержание стратегического плана развития образовательной организации и способы руководства, направленные на его выполнение;</w:t>
            </w:r>
          </w:p>
          <w:p w:rsidR="00802729" w:rsidRPr="003D14DD" w:rsidRDefault="00802729" w:rsidP="004D69F2">
            <w:pPr>
              <w:pStyle w:val="5"/>
              <w:numPr>
                <w:ilvl w:val="0"/>
                <w:numId w:val="0"/>
              </w:numPr>
              <w:tabs>
                <w:tab w:val="left" w:pos="282"/>
              </w:tabs>
              <w:rPr>
                <w:rFonts w:eastAsia="Arial Unicode MS"/>
                <w:b/>
                <w:spacing w:val="4"/>
                <w:sz w:val="20"/>
                <w:szCs w:val="20"/>
              </w:rPr>
            </w:pPr>
            <w:r w:rsidRPr="003D14DD">
              <w:rPr>
                <w:sz w:val="20"/>
                <w:szCs w:val="20"/>
              </w:rPr>
              <w:t>условия организации и руководства командной работой для достижения поставленных целей.</w:t>
            </w:r>
          </w:p>
        </w:tc>
      </w:tr>
      <w:tr w:rsidR="00802729" w:rsidRPr="003D14DD" w:rsidTr="004D69F2">
        <w:trPr>
          <w:trHeight w:val="169"/>
        </w:trPr>
        <w:tc>
          <w:tcPr>
            <w:tcW w:w="2988" w:type="dxa"/>
            <w:vMerge/>
          </w:tcPr>
          <w:p w:rsidR="00802729" w:rsidRPr="003D14DD" w:rsidRDefault="00802729" w:rsidP="004D69F2">
            <w:pPr>
              <w:rPr>
                <w:sz w:val="20"/>
                <w:szCs w:val="20"/>
              </w:rPr>
            </w:pPr>
          </w:p>
        </w:tc>
        <w:tc>
          <w:tcPr>
            <w:tcW w:w="3240" w:type="dxa"/>
            <w:vMerge/>
          </w:tcPr>
          <w:p w:rsidR="00802729" w:rsidRPr="003D14DD" w:rsidRDefault="00802729" w:rsidP="004D69F2">
            <w:pPr>
              <w:rPr>
                <w:sz w:val="20"/>
                <w:szCs w:val="20"/>
              </w:rPr>
            </w:pPr>
          </w:p>
        </w:tc>
        <w:tc>
          <w:tcPr>
            <w:tcW w:w="3420" w:type="dxa"/>
          </w:tcPr>
          <w:p w:rsidR="00802729" w:rsidRPr="003D14DD" w:rsidRDefault="00802729" w:rsidP="004D69F2">
            <w:pPr>
              <w:pStyle w:val="5"/>
              <w:numPr>
                <w:ilvl w:val="0"/>
                <w:numId w:val="0"/>
              </w:numPr>
              <w:tabs>
                <w:tab w:val="left" w:pos="282"/>
              </w:tabs>
              <w:jc w:val="both"/>
              <w:rPr>
                <w:sz w:val="20"/>
                <w:szCs w:val="20"/>
              </w:rPr>
            </w:pPr>
            <w:r w:rsidRPr="003D14DD">
              <w:rPr>
                <w:b/>
                <w:sz w:val="20"/>
                <w:szCs w:val="20"/>
                <w:u w:val="single"/>
              </w:rPr>
              <w:t>Уметь:</w:t>
            </w:r>
          </w:p>
          <w:p w:rsidR="00802729" w:rsidRPr="003D14DD" w:rsidRDefault="00802729" w:rsidP="00802729">
            <w:pPr>
              <w:pStyle w:val="5"/>
              <w:numPr>
                <w:ilvl w:val="0"/>
                <w:numId w:val="24"/>
              </w:numPr>
              <w:tabs>
                <w:tab w:val="left" w:pos="282"/>
              </w:tabs>
              <w:ind w:left="0" w:firstLine="0"/>
              <w:jc w:val="both"/>
              <w:rPr>
                <w:bCs/>
                <w:sz w:val="20"/>
                <w:szCs w:val="20"/>
              </w:rPr>
            </w:pPr>
            <w:r w:rsidRPr="003D14DD">
              <w:rPr>
                <w:sz w:val="20"/>
                <w:szCs w:val="20"/>
              </w:rPr>
              <w:t>анализировать миссию и видение образовательной организации</w:t>
            </w:r>
            <w:r w:rsidRPr="003D14DD">
              <w:rPr>
                <w:bCs/>
                <w:sz w:val="20"/>
                <w:szCs w:val="20"/>
              </w:rPr>
              <w:t xml:space="preserve"> профессионального образования (обучения);</w:t>
            </w:r>
          </w:p>
          <w:p w:rsidR="00802729" w:rsidRPr="003D14DD" w:rsidRDefault="00802729" w:rsidP="00802729">
            <w:pPr>
              <w:pStyle w:val="5"/>
              <w:numPr>
                <w:ilvl w:val="0"/>
                <w:numId w:val="24"/>
              </w:numPr>
              <w:tabs>
                <w:tab w:val="left" w:pos="282"/>
              </w:tabs>
              <w:ind w:left="0" w:firstLine="0"/>
              <w:jc w:val="both"/>
              <w:rPr>
                <w:bCs/>
                <w:sz w:val="20"/>
                <w:szCs w:val="20"/>
              </w:rPr>
            </w:pPr>
            <w:r w:rsidRPr="003D14DD">
              <w:rPr>
                <w:sz w:val="20"/>
                <w:szCs w:val="20"/>
              </w:rPr>
              <w:t>организовывать и руководить работой команды студентов по выполнению учебных (исследовательских и др.) проектов в ходе их теоретической и практической подготовки;</w:t>
            </w:r>
          </w:p>
          <w:p w:rsidR="00802729" w:rsidRPr="003D14DD" w:rsidRDefault="00802729" w:rsidP="00802729">
            <w:pPr>
              <w:pStyle w:val="5"/>
              <w:numPr>
                <w:ilvl w:val="0"/>
                <w:numId w:val="24"/>
              </w:numPr>
              <w:tabs>
                <w:tab w:val="left" w:pos="282"/>
              </w:tabs>
              <w:ind w:left="0" w:firstLine="0"/>
              <w:jc w:val="both"/>
              <w:rPr>
                <w:sz w:val="20"/>
                <w:szCs w:val="20"/>
              </w:rPr>
            </w:pPr>
            <w:r w:rsidRPr="003D14DD">
              <w:rPr>
                <w:bCs/>
                <w:sz w:val="20"/>
                <w:szCs w:val="20"/>
              </w:rPr>
              <w:lastRenderedPageBreak/>
              <w:t xml:space="preserve">обосновывать </w:t>
            </w:r>
            <w:r w:rsidRPr="003D14DD">
              <w:rPr>
                <w:sz w:val="20"/>
                <w:szCs w:val="20"/>
              </w:rPr>
              <w:t>условия организации и руководства командной работой для достижения поставленных целей;</w:t>
            </w:r>
          </w:p>
          <w:p w:rsidR="00802729" w:rsidRPr="003D14DD" w:rsidRDefault="00802729" w:rsidP="00802729">
            <w:pPr>
              <w:pStyle w:val="5"/>
              <w:numPr>
                <w:ilvl w:val="0"/>
                <w:numId w:val="24"/>
              </w:numPr>
              <w:tabs>
                <w:tab w:val="left" w:pos="282"/>
              </w:tabs>
              <w:ind w:left="0" w:firstLine="0"/>
              <w:jc w:val="both"/>
              <w:rPr>
                <w:sz w:val="20"/>
                <w:szCs w:val="20"/>
              </w:rPr>
            </w:pPr>
            <w:r w:rsidRPr="003D14DD">
              <w:rPr>
                <w:sz w:val="20"/>
                <w:szCs w:val="20"/>
              </w:rPr>
              <w:t>рассматривать командную работу в образовательной организации</w:t>
            </w:r>
            <w:r w:rsidRPr="003D14DD">
              <w:rPr>
                <w:bCs/>
                <w:sz w:val="20"/>
                <w:szCs w:val="20"/>
              </w:rPr>
              <w:t xml:space="preserve"> в качестве </w:t>
            </w:r>
            <w:r w:rsidRPr="003D14DD">
              <w:rPr>
                <w:sz w:val="20"/>
                <w:szCs w:val="20"/>
              </w:rPr>
              <w:t>средства повышения качества педагогического менеджмента.</w:t>
            </w:r>
          </w:p>
        </w:tc>
      </w:tr>
      <w:tr w:rsidR="00802729" w:rsidRPr="003D14DD" w:rsidTr="004D69F2">
        <w:trPr>
          <w:trHeight w:val="2114"/>
        </w:trPr>
        <w:tc>
          <w:tcPr>
            <w:tcW w:w="2988" w:type="dxa"/>
            <w:vMerge/>
          </w:tcPr>
          <w:p w:rsidR="00802729" w:rsidRPr="003D14DD" w:rsidRDefault="00802729" w:rsidP="004D69F2">
            <w:pPr>
              <w:rPr>
                <w:sz w:val="20"/>
                <w:szCs w:val="20"/>
              </w:rPr>
            </w:pPr>
          </w:p>
        </w:tc>
        <w:tc>
          <w:tcPr>
            <w:tcW w:w="3240" w:type="dxa"/>
            <w:vMerge/>
          </w:tcPr>
          <w:p w:rsidR="00802729" w:rsidRPr="003D14DD" w:rsidRDefault="00802729" w:rsidP="004D69F2">
            <w:pPr>
              <w:rPr>
                <w:sz w:val="20"/>
                <w:szCs w:val="20"/>
              </w:rPr>
            </w:pPr>
          </w:p>
        </w:tc>
        <w:tc>
          <w:tcPr>
            <w:tcW w:w="3420" w:type="dxa"/>
          </w:tcPr>
          <w:p w:rsidR="00802729" w:rsidRPr="003D14DD" w:rsidRDefault="00802729" w:rsidP="004D69F2">
            <w:pPr>
              <w:pStyle w:val="5"/>
              <w:numPr>
                <w:ilvl w:val="0"/>
                <w:numId w:val="0"/>
              </w:numPr>
              <w:tabs>
                <w:tab w:val="left" w:pos="282"/>
              </w:tabs>
              <w:jc w:val="both"/>
              <w:rPr>
                <w:sz w:val="20"/>
                <w:szCs w:val="20"/>
              </w:rPr>
            </w:pPr>
            <w:r w:rsidRPr="003D14DD">
              <w:rPr>
                <w:b/>
                <w:sz w:val="20"/>
                <w:szCs w:val="20"/>
                <w:u w:val="single"/>
              </w:rPr>
              <w:t>Владеть:</w:t>
            </w:r>
          </w:p>
          <w:p w:rsidR="00802729" w:rsidRPr="003D14DD" w:rsidRDefault="00802729" w:rsidP="00802729">
            <w:pPr>
              <w:pStyle w:val="5"/>
              <w:numPr>
                <w:ilvl w:val="0"/>
                <w:numId w:val="25"/>
              </w:numPr>
              <w:tabs>
                <w:tab w:val="left" w:pos="282"/>
              </w:tabs>
              <w:ind w:left="0" w:firstLine="0"/>
              <w:jc w:val="both"/>
              <w:rPr>
                <w:sz w:val="20"/>
                <w:szCs w:val="20"/>
              </w:rPr>
            </w:pPr>
            <w:r w:rsidRPr="003D14DD">
              <w:rPr>
                <w:sz w:val="20"/>
                <w:szCs w:val="20"/>
              </w:rPr>
              <w:t>основами организации и руководства работой команды для достижения образовательных целей;</w:t>
            </w:r>
          </w:p>
          <w:p w:rsidR="00802729" w:rsidRPr="003D14DD" w:rsidRDefault="00802729" w:rsidP="00802729">
            <w:pPr>
              <w:pStyle w:val="5"/>
              <w:numPr>
                <w:ilvl w:val="0"/>
                <w:numId w:val="25"/>
              </w:numPr>
              <w:tabs>
                <w:tab w:val="left" w:pos="282"/>
              </w:tabs>
              <w:ind w:left="0" w:firstLine="0"/>
              <w:jc w:val="both"/>
              <w:rPr>
                <w:sz w:val="20"/>
                <w:szCs w:val="20"/>
              </w:rPr>
            </w:pPr>
            <w:r w:rsidRPr="003D14DD">
              <w:rPr>
                <w:sz w:val="20"/>
                <w:szCs w:val="20"/>
              </w:rPr>
              <w:t xml:space="preserve">способами создания стратегии образовательной организации </w:t>
            </w:r>
            <w:r w:rsidRPr="003D14DD">
              <w:rPr>
                <w:bCs/>
                <w:sz w:val="20"/>
                <w:szCs w:val="20"/>
              </w:rPr>
              <w:t>профессионального образования (обучения)</w:t>
            </w:r>
            <w:r w:rsidRPr="003D14DD">
              <w:rPr>
                <w:sz w:val="20"/>
                <w:szCs w:val="20"/>
              </w:rPr>
              <w:t>, ориентированной на значимые результаты;</w:t>
            </w:r>
          </w:p>
          <w:p w:rsidR="00802729" w:rsidRPr="003D14DD" w:rsidRDefault="00802729" w:rsidP="00802729">
            <w:pPr>
              <w:pStyle w:val="5"/>
              <w:numPr>
                <w:ilvl w:val="0"/>
                <w:numId w:val="25"/>
              </w:numPr>
              <w:tabs>
                <w:tab w:val="left" w:pos="282"/>
              </w:tabs>
              <w:ind w:left="0" w:firstLine="0"/>
              <w:jc w:val="both"/>
              <w:rPr>
                <w:sz w:val="20"/>
                <w:szCs w:val="20"/>
              </w:rPr>
            </w:pPr>
            <w:r w:rsidRPr="003D14DD">
              <w:rPr>
                <w:sz w:val="20"/>
                <w:szCs w:val="20"/>
              </w:rPr>
              <w:t>основными условиями организации результативного педагогического менеджмента в образовательной организации и руководства командной работой для достижения поставленных целей;</w:t>
            </w:r>
          </w:p>
          <w:p w:rsidR="00802729" w:rsidRPr="003D14DD" w:rsidRDefault="00802729" w:rsidP="00802729">
            <w:pPr>
              <w:pStyle w:val="5"/>
              <w:numPr>
                <w:ilvl w:val="0"/>
                <w:numId w:val="25"/>
              </w:numPr>
              <w:tabs>
                <w:tab w:val="left" w:pos="282"/>
              </w:tabs>
              <w:ind w:left="0" w:firstLine="0"/>
              <w:jc w:val="both"/>
              <w:rPr>
                <w:sz w:val="20"/>
                <w:szCs w:val="20"/>
              </w:rPr>
            </w:pPr>
            <w:r w:rsidRPr="003D14DD">
              <w:rPr>
                <w:sz w:val="20"/>
                <w:szCs w:val="20"/>
              </w:rPr>
              <w:t>организационными основами руководства работой команды обучающихся, направленной на выполнение различных проектов в учебной деятельности.</w:t>
            </w:r>
          </w:p>
        </w:tc>
      </w:tr>
      <w:tr w:rsidR="00802729" w:rsidRPr="003D14DD" w:rsidTr="004D69F2">
        <w:trPr>
          <w:trHeight w:val="2114"/>
        </w:trPr>
        <w:tc>
          <w:tcPr>
            <w:tcW w:w="2988" w:type="dxa"/>
            <w:vMerge w:val="restart"/>
          </w:tcPr>
          <w:p w:rsidR="00802729" w:rsidRPr="003D14DD" w:rsidRDefault="00802729" w:rsidP="004D69F2">
            <w:pPr>
              <w:rPr>
                <w:sz w:val="20"/>
                <w:szCs w:val="20"/>
              </w:rPr>
            </w:pPr>
            <w:r w:rsidRPr="003D14DD">
              <w:rPr>
                <w:sz w:val="20"/>
                <w:szCs w:val="20"/>
              </w:rPr>
              <w:t>ОПК-7. Способен планировать и организовывать взаимодействия участников образовательных отношений</w:t>
            </w:r>
          </w:p>
        </w:tc>
        <w:tc>
          <w:tcPr>
            <w:tcW w:w="3240" w:type="dxa"/>
            <w:vMerge w:val="restart"/>
          </w:tcPr>
          <w:p w:rsidR="00802729" w:rsidRPr="003D14DD" w:rsidRDefault="00802729" w:rsidP="004D69F2">
            <w:pPr>
              <w:shd w:val="clear" w:color="auto" w:fill="FFFFFF"/>
              <w:rPr>
                <w:sz w:val="20"/>
                <w:szCs w:val="20"/>
              </w:rPr>
            </w:pPr>
            <w:r w:rsidRPr="003D14DD">
              <w:rPr>
                <w:sz w:val="20"/>
                <w:szCs w:val="20"/>
              </w:rPr>
              <w:t>ОПК-7.1. Знать:</w:t>
            </w:r>
          </w:p>
          <w:p w:rsidR="00802729" w:rsidRPr="003D14DD" w:rsidRDefault="00802729" w:rsidP="004D69F2">
            <w:pPr>
              <w:rPr>
                <w:sz w:val="20"/>
                <w:szCs w:val="20"/>
              </w:rPr>
            </w:pPr>
            <w:r w:rsidRPr="003D14DD">
              <w:rPr>
                <w:sz w:val="20"/>
                <w:szCs w:val="20"/>
              </w:rPr>
              <w:t>педагогические основы построения взаимодействия с субъектами образовательного процесса, методы выявления индивидуальных особенностей обучающихся, особенности построения взаимодействия с различными участниками образовательных отношений с учетом особенностей образовательной среды организации</w:t>
            </w:r>
          </w:p>
          <w:p w:rsidR="00802729" w:rsidRPr="003D14DD" w:rsidRDefault="00802729" w:rsidP="004D69F2">
            <w:pPr>
              <w:rPr>
                <w:sz w:val="20"/>
                <w:szCs w:val="20"/>
              </w:rPr>
            </w:pPr>
          </w:p>
          <w:p w:rsidR="00802729" w:rsidRPr="003D14DD" w:rsidRDefault="00802729" w:rsidP="004D69F2">
            <w:pPr>
              <w:shd w:val="clear" w:color="auto" w:fill="FFFFFF"/>
              <w:rPr>
                <w:sz w:val="20"/>
                <w:szCs w:val="20"/>
              </w:rPr>
            </w:pPr>
            <w:r w:rsidRPr="003D14DD">
              <w:rPr>
                <w:sz w:val="20"/>
                <w:szCs w:val="20"/>
              </w:rPr>
              <w:t>ОПК-7.2. Уметь:</w:t>
            </w:r>
          </w:p>
          <w:p w:rsidR="00802729" w:rsidRPr="003D14DD" w:rsidRDefault="00802729" w:rsidP="004D69F2">
            <w:pPr>
              <w:shd w:val="clear" w:color="auto" w:fill="FFFFFF"/>
              <w:rPr>
                <w:sz w:val="20"/>
                <w:szCs w:val="20"/>
              </w:rPr>
            </w:pPr>
            <w:r w:rsidRPr="003D14DD">
              <w:rPr>
                <w:sz w:val="20"/>
                <w:szCs w:val="20"/>
              </w:rPr>
              <w:t>использовать особенности образовательной среды образовательной организации для реализации взаимодействия субъектов; составлять (совместно с другими специалистами) планы взаимодействия участников образовательных отношений,</w:t>
            </w:r>
          </w:p>
          <w:p w:rsidR="00802729" w:rsidRPr="003D14DD" w:rsidRDefault="00802729" w:rsidP="004D69F2">
            <w:pPr>
              <w:rPr>
                <w:sz w:val="20"/>
                <w:szCs w:val="20"/>
              </w:rPr>
            </w:pPr>
            <w:r w:rsidRPr="003D14DD">
              <w:rPr>
                <w:sz w:val="20"/>
                <w:szCs w:val="20"/>
              </w:rPr>
              <w:t>использовать для организации взаимодействия приемы организаторской деятельности</w:t>
            </w:r>
          </w:p>
          <w:p w:rsidR="00802729" w:rsidRPr="003D14DD" w:rsidRDefault="00802729" w:rsidP="004D69F2">
            <w:pPr>
              <w:rPr>
                <w:sz w:val="20"/>
                <w:szCs w:val="20"/>
              </w:rPr>
            </w:pPr>
          </w:p>
          <w:p w:rsidR="00802729" w:rsidRPr="003D14DD" w:rsidRDefault="00802729" w:rsidP="004D69F2">
            <w:pPr>
              <w:shd w:val="clear" w:color="auto" w:fill="FFFFFF"/>
              <w:rPr>
                <w:sz w:val="20"/>
                <w:szCs w:val="20"/>
              </w:rPr>
            </w:pPr>
            <w:r w:rsidRPr="003D14DD">
              <w:rPr>
                <w:sz w:val="20"/>
                <w:szCs w:val="20"/>
              </w:rPr>
              <w:t>ОПК-7.1. Знать:</w:t>
            </w:r>
          </w:p>
          <w:p w:rsidR="00802729" w:rsidRPr="003D14DD" w:rsidRDefault="00802729" w:rsidP="004D69F2">
            <w:pPr>
              <w:rPr>
                <w:sz w:val="20"/>
                <w:szCs w:val="20"/>
              </w:rPr>
            </w:pPr>
            <w:r w:rsidRPr="003D14DD">
              <w:rPr>
                <w:sz w:val="20"/>
                <w:szCs w:val="20"/>
              </w:rPr>
              <w:lastRenderedPageBreak/>
              <w:t>педагогические основы построения взаимодействия с субъектами образовательного процесса, методы выявления индивидуальных особенностей обучающихся, особенности построения взаимодействия с различными участниками образовательных отношений с учетом особенностей образовательной среды организации</w:t>
            </w:r>
          </w:p>
        </w:tc>
        <w:tc>
          <w:tcPr>
            <w:tcW w:w="3420" w:type="dxa"/>
          </w:tcPr>
          <w:p w:rsidR="00802729" w:rsidRPr="003D14DD" w:rsidRDefault="00802729" w:rsidP="004D69F2">
            <w:pPr>
              <w:pStyle w:val="5"/>
              <w:numPr>
                <w:ilvl w:val="0"/>
                <w:numId w:val="0"/>
              </w:numPr>
              <w:tabs>
                <w:tab w:val="left" w:pos="282"/>
              </w:tabs>
              <w:rPr>
                <w:b/>
                <w:sz w:val="20"/>
                <w:szCs w:val="20"/>
                <w:u w:val="single"/>
              </w:rPr>
            </w:pPr>
            <w:r w:rsidRPr="003D14DD">
              <w:rPr>
                <w:b/>
                <w:sz w:val="20"/>
                <w:szCs w:val="20"/>
                <w:u w:val="single"/>
              </w:rPr>
              <w:lastRenderedPageBreak/>
              <w:t>Знать:</w:t>
            </w:r>
          </w:p>
          <w:p w:rsidR="00802729" w:rsidRPr="003D14DD" w:rsidRDefault="00802729" w:rsidP="00802729">
            <w:pPr>
              <w:pStyle w:val="5"/>
              <w:numPr>
                <w:ilvl w:val="0"/>
                <w:numId w:val="25"/>
              </w:numPr>
              <w:tabs>
                <w:tab w:val="left" w:pos="282"/>
              </w:tabs>
              <w:ind w:left="0" w:firstLine="0"/>
              <w:jc w:val="both"/>
              <w:rPr>
                <w:sz w:val="20"/>
                <w:szCs w:val="20"/>
              </w:rPr>
            </w:pPr>
            <w:r w:rsidRPr="003D14DD">
              <w:rPr>
                <w:iCs/>
                <w:sz w:val="20"/>
                <w:szCs w:val="20"/>
              </w:rPr>
              <w:t xml:space="preserve">концепции </w:t>
            </w:r>
            <w:r w:rsidRPr="003D14DD">
              <w:rPr>
                <w:sz w:val="20"/>
                <w:szCs w:val="20"/>
              </w:rPr>
              <w:t>менеджмента, основанные на организации и координации взаимодействий сотрудников в организации;</w:t>
            </w:r>
          </w:p>
          <w:p w:rsidR="00802729" w:rsidRPr="003D14DD" w:rsidRDefault="00802729" w:rsidP="00802729">
            <w:pPr>
              <w:pStyle w:val="5"/>
              <w:numPr>
                <w:ilvl w:val="0"/>
                <w:numId w:val="25"/>
              </w:numPr>
              <w:tabs>
                <w:tab w:val="left" w:pos="282"/>
              </w:tabs>
              <w:ind w:left="0" w:firstLine="0"/>
              <w:jc w:val="both"/>
              <w:rPr>
                <w:sz w:val="20"/>
                <w:szCs w:val="20"/>
              </w:rPr>
            </w:pPr>
            <w:r w:rsidRPr="003D14DD">
              <w:rPr>
                <w:sz w:val="20"/>
                <w:szCs w:val="20"/>
              </w:rPr>
              <w:t xml:space="preserve">содержание одного из </w:t>
            </w:r>
            <w:r w:rsidRPr="003D14DD">
              <w:rPr>
                <w:color w:val="0D0D0D"/>
                <w:sz w:val="20"/>
                <w:szCs w:val="20"/>
              </w:rPr>
              <w:t>п</w:t>
            </w:r>
            <w:r w:rsidRPr="003D14DD">
              <w:rPr>
                <w:sz w:val="20"/>
                <w:szCs w:val="20"/>
              </w:rPr>
              <w:t xml:space="preserve">утей повышения эффективности </w:t>
            </w:r>
            <w:r w:rsidRPr="003D14DD">
              <w:rPr>
                <w:color w:val="0D0D0D"/>
                <w:sz w:val="20"/>
                <w:szCs w:val="20"/>
              </w:rPr>
              <w:t xml:space="preserve">педагогического менеджмента, обусловленного совершенствованием </w:t>
            </w:r>
            <w:r w:rsidRPr="003D14DD">
              <w:rPr>
                <w:sz w:val="20"/>
                <w:szCs w:val="20"/>
              </w:rPr>
              <w:t>организации взаимодействия участников образовательных отношений;</w:t>
            </w:r>
          </w:p>
          <w:p w:rsidR="00802729" w:rsidRPr="003D14DD" w:rsidRDefault="00802729" w:rsidP="00802729">
            <w:pPr>
              <w:pStyle w:val="5"/>
              <w:numPr>
                <w:ilvl w:val="0"/>
                <w:numId w:val="25"/>
              </w:numPr>
              <w:tabs>
                <w:tab w:val="left" w:pos="282"/>
              </w:tabs>
              <w:ind w:left="0" w:firstLine="0"/>
              <w:jc w:val="both"/>
              <w:rPr>
                <w:sz w:val="20"/>
                <w:szCs w:val="20"/>
              </w:rPr>
            </w:pPr>
            <w:r w:rsidRPr="003D14DD">
              <w:rPr>
                <w:sz w:val="20"/>
                <w:szCs w:val="20"/>
              </w:rPr>
              <w:t xml:space="preserve">способы планирования и организации согласованной деятельности педагогических и учебных коллективов в образовательных организациях профессионального </w:t>
            </w:r>
            <w:r w:rsidRPr="003D14DD">
              <w:rPr>
                <w:color w:val="000000"/>
                <w:sz w:val="20"/>
                <w:szCs w:val="20"/>
                <w:shd w:val="clear" w:color="auto" w:fill="FFFFFF"/>
              </w:rPr>
              <w:t>образования (обучения)</w:t>
            </w:r>
            <w:r w:rsidRPr="003D14DD">
              <w:rPr>
                <w:sz w:val="20"/>
                <w:szCs w:val="20"/>
              </w:rPr>
              <w:t>;</w:t>
            </w:r>
          </w:p>
          <w:p w:rsidR="00802729" w:rsidRPr="003D14DD" w:rsidRDefault="00802729" w:rsidP="00802729">
            <w:pPr>
              <w:pStyle w:val="5"/>
              <w:numPr>
                <w:ilvl w:val="0"/>
                <w:numId w:val="25"/>
              </w:numPr>
              <w:tabs>
                <w:tab w:val="left" w:pos="282"/>
              </w:tabs>
              <w:ind w:left="0" w:firstLine="0"/>
              <w:jc w:val="both"/>
              <w:rPr>
                <w:sz w:val="20"/>
                <w:szCs w:val="20"/>
              </w:rPr>
            </w:pPr>
            <w:r w:rsidRPr="003D14DD">
              <w:rPr>
                <w:sz w:val="20"/>
                <w:szCs w:val="20"/>
              </w:rPr>
              <w:t>определения понятий «социально-психологический климат»,</w:t>
            </w:r>
            <w:r w:rsidRPr="003D14DD">
              <w:rPr>
                <w:sz w:val="20"/>
                <w:szCs w:val="20"/>
                <w:shd w:val="clear" w:color="auto" w:fill="FFFFFF"/>
              </w:rPr>
              <w:t xml:space="preserve"> «общественное настроение», «общественное</w:t>
            </w:r>
            <w:r w:rsidRPr="003D14DD">
              <w:rPr>
                <w:rStyle w:val="w"/>
                <w:sz w:val="20"/>
                <w:szCs w:val="20"/>
                <w:shd w:val="clear" w:color="auto" w:fill="FFFFFF"/>
              </w:rPr>
              <w:t xml:space="preserve"> мнение»</w:t>
            </w:r>
            <w:r w:rsidRPr="003D14DD">
              <w:rPr>
                <w:sz w:val="20"/>
                <w:szCs w:val="20"/>
              </w:rPr>
              <w:t>, их роль и значение в организации взаимодействия участников образовательных отношений и осуществлении педагогического менеджмента.</w:t>
            </w:r>
          </w:p>
        </w:tc>
      </w:tr>
      <w:tr w:rsidR="00802729" w:rsidRPr="003D14DD" w:rsidTr="004D69F2">
        <w:trPr>
          <w:trHeight w:val="2114"/>
        </w:trPr>
        <w:tc>
          <w:tcPr>
            <w:tcW w:w="2988" w:type="dxa"/>
            <w:vMerge/>
          </w:tcPr>
          <w:p w:rsidR="00802729" w:rsidRPr="003D14DD" w:rsidRDefault="00802729" w:rsidP="004D69F2">
            <w:pPr>
              <w:rPr>
                <w:sz w:val="20"/>
                <w:szCs w:val="20"/>
              </w:rPr>
            </w:pPr>
          </w:p>
        </w:tc>
        <w:tc>
          <w:tcPr>
            <w:tcW w:w="3240" w:type="dxa"/>
            <w:vMerge/>
          </w:tcPr>
          <w:p w:rsidR="00802729" w:rsidRPr="003D14DD" w:rsidRDefault="00802729" w:rsidP="004D69F2">
            <w:pPr>
              <w:rPr>
                <w:sz w:val="20"/>
                <w:szCs w:val="20"/>
              </w:rPr>
            </w:pPr>
          </w:p>
        </w:tc>
        <w:tc>
          <w:tcPr>
            <w:tcW w:w="3420" w:type="dxa"/>
          </w:tcPr>
          <w:p w:rsidR="00802729" w:rsidRPr="003D14DD" w:rsidRDefault="00802729" w:rsidP="004D69F2">
            <w:pPr>
              <w:pStyle w:val="5"/>
              <w:numPr>
                <w:ilvl w:val="0"/>
                <w:numId w:val="0"/>
              </w:numPr>
              <w:tabs>
                <w:tab w:val="left" w:pos="282"/>
              </w:tabs>
              <w:jc w:val="both"/>
              <w:rPr>
                <w:sz w:val="20"/>
                <w:szCs w:val="20"/>
              </w:rPr>
            </w:pPr>
            <w:r w:rsidRPr="003D14DD">
              <w:rPr>
                <w:b/>
                <w:sz w:val="20"/>
                <w:szCs w:val="20"/>
                <w:u w:val="single"/>
              </w:rPr>
              <w:t>Уметь:</w:t>
            </w:r>
          </w:p>
          <w:p w:rsidR="00802729" w:rsidRPr="003D14DD" w:rsidRDefault="00802729" w:rsidP="00802729">
            <w:pPr>
              <w:pStyle w:val="5"/>
              <w:numPr>
                <w:ilvl w:val="0"/>
                <w:numId w:val="26"/>
              </w:numPr>
              <w:tabs>
                <w:tab w:val="left" w:pos="282"/>
              </w:tabs>
              <w:ind w:left="0" w:firstLine="0"/>
              <w:jc w:val="both"/>
              <w:rPr>
                <w:sz w:val="20"/>
                <w:szCs w:val="20"/>
              </w:rPr>
            </w:pPr>
            <w:r w:rsidRPr="003D14DD">
              <w:rPr>
                <w:sz w:val="20"/>
                <w:szCs w:val="20"/>
              </w:rPr>
              <w:t xml:space="preserve">планировать индивидуальные и коллективные (групповые) взаимодействия участников образовательных отношений в профессиональном </w:t>
            </w:r>
            <w:r w:rsidRPr="003D14DD">
              <w:rPr>
                <w:color w:val="000000"/>
                <w:sz w:val="20"/>
                <w:szCs w:val="20"/>
                <w:shd w:val="clear" w:color="auto" w:fill="FFFFFF"/>
              </w:rPr>
              <w:t>образовании (обучении)</w:t>
            </w:r>
            <w:r w:rsidRPr="003D14DD">
              <w:rPr>
                <w:sz w:val="20"/>
                <w:szCs w:val="20"/>
              </w:rPr>
              <w:t>;</w:t>
            </w:r>
          </w:p>
          <w:p w:rsidR="00802729" w:rsidRPr="003D14DD" w:rsidRDefault="00802729" w:rsidP="00802729">
            <w:pPr>
              <w:pStyle w:val="5"/>
              <w:numPr>
                <w:ilvl w:val="0"/>
                <w:numId w:val="26"/>
              </w:numPr>
              <w:tabs>
                <w:tab w:val="left" w:pos="282"/>
              </w:tabs>
              <w:ind w:left="0" w:firstLine="0"/>
              <w:jc w:val="both"/>
              <w:rPr>
                <w:sz w:val="20"/>
                <w:szCs w:val="20"/>
              </w:rPr>
            </w:pPr>
            <w:r w:rsidRPr="003D14DD">
              <w:rPr>
                <w:sz w:val="20"/>
                <w:szCs w:val="20"/>
              </w:rPr>
              <w:t>организовывать взаимодействия участников образовательных отношений;</w:t>
            </w:r>
          </w:p>
          <w:p w:rsidR="00802729" w:rsidRPr="003D14DD" w:rsidRDefault="00802729" w:rsidP="00802729">
            <w:pPr>
              <w:pStyle w:val="5"/>
              <w:numPr>
                <w:ilvl w:val="0"/>
                <w:numId w:val="26"/>
              </w:numPr>
              <w:tabs>
                <w:tab w:val="left" w:pos="282"/>
              </w:tabs>
              <w:ind w:left="0" w:firstLine="0"/>
              <w:jc w:val="both"/>
              <w:rPr>
                <w:sz w:val="20"/>
                <w:szCs w:val="20"/>
              </w:rPr>
            </w:pPr>
            <w:r w:rsidRPr="003D14DD">
              <w:rPr>
                <w:sz w:val="20"/>
                <w:szCs w:val="20"/>
              </w:rPr>
              <w:t>анализировать состояние социально-психологического климата,</w:t>
            </w:r>
            <w:r w:rsidRPr="003D14DD">
              <w:rPr>
                <w:sz w:val="20"/>
                <w:szCs w:val="20"/>
                <w:shd w:val="clear" w:color="auto" w:fill="FFFFFF"/>
              </w:rPr>
              <w:t xml:space="preserve"> общественного настроения и общественного</w:t>
            </w:r>
            <w:r w:rsidRPr="003D14DD">
              <w:rPr>
                <w:rStyle w:val="w"/>
                <w:sz w:val="20"/>
                <w:szCs w:val="20"/>
                <w:shd w:val="clear" w:color="auto" w:fill="FFFFFF"/>
              </w:rPr>
              <w:t xml:space="preserve"> мнения в </w:t>
            </w:r>
            <w:r w:rsidRPr="003D14DD">
              <w:rPr>
                <w:sz w:val="20"/>
                <w:szCs w:val="20"/>
              </w:rPr>
              <w:t xml:space="preserve">педагогических и учебных коллективах образовательных организациях профессионального </w:t>
            </w:r>
            <w:r w:rsidRPr="003D14DD">
              <w:rPr>
                <w:color w:val="000000"/>
                <w:sz w:val="20"/>
                <w:szCs w:val="20"/>
                <w:shd w:val="clear" w:color="auto" w:fill="FFFFFF"/>
              </w:rPr>
              <w:t>образования (обучения)</w:t>
            </w:r>
            <w:r w:rsidRPr="003D14DD">
              <w:rPr>
                <w:sz w:val="20"/>
                <w:szCs w:val="20"/>
              </w:rPr>
              <w:t>;</w:t>
            </w:r>
          </w:p>
          <w:p w:rsidR="00802729" w:rsidRPr="003D14DD" w:rsidRDefault="00802729" w:rsidP="00802729">
            <w:pPr>
              <w:pStyle w:val="5"/>
              <w:numPr>
                <w:ilvl w:val="0"/>
                <w:numId w:val="26"/>
              </w:numPr>
              <w:tabs>
                <w:tab w:val="left" w:pos="282"/>
              </w:tabs>
              <w:ind w:left="0" w:firstLine="0"/>
              <w:jc w:val="both"/>
              <w:rPr>
                <w:sz w:val="20"/>
                <w:szCs w:val="20"/>
              </w:rPr>
            </w:pPr>
            <w:r w:rsidRPr="003D14DD">
              <w:rPr>
                <w:sz w:val="20"/>
                <w:szCs w:val="20"/>
              </w:rPr>
              <w:t>изучать и учитывать влияние межличностных отношений и делового сотрудничества в педагогических и учебных коллективах на эффективность педагогического менеджмента.</w:t>
            </w:r>
          </w:p>
        </w:tc>
      </w:tr>
      <w:tr w:rsidR="00802729" w:rsidRPr="003D14DD" w:rsidTr="004D69F2">
        <w:trPr>
          <w:trHeight w:val="2114"/>
        </w:trPr>
        <w:tc>
          <w:tcPr>
            <w:tcW w:w="2988" w:type="dxa"/>
            <w:vMerge/>
          </w:tcPr>
          <w:p w:rsidR="00802729" w:rsidRPr="003D14DD" w:rsidRDefault="00802729" w:rsidP="004D69F2">
            <w:pPr>
              <w:rPr>
                <w:sz w:val="20"/>
                <w:szCs w:val="20"/>
              </w:rPr>
            </w:pPr>
          </w:p>
        </w:tc>
        <w:tc>
          <w:tcPr>
            <w:tcW w:w="3240" w:type="dxa"/>
            <w:vMerge/>
          </w:tcPr>
          <w:p w:rsidR="00802729" w:rsidRPr="003D14DD" w:rsidRDefault="00802729" w:rsidP="004D69F2">
            <w:pPr>
              <w:rPr>
                <w:sz w:val="20"/>
                <w:szCs w:val="20"/>
              </w:rPr>
            </w:pPr>
          </w:p>
        </w:tc>
        <w:tc>
          <w:tcPr>
            <w:tcW w:w="3420" w:type="dxa"/>
          </w:tcPr>
          <w:p w:rsidR="00802729" w:rsidRPr="003D14DD" w:rsidRDefault="00802729" w:rsidP="004D69F2">
            <w:pPr>
              <w:pStyle w:val="5"/>
              <w:numPr>
                <w:ilvl w:val="0"/>
                <w:numId w:val="0"/>
              </w:numPr>
              <w:tabs>
                <w:tab w:val="left" w:pos="282"/>
                <w:tab w:val="left" w:pos="1346"/>
              </w:tabs>
              <w:jc w:val="both"/>
              <w:rPr>
                <w:b/>
                <w:sz w:val="20"/>
                <w:szCs w:val="20"/>
                <w:u w:val="single"/>
              </w:rPr>
            </w:pPr>
            <w:r w:rsidRPr="003D14DD">
              <w:rPr>
                <w:b/>
                <w:sz w:val="20"/>
                <w:szCs w:val="20"/>
                <w:u w:val="single"/>
              </w:rPr>
              <w:t>Владеть:</w:t>
            </w:r>
          </w:p>
          <w:p w:rsidR="00802729" w:rsidRPr="003D14DD" w:rsidRDefault="00802729" w:rsidP="00802729">
            <w:pPr>
              <w:pStyle w:val="5"/>
              <w:numPr>
                <w:ilvl w:val="0"/>
                <w:numId w:val="26"/>
              </w:numPr>
              <w:tabs>
                <w:tab w:val="left" w:pos="282"/>
                <w:tab w:val="left" w:pos="1346"/>
              </w:tabs>
              <w:ind w:left="0" w:firstLine="0"/>
              <w:jc w:val="both"/>
              <w:rPr>
                <w:b/>
                <w:sz w:val="20"/>
                <w:szCs w:val="20"/>
                <w:u w:val="single"/>
              </w:rPr>
            </w:pPr>
            <w:r w:rsidRPr="003D14DD">
              <w:rPr>
                <w:sz w:val="20"/>
                <w:szCs w:val="20"/>
              </w:rPr>
              <w:t>содержанием понятий «взаимодействие», «взаимодействие участников образовательных отношений» «социально-психологический климат»,</w:t>
            </w:r>
            <w:r w:rsidRPr="003D14DD">
              <w:rPr>
                <w:sz w:val="20"/>
                <w:szCs w:val="20"/>
                <w:shd w:val="clear" w:color="auto" w:fill="FFFFFF"/>
              </w:rPr>
              <w:t xml:space="preserve"> «общественное настроение», «общественное</w:t>
            </w:r>
            <w:r w:rsidRPr="003D14DD">
              <w:rPr>
                <w:rStyle w:val="w"/>
                <w:sz w:val="20"/>
                <w:szCs w:val="20"/>
                <w:shd w:val="clear" w:color="auto" w:fill="FFFFFF"/>
              </w:rPr>
              <w:t xml:space="preserve"> мнение»</w:t>
            </w:r>
            <w:r w:rsidRPr="003D14DD">
              <w:rPr>
                <w:sz w:val="20"/>
                <w:szCs w:val="20"/>
              </w:rPr>
              <w:t>;</w:t>
            </w:r>
          </w:p>
          <w:p w:rsidR="00802729" w:rsidRPr="003D14DD" w:rsidRDefault="00802729" w:rsidP="00802729">
            <w:pPr>
              <w:pStyle w:val="5"/>
              <w:numPr>
                <w:ilvl w:val="0"/>
                <w:numId w:val="26"/>
              </w:numPr>
              <w:tabs>
                <w:tab w:val="left" w:pos="282"/>
                <w:tab w:val="left" w:pos="1346"/>
              </w:tabs>
              <w:ind w:left="0" w:firstLine="0"/>
              <w:jc w:val="both"/>
              <w:rPr>
                <w:b/>
                <w:sz w:val="20"/>
                <w:szCs w:val="20"/>
                <w:u w:val="single"/>
              </w:rPr>
            </w:pPr>
            <w:r w:rsidRPr="003D14DD">
              <w:rPr>
                <w:sz w:val="20"/>
                <w:szCs w:val="20"/>
              </w:rPr>
              <w:t>основами</w:t>
            </w:r>
            <w:r w:rsidRPr="003D14DD">
              <w:rPr>
                <w:b/>
                <w:sz w:val="20"/>
                <w:szCs w:val="20"/>
              </w:rPr>
              <w:t xml:space="preserve"> </w:t>
            </w:r>
            <w:r w:rsidRPr="003D14DD">
              <w:rPr>
                <w:sz w:val="20"/>
                <w:szCs w:val="20"/>
              </w:rPr>
              <w:t xml:space="preserve">организации взаимодействия в профессиональном образовании </w:t>
            </w:r>
            <w:r w:rsidRPr="003D14DD">
              <w:rPr>
                <w:color w:val="000000"/>
                <w:sz w:val="20"/>
                <w:szCs w:val="20"/>
                <w:shd w:val="clear" w:color="auto" w:fill="FFFFFF"/>
              </w:rPr>
              <w:t xml:space="preserve">(обучении) </w:t>
            </w:r>
            <w:r w:rsidRPr="003D14DD">
              <w:rPr>
                <w:sz w:val="20"/>
                <w:szCs w:val="20"/>
              </w:rPr>
              <w:t>в контексте педагогического менеджмента;</w:t>
            </w:r>
          </w:p>
          <w:p w:rsidR="00802729" w:rsidRPr="003D14DD" w:rsidRDefault="00802729" w:rsidP="00802729">
            <w:pPr>
              <w:pStyle w:val="5"/>
              <w:numPr>
                <w:ilvl w:val="0"/>
                <w:numId w:val="26"/>
              </w:numPr>
              <w:tabs>
                <w:tab w:val="left" w:pos="282"/>
                <w:tab w:val="left" w:pos="1346"/>
              </w:tabs>
              <w:ind w:left="0" w:firstLine="0"/>
              <w:jc w:val="both"/>
              <w:rPr>
                <w:b/>
                <w:sz w:val="20"/>
                <w:szCs w:val="20"/>
                <w:u w:val="single"/>
              </w:rPr>
            </w:pPr>
            <w:r w:rsidRPr="003D14DD">
              <w:rPr>
                <w:sz w:val="20"/>
                <w:szCs w:val="20"/>
              </w:rPr>
              <w:t xml:space="preserve">способами планирования взаимодействия участников образовательных отношений в профессиональном </w:t>
            </w:r>
            <w:r w:rsidRPr="003D14DD">
              <w:rPr>
                <w:color w:val="000000"/>
                <w:sz w:val="20"/>
                <w:szCs w:val="20"/>
                <w:shd w:val="clear" w:color="auto" w:fill="FFFFFF"/>
              </w:rPr>
              <w:t>образовании (обучении);</w:t>
            </w:r>
          </w:p>
          <w:p w:rsidR="00802729" w:rsidRPr="003D14DD" w:rsidRDefault="00802729" w:rsidP="004D69F2">
            <w:pPr>
              <w:pStyle w:val="5"/>
              <w:numPr>
                <w:ilvl w:val="0"/>
                <w:numId w:val="0"/>
              </w:numPr>
              <w:tabs>
                <w:tab w:val="left" w:pos="282"/>
              </w:tabs>
              <w:rPr>
                <w:rFonts w:eastAsia="Arial Unicode MS"/>
                <w:b/>
                <w:spacing w:val="4"/>
                <w:sz w:val="20"/>
                <w:szCs w:val="20"/>
              </w:rPr>
            </w:pPr>
            <w:r w:rsidRPr="003D14DD">
              <w:rPr>
                <w:sz w:val="20"/>
                <w:szCs w:val="20"/>
              </w:rPr>
              <w:t>методами и приемами организации взаимодействия участников образовательных отношений.</w:t>
            </w:r>
          </w:p>
        </w:tc>
      </w:tr>
    </w:tbl>
    <w:p w:rsidR="00802729" w:rsidRPr="003D14DD" w:rsidRDefault="00802729" w:rsidP="00802729">
      <w:pPr>
        <w:tabs>
          <w:tab w:val="left" w:pos="900"/>
          <w:tab w:val="left" w:pos="1080"/>
        </w:tabs>
        <w:suppressAutoHyphens/>
        <w:jc w:val="both"/>
        <w:rPr>
          <w:b/>
          <w:sz w:val="20"/>
          <w:szCs w:val="20"/>
        </w:rPr>
      </w:pPr>
    </w:p>
    <w:p w:rsidR="00802729" w:rsidRPr="003D14DD" w:rsidRDefault="00802729" w:rsidP="00802729">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«Педагогический менеджмент», являются необходимыми для изучения последующих дисциплин.</w:t>
      </w:r>
    </w:p>
    <w:p w:rsidR="00802729" w:rsidRPr="003D14DD" w:rsidRDefault="00802729" w:rsidP="00802729">
      <w:pPr>
        <w:tabs>
          <w:tab w:val="left" w:pos="900"/>
          <w:tab w:val="left" w:pos="1080"/>
        </w:tabs>
        <w:suppressAutoHyphens/>
        <w:jc w:val="both"/>
        <w:rPr>
          <w:sz w:val="20"/>
          <w:szCs w:val="20"/>
        </w:rPr>
      </w:pPr>
    </w:p>
    <w:p w:rsidR="00802729" w:rsidRPr="003D14DD" w:rsidRDefault="00802729" w:rsidP="00802729">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802729" w:rsidRPr="003D14DD" w:rsidRDefault="00802729" w:rsidP="00802729">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5"/>
        <w:gridCol w:w="2578"/>
        <w:gridCol w:w="2328"/>
        <w:gridCol w:w="2354"/>
      </w:tblGrid>
      <w:tr w:rsidR="00802729" w:rsidRPr="003D14DD" w:rsidTr="00085EC1">
        <w:trPr>
          <w:tblHeader/>
        </w:trPr>
        <w:tc>
          <w:tcPr>
            <w:tcW w:w="2130" w:type="dxa"/>
            <w:vMerge w:val="restart"/>
            <w:vAlign w:val="center"/>
          </w:tcPr>
          <w:p w:rsidR="00802729" w:rsidRPr="003D14DD" w:rsidRDefault="00802729"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441" w:type="dxa"/>
            <w:gridSpan w:val="3"/>
          </w:tcPr>
          <w:p w:rsidR="00802729" w:rsidRPr="003D14DD" w:rsidRDefault="00802729"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802729" w:rsidRPr="003D14DD" w:rsidTr="00085EC1">
        <w:trPr>
          <w:tblHeader/>
        </w:trPr>
        <w:tc>
          <w:tcPr>
            <w:tcW w:w="2130" w:type="dxa"/>
            <w:vMerge/>
          </w:tcPr>
          <w:p w:rsidR="00802729" w:rsidRPr="003D14DD" w:rsidRDefault="00802729" w:rsidP="004D69F2">
            <w:pPr>
              <w:suppressAutoHyphens/>
              <w:overflowPunct w:val="0"/>
              <w:autoSpaceDE w:val="0"/>
              <w:autoSpaceDN w:val="0"/>
              <w:adjustRightInd w:val="0"/>
              <w:jc w:val="both"/>
              <w:rPr>
                <w:sz w:val="20"/>
                <w:szCs w:val="20"/>
              </w:rPr>
            </w:pPr>
          </w:p>
        </w:tc>
        <w:tc>
          <w:tcPr>
            <w:tcW w:w="2606" w:type="dxa"/>
          </w:tcPr>
          <w:p w:rsidR="00802729" w:rsidRPr="003D14DD" w:rsidRDefault="00802729"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427" w:type="dxa"/>
          </w:tcPr>
          <w:p w:rsidR="00802729" w:rsidRPr="003D14DD" w:rsidRDefault="00802729"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408" w:type="dxa"/>
          </w:tcPr>
          <w:p w:rsidR="00802729" w:rsidRPr="003D14DD" w:rsidRDefault="00802729" w:rsidP="004D69F2">
            <w:pPr>
              <w:suppressAutoHyphens/>
              <w:overflowPunct w:val="0"/>
              <w:autoSpaceDE w:val="0"/>
              <w:autoSpaceDN w:val="0"/>
              <w:adjustRightInd w:val="0"/>
              <w:jc w:val="center"/>
              <w:rPr>
                <w:sz w:val="20"/>
                <w:szCs w:val="20"/>
              </w:rPr>
            </w:pPr>
            <w:r w:rsidRPr="003D14DD">
              <w:rPr>
                <w:sz w:val="20"/>
                <w:szCs w:val="20"/>
              </w:rPr>
              <w:t>итоговый</w:t>
            </w:r>
          </w:p>
        </w:tc>
      </w:tr>
      <w:tr w:rsidR="00802729" w:rsidRPr="003D14DD" w:rsidTr="00085EC1">
        <w:tc>
          <w:tcPr>
            <w:tcW w:w="2130" w:type="dxa"/>
            <w:vMerge w:val="restart"/>
          </w:tcPr>
          <w:p w:rsidR="00802729" w:rsidRPr="003D14DD" w:rsidRDefault="00802729" w:rsidP="004D69F2">
            <w:pPr>
              <w:suppressAutoHyphens/>
              <w:overflowPunct w:val="0"/>
              <w:autoSpaceDE w:val="0"/>
              <w:autoSpaceDN w:val="0"/>
              <w:adjustRightInd w:val="0"/>
              <w:rPr>
                <w:b/>
                <w:sz w:val="20"/>
                <w:szCs w:val="20"/>
              </w:rPr>
            </w:pPr>
            <w:r w:rsidRPr="003D14DD">
              <w:rPr>
                <w:b/>
                <w:sz w:val="20"/>
                <w:szCs w:val="20"/>
              </w:rPr>
              <w:t>УК-3</w:t>
            </w:r>
          </w:p>
          <w:p w:rsidR="00802729" w:rsidRPr="003D14DD" w:rsidRDefault="00802729" w:rsidP="004D69F2">
            <w:pPr>
              <w:suppressAutoHyphens/>
              <w:overflowPunct w:val="0"/>
              <w:autoSpaceDE w:val="0"/>
              <w:autoSpaceDN w:val="0"/>
              <w:adjustRightInd w:val="0"/>
              <w:jc w:val="both"/>
              <w:rPr>
                <w:b/>
                <w:i/>
                <w:sz w:val="20"/>
                <w:szCs w:val="20"/>
              </w:rPr>
            </w:pPr>
            <w:r w:rsidRPr="003D14DD">
              <w:rPr>
                <w:sz w:val="20"/>
                <w:szCs w:val="20"/>
              </w:rPr>
              <w:t xml:space="preserve">Способен организовывать и руководить работой команды, вырабатывая командную стратегию для </w:t>
            </w:r>
            <w:r w:rsidRPr="003D14DD">
              <w:rPr>
                <w:sz w:val="20"/>
                <w:szCs w:val="20"/>
              </w:rPr>
              <w:lastRenderedPageBreak/>
              <w:t>достижения поставленной цели</w:t>
            </w:r>
          </w:p>
        </w:tc>
        <w:tc>
          <w:tcPr>
            <w:tcW w:w="2606" w:type="dxa"/>
            <w:vAlign w:val="center"/>
          </w:tcPr>
          <w:p w:rsidR="00802729" w:rsidRPr="003D14DD" w:rsidRDefault="00802729" w:rsidP="004D69F2">
            <w:pPr>
              <w:rPr>
                <w:sz w:val="20"/>
                <w:szCs w:val="20"/>
              </w:rPr>
            </w:pPr>
            <w:r w:rsidRPr="003D14DD">
              <w:rPr>
                <w:sz w:val="20"/>
                <w:szCs w:val="20"/>
              </w:rPr>
              <w:lastRenderedPageBreak/>
              <w:t>Психология современного образования</w:t>
            </w:r>
          </w:p>
        </w:tc>
        <w:tc>
          <w:tcPr>
            <w:tcW w:w="2427" w:type="dxa"/>
            <w:vAlign w:val="center"/>
          </w:tcPr>
          <w:p w:rsidR="00802729" w:rsidRPr="003D14DD" w:rsidRDefault="00802729" w:rsidP="004D69F2">
            <w:pPr>
              <w:rPr>
                <w:sz w:val="20"/>
                <w:szCs w:val="20"/>
              </w:rPr>
            </w:pPr>
          </w:p>
        </w:tc>
        <w:tc>
          <w:tcPr>
            <w:tcW w:w="2408" w:type="dxa"/>
            <w:vAlign w:val="center"/>
          </w:tcPr>
          <w:p w:rsidR="00802729" w:rsidRPr="003D14DD" w:rsidRDefault="00802729" w:rsidP="004D69F2">
            <w:pPr>
              <w:rPr>
                <w:sz w:val="20"/>
                <w:szCs w:val="20"/>
              </w:rPr>
            </w:pPr>
            <w:r w:rsidRPr="003D14DD">
              <w:rPr>
                <w:sz w:val="20"/>
                <w:szCs w:val="20"/>
              </w:rPr>
              <w:t xml:space="preserve">Педагогический менеджмент   </w:t>
            </w:r>
          </w:p>
        </w:tc>
      </w:tr>
      <w:tr w:rsidR="00802729" w:rsidRPr="003D14DD" w:rsidTr="00085EC1">
        <w:tc>
          <w:tcPr>
            <w:tcW w:w="2130" w:type="dxa"/>
            <w:vMerge/>
          </w:tcPr>
          <w:p w:rsidR="00802729" w:rsidRPr="003D14DD" w:rsidRDefault="00802729" w:rsidP="004D69F2">
            <w:pPr>
              <w:suppressAutoHyphens/>
              <w:overflowPunct w:val="0"/>
              <w:autoSpaceDE w:val="0"/>
              <w:autoSpaceDN w:val="0"/>
              <w:adjustRightInd w:val="0"/>
              <w:jc w:val="both"/>
              <w:rPr>
                <w:b/>
                <w:i/>
                <w:sz w:val="20"/>
                <w:szCs w:val="20"/>
              </w:rPr>
            </w:pPr>
          </w:p>
        </w:tc>
        <w:tc>
          <w:tcPr>
            <w:tcW w:w="2606" w:type="dxa"/>
            <w:vAlign w:val="center"/>
          </w:tcPr>
          <w:p w:rsidR="00802729" w:rsidRPr="003D14DD" w:rsidRDefault="00802729" w:rsidP="004D69F2">
            <w:pPr>
              <w:rPr>
                <w:sz w:val="20"/>
                <w:szCs w:val="20"/>
              </w:rPr>
            </w:pPr>
          </w:p>
        </w:tc>
        <w:tc>
          <w:tcPr>
            <w:tcW w:w="2427" w:type="dxa"/>
            <w:vAlign w:val="center"/>
          </w:tcPr>
          <w:p w:rsidR="00802729" w:rsidRPr="003D14DD" w:rsidRDefault="00802729" w:rsidP="004D69F2">
            <w:pPr>
              <w:rPr>
                <w:sz w:val="20"/>
                <w:szCs w:val="20"/>
              </w:rPr>
            </w:pPr>
          </w:p>
        </w:tc>
        <w:tc>
          <w:tcPr>
            <w:tcW w:w="2408" w:type="dxa"/>
            <w:vAlign w:val="center"/>
          </w:tcPr>
          <w:p w:rsidR="00802729" w:rsidRPr="003D14DD" w:rsidRDefault="00802729" w:rsidP="004D69F2">
            <w:pPr>
              <w:rPr>
                <w:sz w:val="20"/>
                <w:szCs w:val="20"/>
              </w:rPr>
            </w:pPr>
            <w:r w:rsidRPr="003D14DD">
              <w:rPr>
                <w:sz w:val="20"/>
                <w:szCs w:val="20"/>
              </w:rPr>
              <w:t xml:space="preserve">Выполнение и защита выпускной квалификационной работы </w:t>
            </w:r>
          </w:p>
        </w:tc>
      </w:tr>
      <w:tr w:rsidR="00802729" w:rsidRPr="003D14DD" w:rsidTr="00085EC1">
        <w:trPr>
          <w:trHeight w:val="204"/>
        </w:trPr>
        <w:tc>
          <w:tcPr>
            <w:tcW w:w="2130" w:type="dxa"/>
            <w:vMerge/>
          </w:tcPr>
          <w:p w:rsidR="00802729" w:rsidRPr="003D14DD" w:rsidRDefault="00802729" w:rsidP="004D69F2">
            <w:pPr>
              <w:suppressAutoHyphens/>
              <w:overflowPunct w:val="0"/>
              <w:autoSpaceDE w:val="0"/>
              <w:autoSpaceDN w:val="0"/>
              <w:adjustRightInd w:val="0"/>
              <w:jc w:val="both"/>
              <w:rPr>
                <w:b/>
                <w:i/>
                <w:sz w:val="20"/>
                <w:szCs w:val="20"/>
              </w:rPr>
            </w:pPr>
          </w:p>
        </w:tc>
        <w:tc>
          <w:tcPr>
            <w:tcW w:w="2606" w:type="dxa"/>
            <w:vAlign w:val="center"/>
          </w:tcPr>
          <w:p w:rsidR="00802729" w:rsidRPr="003D14DD" w:rsidRDefault="00802729" w:rsidP="004D69F2">
            <w:pPr>
              <w:rPr>
                <w:sz w:val="20"/>
                <w:szCs w:val="20"/>
              </w:rPr>
            </w:pPr>
            <w:r w:rsidRPr="003D14DD">
              <w:rPr>
                <w:sz w:val="20"/>
                <w:szCs w:val="20"/>
              </w:rPr>
              <w:t>Социология интернета</w:t>
            </w:r>
          </w:p>
        </w:tc>
        <w:tc>
          <w:tcPr>
            <w:tcW w:w="2427" w:type="dxa"/>
            <w:vAlign w:val="center"/>
          </w:tcPr>
          <w:p w:rsidR="00802729" w:rsidRPr="003D14DD" w:rsidRDefault="00802729" w:rsidP="004D69F2">
            <w:pPr>
              <w:rPr>
                <w:sz w:val="20"/>
                <w:szCs w:val="20"/>
              </w:rPr>
            </w:pPr>
          </w:p>
        </w:tc>
        <w:tc>
          <w:tcPr>
            <w:tcW w:w="2408" w:type="dxa"/>
            <w:vAlign w:val="center"/>
          </w:tcPr>
          <w:p w:rsidR="00802729" w:rsidRPr="003D14DD" w:rsidRDefault="00802729" w:rsidP="004D69F2">
            <w:pPr>
              <w:rPr>
                <w:sz w:val="20"/>
                <w:szCs w:val="20"/>
              </w:rPr>
            </w:pPr>
          </w:p>
        </w:tc>
      </w:tr>
      <w:tr w:rsidR="00802729" w:rsidRPr="003D14DD" w:rsidTr="00085EC1">
        <w:tc>
          <w:tcPr>
            <w:tcW w:w="2130" w:type="dxa"/>
            <w:vMerge w:val="restart"/>
          </w:tcPr>
          <w:p w:rsidR="00802729" w:rsidRPr="003D14DD" w:rsidRDefault="00802729" w:rsidP="004D69F2">
            <w:pPr>
              <w:suppressAutoHyphens/>
              <w:overflowPunct w:val="0"/>
              <w:autoSpaceDE w:val="0"/>
              <w:autoSpaceDN w:val="0"/>
              <w:adjustRightInd w:val="0"/>
              <w:jc w:val="both"/>
              <w:rPr>
                <w:b/>
                <w:sz w:val="20"/>
                <w:szCs w:val="20"/>
              </w:rPr>
            </w:pPr>
            <w:r w:rsidRPr="003D14DD">
              <w:rPr>
                <w:b/>
                <w:sz w:val="20"/>
                <w:szCs w:val="20"/>
              </w:rPr>
              <w:lastRenderedPageBreak/>
              <w:t>ОПК-7</w:t>
            </w:r>
          </w:p>
          <w:p w:rsidR="00802729" w:rsidRPr="003D14DD" w:rsidRDefault="00802729" w:rsidP="004D69F2">
            <w:pPr>
              <w:suppressAutoHyphens/>
              <w:overflowPunct w:val="0"/>
              <w:autoSpaceDE w:val="0"/>
              <w:autoSpaceDN w:val="0"/>
              <w:adjustRightInd w:val="0"/>
              <w:jc w:val="both"/>
              <w:rPr>
                <w:sz w:val="20"/>
                <w:szCs w:val="20"/>
              </w:rPr>
            </w:pPr>
            <w:r w:rsidRPr="003D14DD">
              <w:rPr>
                <w:sz w:val="20"/>
                <w:szCs w:val="20"/>
              </w:rPr>
              <w:t>Способен планировать и организовывать взаимодействия участников образовательных отношений</w:t>
            </w:r>
          </w:p>
        </w:tc>
        <w:tc>
          <w:tcPr>
            <w:tcW w:w="2606" w:type="dxa"/>
            <w:vAlign w:val="center"/>
          </w:tcPr>
          <w:p w:rsidR="00802729" w:rsidRPr="003D14DD" w:rsidRDefault="00802729" w:rsidP="004D69F2">
            <w:pPr>
              <w:rPr>
                <w:sz w:val="20"/>
                <w:szCs w:val="20"/>
              </w:rPr>
            </w:pPr>
            <w:r w:rsidRPr="003D14DD">
              <w:rPr>
                <w:sz w:val="20"/>
                <w:szCs w:val="20"/>
              </w:rPr>
              <w:t>Телекоммуникационные образовательные технологии</w:t>
            </w:r>
          </w:p>
        </w:tc>
        <w:tc>
          <w:tcPr>
            <w:tcW w:w="2427" w:type="dxa"/>
            <w:vAlign w:val="center"/>
          </w:tcPr>
          <w:p w:rsidR="00802729" w:rsidRPr="003D14DD" w:rsidRDefault="00802729" w:rsidP="004D69F2">
            <w:pPr>
              <w:rPr>
                <w:sz w:val="20"/>
                <w:szCs w:val="20"/>
              </w:rPr>
            </w:pPr>
          </w:p>
        </w:tc>
        <w:tc>
          <w:tcPr>
            <w:tcW w:w="2408" w:type="dxa"/>
            <w:vAlign w:val="center"/>
          </w:tcPr>
          <w:p w:rsidR="00802729" w:rsidRPr="003D14DD" w:rsidRDefault="00802729" w:rsidP="004D69F2">
            <w:pPr>
              <w:rPr>
                <w:sz w:val="20"/>
                <w:szCs w:val="20"/>
              </w:rPr>
            </w:pPr>
            <w:r w:rsidRPr="003D14DD">
              <w:rPr>
                <w:sz w:val="20"/>
                <w:szCs w:val="20"/>
              </w:rPr>
              <w:t xml:space="preserve">Педагогический менеджмент   </w:t>
            </w:r>
          </w:p>
        </w:tc>
      </w:tr>
      <w:tr w:rsidR="00802729" w:rsidRPr="003D14DD" w:rsidTr="00085EC1">
        <w:tc>
          <w:tcPr>
            <w:tcW w:w="2130" w:type="dxa"/>
            <w:vMerge/>
          </w:tcPr>
          <w:p w:rsidR="00802729" w:rsidRPr="003D14DD" w:rsidRDefault="00802729" w:rsidP="004D69F2">
            <w:pPr>
              <w:suppressAutoHyphens/>
              <w:overflowPunct w:val="0"/>
              <w:autoSpaceDE w:val="0"/>
              <w:autoSpaceDN w:val="0"/>
              <w:adjustRightInd w:val="0"/>
              <w:jc w:val="both"/>
              <w:rPr>
                <w:b/>
                <w:sz w:val="20"/>
                <w:szCs w:val="20"/>
              </w:rPr>
            </w:pPr>
          </w:p>
        </w:tc>
        <w:tc>
          <w:tcPr>
            <w:tcW w:w="2606" w:type="dxa"/>
            <w:vAlign w:val="center"/>
          </w:tcPr>
          <w:p w:rsidR="00802729" w:rsidRPr="003D14DD" w:rsidRDefault="00802729" w:rsidP="004D69F2">
            <w:pPr>
              <w:rPr>
                <w:sz w:val="20"/>
                <w:szCs w:val="20"/>
              </w:rPr>
            </w:pPr>
          </w:p>
        </w:tc>
        <w:tc>
          <w:tcPr>
            <w:tcW w:w="2427" w:type="dxa"/>
            <w:vAlign w:val="center"/>
          </w:tcPr>
          <w:p w:rsidR="00802729" w:rsidRPr="003D14DD" w:rsidRDefault="00802729" w:rsidP="004D69F2">
            <w:pPr>
              <w:rPr>
                <w:sz w:val="20"/>
                <w:szCs w:val="20"/>
              </w:rPr>
            </w:pPr>
          </w:p>
        </w:tc>
        <w:tc>
          <w:tcPr>
            <w:tcW w:w="2408" w:type="dxa"/>
            <w:vAlign w:val="center"/>
          </w:tcPr>
          <w:p w:rsidR="00802729" w:rsidRPr="003D14DD" w:rsidRDefault="00802729" w:rsidP="004D69F2">
            <w:pPr>
              <w:rPr>
                <w:sz w:val="20"/>
                <w:szCs w:val="20"/>
              </w:rPr>
            </w:pPr>
            <w:r w:rsidRPr="003D14DD">
              <w:rPr>
                <w:sz w:val="20"/>
                <w:szCs w:val="20"/>
              </w:rPr>
              <w:t xml:space="preserve">Выполнение и защита выпускной квалификационной работы </w:t>
            </w:r>
          </w:p>
        </w:tc>
      </w:tr>
    </w:tbl>
    <w:p w:rsidR="00802729" w:rsidRPr="003D14DD" w:rsidRDefault="00802729" w:rsidP="00802729">
      <w:pPr>
        <w:suppressAutoHyphens/>
        <w:jc w:val="both"/>
        <w:rPr>
          <w:sz w:val="20"/>
          <w:szCs w:val="20"/>
        </w:rPr>
      </w:pPr>
    </w:p>
    <w:p w:rsidR="00802729" w:rsidRPr="003D14DD" w:rsidRDefault="00802729" w:rsidP="00802729">
      <w:pPr>
        <w:tabs>
          <w:tab w:val="left" w:pos="900"/>
        </w:tabs>
        <w:suppressAutoHyphens/>
        <w:ind w:firstLine="709"/>
        <w:jc w:val="both"/>
        <w:rPr>
          <w:b/>
          <w:sz w:val="20"/>
          <w:szCs w:val="20"/>
        </w:rPr>
      </w:pPr>
      <w:r w:rsidRPr="003D14DD">
        <w:rPr>
          <w:b/>
          <w:sz w:val="20"/>
          <w:szCs w:val="20"/>
        </w:rPr>
        <w:t xml:space="preserve">4. Объем дисциплины и виды учебной работы  </w:t>
      </w:r>
    </w:p>
    <w:p w:rsidR="00802729" w:rsidRPr="003D14DD" w:rsidRDefault="00802729" w:rsidP="00802729">
      <w:pPr>
        <w:ind w:firstLine="720"/>
        <w:rPr>
          <w:b/>
          <w:sz w:val="20"/>
          <w:szCs w:val="20"/>
        </w:rPr>
      </w:pPr>
    </w:p>
    <w:p w:rsidR="00802729" w:rsidRPr="003D14DD" w:rsidRDefault="00802729" w:rsidP="00802729">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802729" w:rsidRPr="003D14DD" w:rsidRDefault="00802729" w:rsidP="00802729">
      <w:pPr>
        <w:ind w:firstLine="720"/>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922"/>
        <w:gridCol w:w="1069"/>
        <w:gridCol w:w="1070"/>
        <w:gridCol w:w="1069"/>
        <w:gridCol w:w="1070"/>
      </w:tblGrid>
      <w:tr w:rsidR="00802729" w:rsidRPr="003D14DD" w:rsidTr="004D69F2">
        <w:tc>
          <w:tcPr>
            <w:tcW w:w="766" w:type="dxa"/>
            <w:vMerge w:val="restart"/>
            <w:vAlign w:val="center"/>
          </w:tcPr>
          <w:p w:rsidR="00802729" w:rsidRPr="003D14DD" w:rsidRDefault="00802729" w:rsidP="004D69F2">
            <w:pPr>
              <w:pStyle w:val="afff7"/>
              <w:suppressAutoHyphens/>
              <w:snapToGrid w:val="0"/>
              <w:jc w:val="center"/>
              <w:rPr>
                <w:b/>
                <w:sz w:val="20"/>
                <w:szCs w:val="20"/>
              </w:rPr>
            </w:pPr>
            <w:r w:rsidRPr="003D14DD">
              <w:rPr>
                <w:b/>
                <w:sz w:val="20"/>
                <w:szCs w:val="20"/>
              </w:rPr>
              <w:t>№ п/п</w:t>
            </w:r>
          </w:p>
        </w:tc>
        <w:tc>
          <w:tcPr>
            <w:tcW w:w="4922" w:type="dxa"/>
            <w:vMerge w:val="restart"/>
            <w:vAlign w:val="center"/>
          </w:tcPr>
          <w:p w:rsidR="00802729" w:rsidRPr="003D14DD" w:rsidRDefault="00802729"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802729" w:rsidRPr="003D14DD" w:rsidRDefault="00802729"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802729" w:rsidRPr="003D14DD" w:rsidTr="004D69F2">
        <w:tc>
          <w:tcPr>
            <w:tcW w:w="766" w:type="dxa"/>
            <w:vMerge/>
          </w:tcPr>
          <w:p w:rsidR="00802729" w:rsidRPr="003D14DD" w:rsidRDefault="00802729" w:rsidP="004D69F2">
            <w:pPr>
              <w:tabs>
                <w:tab w:val="left" w:pos="900"/>
              </w:tabs>
              <w:rPr>
                <w:b/>
                <w:sz w:val="20"/>
                <w:szCs w:val="20"/>
              </w:rPr>
            </w:pPr>
          </w:p>
        </w:tc>
        <w:tc>
          <w:tcPr>
            <w:tcW w:w="4922" w:type="dxa"/>
            <w:vMerge/>
          </w:tcPr>
          <w:p w:rsidR="00802729" w:rsidRPr="003D14DD" w:rsidRDefault="00802729" w:rsidP="004D69F2">
            <w:pPr>
              <w:tabs>
                <w:tab w:val="left" w:pos="900"/>
              </w:tabs>
              <w:rPr>
                <w:b/>
                <w:sz w:val="20"/>
                <w:szCs w:val="20"/>
              </w:rPr>
            </w:pPr>
          </w:p>
        </w:tc>
        <w:tc>
          <w:tcPr>
            <w:tcW w:w="2139" w:type="dxa"/>
            <w:gridSpan w:val="2"/>
            <w:vAlign w:val="center"/>
          </w:tcPr>
          <w:p w:rsidR="00802729" w:rsidRPr="003D14DD" w:rsidRDefault="00802729"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802729" w:rsidRPr="003D14DD" w:rsidRDefault="00802729" w:rsidP="004D69F2">
            <w:pPr>
              <w:pStyle w:val="afff7"/>
              <w:suppressAutoHyphens/>
              <w:snapToGrid w:val="0"/>
              <w:ind w:right="-80"/>
              <w:jc w:val="center"/>
              <w:rPr>
                <w:b/>
                <w:sz w:val="20"/>
                <w:szCs w:val="20"/>
              </w:rPr>
            </w:pPr>
            <w:r w:rsidRPr="003D14DD">
              <w:rPr>
                <w:b/>
                <w:sz w:val="20"/>
                <w:szCs w:val="20"/>
              </w:rPr>
              <w:t>Заочная</w:t>
            </w:r>
          </w:p>
        </w:tc>
      </w:tr>
      <w:tr w:rsidR="00802729" w:rsidRPr="003D14DD" w:rsidTr="004D69F2">
        <w:tc>
          <w:tcPr>
            <w:tcW w:w="766" w:type="dxa"/>
            <w:vMerge/>
          </w:tcPr>
          <w:p w:rsidR="00802729" w:rsidRPr="003D14DD" w:rsidRDefault="00802729" w:rsidP="004D69F2">
            <w:pPr>
              <w:tabs>
                <w:tab w:val="left" w:pos="900"/>
              </w:tabs>
              <w:rPr>
                <w:b/>
                <w:sz w:val="20"/>
                <w:szCs w:val="20"/>
              </w:rPr>
            </w:pPr>
          </w:p>
        </w:tc>
        <w:tc>
          <w:tcPr>
            <w:tcW w:w="4922" w:type="dxa"/>
            <w:vMerge/>
          </w:tcPr>
          <w:p w:rsidR="00802729" w:rsidRPr="003D14DD" w:rsidRDefault="00802729" w:rsidP="004D69F2">
            <w:pPr>
              <w:tabs>
                <w:tab w:val="left" w:pos="900"/>
              </w:tabs>
              <w:rPr>
                <w:b/>
                <w:sz w:val="20"/>
                <w:szCs w:val="20"/>
              </w:rPr>
            </w:pPr>
          </w:p>
        </w:tc>
        <w:tc>
          <w:tcPr>
            <w:tcW w:w="1069" w:type="dxa"/>
            <w:vAlign w:val="center"/>
          </w:tcPr>
          <w:p w:rsidR="00802729" w:rsidRPr="003D14DD" w:rsidRDefault="00802729" w:rsidP="004D69F2">
            <w:pPr>
              <w:tabs>
                <w:tab w:val="left" w:pos="900"/>
              </w:tabs>
              <w:jc w:val="center"/>
              <w:rPr>
                <w:b/>
                <w:sz w:val="20"/>
                <w:szCs w:val="20"/>
              </w:rPr>
            </w:pPr>
            <w:r w:rsidRPr="003D14DD">
              <w:rPr>
                <w:b/>
                <w:sz w:val="20"/>
                <w:szCs w:val="20"/>
              </w:rPr>
              <w:t>всего</w:t>
            </w:r>
          </w:p>
        </w:tc>
        <w:tc>
          <w:tcPr>
            <w:tcW w:w="1070" w:type="dxa"/>
            <w:vAlign w:val="center"/>
          </w:tcPr>
          <w:p w:rsidR="00802729" w:rsidRPr="003D14DD" w:rsidRDefault="00802729" w:rsidP="004D69F2">
            <w:pPr>
              <w:tabs>
                <w:tab w:val="left" w:pos="900"/>
              </w:tabs>
              <w:jc w:val="center"/>
              <w:rPr>
                <w:b/>
                <w:sz w:val="20"/>
                <w:szCs w:val="20"/>
              </w:rPr>
            </w:pPr>
            <w:r w:rsidRPr="003D14DD">
              <w:rPr>
                <w:b/>
                <w:sz w:val="20"/>
                <w:szCs w:val="20"/>
              </w:rPr>
              <w:t>в том числе</w:t>
            </w:r>
          </w:p>
        </w:tc>
        <w:tc>
          <w:tcPr>
            <w:tcW w:w="1069" w:type="dxa"/>
            <w:vAlign w:val="center"/>
          </w:tcPr>
          <w:p w:rsidR="00802729" w:rsidRPr="003D14DD" w:rsidRDefault="00802729" w:rsidP="004D69F2">
            <w:pPr>
              <w:tabs>
                <w:tab w:val="left" w:pos="900"/>
              </w:tabs>
              <w:jc w:val="center"/>
              <w:rPr>
                <w:b/>
                <w:sz w:val="20"/>
                <w:szCs w:val="20"/>
              </w:rPr>
            </w:pPr>
            <w:r w:rsidRPr="003D14DD">
              <w:rPr>
                <w:b/>
                <w:sz w:val="20"/>
                <w:szCs w:val="20"/>
              </w:rPr>
              <w:t>всего</w:t>
            </w:r>
          </w:p>
        </w:tc>
        <w:tc>
          <w:tcPr>
            <w:tcW w:w="1070" w:type="dxa"/>
            <w:vAlign w:val="center"/>
          </w:tcPr>
          <w:p w:rsidR="00802729" w:rsidRPr="003D14DD" w:rsidRDefault="00802729" w:rsidP="004D69F2">
            <w:pPr>
              <w:tabs>
                <w:tab w:val="left" w:pos="900"/>
              </w:tabs>
              <w:jc w:val="center"/>
              <w:rPr>
                <w:b/>
                <w:sz w:val="20"/>
                <w:szCs w:val="20"/>
              </w:rPr>
            </w:pPr>
            <w:r w:rsidRPr="003D14DD">
              <w:rPr>
                <w:b/>
                <w:sz w:val="20"/>
                <w:szCs w:val="20"/>
              </w:rPr>
              <w:t>в том числе</w:t>
            </w:r>
          </w:p>
        </w:tc>
      </w:tr>
      <w:tr w:rsidR="00802729" w:rsidRPr="003D14DD" w:rsidTr="004D69F2">
        <w:tc>
          <w:tcPr>
            <w:tcW w:w="766" w:type="dxa"/>
          </w:tcPr>
          <w:p w:rsidR="00802729" w:rsidRPr="003D14DD" w:rsidRDefault="00802729" w:rsidP="004D69F2">
            <w:pPr>
              <w:suppressAutoHyphens/>
              <w:snapToGrid w:val="0"/>
              <w:rPr>
                <w:b/>
                <w:sz w:val="20"/>
                <w:szCs w:val="20"/>
              </w:rPr>
            </w:pPr>
            <w:r w:rsidRPr="003D14DD">
              <w:rPr>
                <w:b/>
                <w:sz w:val="20"/>
                <w:szCs w:val="20"/>
              </w:rPr>
              <w:t>1</w:t>
            </w:r>
          </w:p>
        </w:tc>
        <w:tc>
          <w:tcPr>
            <w:tcW w:w="4922" w:type="dxa"/>
          </w:tcPr>
          <w:p w:rsidR="00802729" w:rsidRPr="003D14DD" w:rsidRDefault="00802729"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802729" w:rsidRPr="003D14DD" w:rsidRDefault="00802729" w:rsidP="004D69F2">
            <w:pPr>
              <w:suppressAutoHyphens/>
              <w:snapToGrid w:val="0"/>
              <w:jc w:val="center"/>
              <w:rPr>
                <w:b/>
                <w:sz w:val="20"/>
                <w:szCs w:val="20"/>
              </w:rPr>
            </w:pPr>
          </w:p>
        </w:tc>
        <w:tc>
          <w:tcPr>
            <w:tcW w:w="1070" w:type="dxa"/>
          </w:tcPr>
          <w:p w:rsidR="00802729" w:rsidRPr="003D14DD" w:rsidRDefault="00802729" w:rsidP="004D69F2">
            <w:pPr>
              <w:pStyle w:val="afff7"/>
              <w:suppressAutoHyphens/>
              <w:snapToGrid w:val="0"/>
              <w:ind w:right="312"/>
              <w:jc w:val="center"/>
              <w:rPr>
                <w:b/>
                <w:sz w:val="20"/>
                <w:szCs w:val="20"/>
              </w:rPr>
            </w:pPr>
          </w:p>
        </w:tc>
        <w:tc>
          <w:tcPr>
            <w:tcW w:w="1069" w:type="dxa"/>
          </w:tcPr>
          <w:p w:rsidR="00802729" w:rsidRPr="003D14DD" w:rsidRDefault="00802729" w:rsidP="004D69F2">
            <w:pPr>
              <w:pStyle w:val="afff7"/>
              <w:suppressAutoHyphens/>
              <w:snapToGrid w:val="0"/>
              <w:jc w:val="center"/>
              <w:rPr>
                <w:b/>
                <w:sz w:val="20"/>
                <w:szCs w:val="20"/>
              </w:rPr>
            </w:pPr>
            <w:r w:rsidRPr="003D14DD">
              <w:rPr>
                <w:b/>
                <w:sz w:val="20"/>
                <w:szCs w:val="20"/>
              </w:rPr>
              <w:t>34,2</w:t>
            </w:r>
          </w:p>
        </w:tc>
        <w:tc>
          <w:tcPr>
            <w:tcW w:w="1070" w:type="dxa"/>
          </w:tcPr>
          <w:p w:rsidR="00802729" w:rsidRPr="003D14DD" w:rsidRDefault="00802729" w:rsidP="004D69F2">
            <w:pPr>
              <w:pStyle w:val="afff7"/>
              <w:suppressAutoHyphens/>
              <w:snapToGrid w:val="0"/>
              <w:jc w:val="center"/>
              <w:rPr>
                <w:b/>
                <w:sz w:val="20"/>
                <w:szCs w:val="20"/>
              </w:rPr>
            </w:pPr>
          </w:p>
        </w:tc>
      </w:tr>
      <w:tr w:rsidR="00802729" w:rsidRPr="003D14DD" w:rsidTr="004D69F2">
        <w:tc>
          <w:tcPr>
            <w:tcW w:w="766" w:type="dxa"/>
          </w:tcPr>
          <w:p w:rsidR="00802729" w:rsidRPr="003D14DD" w:rsidRDefault="00802729" w:rsidP="004D69F2">
            <w:pPr>
              <w:suppressAutoHyphens/>
              <w:snapToGrid w:val="0"/>
              <w:rPr>
                <w:sz w:val="20"/>
                <w:szCs w:val="20"/>
              </w:rPr>
            </w:pPr>
            <w:r w:rsidRPr="003D14DD">
              <w:rPr>
                <w:sz w:val="20"/>
                <w:szCs w:val="20"/>
              </w:rPr>
              <w:t>1.1</w:t>
            </w:r>
          </w:p>
        </w:tc>
        <w:tc>
          <w:tcPr>
            <w:tcW w:w="4922" w:type="dxa"/>
          </w:tcPr>
          <w:p w:rsidR="00802729" w:rsidRPr="003D14DD" w:rsidRDefault="00802729" w:rsidP="004D69F2">
            <w:pPr>
              <w:suppressAutoHyphens/>
              <w:snapToGrid w:val="0"/>
              <w:rPr>
                <w:sz w:val="20"/>
                <w:szCs w:val="20"/>
              </w:rPr>
            </w:pPr>
            <w:r w:rsidRPr="003D14DD">
              <w:rPr>
                <w:sz w:val="20"/>
                <w:szCs w:val="20"/>
              </w:rPr>
              <w:t>занятия лекционного типа (лекции)</w:t>
            </w:r>
          </w:p>
        </w:tc>
        <w:tc>
          <w:tcPr>
            <w:tcW w:w="1069" w:type="dxa"/>
          </w:tcPr>
          <w:p w:rsidR="00802729" w:rsidRPr="003D14DD" w:rsidRDefault="00802729" w:rsidP="004D69F2">
            <w:pPr>
              <w:suppressAutoHyphens/>
              <w:snapToGrid w:val="0"/>
              <w:jc w:val="center"/>
              <w:rPr>
                <w:sz w:val="20"/>
                <w:szCs w:val="20"/>
              </w:rPr>
            </w:pPr>
          </w:p>
        </w:tc>
        <w:tc>
          <w:tcPr>
            <w:tcW w:w="1070" w:type="dxa"/>
          </w:tcPr>
          <w:p w:rsidR="00802729" w:rsidRPr="003D14DD" w:rsidRDefault="00802729" w:rsidP="004D69F2">
            <w:pPr>
              <w:pStyle w:val="afff7"/>
              <w:suppressAutoHyphens/>
              <w:snapToGrid w:val="0"/>
              <w:jc w:val="center"/>
              <w:rPr>
                <w:sz w:val="20"/>
                <w:szCs w:val="20"/>
              </w:rPr>
            </w:pPr>
          </w:p>
        </w:tc>
        <w:tc>
          <w:tcPr>
            <w:tcW w:w="1069" w:type="dxa"/>
          </w:tcPr>
          <w:p w:rsidR="00802729" w:rsidRPr="003D14DD" w:rsidRDefault="00802729" w:rsidP="004D69F2">
            <w:pPr>
              <w:pStyle w:val="afff7"/>
              <w:suppressAutoHyphens/>
              <w:snapToGrid w:val="0"/>
              <w:jc w:val="center"/>
              <w:rPr>
                <w:sz w:val="20"/>
                <w:szCs w:val="20"/>
              </w:rPr>
            </w:pPr>
            <w:r w:rsidRPr="003D14DD">
              <w:rPr>
                <w:sz w:val="20"/>
                <w:szCs w:val="20"/>
              </w:rPr>
              <w:t>8</w:t>
            </w:r>
          </w:p>
        </w:tc>
        <w:tc>
          <w:tcPr>
            <w:tcW w:w="1070" w:type="dxa"/>
          </w:tcPr>
          <w:p w:rsidR="00802729" w:rsidRPr="003D14DD" w:rsidRDefault="00802729" w:rsidP="004D69F2">
            <w:pPr>
              <w:pStyle w:val="afff7"/>
              <w:suppressAutoHyphens/>
              <w:snapToGrid w:val="0"/>
              <w:jc w:val="center"/>
              <w:rPr>
                <w:sz w:val="20"/>
                <w:szCs w:val="20"/>
              </w:rPr>
            </w:pPr>
          </w:p>
        </w:tc>
      </w:tr>
      <w:tr w:rsidR="00802729" w:rsidRPr="003D14DD" w:rsidTr="004D69F2">
        <w:tc>
          <w:tcPr>
            <w:tcW w:w="766" w:type="dxa"/>
          </w:tcPr>
          <w:p w:rsidR="00802729" w:rsidRPr="003D14DD" w:rsidRDefault="00802729" w:rsidP="004D69F2">
            <w:pPr>
              <w:suppressAutoHyphens/>
              <w:snapToGrid w:val="0"/>
              <w:rPr>
                <w:sz w:val="20"/>
                <w:szCs w:val="20"/>
              </w:rPr>
            </w:pPr>
            <w:r w:rsidRPr="003D14DD">
              <w:rPr>
                <w:sz w:val="20"/>
                <w:szCs w:val="20"/>
              </w:rPr>
              <w:t>1.2</w:t>
            </w:r>
          </w:p>
        </w:tc>
        <w:tc>
          <w:tcPr>
            <w:tcW w:w="4922" w:type="dxa"/>
          </w:tcPr>
          <w:p w:rsidR="00802729" w:rsidRPr="003D14DD" w:rsidRDefault="00802729" w:rsidP="004D69F2">
            <w:pPr>
              <w:suppressAutoHyphens/>
              <w:snapToGrid w:val="0"/>
              <w:rPr>
                <w:sz w:val="20"/>
                <w:szCs w:val="20"/>
              </w:rPr>
            </w:pPr>
            <w:r w:rsidRPr="003D14DD">
              <w:rPr>
                <w:sz w:val="20"/>
                <w:szCs w:val="20"/>
              </w:rPr>
              <w:t xml:space="preserve">занятия семинарского типа (практические)*, </w:t>
            </w:r>
          </w:p>
          <w:p w:rsidR="00802729" w:rsidRPr="003D14DD" w:rsidRDefault="00802729" w:rsidP="004D69F2">
            <w:pPr>
              <w:suppressAutoHyphens/>
              <w:snapToGrid w:val="0"/>
              <w:rPr>
                <w:sz w:val="20"/>
                <w:szCs w:val="20"/>
              </w:rPr>
            </w:pPr>
            <w:r w:rsidRPr="003D14DD">
              <w:rPr>
                <w:sz w:val="20"/>
                <w:szCs w:val="20"/>
              </w:rPr>
              <w:t xml:space="preserve">в том числе: </w:t>
            </w:r>
          </w:p>
        </w:tc>
        <w:tc>
          <w:tcPr>
            <w:tcW w:w="1069" w:type="dxa"/>
          </w:tcPr>
          <w:p w:rsidR="00802729" w:rsidRPr="003D14DD" w:rsidRDefault="00802729" w:rsidP="004D69F2">
            <w:pPr>
              <w:suppressAutoHyphens/>
              <w:snapToGrid w:val="0"/>
              <w:jc w:val="center"/>
              <w:rPr>
                <w:sz w:val="20"/>
                <w:szCs w:val="20"/>
              </w:rPr>
            </w:pPr>
          </w:p>
        </w:tc>
        <w:tc>
          <w:tcPr>
            <w:tcW w:w="1070" w:type="dxa"/>
          </w:tcPr>
          <w:p w:rsidR="00802729" w:rsidRPr="003D14DD" w:rsidRDefault="00802729" w:rsidP="004D69F2">
            <w:pPr>
              <w:pStyle w:val="afff7"/>
              <w:suppressAutoHyphens/>
              <w:snapToGrid w:val="0"/>
              <w:jc w:val="center"/>
              <w:rPr>
                <w:sz w:val="20"/>
                <w:szCs w:val="20"/>
              </w:rPr>
            </w:pPr>
          </w:p>
        </w:tc>
        <w:tc>
          <w:tcPr>
            <w:tcW w:w="1069" w:type="dxa"/>
          </w:tcPr>
          <w:p w:rsidR="00802729" w:rsidRPr="003D14DD" w:rsidRDefault="00802729" w:rsidP="004D69F2">
            <w:pPr>
              <w:pStyle w:val="afff7"/>
              <w:suppressAutoHyphens/>
              <w:snapToGrid w:val="0"/>
              <w:jc w:val="center"/>
              <w:rPr>
                <w:sz w:val="20"/>
                <w:szCs w:val="20"/>
              </w:rPr>
            </w:pPr>
            <w:r w:rsidRPr="003D14DD">
              <w:rPr>
                <w:sz w:val="20"/>
                <w:szCs w:val="20"/>
              </w:rPr>
              <w:t>24</w:t>
            </w:r>
          </w:p>
        </w:tc>
        <w:tc>
          <w:tcPr>
            <w:tcW w:w="1070" w:type="dxa"/>
          </w:tcPr>
          <w:p w:rsidR="00802729" w:rsidRPr="003D14DD" w:rsidRDefault="00802729" w:rsidP="004D69F2">
            <w:pPr>
              <w:pStyle w:val="afff7"/>
              <w:suppressAutoHyphens/>
              <w:snapToGrid w:val="0"/>
              <w:jc w:val="center"/>
              <w:rPr>
                <w:sz w:val="20"/>
                <w:szCs w:val="20"/>
              </w:rPr>
            </w:pPr>
          </w:p>
        </w:tc>
      </w:tr>
      <w:tr w:rsidR="00802729" w:rsidRPr="003D14DD" w:rsidTr="004D69F2">
        <w:tc>
          <w:tcPr>
            <w:tcW w:w="766" w:type="dxa"/>
          </w:tcPr>
          <w:p w:rsidR="00802729" w:rsidRPr="003D14DD" w:rsidRDefault="00802729" w:rsidP="004D69F2">
            <w:pPr>
              <w:suppressAutoHyphens/>
              <w:snapToGrid w:val="0"/>
              <w:rPr>
                <w:sz w:val="20"/>
                <w:szCs w:val="20"/>
              </w:rPr>
            </w:pPr>
            <w:r w:rsidRPr="003D14DD">
              <w:rPr>
                <w:sz w:val="20"/>
                <w:szCs w:val="20"/>
              </w:rPr>
              <w:t>1.2.1</w:t>
            </w:r>
          </w:p>
        </w:tc>
        <w:tc>
          <w:tcPr>
            <w:tcW w:w="4922" w:type="dxa"/>
          </w:tcPr>
          <w:p w:rsidR="00802729" w:rsidRPr="003D14DD" w:rsidRDefault="00802729" w:rsidP="004D69F2">
            <w:pPr>
              <w:suppressAutoHyphens/>
              <w:snapToGrid w:val="0"/>
              <w:rPr>
                <w:sz w:val="20"/>
                <w:szCs w:val="20"/>
              </w:rPr>
            </w:pPr>
            <w:r w:rsidRPr="003D14DD">
              <w:rPr>
                <w:sz w:val="20"/>
                <w:szCs w:val="20"/>
              </w:rPr>
              <w:t xml:space="preserve">семинар-дискуссия, </w:t>
            </w:r>
          </w:p>
          <w:p w:rsidR="00802729" w:rsidRPr="003D14DD" w:rsidRDefault="00802729" w:rsidP="004D69F2">
            <w:pPr>
              <w:suppressAutoHyphens/>
              <w:snapToGrid w:val="0"/>
              <w:rPr>
                <w:sz w:val="20"/>
                <w:szCs w:val="20"/>
              </w:rPr>
            </w:pPr>
            <w:r w:rsidRPr="003D14DD">
              <w:rPr>
                <w:sz w:val="20"/>
                <w:szCs w:val="20"/>
              </w:rPr>
              <w:t>практические занятия</w:t>
            </w:r>
          </w:p>
        </w:tc>
        <w:tc>
          <w:tcPr>
            <w:tcW w:w="1069" w:type="dxa"/>
          </w:tcPr>
          <w:p w:rsidR="00802729" w:rsidRPr="003D14DD" w:rsidRDefault="00802729" w:rsidP="004D69F2">
            <w:pPr>
              <w:suppressAutoHyphens/>
              <w:snapToGrid w:val="0"/>
              <w:jc w:val="center"/>
              <w:rPr>
                <w:sz w:val="20"/>
                <w:szCs w:val="20"/>
              </w:rPr>
            </w:pPr>
          </w:p>
        </w:tc>
        <w:tc>
          <w:tcPr>
            <w:tcW w:w="1070" w:type="dxa"/>
          </w:tcPr>
          <w:p w:rsidR="00802729" w:rsidRPr="003D14DD" w:rsidRDefault="00802729" w:rsidP="004D69F2">
            <w:pPr>
              <w:pStyle w:val="afff7"/>
              <w:suppressAutoHyphens/>
              <w:snapToGrid w:val="0"/>
              <w:jc w:val="center"/>
              <w:rPr>
                <w:sz w:val="20"/>
                <w:szCs w:val="20"/>
              </w:rPr>
            </w:pPr>
          </w:p>
        </w:tc>
        <w:tc>
          <w:tcPr>
            <w:tcW w:w="1069" w:type="dxa"/>
          </w:tcPr>
          <w:p w:rsidR="00802729" w:rsidRPr="003D14DD" w:rsidRDefault="00802729" w:rsidP="004D69F2">
            <w:pPr>
              <w:pStyle w:val="afff7"/>
              <w:suppressAutoHyphens/>
              <w:snapToGrid w:val="0"/>
              <w:jc w:val="center"/>
              <w:rPr>
                <w:sz w:val="20"/>
                <w:szCs w:val="20"/>
              </w:rPr>
            </w:pPr>
          </w:p>
          <w:p w:rsidR="00802729" w:rsidRPr="003D14DD" w:rsidRDefault="00802729" w:rsidP="004D69F2">
            <w:pPr>
              <w:pStyle w:val="afff7"/>
              <w:suppressAutoHyphens/>
              <w:snapToGrid w:val="0"/>
              <w:jc w:val="center"/>
              <w:rPr>
                <w:sz w:val="20"/>
                <w:szCs w:val="20"/>
              </w:rPr>
            </w:pPr>
          </w:p>
        </w:tc>
        <w:tc>
          <w:tcPr>
            <w:tcW w:w="1070" w:type="dxa"/>
          </w:tcPr>
          <w:p w:rsidR="00802729" w:rsidRPr="003D14DD" w:rsidRDefault="00802729" w:rsidP="004D69F2">
            <w:pPr>
              <w:pStyle w:val="afff7"/>
              <w:suppressAutoHyphens/>
              <w:snapToGrid w:val="0"/>
              <w:jc w:val="center"/>
              <w:rPr>
                <w:sz w:val="20"/>
                <w:szCs w:val="20"/>
              </w:rPr>
            </w:pPr>
            <w:r w:rsidRPr="003D14DD">
              <w:rPr>
                <w:sz w:val="20"/>
                <w:szCs w:val="20"/>
              </w:rPr>
              <w:t>0</w:t>
            </w:r>
          </w:p>
          <w:p w:rsidR="00802729" w:rsidRPr="003D14DD" w:rsidRDefault="00802729" w:rsidP="004D69F2">
            <w:pPr>
              <w:pStyle w:val="afff7"/>
              <w:suppressAutoHyphens/>
              <w:snapToGrid w:val="0"/>
              <w:jc w:val="center"/>
              <w:rPr>
                <w:sz w:val="20"/>
                <w:szCs w:val="20"/>
              </w:rPr>
            </w:pPr>
            <w:r w:rsidRPr="003D14DD">
              <w:rPr>
                <w:sz w:val="20"/>
                <w:szCs w:val="20"/>
              </w:rPr>
              <w:t>24</w:t>
            </w:r>
          </w:p>
        </w:tc>
      </w:tr>
      <w:tr w:rsidR="00802729" w:rsidRPr="003D14DD" w:rsidTr="004D69F2">
        <w:tc>
          <w:tcPr>
            <w:tcW w:w="766" w:type="dxa"/>
          </w:tcPr>
          <w:p w:rsidR="00802729" w:rsidRPr="003D14DD" w:rsidRDefault="00802729" w:rsidP="004D69F2">
            <w:pPr>
              <w:suppressAutoHyphens/>
              <w:snapToGrid w:val="0"/>
              <w:rPr>
                <w:sz w:val="20"/>
                <w:szCs w:val="20"/>
              </w:rPr>
            </w:pPr>
            <w:r w:rsidRPr="003D14DD">
              <w:rPr>
                <w:sz w:val="20"/>
                <w:szCs w:val="20"/>
              </w:rPr>
              <w:t>1.2.1.1</w:t>
            </w:r>
          </w:p>
        </w:tc>
        <w:tc>
          <w:tcPr>
            <w:tcW w:w="4922" w:type="dxa"/>
          </w:tcPr>
          <w:p w:rsidR="00802729" w:rsidRPr="003D14DD" w:rsidRDefault="00802729" w:rsidP="004D69F2">
            <w:pPr>
              <w:suppressAutoHyphens/>
              <w:snapToGrid w:val="0"/>
              <w:rPr>
                <w:sz w:val="20"/>
                <w:szCs w:val="20"/>
              </w:rPr>
            </w:pPr>
            <w:r w:rsidRPr="003D14DD">
              <w:rPr>
                <w:sz w:val="20"/>
                <w:szCs w:val="20"/>
              </w:rPr>
              <w:t>консультации (групповые и индивидуальные)</w:t>
            </w:r>
          </w:p>
        </w:tc>
        <w:tc>
          <w:tcPr>
            <w:tcW w:w="1069" w:type="dxa"/>
          </w:tcPr>
          <w:p w:rsidR="00802729" w:rsidRPr="003D14DD" w:rsidRDefault="00802729" w:rsidP="004D69F2">
            <w:pPr>
              <w:suppressAutoHyphens/>
              <w:snapToGrid w:val="0"/>
              <w:jc w:val="center"/>
              <w:rPr>
                <w:sz w:val="20"/>
                <w:szCs w:val="20"/>
              </w:rPr>
            </w:pPr>
          </w:p>
        </w:tc>
        <w:tc>
          <w:tcPr>
            <w:tcW w:w="1070" w:type="dxa"/>
          </w:tcPr>
          <w:p w:rsidR="00802729" w:rsidRPr="003D14DD" w:rsidRDefault="00802729" w:rsidP="004D69F2">
            <w:pPr>
              <w:pStyle w:val="afff7"/>
              <w:suppressAutoHyphens/>
              <w:snapToGrid w:val="0"/>
              <w:jc w:val="center"/>
              <w:rPr>
                <w:sz w:val="20"/>
                <w:szCs w:val="20"/>
              </w:rPr>
            </w:pPr>
          </w:p>
        </w:tc>
        <w:tc>
          <w:tcPr>
            <w:tcW w:w="1069" w:type="dxa"/>
          </w:tcPr>
          <w:p w:rsidR="00802729" w:rsidRPr="003D14DD" w:rsidRDefault="00802729" w:rsidP="004D69F2">
            <w:pPr>
              <w:pStyle w:val="afff7"/>
              <w:suppressAutoHyphens/>
              <w:snapToGrid w:val="0"/>
              <w:jc w:val="center"/>
              <w:rPr>
                <w:sz w:val="20"/>
                <w:szCs w:val="20"/>
              </w:rPr>
            </w:pPr>
          </w:p>
        </w:tc>
        <w:tc>
          <w:tcPr>
            <w:tcW w:w="1070" w:type="dxa"/>
          </w:tcPr>
          <w:p w:rsidR="00802729" w:rsidRPr="003D14DD" w:rsidRDefault="00802729" w:rsidP="004D69F2">
            <w:pPr>
              <w:pStyle w:val="afff7"/>
              <w:suppressAutoHyphens/>
              <w:snapToGrid w:val="0"/>
              <w:jc w:val="center"/>
              <w:rPr>
                <w:sz w:val="20"/>
                <w:szCs w:val="20"/>
              </w:rPr>
            </w:pPr>
          </w:p>
        </w:tc>
      </w:tr>
      <w:tr w:rsidR="00802729" w:rsidRPr="003D14DD" w:rsidTr="004D69F2">
        <w:tc>
          <w:tcPr>
            <w:tcW w:w="766" w:type="dxa"/>
          </w:tcPr>
          <w:p w:rsidR="00802729" w:rsidRPr="003D14DD" w:rsidRDefault="00802729" w:rsidP="004D69F2">
            <w:pPr>
              <w:suppressAutoHyphens/>
              <w:snapToGrid w:val="0"/>
              <w:rPr>
                <w:sz w:val="20"/>
                <w:szCs w:val="20"/>
              </w:rPr>
            </w:pPr>
            <w:r w:rsidRPr="003D14DD">
              <w:rPr>
                <w:sz w:val="20"/>
                <w:szCs w:val="20"/>
              </w:rPr>
              <w:t>1.2.2</w:t>
            </w:r>
          </w:p>
        </w:tc>
        <w:tc>
          <w:tcPr>
            <w:tcW w:w="4922" w:type="dxa"/>
          </w:tcPr>
          <w:p w:rsidR="00802729" w:rsidRPr="003D14DD" w:rsidRDefault="00802729"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802729" w:rsidRPr="003D14DD" w:rsidRDefault="00802729" w:rsidP="004D69F2">
            <w:pPr>
              <w:suppressAutoHyphens/>
              <w:snapToGrid w:val="0"/>
              <w:jc w:val="center"/>
              <w:rPr>
                <w:sz w:val="20"/>
                <w:szCs w:val="20"/>
              </w:rPr>
            </w:pPr>
          </w:p>
        </w:tc>
        <w:tc>
          <w:tcPr>
            <w:tcW w:w="1070" w:type="dxa"/>
          </w:tcPr>
          <w:p w:rsidR="00802729" w:rsidRPr="003D14DD" w:rsidRDefault="00802729" w:rsidP="004D69F2">
            <w:pPr>
              <w:pStyle w:val="afff7"/>
              <w:suppressAutoHyphens/>
              <w:snapToGrid w:val="0"/>
              <w:jc w:val="center"/>
              <w:rPr>
                <w:sz w:val="20"/>
                <w:szCs w:val="20"/>
              </w:rPr>
            </w:pPr>
          </w:p>
        </w:tc>
        <w:tc>
          <w:tcPr>
            <w:tcW w:w="1069" w:type="dxa"/>
          </w:tcPr>
          <w:p w:rsidR="00802729" w:rsidRPr="003D14DD" w:rsidRDefault="00802729" w:rsidP="004D69F2">
            <w:pPr>
              <w:pStyle w:val="afff7"/>
              <w:suppressAutoHyphens/>
              <w:snapToGrid w:val="0"/>
              <w:jc w:val="center"/>
              <w:rPr>
                <w:sz w:val="20"/>
                <w:szCs w:val="20"/>
              </w:rPr>
            </w:pPr>
          </w:p>
        </w:tc>
        <w:tc>
          <w:tcPr>
            <w:tcW w:w="1070" w:type="dxa"/>
          </w:tcPr>
          <w:p w:rsidR="00802729" w:rsidRPr="003D14DD" w:rsidRDefault="00802729" w:rsidP="004D69F2">
            <w:pPr>
              <w:pStyle w:val="afff7"/>
              <w:suppressAutoHyphens/>
              <w:snapToGrid w:val="0"/>
              <w:jc w:val="center"/>
              <w:rPr>
                <w:sz w:val="20"/>
                <w:szCs w:val="20"/>
              </w:rPr>
            </w:pPr>
          </w:p>
        </w:tc>
      </w:tr>
      <w:tr w:rsidR="00802729" w:rsidRPr="003D14DD" w:rsidTr="004D69F2">
        <w:tc>
          <w:tcPr>
            <w:tcW w:w="766" w:type="dxa"/>
          </w:tcPr>
          <w:p w:rsidR="00802729" w:rsidRPr="003D14DD" w:rsidRDefault="00802729" w:rsidP="004D69F2">
            <w:pPr>
              <w:suppressAutoHyphens/>
              <w:snapToGrid w:val="0"/>
              <w:rPr>
                <w:sz w:val="20"/>
                <w:szCs w:val="20"/>
              </w:rPr>
            </w:pPr>
            <w:r w:rsidRPr="003D14DD">
              <w:rPr>
                <w:sz w:val="20"/>
                <w:szCs w:val="20"/>
              </w:rPr>
              <w:t>1.2.3</w:t>
            </w:r>
          </w:p>
        </w:tc>
        <w:tc>
          <w:tcPr>
            <w:tcW w:w="4922" w:type="dxa"/>
          </w:tcPr>
          <w:p w:rsidR="00802729" w:rsidRPr="003D14DD" w:rsidRDefault="00802729"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802729" w:rsidRPr="003D14DD" w:rsidRDefault="00802729" w:rsidP="004D69F2">
            <w:pPr>
              <w:pStyle w:val="afff7"/>
              <w:suppressAutoHyphens/>
              <w:snapToGrid w:val="0"/>
              <w:jc w:val="center"/>
              <w:rPr>
                <w:sz w:val="20"/>
                <w:szCs w:val="20"/>
              </w:rPr>
            </w:pPr>
          </w:p>
        </w:tc>
        <w:tc>
          <w:tcPr>
            <w:tcW w:w="1070" w:type="dxa"/>
          </w:tcPr>
          <w:p w:rsidR="00802729" w:rsidRPr="003D14DD" w:rsidRDefault="00802729" w:rsidP="004D69F2">
            <w:pPr>
              <w:suppressAutoHyphens/>
              <w:snapToGrid w:val="0"/>
              <w:jc w:val="center"/>
              <w:rPr>
                <w:sz w:val="20"/>
                <w:szCs w:val="20"/>
              </w:rPr>
            </w:pPr>
          </w:p>
        </w:tc>
        <w:tc>
          <w:tcPr>
            <w:tcW w:w="1069" w:type="dxa"/>
          </w:tcPr>
          <w:p w:rsidR="00802729" w:rsidRPr="003D14DD" w:rsidRDefault="00802729" w:rsidP="004D69F2">
            <w:pPr>
              <w:suppressAutoHyphens/>
              <w:snapToGrid w:val="0"/>
              <w:jc w:val="center"/>
              <w:rPr>
                <w:sz w:val="20"/>
                <w:szCs w:val="20"/>
              </w:rPr>
            </w:pPr>
          </w:p>
        </w:tc>
        <w:tc>
          <w:tcPr>
            <w:tcW w:w="1070" w:type="dxa"/>
          </w:tcPr>
          <w:p w:rsidR="00802729" w:rsidRPr="003D14DD" w:rsidRDefault="00802729" w:rsidP="004D69F2">
            <w:pPr>
              <w:suppressAutoHyphens/>
              <w:snapToGrid w:val="0"/>
              <w:jc w:val="center"/>
              <w:rPr>
                <w:sz w:val="20"/>
                <w:szCs w:val="20"/>
              </w:rPr>
            </w:pPr>
          </w:p>
        </w:tc>
      </w:tr>
      <w:tr w:rsidR="00802729" w:rsidRPr="003D14DD" w:rsidTr="004D69F2">
        <w:tc>
          <w:tcPr>
            <w:tcW w:w="766" w:type="dxa"/>
          </w:tcPr>
          <w:p w:rsidR="00802729" w:rsidRPr="003D14DD" w:rsidRDefault="00802729" w:rsidP="004D69F2">
            <w:pPr>
              <w:suppressAutoHyphens/>
              <w:snapToGrid w:val="0"/>
              <w:rPr>
                <w:sz w:val="20"/>
                <w:szCs w:val="20"/>
              </w:rPr>
            </w:pPr>
            <w:r w:rsidRPr="003D14DD">
              <w:rPr>
                <w:sz w:val="20"/>
                <w:szCs w:val="20"/>
              </w:rPr>
              <w:t>1.3</w:t>
            </w:r>
          </w:p>
        </w:tc>
        <w:tc>
          <w:tcPr>
            <w:tcW w:w="4922" w:type="dxa"/>
          </w:tcPr>
          <w:p w:rsidR="00802729" w:rsidRPr="003D14DD" w:rsidRDefault="00802729"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802729" w:rsidRPr="003D14DD" w:rsidRDefault="00802729" w:rsidP="004D69F2">
            <w:pPr>
              <w:pStyle w:val="afff7"/>
              <w:suppressAutoHyphens/>
              <w:snapToGrid w:val="0"/>
              <w:jc w:val="center"/>
              <w:rPr>
                <w:sz w:val="20"/>
                <w:szCs w:val="20"/>
              </w:rPr>
            </w:pPr>
          </w:p>
        </w:tc>
        <w:tc>
          <w:tcPr>
            <w:tcW w:w="1070" w:type="dxa"/>
          </w:tcPr>
          <w:p w:rsidR="00802729" w:rsidRPr="003D14DD" w:rsidRDefault="00802729" w:rsidP="004D69F2">
            <w:pPr>
              <w:suppressAutoHyphens/>
              <w:snapToGrid w:val="0"/>
              <w:jc w:val="center"/>
              <w:rPr>
                <w:sz w:val="20"/>
                <w:szCs w:val="20"/>
              </w:rPr>
            </w:pPr>
          </w:p>
        </w:tc>
        <w:tc>
          <w:tcPr>
            <w:tcW w:w="1069" w:type="dxa"/>
          </w:tcPr>
          <w:p w:rsidR="00802729" w:rsidRPr="003D14DD" w:rsidRDefault="00802729" w:rsidP="004D69F2">
            <w:pPr>
              <w:suppressAutoHyphens/>
              <w:snapToGrid w:val="0"/>
              <w:jc w:val="center"/>
              <w:rPr>
                <w:sz w:val="20"/>
                <w:szCs w:val="20"/>
              </w:rPr>
            </w:pPr>
            <w:r w:rsidRPr="003D14DD">
              <w:rPr>
                <w:sz w:val="20"/>
                <w:szCs w:val="20"/>
              </w:rPr>
              <w:t>2,2</w:t>
            </w:r>
          </w:p>
        </w:tc>
        <w:tc>
          <w:tcPr>
            <w:tcW w:w="1070" w:type="dxa"/>
          </w:tcPr>
          <w:p w:rsidR="00802729" w:rsidRPr="003D14DD" w:rsidRDefault="00802729" w:rsidP="004D69F2">
            <w:pPr>
              <w:suppressAutoHyphens/>
              <w:snapToGrid w:val="0"/>
              <w:jc w:val="center"/>
              <w:rPr>
                <w:sz w:val="20"/>
                <w:szCs w:val="20"/>
              </w:rPr>
            </w:pPr>
          </w:p>
        </w:tc>
      </w:tr>
      <w:tr w:rsidR="00802729" w:rsidRPr="003D14DD" w:rsidTr="004D69F2">
        <w:tc>
          <w:tcPr>
            <w:tcW w:w="766" w:type="dxa"/>
          </w:tcPr>
          <w:p w:rsidR="00802729" w:rsidRPr="003D14DD" w:rsidRDefault="00802729" w:rsidP="004D69F2">
            <w:pPr>
              <w:suppressAutoHyphens/>
              <w:snapToGrid w:val="0"/>
              <w:rPr>
                <w:sz w:val="20"/>
                <w:szCs w:val="20"/>
              </w:rPr>
            </w:pPr>
            <w:r w:rsidRPr="003D14DD">
              <w:rPr>
                <w:sz w:val="20"/>
                <w:szCs w:val="20"/>
              </w:rPr>
              <w:t>1.3.1</w:t>
            </w:r>
          </w:p>
        </w:tc>
        <w:tc>
          <w:tcPr>
            <w:tcW w:w="4922" w:type="dxa"/>
          </w:tcPr>
          <w:p w:rsidR="00802729" w:rsidRPr="003D14DD" w:rsidRDefault="00802729" w:rsidP="004D69F2">
            <w:pPr>
              <w:suppressAutoHyphens/>
              <w:snapToGrid w:val="0"/>
              <w:rPr>
                <w:sz w:val="20"/>
                <w:szCs w:val="20"/>
              </w:rPr>
            </w:pPr>
            <w:r w:rsidRPr="003D14DD">
              <w:rPr>
                <w:sz w:val="20"/>
                <w:szCs w:val="20"/>
              </w:rPr>
              <w:t xml:space="preserve">консультации групповые </w:t>
            </w:r>
          </w:p>
        </w:tc>
        <w:tc>
          <w:tcPr>
            <w:tcW w:w="1069" w:type="dxa"/>
          </w:tcPr>
          <w:p w:rsidR="00802729" w:rsidRPr="003D14DD" w:rsidRDefault="00802729" w:rsidP="004D69F2">
            <w:pPr>
              <w:suppressAutoHyphens/>
              <w:snapToGrid w:val="0"/>
              <w:jc w:val="center"/>
              <w:rPr>
                <w:sz w:val="20"/>
                <w:szCs w:val="20"/>
              </w:rPr>
            </w:pPr>
          </w:p>
        </w:tc>
        <w:tc>
          <w:tcPr>
            <w:tcW w:w="1070" w:type="dxa"/>
          </w:tcPr>
          <w:p w:rsidR="00802729" w:rsidRPr="003D14DD" w:rsidRDefault="00802729" w:rsidP="004D69F2">
            <w:pPr>
              <w:suppressAutoHyphens/>
              <w:snapToGrid w:val="0"/>
              <w:jc w:val="center"/>
              <w:rPr>
                <w:sz w:val="20"/>
                <w:szCs w:val="20"/>
              </w:rPr>
            </w:pPr>
          </w:p>
        </w:tc>
        <w:tc>
          <w:tcPr>
            <w:tcW w:w="1069" w:type="dxa"/>
          </w:tcPr>
          <w:p w:rsidR="00802729" w:rsidRPr="003D14DD" w:rsidRDefault="00802729" w:rsidP="004D69F2">
            <w:pPr>
              <w:suppressAutoHyphens/>
              <w:snapToGrid w:val="0"/>
              <w:jc w:val="center"/>
              <w:rPr>
                <w:sz w:val="20"/>
                <w:szCs w:val="20"/>
              </w:rPr>
            </w:pPr>
          </w:p>
        </w:tc>
        <w:tc>
          <w:tcPr>
            <w:tcW w:w="1070" w:type="dxa"/>
          </w:tcPr>
          <w:p w:rsidR="00802729" w:rsidRPr="003D14DD" w:rsidRDefault="00802729" w:rsidP="004D69F2">
            <w:pPr>
              <w:suppressAutoHyphens/>
              <w:snapToGrid w:val="0"/>
              <w:jc w:val="center"/>
              <w:rPr>
                <w:sz w:val="20"/>
                <w:szCs w:val="20"/>
              </w:rPr>
            </w:pPr>
            <w:r w:rsidRPr="003D14DD">
              <w:rPr>
                <w:sz w:val="20"/>
                <w:szCs w:val="20"/>
              </w:rPr>
              <w:t>2</w:t>
            </w:r>
          </w:p>
        </w:tc>
      </w:tr>
      <w:tr w:rsidR="00802729" w:rsidRPr="003D14DD" w:rsidTr="004D69F2">
        <w:tc>
          <w:tcPr>
            <w:tcW w:w="766" w:type="dxa"/>
          </w:tcPr>
          <w:p w:rsidR="00802729" w:rsidRPr="003D14DD" w:rsidRDefault="00802729" w:rsidP="004D69F2">
            <w:pPr>
              <w:suppressAutoHyphens/>
              <w:snapToGrid w:val="0"/>
              <w:rPr>
                <w:sz w:val="20"/>
                <w:szCs w:val="20"/>
              </w:rPr>
            </w:pPr>
            <w:r w:rsidRPr="003D14DD">
              <w:rPr>
                <w:sz w:val="20"/>
                <w:szCs w:val="20"/>
              </w:rPr>
              <w:t>1.3.2</w:t>
            </w:r>
          </w:p>
        </w:tc>
        <w:tc>
          <w:tcPr>
            <w:tcW w:w="4922" w:type="dxa"/>
          </w:tcPr>
          <w:p w:rsidR="00802729" w:rsidRPr="003D14DD" w:rsidRDefault="00802729"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802729" w:rsidRPr="003D14DD" w:rsidRDefault="00802729" w:rsidP="004D69F2">
            <w:pPr>
              <w:suppressAutoHyphens/>
              <w:snapToGrid w:val="0"/>
              <w:jc w:val="center"/>
              <w:rPr>
                <w:sz w:val="20"/>
                <w:szCs w:val="20"/>
              </w:rPr>
            </w:pPr>
          </w:p>
        </w:tc>
        <w:tc>
          <w:tcPr>
            <w:tcW w:w="1070" w:type="dxa"/>
          </w:tcPr>
          <w:p w:rsidR="00802729" w:rsidRPr="003D14DD" w:rsidRDefault="00802729" w:rsidP="004D69F2">
            <w:pPr>
              <w:suppressAutoHyphens/>
              <w:snapToGrid w:val="0"/>
              <w:jc w:val="center"/>
              <w:rPr>
                <w:sz w:val="20"/>
                <w:szCs w:val="20"/>
              </w:rPr>
            </w:pPr>
          </w:p>
        </w:tc>
        <w:tc>
          <w:tcPr>
            <w:tcW w:w="1069" w:type="dxa"/>
          </w:tcPr>
          <w:p w:rsidR="00802729" w:rsidRPr="003D14DD" w:rsidRDefault="00802729" w:rsidP="004D69F2">
            <w:pPr>
              <w:suppressAutoHyphens/>
              <w:snapToGrid w:val="0"/>
              <w:jc w:val="center"/>
              <w:rPr>
                <w:sz w:val="20"/>
                <w:szCs w:val="20"/>
              </w:rPr>
            </w:pPr>
          </w:p>
        </w:tc>
        <w:tc>
          <w:tcPr>
            <w:tcW w:w="1070" w:type="dxa"/>
          </w:tcPr>
          <w:p w:rsidR="00802729" w:rsidRPr="003D14DD" w:rsidRDefault="00802729" w:rsidP="004D69F2">
            <w:pPr>
              <w:suppressAutoHyphens/>
              <w:snapToGrid w:val="0"/>
              <w:jc w:val="center"/>
              <w:rPr>
                <w:sz w:val="20"/>
                <w:szCs w:val="20"/>
              </w:rPr>
            </w:pPr>
            <w:r w:rsidRPr="003D14DD">
              <w:rPr>
                <w:sz w:val="20"/>
                <w:szCs w:val="20"/>
              </w:rPr>
              <w:t>0,2</w:t>
            </w:r>
          </w:p>
        </w:tc>
      </w:tr>
      <w:tr w:rsidR="00802729" w:rsidRPr="003D14DD" w:rsidTr="004D69F2">
        <w:tc>
          <w:tcPr>
            <w:tcW w:w="766" w:type="dxa"/>
          </w:tcPr>
          <w:p w:rsidR="00802729" w:rsidRPr="003D14DD" w:rsidRDefault="00802729" w:rsidP="004D69F2">
            <w:pPr>
              <w:suppressAutoHyphens/>
              <w:snapToGrid w:val="0"/>
              <w:rPr>
                <w:sz w:val="20"/>
                <w:szCs w:val="20"/>
              </w:rPr>
            </w:pPr>
            <w:r w:rsidRPr="003D14DD">
              <w:rPr>
                <w:b/>
                <w:sz w:val="20"/>
                <w:szCs w:val="20"/>
              </w:rPr>
              <w:t>2</w:t>
            </w:r>
          </w:p>
        </w:tc>
        <w:tc>
          <w:tcPr>
            <w:tcW w:w="4922" w:type="dxa"/>
          </w:tcPr>
          <w:p w:rsidR="00802729" w:rsidRPr="003D14DD" w:rsidRDefault="00802729" w:rsidP="004D69F2">
            <w:pPr>
              <w:suppressAutoHyphens/>
              <w:snapToGrid w:val="0"/>
              <w:rPr>
                <w:sz w:val="20"/>
                <w:szCs w:val="20"/>
              </w:rPr>
            </w:pPr>
            <w:r w:rsidRPr="003D14DD">
              <w:rPr>
                <w:b/>
                <w:sz w:val="20"/>
                <w:szCs w:val="20"/>
              </w:rPr>
              <w:t>Самостоятельная работа (всего)</w:t>
            </w:r>
          </w:p>
        </w:tc>
        <w:tc>
          <w:tcPr>
            <w:tcW w:w="1069" w:type="dxa"/>
          </w:tcPr>
          <w:p w:rsidR="00802729" w:rsidRPr="003D14DD" w:rsidRDefault="00802729" w:rsidP="004D69F2">
            <w:pPr>
              <w:suppressAutoHyphens/>
              <w:snapToGrid w:val="0"/>
              <w:jc w:val="center"/>
              <w:rPr>
                <w:sz w:val="20"/>
                <w:szCs w:val="20"/>
              </w:rPr>
            </w:pPr>
          </w:p>
        </w:tc>
        <w:tc>
          <w:tcPr>
            <w:tcW w:w="1070" w:type="dxa"/>
          </w:tcPr>
          <w:p w:rsidR="00802729" w:rsidRPr="003D14DD" w:rsidRDefault="00802729" w:rsidP="004D69F2">
            <w:pPr>
              <w:suppressAutoHyphens/>
              <w:snapToGrid w:val="0"/>
              <w:jc w:val="center"/>
              <w:rPr>
                <w:sz w:val="20"/>
                <w:szCs w:val="20"/>
              </w:rPr>
            </w:pPr>
          </w:p>
        </w:tc>
        <w:tc>
          <w:tcPr>
            <w:tcW w:w="1069" w:type="dxa"/>
          </w:tcPr>
          <w:p w:rsidR="00802729" w:rsidRPr="003D14DD" w:rsidRDefault="00802729" w:rsidP="004D69F2">
            <w:pPr>
              <w:suppressAutoHyphens/>
              <w:snapToGrid w:val="0"/>
              <w:jc w:val="center"/>
              <w:rPr>
                <w:sz w:val="20"/>
                <w:szCs w:val="20"/>
              </w:rPr>
            </w:pPr>
            <w:r w:rsidRPr="003D14DD">
              <w:rPr>
                <w:b/>
                <w:sz w:val="20"/>
                <w:szCs w:val="20"/>
              </w:rPr>
              <w:t>175</w:t>
            </w:r>
          </w:p>
        </w:tc>
        <w:tc>
          <w:tcPr>
            <w:tcW w:w="1070" w:type="dxa"/>
          </w:tcPr>
          <w:p w:rsidR="00802729" w:rsidRPr="003D14DD" w:rsidRDefault="00802729" w:rsidP="004D69F2">
            <w:pPr>
              <w:suppressAutoHyphens/>
              <w:snapToGrid w:val="0"/>
              <w:jc w:val="center"/>
              <w:rPr>
                <w:sz w:val="20"/>
                <w:szCs w:val="20"/>
              </w:rPr>
            </w:pPr>
          </w:p>
        </w:tc>
      </w:tr>
      <w:tr w:rsidR="00802729" w:rsidRPr="003D14DD" w:rsidTr="004D69F2">
        <w:tc>
          <w:tcPr>
            <w:tcW w:w="766" w:type="dxa"/>
          </w:tcPr>
          <w:p w:rsidR="00802729" w:rsidRPr="003D14DD" w:rsidRDefault="00802729" w:rsidP="004D69F2">
            <w:pPr>
              <w:tabs>
                <w:tab w:val="center" w:pos="4677"/>
                <w:tab w:val="right" w:pos="9355"/>
              </w:tabs>
              <w:suppressAutoHyphens/>
              <w:rPr>
                <w:b/>
                <w:sz w:val="20"/>
                <w:szCs w:val="20"/>
              </w:rPr>
            </w:pPr>
            <w:r w:rsidRPr="003D14DD">
              <w:rPr>
                <w:sz w:val="20"/>
                <w:szCs w:val="20"/>
              </w:rPr>
              <w:t>2.1</w:t>
            </w:r>
          </w:p>
        </w:tc>
        <w:tc>
          <w:tcPr>
            <w:tcW w:w="4922" w:type="dxa"/>
          </w:tcPr>
          <w:p w:rsidR="00802729" w:rsidRPr="003D14DD" w:rsidRDefault="00802729"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802729" w:rsidRPr="003D14DD" w:rsidRDefault="00802729" w:rsidP="004D69F2">
            <w:pPr>
              <w:suppressAutoHyphens/>
              <w:snapToGrid w:val="0"/>
              <w:jc w:val="center"/>
              <w:rPr>
                <w:b/>
                <w:sz w:val="20"/>
                <w:szCs w:val="20"/>
              </w:rPr>
            </w:pPr>
          </w:p>
        </w:tc>
        <w:tc>
          <w:tcPr>
            <w:tcW w:w="1070" w:type="dxa"/>
          </w:tcPr>
          <w:p w:rsidR="00802729" w:rsidRPr="003D14DD" w:rsidRDefault="00802729" w:rsidP="004D69F2">
            <w:pPr>
              <w:pStyle w:val="afff7"/>
              <w:suppressAutoHyphens/>
              <w:snapToGrid w:val="0"/>
              <w:jc w:val="center"/>
              <w:rPr>
                <w:b/>
                <w:sz w:val="20"/>
                <w:szCs w:val="20"/>
              </w:rPr>
            </w:pPr>
          </w:p>
        </w:tc>
        <w:tc>
          <w:tcPr>
            <w:tcW w:w="1069" w:type="dxa"/>
          </w:tcPr>
          <w:p w:rsidR="00802729" w:rsidRPr="003D14DD" w:rsidRDefault="00802729" w:rsidP="004D69F2">
            <w:pPr>
              <w:pStyle w:val="afff7"/>
              <w:suppressAutoHyphens/>
              <w:snapToGrid w:val="0"/>
              <w:jc w:val="center"/>
              <w:rPr>
                <w:sz w:val="20"/>
                <w:szCs w:val="20"/>
              </w:rPr>
            </w:pPr>
          </w:p>
          <w:p w:rsidR="00802729" w:rsidRPr="003D14DD" w:rsidRDefault="00802729" w:rsidP="004D69F2">
            <w:pPr>
              <w:pStyle w:val="afff7"/>
              <w:suppressAutoHyphens/>
              <w:snapToGrid w:val="0"/>
              <w:jc w:val="center"/>
              <w:rPr>
                <w:sz w:val="20"/>
                <w:szCs w:val="20"/>
              </w:rPr>
            </w:pPr>
          </w:p>
          <w:p w:rsidR="00802729" w:rsidRPr="003D14DD" w:rsidRDefault="00802729" w:rsidP="004D69F2">
            <w:pPr>
              <w:pStyle w:val="afff7"/>
              <w:suppressAutoHyphens/>
              <w:snapToGrid w:val="0"/>
              <w:jc w:val="center"/>
              <w:rPr>
                <w:b/>
                <w:sz w:val="20"/>
                <w:szCs w:val="20"/>
              </w:rPr>
            </w:pPr>
            <w:r w:rsidRPr="003D14DD">
              <w:rPr>
                <w:sz w:val="20"/>
                <w:szCs w:val="20"/>
              </w:rPr>
              <w:t>175</w:t>
            </w:r>
          </w:p>
        </w:tc>
        <w:tc>
          <w:tcPr>
            <w:tcW w:w="1070" w:type="dxa"/>
          </w:tcPr>
          <w:p w:rsidR="00802729" w:rsidRPr="003D14DD" w:rsidRDefault="00802729" w:rsidP="004D69F2">
            <w:pPr>
              <w:pStyle w:val="afff7"/>
              <w:suppressAutoHyphens/>
              <w:snapToGrid w:val="0"/>
              <w:jc w:val="center"/>
              <w:rPr>
                <w:b/>
                <w:sz w:val="20"/>
                <w:szCs w:val="20"/>
              </w:rPr>
            </w:pPr>
          </w:p>
        </w:tc>
      </w:tr>
      <w:tr w:rsidR="00802729" w:rsidRPr="003D14DD" w:rsidTr="004D69F2">
        <w:tc>
          <w:tcPr>
            <w:tcW w:w="766" w:type="dxa"/>
          </w:tcPr>
          <w:p w:rsidR="00802729" w:rsidRPr="003D14DD" w:rsidRDefault="00802729" w:rsidP="004D69F2">
            <w:pPr>
              <w:suppressAutoHyphens/>
              <w:rPr>
                <w:sz w:val="20"/>
                <w:szCs w:val="20"/>
              </w:rPr>
            </w:pPr>
            <w:r w:rsidRPr="003D14DD">
              <w:rPr>
                <w:sz w:val="20"/>
                <w:szCs w:val="20"/>
              </w:rPr>
              <w:t>2.2</w:t>
            </w:r>
          </w:p>
        </w:tc>
        <w:tc>
          <w:tcPr>
            <w:tcW w:w="4922" w:type="dxa"/>
          </w:tcPr>
          <w:p w:rsidR="00802729" w:rsidRPr="003D14DD" w:rsidRDefault="00802729"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802729" w:rsidRPr="003D14DD" w:rsidRDefault="00802729" w:rsidP="004D69F2">
            <w:pPr>
              <w:suppressAutoHyphens/>
              <w:snapToGrid w:val="0"/>
              <w:jc w:val="center"/>
              <w:rPr>
                <w:sz w:val="20"/>
                <w:szCs w:val="20"/>
              </w:rPr>
            </w:pPr>
          </w:p>
        </w:tc>
        <w:tc>
          <w:tcPr>
            <w:tcW w:w="1070" w:type="dxa"/>
          </w:tcPr>
          <w:p w:rsidR="00802729" w:rsidRPr="003D14DD" w:rsidRDefault="00802729" w:rsidP="004D69F2">
            <w:pPr>
              <w:pStyle w:val="afff7"/>
              <w:suppressAutoHyphens/>
              <w:snapToGrid w:val="0"/>
              <w:jc w:val="center"/>
              <w:rPr>
                <w:sz w:val="20"/>
                <w:szCs w:val="20"/>
              </w:rPr>
            </w:pPr>
          </w:p>
        </w:tc>
        <w:tc>
          <w:tcPr>
            <w:tcW w:w="1069" w:type="dxa"/>
          </w:tcPr>
          <w:p w:rsidR="00802729" w:rsidRPr="003D14DD" w:rsidRDefault="00802729" w:rsidP="004D69F2">
            <w:pPr>
              <w:pStyle w:val="afff7"/>
              <w:suppressAutoHyphens/>
              <w:snapToGrid w:val="0"/>
              <w:jc w:val="center"/>
              <w:rPr>
                <w:sz w:val="20"/>
                <w:szCs w:val="20"/>
              </w:rPr>
            </w:pPr>
            <w:r w:rsidRPr="003D14DD">
              <w:rPr>
                <w:b/>
                <w:sz w:val="20"/>
                <w:szCs w:val="20"/>
              </w:rPr>
              <w:t>6,8</w:t>
            </w:r>
          </w:p>
        </w:tc>
        <w:tc>
          <w:tcPr>
            <w:tcW w:w="1070" w:type="dxa"/>
          </w:tcPr>
          <w:p w:rsidR="00802729" w:rsidRPr="003D14DD" w:rsidRDefault="00802729" w:rsidP="004D69F2">
            <w:pPr>
              <w:pStyle w:val="afff7"/>
              <w:suppressAutoHyphens/>
              <w:snapToGrid w:val="0"/>
              <w:jc w:val="center"/>
              <w:rPr>
                <w:b/>
                <w:sz w:val="20"/>
                <w:szCs w:val="20"/>
              </w:rPr>
            </w:pPr>
          </w:p>
        </w:tc>
      </w:tr>
      <w:tr w:rsidR="00802729" w:rsidRPr="003D14DD" w:rsidTr="004D69F2">
        <w:trPr>
          <w:trHeight w:val="249"/>
        </w:trPr>
        <w:tc>
          <w:tcPr>
            <w:tcW w:w="766" w:type="dxa"/>
            <w:vMerge w:val="restart"/>
          </w:tcPr>
          <w:p w:rsidR="00802729" w:rsidRPr="003D14DD" w:rsidRDefault="00802729" w:rsidP="004D69F2">
            <w:pPr>
              <w:suppressAutoHyphens/>
              <w:snapToGrid w:val="0"/>
              <w:rPr>
                <w:b/>
                <w:sz w:val="20"/>
                <w:szCs w:val="20"/>
              </w:rPr>
            </w:pPr>
            <w:r w:rsidRPr="003D14DD">
              <w:rPr>
                <w:b/>
                <w:sz w:val="20"/>
                <w:szCs w:val="20"/>
              </w:rPr>
              <w:t>3</w:t>
            </w:r>
          </w:p>
        </w:tc>
        <w:tc>
          <w:tcPr>
            <w:tcW w:w="4922" w:type="dxa"/>
            <w:vMerge w:val="restart"/>
          </w:tcPr>
          <w:p w:rsidR="00802729" w:rsidRPr="003D14DD" w:rsidRDefault="00802729"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802729" w:rsidRPr="003D14DD" w:rsidRDefault="00802729"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802729" w:rsidRPr="003D14DD" w:rsidRDefault="00802729" w:rsidP="004D69F2">
            <w:pPr>
              <w:suppressAutoHyphens/>
              <w:rPr>
                <w:sz w:val="20"/>
                <w:szCs w:val="20"/>
              </w:rPr>
            </w:pPr>
            <w:r w:rsidRPr="003D14DD">
              <w:rPr>
                <w:sz w:val="20"/>
                <w:szCs w:val="20"/>
              </w:rPr>
              <w:t>форма промежуточной аттестации</w:t>
            </w:r>
          </w:p>
        </w:tc>
        <w:tc>
          <w:tcPr>
            <w:tcW w:w="1069" w:type="dxa"/>
          </w:tcPr>
          <w:p w:rsidR="00802729" w:rsidRPr="003D14DD" w:rsidRDefault="00802729" w:rsidP="004D69F2">
            <w:pPr>
              <w:suppressAutoHyphens/>
              <w:snapToGrid w:val="0"/>
              <w:jc w:val="center"/>
              <w:rPr>
                <w:b/>
                <w:sz w:val="20"/>
                <w:szCs w:val="20"/>
              </w:rPr>
            </w:pPr>
          </w:p>
        </w:tc>
        <w:tc>
          <w:tcPr>
            <w:tcW w:w="1070" w:type="dxa"/>
          </w:tcPr>
          <w:p w:rsidR="00802729" w:rsidRPr="003D14DD" w:rsidRDefault="00802729" w:rsidP="004D69F2">
            <w:pPr>
              <w:pStyle w:val="afff7"/>
              <w:suppressAutoHyphens/>
              <w:snapToGrid w:val="0"/>
              <w:jc w:val="center"/>
              <w:rPr>
                <w:b/>
                <w:sz w:val="20"/>
                <w:szCs w:val="20"/>
              </w:rPr>
            </w:pPr>
          </w:p>
        </w:tc>
        <w:tc>
          <w:tcPr>
            <w:tcW w:w="1069" w:type="dxa"/>
          </w:tcPr>
          <w:p w:rsidR="00802729" w:rsidRPr="003D14DD" w:rsidRDefault="00802729" w:rsidP="004D69F2">
            <w:pPr>
              <w:suppressAutoHyphens/>
              <w:snapToGrid w:val="0"/>
              <w:jc w:val="center"/>
              <w:rPr>
                <w:b/>
                <w:sz w:val="20"/>
                <w:szCs w:val="20"/>
              </w:rPr>
            </w:pPr>
            <w:r w:rsidRPr="003D14DD">
              <w:rPr>
                <w:b/>
                <w:sz w:val="20"/>
                <w:szCs w:val="20"/>
              </w:rPr>
              <w:t>216</w:t>
            </w:r>
          </w:p>
        </w:tc>
        <w:tc>
          <w:tcPr>
            <w:tcW w:w="1070" w:type="dxa"/>
          </w:tcPr>
          <w:p w:rsidR="00802729" w:rsidRPr="003D14DD" w:rsidRDefault="00802729" w:rsidP="004D69F2">
            <w:pPr>
              <w:pStyle w:val="afff7"/>
              <w:suppressAutoHyphens/>
              <w:snapToGrid w:val="0"/>
              <w:jc w:val="center"/>
              <w:rPr>
                <w:b/>
                <w:sz w:val="20"/>
                <w:szCs w:val="20"/>
              </w:rPr>
            </w:pPr>
          </w:p>
        </w:tc>
      </w:tr>
      <w:tr w:rsidR="00802729" w:rsidRPr="003D14DD" w:rsidTr="004D69F2">
        <w:tc>
          <w:tcPr>
            <w:tcW w:w="766" w:type="dxa"/>
            <w:vMerge/>
          </w:tcPr>
          <w:p w:rsidR="00802729" w:rsidRPr="003D14DD" w:rsidRDefault="00802729" w:rsidP="004D69F2">
            <w:pPr>
              <w:suppressAutoHyphens/>
              <w:snapToGrid w:val="0"/>
              <w:rPr>
                <w:b/>
                <w:sz w:val="20"/>
                <w:szCs w:val="20"/>
              </w:rPr>
            </w:pPr>
          </w:p>
        </w:tc>
        <w:tc>
          <w:tcPr>
            <w:tcW w:w="4922" w:type="dxa"/>
            <w:vMerge/>
            <w:vAlign w:val="center"/>
          </w:tcPr>
          <w:p w:rsidR="00802729" w:rsidRPr="003D14DD" w:rsidRDefault="00802729" w:rsidP="004D69F2">
            <w:pPr>
              <w:suppressAutoHyphens/>
              <w:rPr>
                <w:sz w:val="20"/>
                <w:szCs w:val="20"/>
              </w:rPr>
            </w:pPr>
          </w:p>
        </w:tc>
        <w:tc>
          <w:tcPr>
            <w:tcW w:w="1069" w:type="dxa"/>
          </w:tcPr>
          <w:p w:rsidR="00802729" w:rsidRPr="003D14DD" w:rsidRDefault="00802729" w:rsidP="004D69F2">
            <w:pPr>
              <w:suppressAutoHyphens/>
              <w:snapToGrid w:val="0"/>
              <w:jc w:val="center"/>
              <w:rPr>
                <w:b/>
                <w:sz w:val="20"/>
                <w:szCs w:val="20"/>
              </w:rPr>
            </w:pPr>
          </w:p>
        </w:tc>
        <w:tc>
          <w:tcPr>
            <w:tcW w:w="1070" w:type="dxa"/>
          </w:tcPr>
          <w:p w:rsidR="00802729" w:rsidRPr="003D14DD" w:rsidRDefault="00802729" w:rsidP="004D69F2">
            <w:pPr>
              <w:pStyle w:val="afff7"/>
              <w:suppressAutoHyphens/>
              <w:snapToGrid w:val="0"/>
              <w:jc w:val="center"/>
              <w:rPr>
                <w:b/>
                <w:sz w:val="20"/>
                <w:szCs w:val="20"/>
              </w:rPr>
            </w:pPr>
          </w:p>
        </w:tc>
        <w:tc>
          <w:tcPr>
            <w:tcW w:w="1069" w:type="dxa"/>
          </w:tcPr>
          <w:p w:rsidR="00802729" w:rsidRPr="003D14DD" w:rsidRDefault="00802729" w:rsidP="004D69F2">
            <w:pPr>
              <w:suppressAutoHyphens/>
              <w:snapToGrid w:val="0"/>
              <w:jc w:val="center"/>
              <w:rPr>
                <w:b/>
                <w:sz w:val="20"/>
                <w:szCs w:val="20"/>
              </w:rPr>
            </w:pPr>
            <w:r w:rsidRPr="003D14DD">
              <w:rPr>
                <w:sz w:val="20"/>
                <w:szCs w:val="20"/>
              </w:rPr>
              <w:t>6</w:t>
            </w:r>
          </w:p>
        </w:tc>
        <w:tc>
          <w:tcPr>
            <w:tcW w:w="1070" w:type="dxa"/>
          </w:tcPr>
          <w:p w:rsidR="00802729" w:rsidRPr="003D14DD" w:rsidRDefault="00802729" w:rsidP="004D69F2">
            <w:pPr>
              <w:pStyle w:val="afff7"/>
              <w:suppressAutoHyphens/>
              <w:snapToGrid w:val="0"/>
              <w:jc w:val="center"/>
              <w:rPr>
                <w:b/>
                <w:sz w:val="20"/>
                <w:szCs w:val="20"/>
              </w:rPr>
            </w:pPr>
          </w:p>
        </w:tc>
      </w:tr>
      <w:tr w:rsidR="00802729" w:rsidRPr="003D14DD" w:rsidTr="004D69F2">
        <w:tc>
          <w:tcPr>
            <w:tcW w:w="766" w:type="dxa"/>
            <w:vMerge/>
          </w:tcPr>
          <w:p w:rsidR="00802729" w:rsidRPr="003D14DD" w:rsidRDefault="00802729" w:rsidP="004D69F2">
            <w:pPr>
              <w:suppressAutoHyphens/>
              <w:snapToGrid w:val="0"/>
              <w:rPr>
                <w:b/>
                <w:sz w:val="20"/>
                <w:szCs w:val="20"/>
              </w:rPr>
            </w:pPr>
          </w:p>
        </w:tc>
        <w:tc>
          <w:tcPr>
            <w:tcW w:w="4922" w:type="dxa"/>
            <w:vMerge/>
            <w:vAlign w:val="center"/>
          </w:tcPr>
          <w:p w:rsidR="00802729" w:rsidRPr="003D14DD" w:rsidRDefault="00802729" w:rsidP="004D69F2">
            <w:pPr>
              <w:rPr>
                <w:sz w:val="20"/>
                <w:szCs w:val="20"/>
              </w:rPr>
            </w:pPr>
          </w:p>
        </w:tc>
        <w:tc>
          <w:tcPr>
            <w:tcW w:w="4278" w:type="dxa"/>
            <w:gridSpan w:val="4"/>
          </w:tcPr>
          <w:p w:rsidR="00802729" w:rsidRPr="003D14DD" w:rsidRDefault="00802729" w:rsidP="004D69F2">
            <w:pPr>
              <w:pStyle w:val="afff7"/>
              <w:suppressAutoHyphens/>
              <w:snapToGrid w:val="0"/>
              <w:jc w:val="center"/>
              <w:rPr>
                <w:sz w:val="20"/>
                <w:szCs w:val="20"/>
              </w:rPr>
            </w:pPr>
            <w:r w:rsidRPr="003D14DD">
              <w:rPr>
                <w:sz w:val="20"/>
                <w:szCs w:val="20"/>
              </w:rPr>
              <w:t>экзамен</w:t>
            </w:r>
          </w:p>
        </w:tc>
      </w:tr>
    </w:tbl>
    <w:p w:rsidR="00802729" w:rsidRPr="003D14DD" w:rsidRDefault="00802729" w:rsidP="00802729">
      <w:pPr>
        <w:ind w:firstLine="720"/>
        <w:rPr>
          <w:b/>
          <w:sz w:val="20"/>
          <w:szCs w:val="20"/>
        </w:rPr>
      </w:pPr>
    </w:p>
    <w:p w:rsidR="00802729" w:rsidRPr="003D14DD" w:rsidRDefault="00802729" w:rsidP="00802729">
      <w:pPr>
        <w:rPr>
          <w:sz w:val="20"/>
          <w:szCs w:val="20"/>
        </w:rPr>
      </w:pPr>
      <w:r w:rsidRPr="003D14DD">
        <w:rPr>
          <w:sz w:val="20"/>
          <w:szCs w:val="20"/>
        </w:rPr>
        <w:t>*</w:t>
      </w:r>
    </w:p>
    <w:p w:rsidR="00802729" w:rsidRPr="003D14DD" w:rsidRDefault="00802729" w:rsidP="00802729">
      <w:pPr>
        <w:rPr>
          <w:sz w:val="20"/>
          <w:szCs w:val="20"/>
        </w:rPr>
      </w:pPr>
      <w:r w:rsidRPr="003D14DD">
        <w:rPr>
          <w:sz w:val="20"/>
          <w:szCs w:val="20"/>
        </w:rPr>
        <w:t>Семинар – семинар-дискуссия</w:t>
      </w:r>
    </w:p>
    <w:p w:rsidR="00802729" w:rsidRPr="003D14DD" w:rsidRDefault="00802729" w:rsidP="00802729">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802729" w:rsidRPr="003D14DD" w:rsidRDefault="00802729" w:rsidP="00802729">
      <w:pPr>
        <w:rPr>
          <w:sz w:val="20"/>
          <w:szCs w:val="20"/>
        </w:rPr>
      </w:pPr>
      <w:r w:rsidRPr="003D14DD">
        <w:rPr>
          <w:sz w:val="20"/>
          <w:szCs w:val="20"/>
        </w:rPr>
        <w:t xml:space="preserve">ТТ - практическое занятие - тест-тренинг </w:t>
      </w:r>
    </w:p>
    <w:p w:rsidR="00802729" w:rsidRPr="003D14DD" w:rsidRDefault="00802729" w:rsidP="00802729">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802729" w:rsidRPr="003D14DD" w:rsidRDefault="00802729" w:rsidP="00802729">
      <w:pPr>
        <w:rPr>
          <w:sz w:val="20"/>
          <w:szCs w:val="20"/>
        </w:rPr>
      </w:pPr>
      <w:r w:rsidRPr="003D14DD">
        <w:rPr>
          <w:sz w:val="20"/>
          <w:szCs w:val="20"/>
        </w:rPr>
        <w:t>ЛС - практическое занятие - логическая схема</w:t>
      </w:r>
    </w:p>
    <w:p w:rsidR="00802729" w:rsidRPr="003D14DD" w:rsidRDefault="00802729" w:rsidP="00802729">
      <w:pPr>
        <w:rPr>
          <w:sz w:val="20"/>
          <w:szCs w:val="20"/>
        </w:rPr>
      </w:pPr>
      <w:r w:rsidRPr="003D14DD">
        <w:rPr>
          <w:sz w:val="20"/>
          <w:szCs w:val="20"/>
        </w:rPr>
        <w:t>УД - семинар-обсуждение устного доклада</w:t>
      </w:r>
    </w:p>
    <w:p w:rsidR="00802729" w:rsidRPr="003D14DD" w:rsidRDefault="00802729" w:rsidP="00802729">
      <w:pPr>
        <w:rPr>
          <w:sz w:val="20"/>
          <w:szCs w:val="20"/>
        </w:rPr>
      </w:pPr>
      <w:r w:rsidRPr="003D14DD">
        <w:rPr>
          <w:sz w:val="20"/>
          <w:szCs w:val="20"/>
        </w:rPr>
        <w:t xml:space="preserve">РФ – семинар-обсуждение реферата </w:t>
      </w:r>
    </w:p>
    <w:p w:rsidR="00802729" w:rsidRPr="003D14DD" w:rsidRDefault="00802729" w:rsidP="00802729">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802729" w:rsidRPr="003D14DD" w:rsidRDefault="00802729" w:rsidP="00802729">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802729" w:rsidRPr="003D14DD" w:rsidRDefault="00802729" w:rsidP="00802729">
      <w:pPr>
        <w:rPr>
          <w:sz w:val="20"/>
          <w:szCs w:val="20"/>
        </w:rPr>
      </w:pPr>
      <w:r w:rsidRPr="003D14DD">
        <w:rPr>
          <w:sz w:val="20"/>
          <w:szCs w:val="20"/>
        </w:rPr>
        <w:lastRenderedPageBreak/>
        <w:t xml:space="preserve">УЭ - семинар-обсуждение устного эссе </w:t>
      </w:r>
    </w:p>
    <w:p w:rsidR="00802729" w:rsidRPr="003D14DD" w:rsidRDefault="00802729" w:rsidP="00802729">
      <w:pPr>
        <w:rPr>
          <w:sz w:val="20"/>
          <w:szCs w:val="20"/>
        </w:rPr>
      </w:pPr>
      <w:r w:rsidRPr="003D14DD">
        <w:rPr>
          <w:sz w:val="20"/>
          <w:szCs w:val="20"/>
        </w:rPr>
        <w:t xml:space="preserve">АЛТ - практическое занятие - алгоритмический тренинг  </w:t>
      </w:r>
    </w:p>
    <w:p w:rsidR="00802729" w:rsidRPr="003D14DD" w:rsidRDefault="00802729" w:rsidP="00802729">
      <w:pPr>
        <w:ind w:firstLine="720"/>
        <w:rPr>
          <w:b/>
          <w:sz w:val="20"/>
          <w:szCs w:val="20"/>
        </w:rPr>
      </w:pPr>
    </w:p>
    <w:p w:rsidR="00802729" w:rsidRPr="003D14DD" w:rsidRDefault="00802729" w:rsidP="00802729">
      <w:pPr>
        <w:suppressAutoHyphens/>
        <w:ind w:firstLine="720"/>
        <w:jc w:val="both"/>
        <w:rPr>
          <w:b/>
          <w:sz w:val="20"/>
          <w:szCs w:val="20"/>
        </w:rPr>
      </w:pPr>
      <w:r w:rsidRPr="003D14DD">
        <w:rPr>
          <w:b/>
          <w:sz w:val="20"/>
          <w:szCs w:val="20"/>
        </w:rPr>
        <w:t>5. Содержание дисциплины</w:t>
      </w:r>
    </w:p>
    <w:p w:rsidR="00802729" w:rsidRPr="003D14DD" w:rsidRDefault="00802729" w:rsidP="00802729">
      <w:pPr>
        <w:suppressAutoHyphens/>
        <w:ind w:firstLine="720"/>
        <w:jc w:val="both"/>
        <w:rPr>
          <w:b/>
          <w:sz w:val="20"/>
          <w:szCs w:val="20"/>
        </w:rPr>
      </w:pPr>
      <w:r w:rsidRPr="003D14DD">
        <w:rPr>
          <w:b/>
          <w:sz w:val="20"/>
          <w:szCs w:val="20"/>
        </w:rPr>
        <w:t>5.1 Содержание разделов и тем</w:t>
      </w:r>
    </w:p>
    <w:p w:rsidR="00802729" w:rsidRPr="003D14DD" w:rsidRDefault="00802729" w:rsidP="00802729">
      <w:pPr>
        <w:suppressAutoHyphens/>
        <w:ind w:firstLine="454"/>
        <w:jc w:val="both"/>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3"/>
        <w:gridCol w:w="1968"/>
        <w:gridCol w:w="6874"/>
      </w:tblGrid>
      <w:tr w:rsidR="00802729" w:rsidRPr="003D14DD" w:rsidTr="004D69F2">
        <w:trPr>
          <w:tblHeader/>
        </w:trPr>
        <w:tc>
          <w:tcPr>
            <w:tcW w:w="269" w:type="pct"/>
            <w:vAlign w:val="center"/>
          </w:tcPr>
          <w:p w:rsidR="00802729" w:rsidRPr="003D14DD" w:rsidRDefault="00802729" w:rsidP="004D69F2">
            <w:pPr>
              <w:suppressAutoHyphens/>
              <w:jc w:val="center"/>
              <w:rPr>
                <w:sz w:val="20"/>
                <w:szCs w:val="20"/>
              </w:rPr>
            </w:pPr>
            <w:r w:rsidRPr="003D14DD">
              <w:rPr>
                <w:sz w:val="20"/>
                <w:szCs w:val="20"/>
              </w:rPr>
              <w:t>№ п/п</w:t>
            </w:r>
          </w:p>
        </w:tc>
        <w:tc>
          <w:tcPr>
            <w:tcW w:w="1053" w:type="pct"/>
            <w:vAlign w:val="center"/>
          </w:tcPr>
          <w:p w:rsidR="00802729" w:rsidRPr="003D14DD" w:rsidRDefault="00802729" w:rsidP="004D69F2">
            <w:pPr>
              <w:suppressAutoHyphens/>
              <w:jc w:val="center"/>
              <w:rPr>
                <w:sz w:val="20"/>
                <w:szCs w:val="20"/>
              </w:rPr>
            </w:pPr>
            <w:r w:rsidRPr="003D14DD">
              <w:rPr>
                <w:sz w:val="20"/>
                <w:szCs w:val="20"/>
              </w:rPr>
              <w:t>Наименование раздела дисциплины</w:t>
            </w:r>
          </w:p>
        </w:tc>
        <w:tc>
          <w:tcPr>
            <w:tcW w:w="3678" w:type="pct"/>
            <w:vAlign w:val="center"/>
          </w:tcPr>
          <w:p w:rsidR="00802729" w:rsidRPr="003D14DD" w:rsidRDefault="00802729" w:rsidP="004D69F2">
            <w:pPr>
              <w:suppressAutoHyphens/>
              <w:jc w:val="center"/>
              <w:rPr>
                <w:bCs/>
                <w:sz w:val="20"/>
                <w:szCs w:val="20"/>
              </w:rPr>
            </w:pPr>
            <w:r w:rsidRPr="003D14DD">
              <w:rPr>
                <w:bCs/>
                <w:sz w:val="20"/>
                <w:szCs w:val="20"/>
              </w:rPr>
              <w:t>Содержание раздела дисциплины</w:t>
            </w:r>
          </w:p>
        </w:tc>
      </w:tr>
      <w:tr w:rsidR="00802729" w:rsidRPr="003D14DD" w:rsidTr="004D69F2">
        <w:tc>
          <w:tcPr>
            <w:tcW w:w="269" w:type="pct"/>
          </w:tcPr>
          <w:p w:rsidR="00802729" w:rsidRPr="003D14DD" w:rsidRDefault="00802729" w:rsidP="004D69F2">
            <w:pPr>
              <w:suppressAutoHyphens/>
              <w:jc w:val="center"/>
              <w:rPr>
                <w:sz w:val="20"/>
                <w:szCs w:val="20"/>
              </w:rPr>
            </w:pPr>
            <w:r w:rsidRPr="003D14DD">
              <w:rPr>
                <w:sz w:val="20"/>
                <w:szCs w:val="20"/>
              </w:rPr>
              <w:t>1</w:t>
            </w:r>
          </w:p>
        </w:tc>
        <w:tc>
          <w:tcPr>
            <w:tcW w:w="1053" w:type="pct"/>
          </w:tcPr>
          <w:p w:rsidR="00802729" w:rsidRPr="003D14DD" w:rsidRDefault="00802729" w:rsidP="004D69F2">
            <w:pPr>
              <w:jc w:val="both"/>
              <w:rPr>
                <w:sz w:val="20"/>
                <w:szCs w:val="20"/>
              </w:rPr>
            </w:pPr>
            <w:r w:rsidRPr="003D14DD">
              <w:rPr>
                <w:sz w:val="20"/>
                <w:szCs w:val="20"/>
              </w:rPr>
              <w:t>Теоретические основы</w:t>
            </w:r>
          </w:p>
          <w:p w:rsidR="00802729" w:rsidRPr="003D14DD" w:rsidRDefault="00802729" w:rsidP="004D69F2">
            <w:pPr>
              <w:jc w:val="both"/>
              <w:rPr>
                <w:sz w:val="20"/>
                <w:szCs w:val="20"/>
              </w:rPr>
            </w:pPr>
            <w:r w:rsidRPr="003D14DD">
              <w:rPr>
                <w:sz w:val="20"/>
                <w:szCs w:val="20"/>
              </w:rPr>
              <w:t>педагогического менеджмента</w:t>
            </w:r>
          </w:p>
          <w:p w:rsidR="00802729" w:rsidRPr="003D14DD" w:rsidRDefault="00802729" w:rsidP="004D69F2">
            <w:pPr>
              <w:suppressAutoHyphens/>
              <w:jc w:val="both"/>
              <w:rPr>
                <w:sz w:val="20"/>
                <w:szCs w:val="20"/>
              </w:rPr>
            </w:pPr>
          </w:p>
        </w:tc>
        <w:tc>
          <w:tcPr>
            <w:tcW w:w="3678" w:type="pct"/>
          </w:tcPr>
          <w:p w:rsidR="00802729" w:rsidRPr="003D14DD" w:rsidRDefault="00802729" w:rsidP="004D69F2">
            <w:pPr>
              <w:jc w:val="both"/>
              <w:rPr>
                <w:b/>
                <w:color w:val="0D0D0D"/>
                <w:sz w:val="20"/>
                <w:szCs w:val="20"/>
              </w:rPr>
            </w:pPr>
            <w:r w:rsidRPr="003D14DD">
              <w:rPr>
                <w:b/>
                <w:sz w:val="20"/>
                <w:szCs w:val="20"/>
              </w:rPr>
              <w:t>Анализ основных понятий учебной дисциплины, краткие сведения о</w:t>
            </w:r>
            <w:r w:rsidRPr="003D14DD">
              <w:rPr>
                <w:b/>
                <w:color w:val="0D0D0D"/>
                <w:sz w:val="20"/>
                <w:szCs w:val="20"/>
              </w:rPr>
              <w:t xml:space="preserve"> развитии теории </w:t>
            </w:r>
            <w:r w:rsidRPr="003D14DD">
              <w:rPr>
                <w:b/>
                <w:iCs/>
                <w:sz w:val="20"/>
                <w:szCs w:val="20"/>
              </w:rPr>
              <w:t>менеджмента</w:t>
            </w:r>
            <w:r w:rsidRPr="003D14DD">
              <w:rPr>
                <w:b/>
                <w:color w:val="0D0D0D"/>
                <w:sz w:val="20"/>
                <w:szCs w:val="20"/>
              </w:rPr>
              <w:t xml:space="preserve"> и характеристика педагогического менеджмента</w:t>
            </w:r>
          </w:p>
          <w:p w:rsidR="00802729" w:rsidRPr="003D14DD" w:rsidRDefault="00802729" w:rsidP="004D69F2">
            <w:pPr>
              <w:pStyle w:val="Default"/>
              <w:jc w:val="both"/>
              <w:rPr>
                <w:sz w:val="20"/>
                <w:szCs w:val="20"/>
              </w:rPr>
            </w:pPr>
            <w:r w:rsidRPr="003D14DD">
              <w:rPr>
                <w:sz w:val="20"/>
                <w:szCs w:val="20"/>
              </w:rPr>
              <w:t xml:space="preserve">Содержание и специфика понятий «менеджмент», «педагогический менеджмент», «менеджмент в образовании». Из истории становления и развития концепции </w:t>
            </w:r>
            <w:r w:rsidRPr="003D14DD">
              <w:rPr>
                <w:bCs/>
                <w:iCs/>
                <w:sz w:val="20"/>
                <w:szCs w:val="20"/>
              </w:rPr>
              <w:t xml:space="preserve">научного менеджмента. </w:t>
            </w:r>
            <w:r w:rsidRPr="003D14DD">
              <w:rPr>
                <w:iCs/>
                <w:sz w:val="20"/>
                <w:szCs w:val="20"/>
              </w:rPr>
              <w:t xml:space="preserve">Ф. Тейлор и его рационалистическая научная школа менеджмента. А. </w:t>
            </w:r>
            <w:proofErr w:type="spellStart"/>
            <w:r w:rsidRPr="003D14DD">
              <w:rPr>
                <w:iCs/>
                <w:sz w:val="20"/>
                <w:szCs w:val="20"/>
              </w:rPr>
              <w:t>Файоль</w:t>
            </w:r>
            <w:proofErr w:type="spellEnd"/>
            <w:r w:rsidRPr="003D14DD">
              <w:rPr>
                <w:iCs/>
                <w:sz w:val="20"/>
                <w:szCs w:val="20"/>
              </w:rPr>
              <w:t xml:space="preserve"> и классическое </w:t>
            </w:r>
            <w:r w:rsidRPr="003D14DD">
              <w:rPr>
                <w:sz w:val="20"/>
                <w:szCs w:val="20"/>
              </w:rPr>
              <w:t>направление в менеджменте.</w:t>
            </w:r>
            <w:r w:rsidRPr="003D14DD">
              <w:rPr>
                <w:iCs/>
                <w:sz w:val="20"/>
                <w:szCs w:val="20"/>
              </w:rPr>
              <w:t xml:space="preserve"> Поведенческие концепции </w:t>
            </w:r>
            <w:r w:rsidRPr="003D14DD">
              <w:rPr>
                <w:sz w:val="20"/>
                <w:szCs w:val="20"/>
              </w:rPr>
              <w:t>менеджмента</w:t>
            </w:r>
            <w:r w:rsidRPr="003D14DD">
              <w:rPr>
                <w:iCs/>
                <w:sz w:val="20"/>
                <w:szCs w:val="20"/>
              </w:rPr>
              <w:t xml:space="preserve"> Д. Мак-Грегора, А. </w:t>
            </w:r>
            <w:proofErr w:type="spellStart"/>
            <w:r w:rsidRPr="003D14DD">
              <w:rPr>
                <w:iCs/>
                <w:sz w:val="20"/>
                <w:szCs w:val="20"/>
              </w:rPr>
              <w:t>Маслоу</w:t>
            </w:r>
            <w:proofErr w:type="spellEnd"/>
            <w:r w:rsidRPr="003D14DD">
              <w:rPr>
                <w:iCs/>
                <w:sz w:val="20"/>
                <w:szCs w:val="20"/>
              </w:rPr>
              <w:t xml:space="preserve"> </w:t>
            </w:r>
            <w:r w:rsidRPr="003D14DD">
              <w:rPr>
                <w:sz w:val="20"/>
                <w:szCs w:val="20"/>
              </w:rPr>
              <w:t xml:space="preserve">и др. Труды Н. Ф. </w:t>
            </w:r>
            <w:proofErr w:type="spellStart"/>
            <w:r w:rsidRPr="003D14DD">
              <w:rPr>
                <w:sz w:val="20"/>
                <w:szCs w:val="20"/>
              </w:rPr>
              <w:t>Бунакова</w:t>
            </w:r>
            <w:proofErr w:type="spellEnd"/>
            <w:r w:rsidRPr="003D14DD">
              <w:rPr>
                <w:sz w:val="20"/>
                <w:szCs w:val="20"/>
              </w:rPr>
              <w:t xml:space="preserve">, Н. А. </w:t>
            </w:r>
            <w:proofErr w:type="spellStart"/>
            <w:r w:rsidRPr="003D14DD">
              <w:rPr>
                <w:sz w:val="20"/>
                <w:szCs w:val="20"/>
              </w:rPr>
              <w:t>Коффа</w:t>
            </w:r>
            <w:proofErr w:type="spellEnd"/>
            <w:r w:rsidRPr="003D14DD">
              <w:rPr>
                <w:sz w:val="20"/>
                <w:szCs w:val="20"/>
              </w:rPr>
              <w:t xml:space="preserve">, Н. И. Пирогова, К. Д. Ушинского, других отечественных педагогов и психологов, создание ими общих </w:t>
            </w:r>
            <w:r w:rsidRPr="003D14DD">
              <w:rPr>
                <w:iCs/>
                <w:sz w:val="20"/>
                <w:szCs w:val="20"/>
              </w:rPr>
              <w:t>теоретических основ научного управления образованием</w:t>
            </w:r>
            <w:r w:rsidRPr="003D14DD">
              <w:rPr>
                <w:sz w:val="20"/>
                <w:szCs w:val="20"/>
              </w:rPr>
              <w:t xml:space="preserve">. Основные и наиболее общие подходы в теории управления: функциональный, процессный, системный, ситуационный. Организации, осуществляющие образовательную деятельность – педагогические системы и объекты управления. Субъекты и объекты </w:t>
            </w:r>
            <w:r w:rsidRPr="003D14DD">
              <w:rPr>
                <w:color w:val="0D0D0D"/>
                <w:sz w:val="20"/>
                <w:szCs w:val="20"/>
              </w:rPr>
              <w:t xml:space="preserve">педагогического менеджмента в профессиональном образовании (обучении). Принципы </w:t>
            </w:r>
            <w:r w:rsidRPr="003D14DD">
              <w:rPr>
                <w:sz w:val="20"/>
                <w:szCs w:val="20"/>
              </w:rPr>
              <w:t>(точность, пунктуальность, верность слову и взятым обязательствам, высокая компетентность руководителя)</w:t>
            </w:r>
            <w:r w:rsidRPr="003D14DD">
              <w:rPr>
                <w:color w:val="0D0D0D"/>
                <w:sz w:val="20"/>
                <w:szCs w:val="20"/>
              </w:rPr>
              <w:t xml:space="preserve"> педагогического менеджмента</w:t>
            </w:r>
            <w:r w:rsidRPr="003D14DD">
              <w:rPr>
                <w:sz w:val="20"/>
                <w:szCs w:val="20"/>
              </w:rPr>
              <w:t xml:space="preserve">. Факторы эффективности педагогического менеджмента. Основные функции педагогического менеджмента и их специфика: </w:t>
            </w:r>
            <w:proofErr w:type="spellStart"/>
            <w:r w:rsidRPr="003D14DD">
              <w:rPr>
                <w:sz w:val="20"/>
                <w:szCs w:val="20"/>
              </w:rPr>
              <w:t>целепологание</w:t>
            </w:r>
            <w:proofErr w:type="spellEnd"/>
            <w:r w:rsidRPr="003D14DD">
              <w:rPr>
                <w:sz w:val="20"/>
                <w:szCs w:val="20"/>
              </w:rPr>
              <w:t>, планирование, организация, регулирование, контроль. Психолого-педагогические методы эффективного педагогического руководства: совет, просьба, пожелание, требование, распоряжение, поощрение и др. Координация профессиональной деятельности</w:t>
            </w:r>
            <w:r w:rsidRPr="003D14DD">
              <w:rPr>
                <w:color w:val="0D0D0D"/>
                <w:sz w:val="20"/>
                <w:szCs w:val="20"/>
              </w:rPr>
              <w:t xml:space="preserve"> педагогических работников и учебной деятельности обучающихся для достижения целей профессионального образования и дополнительного профессионального образования, профессионального обучения.</w:t>
            </w:r>
            <w:r w:rsidRPr="003D14DD">
              <w:rPr>
                <w:sz w:val="20"/>
                <w:szCs w:val="20"/>
              </w:rPr>
              <w:t xml:space="preserve"> </w:t>
            </w:r>
            <w:r w:rsidRPr="003D14DD">
              <w:rPr>
                <w:sz w:val="20"/>
                <w:szCs w:val="20"/>
                <w:shd w:val="clear" w:color="auto" w:fill="FFFFFF"/>
              </w:rPr>
              <w:t xml:space="preserve">Научная организация труда педагогов и обучающихся – часть </w:t>
            </w:r>
            <w:r w:rsidRPr="003D14DD">
              <w:rPr>
                <w:color w:val="0D0D0D"/>
                <w:sz w:val="20"/>
                <w:szCs w:val="20"/>
              </w:rPr>
              <w:t>педагогического менеджмента.</w:t>
            </w:r>
          </w:p>
          <w:p w:rsidR="00802729" w:rsidRPr="003D14DD" w:rsidRDefault="00802729" w:rsidP="004D69F2">
            <w:pPr>
              <w:jc w:val="both"/>
              <w:rPr>
                <w:b/>
                <w:color w:val="0D0D0D"/>
                <w:sz w:val="20"/>
                <w:szCs w:val="20"/>
              </w:rPr>
            </w:pPr>
            <w:r w:rsidRPr="003D14DD">
              <w:rPr>
                <w:b/>
                <w:color w:val="0D0D0D"/>
                <w:sz w:val="20"/>
                <w:szCs w:val="20"/>
              </w:rPr>
              <w:t>П</w:t>
            </w:r>
            <w:r w:rsidRPr="003D14DD">
              <w:rPr>
                <w:b/>
                <w:sz w:val="20"/>
                <w:szCs w:val="20"/>
              </w:rPr>
              <w:t xml:space="preserve">ути повышения эффективности </w:t>
            </w:r>
            <w:r w:rsidRPr="003D14DD">
              <w:rPr>
                <w:b/>
                <w:color w:val="0D0D0D"/>
                <w:sz w:val="20"/>
                <w:szCs w:val="20"/>
              </w:rPr>
              <w:t>педагогического менеджмента в современных условиях</w:t>
            </w:r>
          </w:p>
          <w:p w:rsidR="00802729" w:rsidRPr="003D14DD" w:rsidRDefault="00802729" w:rsidP="004D69F2">
            <w:pPr>
              <w:jc w:val="both"/>
              <w:rPr>
                <w:sz w:val="20"/>
                <w:szCs w:val="20"/>
              </w:rPr>
            </w:pPr>
            <w:r w:rsidRPr="003D14DD">
              <w:rPr>
                <w:sz w:val="20"/>
                <w:szCs w:val="20"/>
              </w:rPr>
              <w:t>Взаимозависимость эффективности</w:t>
            </w:r>
            <w:r w:rsidRPr="003D14DD">
              <w:rPr>
                <w:color w:val="0D0D0D"/>
                <w:sz w:val="20"/>
                <w:szCs w:val="20"/>
              </w:rPr>
              <w:t xml:space="preserve"> педагогического менеджмента и обеспечения </w:t>
            </w:r>
            <w:r w:rsidRPr="003D14DD">
              <w:rPr>
                <w:sz w:val="20"/>
                <w:szCs w:val="20"/>
              </w:rPr>
              <w:t>качества</w:t>
            </w:r>
            <w:r w:rsidRPr="003D14DD">
              <w:rPr>
                <w:color w:val="0D0D0D"/>
                <w:sz w:val="20"/>
                <w:szCs w:val="20"/>
              </w:rPr>
              <w:t xml:space="preserve"> профессионального образования, дополнительного профессионального образования и профессионального обучения. </w:t>
            </w:r>
            <w:r w:rsidRPr="003D14DD">
              <w:rPr>
                <w:sz w:val="20"/>
                <w:szCs w:val="20"/>
              </w:rPr>
              <w:t xml:space="preserve">Педагогический менеджмент в </w:t>
            </w:r>
            <w:r w:rsidRPr="003D14DD">
              <w:rPr>
                <w:color w:val="0D0D0D"/>
                <w:sz w:val="20"/>
                <w:szCs w:val="20"/>
              </w:rPr>
              <w:t>профессиональном образовании (обучении)</w:t>
            </w:r>
            <w:r w:rsidRPr="003D14DD">
              <w:rPr>
                <w:sz w:val="20"/>
                <w:szCs w:val="20"/>
              </w:rPr>
              <w:t xml:space="preserve"> – способ управления проектной деятельностью педагогических работников и обучающихся. </w:t>
            </w:r>
            <w:r w:rsidRPr="003D14DD">
              <w:rPr>
                <w:color w:val="0D0D0D"/>
                <w:sz w:val="20"/>
                <w:szCs w:val="20"/>
              </w:rPr>
              <w:t>Основные п</w:t>
            </w:r>
            <w:r w:rsidRPr="003D14DD">
              <w:rPr>
                <w:sz w:val="20"/>
                <w:szCs w:val="20"/>
              </w:rPr>
              <w:t xml:space="preserve">ути повышения эффективности (результативности) </w:t>
            </w:r>
            <w:r w:rsidRPr="003D14DD">
              <w:rPr>
                <w:color w:val="0D0D0D"/>
                <w:sz w:val="20"/>
                <w:szCs w:val="20"/>
              </w:rPr>
              <w:t xml:space="preserve">педагогического менеджмента: применение информационных технологий в процессе </w:t>
            </w:r>
            <w:r w:rsidRPr="003D14DD">
              <w:rPr>
                <w:sz w:val="20"/>
                <w:szCs w:val="20"/>
              </w:rPr>
              <w:t xml:space="preserve">руководства органами образования и образовательными организациями; </w:t>
            </w:r>
            <w:r w:rsidRPr="003D14DD">
              <w:rPr>
                <w:color w:val="0D0D0D"/>
                <w:sz w:val="20"/>
                <w:szCs w:val="20"/>
              </w:rPr>
              <w:t xml:space="preserve">совершенствование </w:t>
            </w:r>
            <w:r w:rsidRPr="003D14DD">
              <w:rPr>
                <w:sz w:val="20"/>
                <w:szCs w:val="20"/>
              </w:rPr>
              <w:t xml:space="preserve">организации взаимодействия участников образовательных отношений; </w:t>
            </w:r>
            <w:r w:rsidRPr="003D14DD">
              <w:rPr>
                <w:color w:val="0D0D0D"/>
                <w:sz w:val="20"/>
                <w:szCs w:val="20"/>
              </w:rPr>
              <w:t xml:space="preserve">формирование </w:t>
            </w:r>
            <w:r w:rsidRPr="003D14DD">
              <w:rPr>
                <w:sz w:val="20"/>
                <w:szCs w:val="20"/>
              </w:rPr>
              <w:t xml:space="preserve">командной работы в образовательной организации </w:t>
            </w:r>
            <w:r w:rsidRPr="003D14DD">
              <w:rPr>
                <w:bCs/>
                <w:sz w:val="20"/>
                <w:szCs w:val="20"/>
              </w:rPr>
              <w:t>профессионального образования</w:t>
            </w:r>
            <w:r w:rsidRPr="003D14DD">
              <w:rPr>
                <w:sz w:val="20"/>
                <w:szCs w:val="20"/>
              </w:rPr>
              <w:t xml:space="preserve"> для достижения целей управления; </w:t>
            </w:r>
            <w:r w:rsidRPr="003D14DD">
              <w:rPr>
                <w:color w:val="0D0D0D"/>
                <w:sz w:val="20"/>
                <w:szCs w:val="20"/>
              </w:rPr>
              <w:t xml:space="preserve">повышение квалификации менеджеров системы образования в педагогическом </w:t>
            </w:r>
            <w:r w:rsidRPr="003D14DD">
              <w:rPr>
                <w:sz w:val="20"/>
                <w:szCs w:val="20"/>
              </w:rPr>
              <w:t>управлении</w:t>
            </w:r>
            <w:r w:rsidRPr="003D14DD">
              <w:rPr>
                <w:color w:val="0D0D0D"/>
                <w:sz w:val="20"/>
                <w:szCs w:val="20"/>
              </w:rPr>
              <w:t>; стимулирование развития у педагогических работников э</w:t>
            </w:r>
            <w:r w:rsidRPr="003D14DD">
              <w:rPr>
                <w:sz w:val="20"/>
                <w:szCs w:val="20"/>
              </w:rPr>
              <w:t xml:space="preserve">ффективного </w:t>
            </w:r>
            <w:r w:rsidRPr="003D14DD">
              <w:rPr>
                <w:color w:val="0D0D0D"/>
                <w:sz w:val="20"/>
                <w:szCs w:val="20"/>
              </w:rPr>
              <w:t xml:space="preserve">педагогического </w:t>
            </w:r>
            <w:proofErr w:type="spellStart"/>
            <w:r w:rsidRPr="003D14DD">
              <w:rPr>
                <w:sz w:val="20"/>
                <w:szCs w:val="20"/>
              </w:rPr>
              <w:t>самоменеджмента</w:t>
            </w:r>
            <w:proofErr w:type="spellEnd"/>
            <w:r w:rsidRPr="003D14DD">
              <w:rPr>
                <w:sz w:val="20"/>
                <w:szCs w:val="20"/>
              </w:rPr>
              <w:t>.</w:t>
            </w:r>
          </w:p>
        </w:tc>
      </w:tr>
      <w:tr w:rsidR="00802729" w:rsidRPr="003D14DD" w:rsidTr="004D69F2">
        <w:tc>
          <w:tcPr>
            <w:tcW w:w="269" w:type="pct"/>
          </w:tcPr>
          <w:p w:rsidR="00802729" w:rsidRPr="003D14DD" w:rsidRDefault="00802729" w:rsidP="004D69F2">
            <w:pPr>
              <w:suppressAutoHyphens/>
              <w:jc w:val="center"/>
              <w:rPr>
                <w:sz w:val="20"/>
                <w:szCs w:val="20"/>
              </w:rPr>
            </w:pPr>
            <w:r w:rsidRPr="003D14DD">
              <w:rPr>
                <w:sz w:val="20"/>
                <w:szCs w:val="20"/>
              </w:rPr>
              <w:t>2</w:t>
            </w:r>
          </w:p>
        </w:tc>
        <w:tc>
          <w:tcPr>
            <w:tcW w:w="1053" w:type="pct"/>
          </w:tcPr>
          <w:p w:rsidR="00802729" w:rsidRPr="003D14DD" w:rsidRDefault="00802729" w:rsidP="004D69F2">
            <w:pPr>
              <w:suppressAutoHyphens/>
              <w:jc w:val="both"/>
              <w:rPr>
                <w:sz w:val="20"/>
                <w:szCs w:val="20"/>
              </w:rPr>
            </w:pPr>
            <w:r w:rsidRPr="003D14DD">
              <w:rPr>
                <w:color w:val="0D0D0D"/>
                <w:sz w:val="20"/>
                <w:szCs w:val="20"/>
              </w:rPr>
              <w:t>Применение информационных технологий в педагогическом менеджменте</w:t>
            </w:r>
          </w:p>
        </w:tc>
        <w:tc>
          <w:tcPr>
            <w:tcW w:w="3678" w:type="pct"/>
          </w:tcPr>
          <w:p w:rsidR="00802729" w:rsidRPr="003D14DD" w:rsidRDefault="00802729" w:rsidP="004D69F2">
            <w:pPr>
              <w:jc w:val="both"/>
              <w:rPr>
                <w:b/>
                <w:sz w:val="20"/>
                <w:szCs w:val="20"/>
              </w:rPr>
            </w:pPr>
            <w:r w:rsidRPr="003D14DD">
              <w:rPr>
                <w:b/>
                <w:sz w:val="20"/>
                <w:szCs w:val="20"/>
              </w:rPr>
              <w:t>Информационные технологии и современное образование</w:t>
            </w:r>
          </w:p>
          <w:p w:rsidR="00802729" w:rsidRPr="003D14DD" w:rsidRDefault="00802729" w:rsidP="004D69F2">
            <w:pPr>
              <w:jc w:val="both"/>
              <w:rPr>
                <w:sz w:val="20"/>
                <w:szCs w:val="20"/>
              </w:rPr>
            </w:pPr>
            <w:r w:rsidRPr="003D14DD">
              <w:rPr>
                <w:sz w:val="20"/>
                <w:szCs w:val="20"/>
              </w:rPr>
              <w:t xml:space="preserve">Информация и её роль в жизни человека. </w:t>
            </w:r>
            <w:r w:rsidRPr="003D14DD">
              <w:rPr>
                <w:rStyle w:val="w"/>
                <w:bCs/>
                <w:sz w:val="20"/>
                <w:szCs w:val="20"/>
                <w:shd w:val="clear" w:color="auto" w:fill="FFFFFF"/>
              </w:rPr>
              <w:t xml:space="preserve">Информатизация </w:t>
            </w:r>
            <w:r w:rsidRPr="003D14DD">
              <w:rPr>
                <w:bCs/>
                <w:sz w:val="20"/>
                <w:szCs w:val="20"/>
              </w:rPr>
              <w:t>образования.</w:t>
            </w:r>
            <w:r w:rsidRPr="003D14DD">
              <w:rPr>
                <w:sz w:val="20"/>
                <w:szCs w:val="20"/>
              </w:rPr>
              <w:t xml:space="preserve"> Информационные ресурсы образовательной организации. </w:t>
            </w:r>
            <w:r w:rsidRPr="003D14DD">
              <w:rPr>
                <w:bCs/>
                <w:color w:val="000000"/>
                <w:sz w:val="20"/>
                <w:szCs w:val="20"/>
              </w:rPr>
              <w:t>Информационная деятельность</w:t>
            </w:r>
            <w:r w:rsidRPr="003D14DD">
              <w:rPr>
                <w:sz w:val="20"/>
                <w:szCs w:val="20"/>
              </w:rPr>
              <w:t xml:space="preserve">. </w:t>
            </w:r>
            <w:r w:rsidRPr="003D14DD">
              <w:rPr>
                <w:bCs/>
                <w:color w:val="000000"/>
                <w:sz w:val="20"/>
                <w:szCs w:val="20"/>
              </w:rPr>
              <w:t>Искусственный интеллект</w:t>
            </w:r>
            <w:r w:rsidRPr="003D14DD">
              <w:rPr>
                <w:sz w:val="20"/>
                <w:szCs w:val="20"/>
              </w:rPr>
              <w:t xml:space="preserve">. </w:t>
            </w:r>
            <w:r w:rsidRPr="003D14DD">
              <w:rPr>
                <w:bCs/>
                <w:color w:val="000000"/>
                <w:sz w:val="20"/>
                <w:szCs w:val="20"/>
              </w:rPr>
              <w:t>Информационный объект</w:t>
            </w:r>
            <w:r w:rsidRPr="003D14DD">
              <w:rPr>
                <w:sz w:val="20"/>
                <w:szCs w:val="20"/>
              </w:rPr>
              <w:t xml:space="preserve">. Информационные технологии (ИТ). Дистанционные образовательные технологии. Технологии смешанного обучения. Цель применения ИТ в образовании. Образовательные возможности ИТ. Основные программные средства учебного назначения (по И. В. Роберт): электронные (компьютеризированные) учебники; электронные лекции; контролирующие </w:t>
            </w:r>
            <w:r w:rsidRPr="003D14DD">
              <w:rPr>
                <w:sz w:val="20"/>
                <w:szCs w:val="20"/>
              </w:rPr>
              <w:lastRenderedPageBreak/>
              <w:t>компьютерные программы; справочники и базы данных учебного назначения; сборники задач и генераторы примеров (ситуаций); предметно-ориентированные среды; учебно-методические комплексы; программно-методические комплексы; компьютерные иллюстрации для поддержки различных видов занятий. Их характеристика применительно к профессиональному образованию и дополнительному профессиональному образованию, профессиональному обучению.</w:t>
            </w:r>
          </w:p>
          <w:p w:rsidR="00802729" w:rsidRPr="003D14DD" w:rsidRDefault="00802729" w:rsidP="004D69F2">
            <w:pPr>
              <w:pStyle w:val="af3"/>
              <w:suppressAutoHyphens/>
              <w:jc w:val="both"/>
              <w:rPr>
                <w:rFonts w:ascii="Times New Roman" w:hAnsi="Times New Roman" w:cs="Times New Roman"/>
                <w:b/>
              </w:rPr>
            </w:pPr>
            <w:r w:rsidRPr="003D14DD">
              <w:rPr>
                <w:rFonts w:ascii="Times New Roman" w:hAnsi="Times New Roman" w:cs="Times New Roman"/>
                <w:b/>
              </w:rPr>
              <w:t>Информационные технологии в педагогическом менеджменте</w:t>
            </w:r>
          </w:p>
          <w:p w:rsidR="00802729" w:rsidRPr="003D14DD" w:rsidRDefault="00802729" w:rsidP="004D69F2">
            <w:pPr>
              <w:pStyle w:val="afff3"/>
              <w:spacing w:before="0" w:beforeAutospacing="0" w:after="0" w:afterAutospacing="0"/>
              <w:jc w:val="both"/>
            </w:pPr>
            <w:r w:rsidRPr="003D14DD">
              <w:rPr>
                <w:sz w:val="20"/>
                <w:szCs w:val="20"/>
              </w:rPr>
              <w:t>ИТ в управлении образовательными системами и руководстве педагогическим процессом образовательной организации – комплекс методов переработки разрозненных исходных данных в надёжную информационную систему для принятия решений с помощью аппаратных и программных средств с целью достижения оптимальных качественных параметров объектов управления. Основные виды ИТ в</w:t>
            </w:r>
            <w:r w:rsidRPr="003D14DD">
              <w:rPr>
                <w:b/>
                <w:sz w:val="20"/>
                <w:szCs w:val="20"/>
              </w:rPr>
              <w:t xml:space="preserve"> </w:t>
            </w:r>
            <w:r w:rsidRPr="003D14DD">
              <w:rPr>
                <w:sz w:val="20"/>
                <w:szCs w:val="20"/>
              </w:rPr>
              <w:t>педагогическом менеджменте, цель их применения и характеристики: ИТ обработки данных; ИТ предоставления информации для принятия управленческих решений; ИТ поддержки принятия решений; ИТ экспертных систем. Создание автоматизированных систем управления (АСУ) в образовании. Элементы АСУ: аппарат управления; необходимая информация; методы и средства обработки этой информации. Создание на базе этих элементов автоматизированной информационной технологии управления. Структура технологии: сбор и регистрация данных (информации); передача информации; машинное кодирование информации; обработка информации; хранение и накопление информации; поиск новой необходимой информации; принятие решения.</w:t>
            </w:r>
          </w:p>
        </w:tc>
      </w:tr>
      <w:tr w:rsidR="00802729" w:rsidRPr="003D14DD" w:rsidTr="004D69F2">
        <w:tc>
          <w:tcPr>
            <w:tcW w:w="269" w:type="pct"/>
          </w:tcPr>
          <w:p w:rsidR="00802729" w:rsidRPr="003D14DD" w:rsidRDefault="00802729" w:rsidP="004D69F2">
            <w:pPr>
              <w:suppressAutoHyphens/>
              <w:jc w:val="center"/>
              <w:rPr>
                <w:sz w:val="20"/>
                <w:szCs w:val="20"/>
              </w:rPr>
            </w:pPr>
            <w:r w:rsidRPr="003D14DD">
              <w:rPr>
                <w:sz w:val="20"/>
                <w:szCs w:val="20"/>
              </w:rPr>
              <w:lastRenderedPageBreak/>
              <w:t>3</w:t>
            </w:r>
          </w:p>
        </w:tc>
        <w:tc>
          <w:tcPr>
            <w:tcW w:w="1053" w:type="pct"/>
          </w:tcPr>
          <w:p w:rsidR="00802729" w:rsidRPr="003D14DD" w:rsidRDefault="00802729" w:rsidP="004D69F2">
            <w:pPr>
              <w:jc w:val="both"/>
              <w:rPr>
                <w:sz w:val="20"/>
                <w:szCs w:val="20"/>
              </w:rPr>
            </w:pPr>
            <w:r w:rsidRPr="003D14DD">
              <w:rPr>
                <w:sz w:val="20"/>
                <w:szCs w:val="20"/>
              </w:rPr>
              <w:t>Организация взаимодействия участников образовательных отношений в процессе управления</w:t>
            </w:r>
          </w:p>
        </w:tc>
        <w:tc>
          <w:tcPr>
            <w:tcW w:w="3678" w:type="pct"/>
          </w:tcPr>
          <w:p w:rsidR="00802729" w:rsidRPr="003D14DD" w:rsidRDefault="00802729" w:rsidP="004D69F2">
            <w:pPr>
              <w:jc w:val="both"/>
              <w:rPr>
                <w:b/>
                <w:sz w:val="20"/>
                <w:szCs w:val="20"/>
              </w:rPr>
            </w:pPr>
            <w:r w:rsidRPr="003D14DD">
              <w:rPr>
                <w:b/>
                <w:sz w:val="20"/>
                <w:szCs w:val="20"/>
              </w:rPr>
              <w:t xml:space="preserve">Организация взаимодействия в профессиональном образовании </w:t>
            </w:r>
            <w:r w:rsidRPr="003D14DD">
              <w:rPr>
                <w:b/>
                <w:color w:val="000000"/>
                <w:sz w:val="20"/>
                <w:szCs w:val="20"/>
                <w:shd w:val="clear" w:color="auto" w:fill="FFFFFF"/>
              </w:rPr>
              <w:t xml:space="preserve">(обучении) </w:t>
            </w:r>
            <w:r w:rsidRPr="003D14DD">
              <w:rPr>
                <w:b/>
                <w:sz w:val="20"/>
                <w:szCs w:val="20"/>
              </w:rPr>
              <w:t>в контексте педагогического менеджмента</w:t>
            </w:r>
          </w:p>
          <w:p w:rsidR="00802729" w:rsidRPr="003D14DD" w:rsidRDefault="00802729" w:rsidP="004D69F2">
            <w:pPr>
              <w:jc w:val="both"/>
              <w:rPr>
                <w:sz w:val="20"/>
                <w:szCs w:val="20"/>
              </w:rPr>
            </w:pPr>
            <w:r w:rsidRPr="003D14DD">
              <w:rPr>
                <w:sz w:val="20"/>
                <w:szCs w:val="20"/>
              </w:rPr>
              <w:t xml:space="preserve">Содержание понятий «взаимодействие» и «взаимодействие участников образовательных отношений». Способы планирования индивидуальных и коллективных (групповых) взаимодействий участников образовательных отношений, методы и приемы организации согласованной деятельности педагогических и учебных коллективов в образовательных организациях профессионального </w:t>
            </w:r>
            <w:r w:rsidRPr="003D14DD">
              <w:rPr>
                <w:color w:val="000000"/>
                <w:sz w:val="20"/>
                <w:szCs w:val="20"/>
                <w:shd w:val="clear" w:color="auto" w:fill="FFFFFF"/>
              </w:rPr>
              <w:t>образования (обучения)</w:t>
            </w:r>
            <w:r w:rsidRPr="003D14DD">
              <w:rPr>
                <w:sz w:val="20"/>
                <w:szCs w:val="20"/>
              </w:rPr>
              <w:t>. Определения понятий «социально-психологический климат»,</w:t>
            </w:r>
            <w:r w:rsidRPr="003D14DD">
              <w:rPr>
                <w:sz w:val="20"/>
                <w:szCs w:val="20"/>
                <w:shd w:val="clear" w:color="auto" w:fill="FFFFFF"/>
              </w:rPr>
              <w:t xml:space="preserve"> «общественное настроение»,</w:t>
            </w:r>
            <w:r w:rsidRPr="003D14DD">
              <w:rPr>
                <w:rFonts w:ascii="Arial" w:hAnsi="Arial" w:cs="Arial"/>
                <w:sz w:val="21"/>
                <w:szCs w:val="21"/>
                <w:shd w:val="clear" w:color="auto" w:fill="FFFFFF"/>
              </w:rPr>
              <w:t xml:space="preserve"> «</w:t>
            </w:r>
            <w:r w:rsidRPr="003D14DD">
              <w:rPr>
                <w:sz w:val="20"/>
                <w:szCs w:val="20"/>
                <w:shd w:val="clear" w:color="auto" w:fill="FFFFFF"/>
              </w:rPr>
              <w:t>общественное</w:t>
            </w:r>
            <w:r w:rsidRPr="003D14DD">
              <w:rPr>
                <w:rStyle w:val="w"/>
                <w:sz w:val="20"/>
                <w:szCs w:val="20"/>
                <w:shd w:val="clear" w:color="auto" w:fill="FFFFFF"/>
              </w:rPr>
              <w:t xml:space="preserve"> мнение»</w:t>
            </w:r>
            <w:r w:rsidRPr="003D14DD">
              <w:rPr>
                <w:sz w:val="20"/>
                <w:szCs w:val="20"/>
              </w:rPr>
              <w:t>, их роль и значение в организации взаимодействия участников образовательных отношений и осуществлении педагогического менеджмента. Межличностные отношения и деловое сотрудничество в педагогических и учебных коллективах, изучение и учет их влияния на эффективность педагогического менеджмента.</w:t>
            </w:r>
            <w:r w:rsidRPr="003D14DD">
              <w:rPr>
                <w:bCs/>
                <w:sz w:val="20"/>
                <w:szCs w:val="20"/>
              </w:rPr>
              <w:t xml:space="preserve"> Статья 89 ФЗ-273 об у</w:t>
            </w:r>
            <w:r w:rsidRPr="003D14DD">
              <w:rPr>
                <w:sz w:val="20"/>
                <w:szCs w:val="20"/>
              </w:rPr>
              <w:t>правлении системой образования в Российской Федерации.</w:t>
            </w:r>
          </w:p>
          <w:p w:rsidR="00802729" w:rsidRPr="003D14DD" w:rsidRDefault="00802729" w:rsidP="004D69F2">
            <w:pPr>
              <w:jc w:val="both"/>
              <w:rPr>
                <w:b/>
                <w:sz w:val="20"/>
                <w:szCs w:val="20"/>
              </w:rPr>
            </w:pPr>
            <w:r w:rsidRPr="003D14DD">
              <w:rPr>
                <w:b/>
                <w:sz w:val="20"/>
                <w:szCs w:val="20"/>
              </w:rPr>
              <w:t>Профессиональная культура руководителя и этика педагогического менеджмента</w:t>
            </w:r>
          </w:p>
          <w:p w:rsidR="00802729" w:rsidRPr="003D14DD" w:rsidRDefault="00802729" w:rsidP="004D69F2">
            <w:pPr>
              <w:jc w:val="both"/>
              <w:rPr>
                <w:sz w:val="20"/>
                <w:szCs w:val="20"/>
              </w:rPr>
            </w:pPr>
            <w:r w:rsidRPr="003D14DD">
              <w:rPr>
                <w:sz w:val="20"/>
                <w:szCs w:val="20"/>
              </w:rPr>
              <w:t xml:space="preserve">Профессиональная культура руководителя в образовании – часть его общей и педагогической культуры. Проблема овладения </w:t>
            </w:r>
            <w:r w:rsidRPr="003D14DD">
              <w:rPr>
                <w:color w:val="0D0D0D"/>
                <w:sz w:val="20"/>
                <w:szCs w:val="20"/>
              </w:rPr>
              <w:t xml:space="preserve">руководящими кадрами оптимальными приемами и способами решения задач управления. Аксиологический, технологический и личностно-творческий компоненты </w:t>
            </w:r>
            <w:r w:rsidRPr="003D14DD">
              <w:rPr>
                <w:sz w:val="20"/>
                <w:szCs w:val="20"/>
              </w:rPr>
              <w:t>профессиональной культуры педагогического менеджмента. Повышение эффективности педагогического менеджмента посредством совершенствования целеполагания, планирования, прогнозирования, выбора способов и средств достижения целей и решения задач, контроля, оценки, стимулирования, помощи, рефлексии в процессе управления. Изучение передового опыта педагогического менеджмента и овладение им. Этические аспекты педагогического менеджмента: уважение законных прав и интересов членов органа образования и (или) образовательной организации; беспристрастное отношение ко всем членам организации; честность в отношениях и представлении любой информации; умение брать на себя ответственность за принятые решения.</w:t>
            </w:r>
          </w:p>
        </w:tc>
      </w:tr>
      <w:tr w:rsidR="00802729" w:rsidRPr="003D14DD" w:rsidTr="004D69F2">
        <w:tc>
          <w:tcPr>
            <w:tcW w:w="269" w:type="pct"/>
          </w:tcPr>
          <w:p w:rsidR="00802729" w:rsidRPr="003D14DD" w:rsidRDefault="00802729" w:rsidP="004D69F2">
            <w:pPr>
              <w:suppressAutoHyphens/>
              <w:jc w:val="center"/>
              <w:rPr>
                <w:sz w:val="20"/>
                <w:szCs w:val="20"/>
              </w:rPr>
            </w:pPr>
            <w:r w:rsidRPr="003D14DD">
              <w:rPr>
                <w:sz w:val="20"/>
                <w:szCs w:val="20"/>
              </w:rPr>
              <w:t>4</w:t>
            </w:r>
          </w:p>
        </w:tc>
        <w:tc>
          <w:tcPr>
            <w:tcW w:w="1053" w:type="pct"/>
          </w:tcPr>
          <w:p w:rsidR="00802729" w:rsidRPr="003D14DD" w:rsidRDefault="00802729" w:rsidP="004D69F2">
            <w:pPr>
              <w:jc w:val="both"/>
              <w:rPr>
                <w:sz w:val="20"/>
                <w:szCs w:val="20"/>
              </w:rPr>
            </w:pPr>
            <w:r w:rsidRPr="003D14DD">
              <w:rPr>
                <w:sz w:val="20"/>
                <w:szCs w:val="20"/>
              </w:rPr>
              <w:t xml:space="preserve">Командная работа в образовательной организации </w:t>
            </w:r>
            <w:r w:rsidRPr="003D14DD">
              <w:rPr>
                <w:bCs/>
                <w:sz w:val="20"/>
                <w:szCs w:val="20"/>
              </w:rPr>
              <w:t xml:space="preserve">профессионального </w:t>
            </w:r>
            <w:r w:rsidRPr="003D14DD">
              <w:rPr>
                <w:bCs/>
                <w:sz w:val="20"/>
                <w:szCs w:val="20"/>
              </w:rPr>
              <w:lastRenderedPageBreak/>
              <w:t>образования</w:t>
            </w:r>
            <w:r w:rsidRPr="003D14DD">
              <w:rPr>
                <w:b/>
                <w:sz w:val="20"/>
                <w:szCs w:val="20"/>
              </w:rPr>
              <w:t xml:space="preserve"> </w:t>
            </w:r>
            <w:r w:rsidRPr="003D14DD">
              <w:rPr>
                <w:sz w:val="20"/>
                <w:szCs w:val="20"/>
              </w:rPr>
              <w:t>для достижения целей управления</w:t>
            </w:r>
          </w:p>
        </w:tc>
        <w:tc>
          <w:tcPr>
            <w:tcW w:w="3678" w:type="pct"/>
          </w:tcPr>
          <w:p w:rsidR="00802729" w:rsidRPr="003D14DD" w:rsidRDefault="00802729" w:rsidP="004D69F2">
            <w:pPr>
              <w:jc w:val="both"/>
              <w:rPr>
                <w:sz w:val="20"/>
                <w:szCs w:val="20"/>
              </w:rPr>
            </w:pPr>
            <w:r w:rsidRPr="003D14DD">
              <w:rPr>
                <w:b/>
                <w:sz w:val="20"/>
                <w:szCs w:val="20"/>
              </w:rPr>
              <w:lastRenderedPageBreak/>
              <w:t>Стратегия образовательной организации и педагогический менеджмент</w:t>
            </w:r>
          </w:p>
          <w:p w:rsidR="00802729" w:rsidRPr="003D14DD" w:rsidRDefault="00802729" w:rsidP="004D69F2">
            <w:pPr>
              <w:pStyle w:val="5"/>
              <w:numPr>
                <w:ilvl w:val="0"/>
                <w:numId w:val="0"/>
              </w:numPr>
              <w:tabs>
                <w:tab w:val="left" w:pos="282"/>
              </w:tabs>
              <w:jc w:val="both"/>
              <w:rPr>
                <w:sz w:val="20"/>
                <w:szCs w:val="20"/>
              </w:rPr>
            </w:pPr>
            <w:r w:rsidRPr="003D14DD">
              <w:rPr>
                <w:sz w:val="20"/>
                <w:szCs w:val="20"/>
              </w:rPr>
              <w:t xml:space="preserve">Образовательная организация </w:t>
            </w:r>
            <w:r w:rsidRPr="003D14DD">
              <w:rPr>
                <w:bCs/>
                <w:sz w:val="20"/>
                <w:szCs w:val="20"/>
              </w:rPr>
              <w:t>профессионального образования</w:t>
            </w:r>
            <w:r w:rsidRPr="003D14DD">
              <w:rPr>
                <w:sz w:val="20"/>
                <w:szCs w:val="20"/>
              </w:rPr>
              <w:t xml:space="preserve"> (обучения) и её долговременная миссия в социуме. Видение образовательной организации. Порядок создания выверенной и </w:t>
            </w:r>
            <w:proofErr w:type="spellStart"/>
            <w:r w:rsidRPr="003D14DD">
              <w:rPr>
                <w:sz w:val="20"/>
                <w:szCs w:val="20"/>
                <w:shd w:val="clear" w:color="auto" w:fill="FFFFFF"/>
              </w:rPr>
              <w:t>таргетирование</w:t>
            </w:r>
            <w:proofErr w:type="spellEnd"/>
            <w:r w:rsidRPr="003D14DD">
              <w:rPr>
                <w:sz w:val="20"/>
                <w:szCs w:val="20"/>
              </w:rPr>
              <w:t xml:space="preserve"> конкурентной стратегии </w:t>
            </w:r>
            <w:r w:rsidRPr="003D14DD">
              <w:rPr>
                <w:sz w:val="20"/>
                <w:szCs w:val="20"/>
              </w:rPr>
              <w:lastRenderedPageBreak/>
              <w:t xml:space="preserve">образовательной организации, ориентированной на значимые результаты. Стратегический план развития образовательной организации, его содержание, организация разработки и выполнения как элемент педагогического менеджмента. Участие руководителей разных уровней в его реализации. Согласованность действий, принятие общего направления движения, обновление форм и методов управленческой деятельности для достижения целей стратегии образовательной организации – основные условия организации результативного педагогического менеджмента. Руководство педагогическими работниками организации различными видами проектов обучающихся. Организация и руководство студентами с позиций </w:t>
            </w:r>
            <w:proofErr w:type="spellStart"/>
            <w:r w:rsidRPr="003D14DD">
              <w:rPr>
                <w:sz w:val="20"/>
                <w:szCs w:val="20"/>
              </w:rPr>
              <w:t>деятельностного</w:t>
            </w:r>
            <w:proofErr w:type="spellEnd"/>
            <w:r w:rsidRPr="003D14DD">
              <w:rPr>
                <w:sz w:val="20"/>
                <w:szCs w:val="20"/>
              </w:rPr>
              <w:t xml:space="preserve"> подхода работой команды обучающихся, направленной на выполнение различных проектов в ходе их учебной деятельности.</w:t>
            </w:r>
          </w:p>
          <w:p w:rsidR="00802729" w:rsidRPr="003D14DD" w:rsidRDefault="00802729" w:rsidP="004D69F2">
            <w:pPr>
              <w:jc w:val="both"/>
              <w:rPr>
                <w:b/>
                <w:sz w:val="20"/>
                <w:szCs w:val="20"/>
              </w:rPr>
            </w:pPr>
            <w:r w:rsidRPr="003D14DD">
              <w:rPr>
                <w:b/>
                <w:sz w:val="20"/>
                <w:szCs w:val="20"/>
              </w:rPr>
              <w:t>Командная работа как средство повышения качества управления в профессиональном образовании</w:t>
            </w:r>
          </w:p>
          <w:p w:rsidR="00802729" w:rsidRPr="003D14DD" w:rsidRDefault="00802729" w:rsidP="004D69F2">
            <w:pPr>
              <w:jc w:val="both"/>
              <w:rPr>
                <w:sz w:val="20"/>
                <w:szCs w:val="20"/>
              </w:rPr>
            </w:pPr>
            <w:r w:rsidRPr="003D14DD">
              <w:rPr>
                <w:sz w:val="20"/>
                <w:szCs w:val="20"/>
              </w:rPr>
              <w:t>Сущность и значение командной работы в образовательной организации и в педагогическом менеджменте. Командная работа – средство повышения качества педагогического менеджмента. Условия организации и руководства командной работой для достижения поставленных целей: знание и понимание каждым участником образовательных отношений стратегии образовательной организации, слаженное выполнение коллективных действий для её достижения; целеустремлённость, сплоченность, командный дух образовательной организации; настрой коллектива на командную работу и доверие между его членами; формирование «коллективного (общественного) разума» в процессе руководства; руководитель организации – пример для подражания; обновление и самообновление в команде менеджеров.</w:t>
            </w:r>
          </w:p>
        </w:tc>
      </w:tr>
      <w:tr w:rsidR="00802729" w:rsidRPr="003D14DD" w:rsidTr="004D69F2">
        <w:tc>
          <w:tcPr>
            <w:tcW w:w="269" w:type="pct"/>
          </w:tcPr>
          <w:p w:rsidR="00802729" w:rsidRPr="003D14DD" w:rsidRDefault="00802729" w:rsidP="004D69F2">
            <w:pPr>
              <w:suppressAutoHyphens/>
              <w:jc w:val="center"/>
              <w:rPr>
                <w:sz w:val="20"/>
                <w:szCs w:val="20"/>
              </w:rPr>
            </w:pPr>
            <w:r w:rsidRPr="003D14DD">
              <w:rPr>
                <w:sz w:val="20"/>
                <w:szCs w:val="20"/>
              </w:rPr>
              <w:lastRenderedPageBreak/>
              <w:t>5</w:t>
            </w:r>
          </w:p>
        </w:tc>
        <w:tc>
          <w:tcPr>
            <w:tcW w:w="1053" w:type="pct"/>
          </w:tcPr>
          <w:p w:rsidR="00802729" w:rsidRPr="003D14DD" w:rsidRDefault="00802729" w:rsidP="004D69F2">
            <w:pPr>
              <w:jc w:val="both"/>
              <w:rPr>
                <w:sz w:val="20"/>
                <w:szCs w:val="20"/>
              </w:rPr>
            </w:pPr>
            <w:r w:rsidRPr="003D14DD">
              <w:rPr>
                <w:sz w:val="20"/>
                <w:szCs w:val="20"/>
              </w:rPr>
              <w:t>Повышение квалификации руководящих кадров образования в области педагогического менеджмента</w:t>
            </w:r>
          </w:p>
        </w:tc>
        <w:tc>
          <w:tcPr>
            <w:tcW w:w="3678" w:type="pct"/>
          </w:tcPr>
          <w:p w:rsidR="00802729" w:rsidRPr="003D14DD" w:rsidRDefault="00802729" w:rsidP="004D69F2">
            <w:pPr>
              <w:jc w:val="both"/>
              <w:rPr>
                <w:b/>
                <w:sz w:val="20"/>
                <w:szCs w:val="20"/>
              </w:rPr>
            </w:pPr>
            <w:r w:rsidRPr="003D14DD">
              <w:rPr>
                <w:b/>
                <w:bCs/>
                <w:sz w:val="20"/>
                <w:szCs w:val="20"/>
              </w:rPr>
              <w:t>О</w:t>
            </w:r>
            <w:r w:rsidRPr="003D14DD">
              <w:rPr>
                <w:b/>
                <w:sz w:val="20"/>
                <w:szCs w:val="20"/>
              </w:rPr>
              <w:t>рганизация</w:t>
            </w:r>
            <w:r w:rsidRPr="003D14DD">
              <w:rPr>
                <w:b/>
                <w:bCs/>
                <w:sz w:val="20"/>
                <w:szCs w:val="20"/>
              </w:rPr>
              <w:t xml:space="preserve"> дополнительного профессионального образования по программам </w:t>
            </w:r>
            <w:r w:rsidRPr="003D14DD">
              <w:rPr>
                <w:b/>
                <w:sz w:val="20"/>
                <w:szCs w:val="20"/>
              </w:rPr>
              <w:t>педагогического менеджмента</w:t>
            </w:r>
          </w:p>
          <w:p w:rsidR="00802729" w:rsidRPr="003D14DD" w:rsidRDefault="00802729" w:rsidP="004D69F2">
            <w:pPr>
              <w:pStyle w:val="afff3"/>
              <w:spacing w:before="0" w:beforeAutospacing="0" w:after="0" w:afterAutospacing="0"/>
              <w:jc w:val="both"/>
              <w:rPr>
                <w:sz w:val="20"/>
                <w:szCs w:val="20"/>
              </w:rPr>
            </w:pPr>
            <w:r w:rsidRPr="003D14DD">
              <w:rPr>
                <w:sz w:val="20"/>
                <w:szCs w:val="20"/>
              </w:rPr>
              <w:t>Направленность дополнительного профессионального образования (ДПО) и реализации дополнительных профессиональных программ (ДПП) (программ повышения квалификации и программ профессиональной переподготовки) в области педагогического менеджмента. Содержание ДПП по овладению слушателями ДПО теорией и совершенствованию практики педагогического менеджмента. Учет в содержании ДПП профессиональных стандартов и квалификационных требований к специалистам в области управления. Единовременное и непрерывное, поэтапное (дискретное) обучение по ДПП. Освоение отдельных учебных предметов, курсов, дисциплин (модулей), прохождение практической подготовки, применение сетевых форм при обучении по ДПП. Итоговая аттестация обучающихся по ДПП. Документы о ДПО.</w:t>
            </w:r>
          </w:p>
          <w:p w:rsidR="00802729" w:rsidRPr="003D14DD" w:rsidRDefault="00802729" w:rsidP="004D69F2">
            <w:pPr>
              <w:pStyle w:val="afff3"/>
              <w:spacing w:before="0" w:beforeAutospacing="0" w:after="0" w:afterAutospacing="0"/>
              <w:jc w:val="both"/>
              <w:rPr>
                <w:b/>
                <w:sz w:val="20"/>
                <w:szCs w:val="20"/>
              </w:rPr>
            </w:pPr>
            <w:r w:rsidRPr="003D14DD">
              <w:rPr>
                <w:b/>
                <w:sz w:val="20"/>
                <w:szCs w:val="20"/>
              </w:rPr>
              <w:t>Формы, методы, средства и технологии</w:t>
            </w:r>
            <w:r w:rsidRPr="003D14DD">
              <w:rPr>
                <w:sz w:val="20"/>
                <w:szCs w:val="20"/>
              </w:rPr>
              <w:t xml:space="preserve"> </w:t>
            </w:r>
            <w:r w:rsidRPr="003D14DD">
              <w:rPr>
                <w:b/>
                <w:sz w:val="20"/>
                <w:szCs w:val="20"/>
              </w:rPr>
              <w:t>повышения квалификации руководящих кадров образования</w:t>
            </w:r>
          </w:p>
          <w:p w:rsidR="00802729" w:rsidRPr="003D14DD" w:rsidRDefault="00802729" w:rsidP="004D69F2">
            <w:pPr>
              <w:pStyle w:val="afff3"/>
              <w:spacing w:before="0" w:beforeAutospacing="0" w:after="0" w:afterAutospacing="0"/>
              <w:jc w:val="both"/>
              <w:rPr>
                <w:sz w:val="20"/>
                <w:szCs w:val="20"/>
              </w:rPr>
            </w:pPr>
            <w:r w:rsidRPr="003D14DD">
              <w:rPr>
                <w:sz w:val="20"/>
                <w:szCs w:val="20"/>
              </w:rPr>
              <w:t xml:space="preserve">Формы получения ДПО: в организациях, осуществляющих образовательную деятельность; вне организаций, осуществляющих образовательную деятельность (самообразование). Формы обучения в организациях, осуществляющих образовательную деятельность: очная, очно-заочная, заочная. Формы реализации ДПП: коллективные (групповые), индивидуальные, смешанные. Самостоятельное определение организацией, осуществляющей образовательную деятельность, форм обучения по ДПП и основным программам профессионального обучения. </w:t>
            </w:r>
            <w:r w:rsidRPr="003D14DD">
              <w:rPr>
                <w:bCs/>
                <w:color w:val="000000"/>
                <w:spacing w:val="3"/>
                <w:sz w:val="20"/>
                <w:szCs w:val="20"/>
              </w:rPr>
              <w:t xml:space="preserve">Сетевая форма реализации </w:t>
            </w:r>
            <w:r w:rsidRPr="003D14DD">
              <w:rPr>
                <w:sz w:val="20"/>
                <w:szCs w:val="20"/>
              </w:rPr>
              <w:t>ДПП</w:t>
            </w:r>
            <w:r w:rsidRPr="003D14DD">
              <w:rPr>
                <w:bCs/>
                <w:color w:val="000000"/>
                <w:spacing w:val="3"/>
                <w:sz w:val="20"/>
                <w:szCs w:val="20"/>
              </w:rPr>
              <w:t xml:space="preserve">. </w:t>
            </w:r>
            <w:r w:rsidRPr="003D14DD">
              <w:rPr>
                <w:sz w:val="20"/>
                <w:szCs w:val="20"/>
              </w:rPr>
              <w:t>Электронное обучение в ДПО. Прикладные методы</w:t>
            </w:r>
            <w:r w:rsidRPr="003D14DD">
              <w:rPr>
                <w:bCs/>
                <w:color w:val="000000"/>
                <w:sz w:val="20"/>
                <w:szCs w:val="20"/>
              </w:rPr>
              <w:t xml:space="preserve"> обучения при </w:t>
            </w:r>
            <w:r w:rsidRPr="003D14DD">
              <w:rPr>
                <w:bCs/>
                <w:color w:val="000000"/>
                <w:spacing w:val="3"/>
                <w:sz w:val="20"/>
                <w:szCs w:val="20"/>
              </w:rPr>
              <w:t xml:space="preserve">реализации </w:t>
            </w:r>
            <w:r w:rsidRPr="003D14DD">
              <w:rPr>
                <w:sz w:val="20"/>
                <w:szCs w:val="20"/>
              </w:rPr>
              <w:t>ДПП:</w:t>
            </w:r>
            <w:r w:rsidRPr="003D14DD">
              <w:rPr>
                <w:bCs/>
                <w:color w:val="000000"/>
                <w:sz w:val="20"/>
                <w:szCs w:val="20"/>
              </w:rPr>
              <w:t xml:space="preserve"> анализ проблемных ситуаций, </w:t>
            </w:r>
            <w:r w:rsidRPr="003D14DD">
              <w:rPr>
                <w:bCs/>
                <w:sz w:val="20"/>
                <w:szCs w:val="20"/>
              </w:rPr>
              <w:t xml:space="preserve">дискуссии, тренинги, </w:t>
            </w:r>
            <w:r w:rsidRPr="003D14DD">
              <w:rPr>
                <w:color w:val="000000"/>
                <w:sz w:val="20"/>
                <w:szCs w:val="20"/>
              </w:rPr>
              <w:t xml:space="preserve">практикумы, моделирование ситуаций </w:t>
            </w:r>
            <w:r w:rsidRPr="003D14DD">
              <w:rPr>
                <w:sz w:val="20"/>
                <w:szCs w:val="20"/>
              </w:rPr>
              <w:t>педагогического менеджмента</w:t>
            </w:r>
            <w:r w:rsidRPr="003D14DD">
              <w:rPr>
                <w:color w:val="000000"/>
                <w:sz w:val="20"/>
                <w:szCs w:val="20"/>
              </w:rPr>
              <w:t xml:space="preserve"> и др. Средства </w:t>
            </w:r>
            <w:r w:rsidRPr="003D14DD">
              <w:rPr>
                <w:bCs/>
                <w:color w:val="000000"/>
                <w:sz w:val="20"/>
                <w:szCs w:val="20"/>
              </w:rPr>
              <w:t>обучения:</w:t>
            </w:r>
            <w:r w:rsidRPr="003D14DD">
              <w:rPr>
                <w:color w:val="000000"/>
                <w:sz w:val="20"/>
                <w:szCs w:val="20"/>
              </w:rPr>
              <w:t xml:space="preserve"> информационно-коммуникационные и учебно-тренировочные комплексы, </w:t>
            </w:r>
            <w:r w:rsidRPr="003D14DD">
              <w:rPr>
                <w:color w:val="202122"/>
                <w:sz w:val="20"/>
                <w:szCs w:val="20"/>
                <w:shd w:val="clear" w:color="auto" w:fill="FFFFFF"/>
              </w:rPr>
              <w:t>компьютерные имитационные тренажеры,</w:t>
            </w:r>
            <w:r w:rsidRPr="003D14DD">
              <w:rPr>
                <w:color w:val="000000"/>
                <w:sz w:val="20"/>
                <w:szCs w:val="20"/>
              </w:rPr>
              <w:t xml:space="preserve"> познавательно-поисковые и исследовательские задачи (задания, упражнения), </w:t>
            </w:r>
            <w:r w:rsidRPr="003D14DD">
              <w:rPr>
                <w:sz w:val="20"/>
                <w:szCs w:val="20"/>
              </w:rPr>
              <w:t xml:space="preserve">программные средства учебного назначения, </w:t>
            </w:r>
            <w:r w:rsidRPr="003D14DD">
              <w:rPr>
                <w:color w:val="000000"/>
                <w:sz w:val="20"/>
                <w:szCs w:val="20"/>
              </w:rPr>
              <w:t xml:space="preserve">методические разработки на основе передового отечественного и зарубежного опыта </w:t>
            </w:r>
            <w:r w:rsidRPr="003D14DD">
              <w:rPr>
                <w:sz w:val="20"/>
                <w:szCs w:val="20"/>
              </w:rPr>
              <w:t>педагогического менеджмента</w:t>
            </w:r>
            <w:r w:rsidRPr="003D14DD">
              <w:rPr>
                <w:color w:val="000000"/>
                <w:sz w:val="20"/>
                <w:szCs w:val="20"/>
              </w:rPr>
              <w:t xml:space="preserve"> и др.</w:t>
            </w:r>
            <w:r w:rsidRPr="003D14DD">
              <w:rPr>
                <w:bCs/>
                <w:color w:val="000000"/>
                <w:sz w:val="20"/>
                <w:szCs w:val="20"/>
              </w:rPr>
              <w:t xml:space="preserve"> </w:t>
            </w:r>
            <w:r w:rsidRPr="003D14DD">
              <w:rPr>
                <w:sz w:val="20"/>
                <w:szCs w:val="20"/>
              </w:rPr>
              <w:t xml:space="preserve">Определение организацией, осуществляющей образовательную деятельность, учебных изданий, в том числе электронных, в качестве дидактических средств реализации ДПП. «Школы передового </w:t>
            </w:r>
            <w:r w:rsidRPr="003D14DD">
              <w:rPr>
                <w:sz w:val="20"/>
                <w:szCs w:val="20"/>
              </w:rPr>
              <w:lastRenderedPageBreak/>
              <w:t>педагогического менеджмента», «</w:t>
            </w:r>
            <w:r w:rsidRPr="003D14DD">
              <w:rPr>
                <w:spacing w:val="3"/>
                <w:sz w:val="20"/>
                <w:szCs w:val="20"/>
              </w:rPr>
              <w:t xml:space="preserve">Лаборатории </w:t>
            </w:r>
            <w:r w:rsidRPr="003D14DD">
              <w:rPr>
                <w:sz w:val="20"/>
                <w:szCs w:val="20"/>
              </w:rPr>
              <w:t>педагогического менеджмента</w:t>
            </w:r>
            <w:r w:rsidRPr="003D14DD">
              <w:rPr>
                <w:spacing w:val="3"/>
                <w:sz w:val="20"/>
                <w:szCs w:val="20"/>
              </w:rPr>
              <w:t xml:space="preserve">», «Практикумы </w:t>
            </w:r>
            <w:r w:rsidRPr="003D14DD">
              <w:rPr>
                <w:sz w:val="20"/>
                <w:szCs w:val="20"/>
              </w:rPr>
              <w:t>педагогического менеджмента</w:t>
            </w:r>
            <w:r w:rsidRPr="003D14DD">
              <w:rPr>
                <w:spacing w:val="3"/>
                <w:sz w:val="20"/>
                <w:szCs w:val="20"/>
              </w:rPr>
              <w:t xml:space="preserve">». Наставничество в практике </w:t>
            </w:r>
            <w:r w:rsidRPr="003D14DD">
              <w:rPr>
                <w:sz w:val="20"/>
                <w:szCs w:val="20"/>
              </w:rPr>
              <w:t>педагогического менеджмента</w:t>
            </w:r>
            <w:r w:rsidRPr="003D14DD">
              <w:rPr>
                <w:spacing w:val="3"/>
                <w:sz w:val="20"/>
                <w:szCs w:val="20"/>
              </w:rPr>
              <w:t>.</w:t>
            </w:r>
            <w:r w:rsidRPr="003D14DD">
              <w:rPr>
                <w:bCs/>
                <w:sz w:val="20"/>
                <w:szCs w:val="20"/>
              </w:rPr>
              <w:t xml:space="preserve"> Реализация </w:t>
            </w:r>
            <w:r w:rsidRPr="003D14DD">
              <w:rPr>
                <w:sz w:val="20"/>
                <w:szCs w:val="20"/>
              </w:rPr>
              <w:t>ДПП</w:t>
            </w:r>
            <w:r w:rsidRPr="003D14DD">
              <w:rPr>
                <w:bCs/>
                <w:sz w:val="20"/>
                <w:szCs w:val="20"/>
              </w:rPr>
              <w:t xml:space="preserve"> с применением электронного обучения и дистанционных образовательных технологий.</w:t>
            </w:r>
          </w:p>
        </w:tc>
      </w:tr>
      <w:tr w:rsidR="00802729" w:rsidRPr="003D14DD" w:rsidTr="004D69F2">
        <w:tc>
          <w:tcPr>
            <w:tcW w:w="269" w:type="pct"/>
          </w:tcPr>
          <w:p w:rsidR="00802729" w:rsidRPr="003D14DD" w:rsidRDefault="00802729" w:rsidP="004D69F2">
            <w:pPr>
              <w:suppressAutoHyphens/>
              <w:jc w:val="center"/>
              <w:rPr>
                <w:sz w:val="20"/>
                <w:szCs w:val="20"/>
              </w:rPr>
            </w:pPr>
            <w:r w:rsidRPr="003D14DD">
              <w:rPr>
                <w:sz w:val="20"/>
                <w:szCs w:val="20"/>
              </w:rPr>
              <w:lastRenderedPageBreak/>
              <w:t>6</w:t>
            </w:r>
          </w:p>
        </w:tc>
        <w:tc>
          <w:tcPr>
            <w:tcW w:w="1053" w:type="pct"/>
          </w:tcPr>
          <w:p w:rsidR="00802729" w:rsidRPr="003D14DD" w:rsidRDefault="00802729" w:rsidP="004D69F2">
            <w:pPr>
              <w:jc w:val="both"/>
              <w:rPr>
                <w:sz w:val="20"/>
                <w:szCs w:val="20"/>
              </w:rPr>
            </w:pPr>
            <w:r w:rsidRPr="003D14DD">
              <w:rPr>
                <w:sz w:val="20"/>
                <w:szCs w:val="20"/>
              </w:rPr>
              <w:t xml:space="preserve">Стимулирование эффективного педагогического </w:t>
            </w:r>
            <w:proofErr w:type="spellStart"/>
            <w:r w:rsidRPr="003D14DD">
              <w:rPr>
                <w:sz w:val="20"/>
                <w:szCs w:val="20"/>
              </w:rPr>
              <w:t>самоменеджмента</w:t>
            </w:r>
            <w:proofErr w:type="spellEnd"/>
          </w:p>
        </w:tc>
        <w:tc>
          <w:tcPr>
            <w:tcW w:w="3678" w:type="pct"/>
          </w:tcPr>
          <w:p w:rsidR="00802729" w:rsidRPr="003D14DD" w:rsidRDefault="00802729" w:rsidP="004D69F2">
            <w:pPr>
              <w:jc w:val="both"/>
              <w:rPr>
                <w:b/>
                <w:sz w:val="20"/>
                <w:szCs w:val="20"/>
              </w:rPr>
            </w:pPr>
            <w:r w:rsidRPr="003D14DD">
              <w:rPr>
                <w:b/>
                <w:sz w:val="20"/>
                <w:szCs w:val="20"/>
              </w:rPr>
              <w:t xml:space="preserve">Эффективный </w:t>
            </w:r>
            <w:proofErr w:type="spellStart"/>
            <w:r w:rsidRPr="003D14DD">
              <w:rPr>
                <w:b/>
                <w:sz w:val="20"/>
                <w:szCs w:val="20"/>
              </w:rPr>
              <w:t>самоменеджмент</w:t>
            </w:r>
            <w:proofErr w:type="spellEnd"/>
            <w:r w:rsidRPr="003D14DD">
              <w:rPr>
                <w:b/>
                <w:sz w:val="20"/>
                <w:szCs w:val="20"/>
              </w:rPr>
              <w:t xml:space="preserve"> – условие профессионально-личностного роста педагога</w:t>
            </w:r>
          </w:p>
          <w:p w:rsidR="00802729" w:rsidRPr="003D14DD" w:rsidRDefault="00802729" w:rsidP="004D69F2">
            <w:pPr>
              <w:jc w:val="both"/>
              <w:rPr>
                <w:sz w:val="20"/>
                <w:szCs w:val="20"/>
              </w:rPr>
            </w:pPr>
            <w:r w:rsidRPr="003D14DD">
              <w:rPr>
                <w:sz w:val="20"/>
                <w:szCs w:val="20"/>
              </w:rPr>
              <w:t>Знание и критическая оценка руководителями органов образования и образовательными организациями своих профессионально-личностных ресурсов, умение применять их в управлении собой. Сущность и содержание понятий «</w:t>
            </w:r>
            <w:proofErr w:type="spellStart"/>
            <w:r w:rsidRPr="003D14DD">
              <w:rPr>
                <w:sz w:val="20"/>
                <w:szCs w:val="20"/>
              </w:rPr>
              <w:t>самоменеджмент</w:t>
            </w:r>
            <w:proofErr w:type="spellEnd"/>
            <w:r w:rsidRPr="003D14DD">
              <w:rPr>
                <w:sz w:val="20"/>
                <w:szCs w:val="20"/>
              </w:rPr>
              <w:t xml:space="preserve">» и «педагогический </w:t>
            </w:r>
            <w:proofErr w:type="spellStart"/>
            <w:r w:rsidRPr="003D14DD">
              <w:rPr>
                <w:sz w:val="20"/>
                <w:szCs w:val="20"/>
              </w:rPr>
              <w:t>самоменеджмент</w:t>
            </w:r>
            <w:proofErr w:type="spellEnd"/>
            <w:r w:rsidRPr="003D14DD">
              <w:rPr>
                <w:sz w:val="20"/>
                <w:szCs w:val="20"/>
              </w:rPr>
              <w:t xml:space="preserve">». Взаимосвязь профессионализма педагога-руководителя и его педагогического </w:t>
            </w:r>
            <w:proofErr w:type="spellStart"/>
            <w:r w:rsidRPr="003D14DD">
              <w:rPr>
                <w:sz w:val="20"/>
                <w:szCs w:val="20"/>
              </w:rPr>
              <w:t>самоменеджмента</w:t>
            </w:r>
            <w:proofErr w:type="spellEnd"/>
            <w:r w:rsidRPr="003D14DD">
              <w:rPr>
                <w:sz w:val="20"/>
                <w:szCs w:val="20"/>
              </w:rPr>
              <w:t xml:space="preserve">. Влияние результатов педагогического </w:t>
            </w:r>
            <w:proofErr w:type="spellStart"/>
            <w:r w:rsidRPr="003D14DD">
              <w:rPr>
                <w:sz w:val="20"/>
                <w:szCs w:val="20"/>
              </w:rPr>
              <w:t>самоменеджмента</w:t>
            </w:r>
            <w:proofErr w:type="spellEnd"/>
            <w:r w:rsidRPr="003D14DD">
              <w:rPr>
                <w:sz w:val="20"/>
                <w:szCs w:val="20"/>
              </w:rPr>
              <w:t xml:space="preserve"> на рост педагогической культуры и мастерства руководителя, его профессионально-личностных качеств. Функции педагогического </w:t>
            </w:r>
            <w:proofErr w:type="spellStart"/>
            <w:r w:rsidRPr="003D14DD">
              <w:rPr>
                <w:sz w:val="20"/>
                <w:szCs w:val="20"/>
              </w:rPr>
              <w:t>самоменеджмента</w:t>
            </w:r>
            <w:proofErr w:type="spellEnd"/>
            <w:r w:rsidRPr="003D14DD">
              <w:rPr>
                <w:sz w:val="20"/>
                <w:szCs w:val="20"/>
              </w:rPr>
              <w:t xml:space="preserve"> и их специфическое проявление в </w:t>
            </w:r>
            <w:r w:rsidRPr="003D14DD">
              <w:rPr>
                <w:bCs/>
                <w:sz w:val="20"/>
                <w:szCs w:val="20"/>
              </w:rPr>
              <w:t>профессиональном образовании (обучении)</w:t>
            </w:r>
            <w:r w:rsidRPr="003D14DD">
              <w:rPr>
                <w:sz w:val="20"/>
                <w:szCs w:val="20"/>
              </w:rPr>
              <w:t>: целеполагание; планирование; принятие решений; выполнение принятых решений; самоконтроль результатов; самоанализ и самооценка эффективности своего педагогического менеджмента.</w:t>
            </w:r>
          </w:p>
          <w:p w:rsidR="00802729" w:rsidRPr="003D14DD" w:rsidRDefault="00802729" w:rsidP="004D69F2">
            <w:pPr>
              <w:jc w:val="both"/>
              <w:rPr>
                <w:b/>
                <w:sz w:val="20"/>
                <w:szCs w:val="20"/>
              </w:rPr>
            </w:pPr>
            <w:r w:rsidRPr="003D14DD">
              <w:rPr>
                <w:b/>
                <w:sz w:val="20"/>
                <w:szCs w:val="20"/>
              </w:rPr>
              <w:t xml:space="preserve">Стимулирование эффективного педагогического </w:t>
            </w:r>
            <w:proofErr w:type="spellStart"/>
            <w:r w:rsidRPr="003D14DD">
              <w:rPr>
                <w:b/>
                <w:sz w:val="20"/>
                <w:szCs w:val="20"/>
              </w:rPr>
              <w:t>самоменеджмента</w:t>
            </w:r>
            <w:proofErr w:type="spellEnd"/>
            <w:r w:rsidRPr="003D14DD">
              <w:rPr>
                <w:b/>
                <w:sz w:val="20"/>
                <w:szCs w:val="20"/>
              </w:rPr>
              <w:t xml:space="preserve"> – одни из путей повышения результативности управления в образовании</w:t>
            </w:r>
          </w:p>
          <w:p w:rsidR="00802729" w:rsidRPr="003D14DD" w:rsidRDefault="00802729" w:rsidP="004D69F2">
            <w:pPr>
              <w:jc w:val="both"/>
              <w:rPr>
                <w:sz w:val="20"/>
                <w:szCs w:val="20"/>
              </w:rPr>
            </w:pPr>
            <w:r w:rsidRPr="003D14DD">
              <w:rPr>
                <w:sz w:val="20"/>
                <w:szCs w:val="20"/>
              </w:rPr>
              <w:t xml:space="preserve">Поощрение руководителей органов образования и образовательных организаций, педагогических работников, совершенствующих свой педагогический менеджмент, формирующих собственный стиль педагогического </w:t>
            </w:r>
            <w:proofErr w:type="spellStart"/>
            <w:r w:rsidRPr="003D14DD">
              <w:rPr>
                <w:sz w:val="20"/>
                <w:szCs w:val="20"/>
              </w:rPr>
              <w:t>самоменеджмента</w:t>
            </w:r>
            <w:proofErr w:type="spellEnd"/>
            <w:r w:rsidRPr="003D14DD">
              <w:rPr>
                <w:sz w:val="20"/>
                <w:szCs w:val="20"/>
              </w:rPr>
              <w:t xml:space="preserve"> в педагогической и управленческой деятельности. </w:t>
            </w:r>
            <w:proofErr w:type="spellStart"/>
            <w:r w:rsidRPr="003D14DD">
              <w:rPr>
                <w:sz w:val="20"/>
                <w:szCs w:val="20"/>
              </w:rPr>
              <w:t>Самопоощрение</w:t>
            </w:r>
            <w:proofErr w:type="spellEnd"/>
            <w:r w:rsidRPr="003D14DD">
              <w:rPr>
                <w:sz w:val="20"/>
                <w:szCs w:val="20"/>
              </w:rPr>
              <w:t xml:space="preserve">. Факторы результативности и условия ограничения эффективности самоуправленческой деятельности педагога. Самореализация личности и деятельности педагогического работника в педагогическом </w:t>
            </w:r>
            <w:proofErr w:type="spellStart"/>
            <w:r w:rsidRPr="003D14DD">
              <w:rPr>
                <w:sz w:val="20"/>
                <w:szCs w:val="20"/>
              </w:rPr>
              <w:t>самоменеджменте</w:t>
            </w:r>
            <w:proofErr w:type="spellEnd"/>
            <w:r w:rsidRPr="003D14DD">
              <w:rPr>
                <w:sz w:val="20"/>
                <w:szCs w:val="20"/>
              </w:rPr>
              <w:t xml:space="preserve">. Формы, методы, средства стимулирования и </w:t>
            </w:r>
            <w:proofErr w:type="spellStart"/>
            <w:r w:rsidRPr="003D14DD">
              <w:rPr>
                <w:sz w:val="20"/>
                <w:szCs w:val="20"/>
              </w:rPr>
              <w:t>самостимулирования</w:t>
            </w:r>
            <w:proofErr w:type="spellEnd"/>
            <w:r w:rsidRPr="003D14DD">
              <w:rPr>
                <w:sz w:val="20"/>
                <w:szCs w:val="20"/>
              </w:rPr>
              <w:t xml:space="preserve"> педагогического работника. Цели и ценности самоуправления, развитие навыков, умений, способностей управления и самоуправления в педагогическом </w:t>
            </w:r>
            <w:proofErr w:type="spellStart"/>
            <w:r w:rsidRPr="003D14DD">
              <w:rPr>
                <w:sz w:val="20"/>
                <w:szCs w:val="20"/>
              </w:rPr>
              <w:t>самоменеджменте</w:t>
            </w:r>
            <w:proofErr w:type="spellEnd"/>
            <w:r w:rsidRPr="003D14DD">
              <w:rPr>
                <w:sz w:val="20"/>
                <w:szCs w:val="20"/>
              </w:rPr>
              <w:t>.</w:t>
            </w:r>
          </w:p>
        </w:tc>
      </w:tr>
    </w:tbl>
    <w:p w:rsidR="00802729" w:rsidRPr="003D14DD" w:rsidRDefault="00802729" w:rsidP="00802729">
      <w:pPr>
        <w:suppressAutoHyphens/>
        <w:ind w:firstLine="454"/>
        <w:jc w:val="both"/>
        <w:rPr>
          <w:b/>
          <w:sz w:val="20"/>
          <w:szCs w:val="20"/>
        </w:rPr>
      </w:pPr>
    </w:p>
    <w:p w:rsidR="00802729" w:rsidRPr="003D14DD" w:rsidRDefault="00802729" w:rsidP="00802729">
      <w:pPr>
        <w:tabs>
          <w:tab w:val="left" w:pos="900"/>
        </w:tabs>
        <w:suppressAutoHyphens/>
        <w:ind w:firstLine="709"/>
        <w:jc w:val="both"/>
        <w:rPr>
          <w:b/>
          <w:sz w:val="20"/>
          <w:szCs w:val="20"/>
        </w:rPr>
      </w:pPr>
      <w:r w:rsidRPr="003D14DD">
        <w:rPr>
          <w:b/>
          <w:sz w:val="20"/>
          <w:szCs w:val="20"/>
        </w:rPr>
        <w:t>5.2 Занятия лекционного и семинарского типа</w:t>
      </w:r>
    </w:p>
    <w:p w:rsidR="00802729" w:rsidRPr="003D14DD" w:rsidRDefault="00802729" w:rsidP="00802729">
      <w:pPr>
        <w:tabs>
          <w:tab w:val="left" w:pos="900"/>
        </w:tabs>
        <w:suppressAutoHyphens/>
        <w:ind w:firstLine="709"/>
        <w:jc w:val="both"/>
        <w:rPr>
          <w:b/>
          <w:sz w:val="20"/>
          <w:szCs w:val="20"/>
        </w:rPr>
      </w:pPr>
      <w:r w:rsidRPr="003D14DD">
        <w:rPr>
          <w:b/>
          <w:sz w:val="20"/>
          <w:szCs w:val="20"/>
        </w:rPr>
        <w:t>5.2.1 Темы лекций</w:t>
      </w:r>
    </w:p>
    <w:p w:rsidR="00802729" w:rsidRPr="003D14DD" w:rsidRDefault="00802729" w:rsidP="00802729">
      <w:pPr>
        <w:tabs>
          <w:tab w:val="left" w:pos="900"/>
        </w:tabs>
        <w:suppressAutoHyphens/>
        <w:ind w:firstLine="709"/>
        <w:jc w:val="both"/>
        <w:rPr>
          <w:sz w:val="20"/>
          <w:szCs w:val="20"/>
        </w:rPr>
      </w:pPr>
      <w:r w:rsidRPr="003D14DD">
        <w:rPr>
          <w:b/>
          <w:sz w:val="20"/>
          <w:szCs w:val="20"/>
        </w:rPr>
        <w:t>Раздел 1 «Теоретические основы педагогического менеджмента»</w:t>
      </w:r>
    </w:p>
    <w:p w:rsidR="00802729" w:rsidRPr="003D14DD" w:rsidRDefault="00802729" w:rsidP="00802729">
      <w:pPr>
        <w:numPr>
          <w:ilvl w:val="0"/>
          <w:numId w:val="27"/>
        </w:numPr>
        <w:tabs>
          <w:tab w:val="left" w:pos="900"/>
        </w:tabs>
        <w:suppressAutoHyphens/>
        <w:ind w:left="0" w:firstLine="709"/>
        <w:jc w:val="both"/>
        <w:rPr>
          <w:sz w:val="20"/>
          <w:szCs w:val="20"/>
        </w:rPr>
      </w:pPr>
      <w:r w:rsidRPr="003D14DD">
        <w:rPr>
          <w:sz w:val="20"/>
          <w:szCs w:val="20"/>
        </w:rPr>
        <w:t xml:space="preserve">Основные понятия учебной дисциплины, сведения о теории </w:t>
      </w:r>
      <w:r w:rsidRPr="003D14DD">
        <w:rPr>
          <w:iCs/>
          <w:sz w:val="20"/>
          <w:szCs w:val="20"/>
        </w:rPr>
        <w:t>менеджмента</w:t>
      </w:r>
      <w:r w:rsidRPr="003D14DD">
        <w:rPr>
          <w:sz w:val="20"/>
          <w:szCs w:val="20"/>
        </w:rPr>
        <w:t xml:space="preserve"> и характеристика педагогического менеджмента.</w:t>
      </w:r>
    </w:p>
    <w:p w:rsidR="00802729" w:rsidRPr="003D14DD" w:rsidRDefault="00802729" w:rsidP="00802729">
      <w:pPr>
        <w:numPr>
          <w:ilvl w:val="0"/>
          <w:numId w:val="27"/>
        </w:numPr>
        <w:tabs>
          <w:tab w:val="left" w:pos="900"/>
        </w:tabs>
        <w:suppressAutoHyphens/>
        <w:ind w:left="0" w:firstLine="709"/>
        <w:jc w:val="both"/>
        <w:rPr>
          <w:sz w:val="20"/>
          <w:szCs w:val="20"/>
        </w:rPr>
      </w:pPr>
      <w:r w:rsidRPr="003D14DD">
        <w:rPr>
          <w:sz w:val="20"/>
          <w:szCs w:val="20"/>
        </w:rPr>
        <w:t>Пути повышения эффективности педагогического менеджмента в современных условиях.</w:t>
      </w:r>
    </w:p>
    <w:p w:rsidR="00802729" w:rsidRPr="003D14DD" w:rsidRDefault="00802729" w:rsidP="00802729">
      <w:pPr>
        <w:tabs>
          <w:tab w:val="left" w:pos="900"/>
        </w:tabs>
        <w:suppressAutoHyphens/>
        <w:ind w:firstLine="709"/>
        <w:jc w:val="both"/>
        <w:rPr>
          <w:sz w:val="20"/>
          <w:szCs w:val="20"/>
        </w:rPr>
      </w:pPr>
    </w:p>
    <w:p w:rsidR="00802729" w:rsidRPr="003D14DD" w:rsidRDefault="00802729" w:rsidP="00802729">
      <w:pPr>
        <w:tabs>
          <w:tab w:val="left" w:pos="900"/>
        </w:tabs>
        <w:suppressAutoHyphens/>
        <w:ind w:firstLine="709"/>
        <w:jc w:val="both"/>
        <w:rPr>
          <w:sz w:val="20"/>
          <w:szCs w:val="20"/>
        </w:rPr>
      </w:pPr>
      <w:r w:rsidRPr="003D14DD">
        <w:rPr>
          <w:b/>
          <w:sz w:val="20"/>
          <w:szCs w:val="20"/>
        </w:rPr>
        <w:t>Раздел 2 «</w:t>
      </w:r>
      <w:r w:rsidRPr="003D14DD">
        <w:rPr>
          <w:b/>
          <w:color w:val="0D0D0D"/>
          <w:sz w:val="20"/>
          <w:szCs w:val="20"/>
        </w:rPr>
        <w:t>Применение информационных технологий в педагогическом менеджменте</w:t>
      </w:r>
      <w:r w:rsidRPr="003D14DD">
        <w:rPr>
          <w:b/>
          <w:sz w:val="20"/>
          <w:szCs w:val="20"/>
        </w:rPr>
        <w:t>»</w:t>
      </w:r>
    </w:p>
    <w:p w:rsidR="00802729" w:rsidRPr="003D14DD" w:rsidRDefault="00802729" w:rsidP="00802729">
      <w:pPr>
        <w:tabs>
          <w:tab w:val="left" w:pos="993"/>
        </w:tabs>
        <w:ind w:firstLine="709"/>
        <w:jc w:val="both"/>
        <w:rPr>
          <w:sz w:val="20"/>
          <w:szCs w:val="20"/>
        </w:rPr>
      </w:pPr>
      <w:r w:rsidRPr="003D14DD">
        <w:rPr>
          <w:sz w:val="20"/>
          <w:szCs w:val="20"/>
        </w:rPr>
        <w:t>1.</w:t>
      </w:r>
      <w:r w:rsidRPr="003D14DD">
        <w:rPr>
          <w:sz w:val="20"/>
          <w:szCs w:val="20"/>
        </w:rPr>
        <w:tab/>
        <w:t>Информационные технологии и современное образование.</w:t>
      </w:r>
    </w:p>
    <w:p w:rsidR="00802729" w:rsidRPr="003D14DD" w:rsidRDefault="00802729" w:rsidP="00802729">
      <w:pPr>
        <w:pStyle w:val="af3"/>
        <w:tabs>
          <w:tab w:val="left" w:pos="993"/>
        </w:tabs>
        <w:suppressAutoHyphens/>
        <w:ind w:firstLine="709"/>
        <w:jc w:val="both"/>
        <w:rPr>
          <w:rFonts w:ascii="Times New Roman" w:hAnsi="Times New Roman" w:cs="Times New Roman"/>
        </w:rPr>
      </w:pPr>
      <w:r w:rsidRPr="003D14DD">
        <w:rPr>
          <w:rFonts w:ascii="Times New Roman" w:hAnsi="Times New Roman" w:cs="Times New Roman"/>
        </w:rPr>
        <w:t>2.</w:t>
      </w:r>
      <w:r w:rsidRPr="003D14DD">
        <w:rPr>
          <w:rFonts w:ascii="Times New Roman" w:hAnsi="Times New Roman" w:cs="Times New Roman"/>
        </w:rPr>
        <w:tab/>
        <w:t>Информационные технологии в педагогическом менеджменте.</w:t>
      </w:r>
    </w:p>
    <w:p w:rsidR="00802729" w:rsidRPr="003D14DD" w:rsidRDefault="00802729" w:rsidP="00802729">
      <w:pPr>
        <w:tabs>
          <w:tab w:val="left" w:pos="900"/>
          <w:tab w:val="left" w:pos="993"/>
        </w:tabs>
        <w:suppressAutoHyphens/>
        <w:ind w:firstLine="709"/>
        <w:jc w:val="both"/>
        <w:rPr>
          <w:sz w:val="20"/>
          <w:szCs w:val="20"/>
        </w:rPr>
      </w:pPr>
    </w:p>
    <w:p w:rsidR="00802729" w:rsidRPr="003D14DD" w:rsidRDefault="00802729" w:rsidP="00802729">
      <w:pPr>
        <w:tabs>
          <w:tab w:val="left" w:pos="900"/>
          <w:tab w:val="left" w:pos="993"/>
        </w:tabs>
        <w:suppressAutoHyphens/>
        <w:ind w:firstLine="709"/>
        <w:jc w:val="both"/>
        <w:rPr>
          <w:sz w:val="20"/>
          <w:szCs w:val="20"/>
        </w:rPr>
      </w:pPr>
      <w:r w:rsidRPr="003D14DD">
        <w:rPr>
          <w:b/>
          <w:sz w:val="20"/>
          <w:szCs w:val="20"/>
        </w:rPr>
        <w:t>Раздел 3 «Организация взаимодействия участников образовательных отношений</w:t>
      </w:r>
      <w:r w:rsidRPr="003D14DD">
        <w:rPr>
          <w:sz w:val="20"/>
          <w:szCs w:val="20"/>
        </w:rPr>
        <w:t xml:space="preserve"> </w:t>
      </w:r>
      <w:r w:rsidRPr="003D14DD">
        <w:rPr>
          <w:b/>
          <w:sz w:val="20"/>
          <w:szCs w:val="20"/>
        </w:rPr>
        <w:t>в процессе управления»</w:t>
      </w:r>
    </w:p>
    <w:p w:rsidR="00802729" w:rsidRPr="003D14DD" w:rsidRDefault="00802729" w:rsidP="00802729">
      <w:pPr>
        <w:tabs>
          <w:tab w:val="left" w:pos="993"/>
        </w:tabs>
        <w:ind w:firstLine="709"/>
        <w:jc w:val="both"/>
        <w:rPr>
          <w:b/>
          <w:sz w:val="20"/>
          <w:szCs w:val="20"/>
        </w:rPr>
      </w:pPr>
      <w:r w:rsidRPr="003D14DD">
        <w:rPr>
          <w:sz w:val="20"/>
          <w:szCs w:val="20"/>
        </w:rPr>
        <w:t>1.</w:t>
      </w:r>
      <w:r w:rsidRPr="003D14DD">
        <w:rPr>
          <w:sz w:val="20"/>
          <w:szCs w:val="20"/>
        </w:rPr>
        <w:tab/>
        <w:t>Организация взаимодействия в образовании в контексте педагогического менеджмента.</w:t>
      </w:r>
    </w:p>
    <w:p w:rsidR="00802729" w:rsidRPr="003D14DD" w:rsidRDefault="00802729" w:rsidP="00802729">
      <w:pPr>
        <w:tabs>
          <w:tab w:val="left" w:pos="993"/>
        </w:tabs>
        <w:ind w:firstLine="709"/>
        <w:jc w:val="both"/>
        <w:rPr>
          <w:sz w:val="20"/>
          <w:szCs w:val="20"/>
        </w:rPr>
      </w:pPr>
      <w:r w:rsidRPr="003D14DD">
        <w:rPr>
          <w:sz w:val="20"/>
          <w:szCs w:val="20"/>
        </w:rPr>
        <w:t>2.</w:t>
      </w:r>
      <w:r w:rsidRPr="003D14DD">
        <w:rPr>
          <w:sz w:val="20"/>
          <w:szCs w:val="20"/>
        </w:rPr>
        <w:tab/>
        <w:t>Профессиональная культура руководителя</w:t>
      </w:r>
      <w:r w:rsidRPr="003D14DD">
        <w:rPr>
          <w:b/>
          <w:sz w:val="20"/>
          <w:szCs w:val="20"/>
        </w:rPr>
        <w:t xml:space="preserve"> </w:t>
      </w:r>
      <w:r w:rsidRPr="003D14DD">
        <w:rPr>
          <w:sz w:val="20"/>
          <w:szCs w:val="20"/>
        </w:rPr>
        <w:t>и этика педагогического менеджмента.</w:t>
      </w:r>
    </w:p>
    <w:p w:rsidR="00802729" w:rsidRPr="003D14DD" w:rsidRDefault="00802729" w:rsidP="00802729">
      <w:pPr>
        <w:tabs>
          <w:tab w:val="left" w:pos="900"/>
          <w:tab w:val="left" w:pos="993"/>
        </w:tabs>
        <w:suppressAutoHyphens/>
        <w:ind w:firstLine="709"/>
        <w:jc w:val="both"/>
        <w:rPr>
          <w:sz w:val="20"/>
          <w:szCs w:val="20"/>
        </w:rPr>
      </w:pPr>
    </w:p>
    <w:p w:rsidR="00802729" w:rsidRPr="003D14DD" w:rsidRDefault="00802729" w:rsidP="00802729">
      <w:pPr>
        <w:tabs>
          <w:tab w:val="left" w:pos="900"/>
          <w:tab w:val="left" w:pos="993"/>
        </w:tabs>
        <w:suppressAutoHyphens/>
        <w:ind w:firstLine="709"/>
        <w:jc w:val="both"/>
        <w:rPr>
          <w:sz w:val="20"/>
          <w:szCs w:val="20"/>
        </w:rPr>
      </w:pPr>
      <w:r w:rsidRPr="003D14DD">
        <w:rPr>
          <w:b/>
          <w:sz w:val="20"/>
          <w:szCs w:val="20"/>
        </w:rPr>
        <w:t xml:space="preserve">Раздел 4 «Командная работа в образовательной организации </w:t>
      </w:r>
      <w:r w:rsidRPr="003D14DD">
        <w:rPr>
          <w:b/>
          <w:bCs/>
          <w:sz w:val="20"/>
          <w:szCs w:val="20"/>
        </w:rPr>
        <w:t>профессионального образования</w:t>
      </w:r>
      <w:r w:rsidRPr="003D14DD">
        <w:rPr>
          <w:sz w:val="20"/>
          <w:szCs w:val="20"/>
        </w:rPr>
        <w:t xml:space="preserve"> </w:t>
      </w:r>
      <w:r w:rsidRPr="003D14DD">
        <w:rPr>
          <w:b/>
          <w:sz w:val="20"/>
          <w:szCs w:val="20"/>
        </w:rPr>
        <w:t>для достижения целей управления»</w:t>
      </w:r>
    </w:p>
    <w:p w:rsidR="00802729" w:rsidRPr="003D14DD" w:rsidRDefault="00802729" w:rsidP="00802729">
      <w:pPr>
        <w:tabs>
          <w:tab w:val="left" w:pos="993"/>
        </w:tabs>
        <w:ind w:firstLine="709"/>
        <w:jc w:val="both"/>
        <w:rPr>
          <w:sz w:val="20"/>
          <w:szCs w:val="20"/>
        </w:rPr>
      </w:pPr>
      <w:r w:rsidRPr="003D14DD">
        <w:rPr>
          <w:sz w:val="20"/>
          <w:szCs w:val="20"/>
        </w:rPr>
        <w:t>1.</w:t>
      </w:r>
      <w:r w:rsidRPr="003D14DD">
        <w:rPr>
          <w:sz w:val="20"/>
          <w:szCs w:val="20"/>
        </w:rPr>
        <w:tab/>
        <w:t>Стратегия образовательной организации и педагогический менеджмент.</w:t>
      </w:r>
    </w:p>
    <w:p w:rsidR="00802729" w:rsidRPr="003D14DD" w:rsidRDefault="00802729" w:rsidP="00802729">
      <w:pPr>
        <w:tabs>
          <w:tab w:val="left" w:pos="993"/>
        </w:tabs>
        <w:ind w:firstLine="709"/>
        <w:jc w:val="both"/>
        <w:rPr>
          <w:sz w:val="20"/>
          <w:szCs w:val="20"/>
        </w:rPr>
      </w:pPr>
      <w:r w:rsidRPr="003D14DD">
        <w:rPr>
          <w:sz w:val="20"/>
          <w:szCs w:val="20"/>
        </w:rPr>
        <w:t>2.</w:t>
      </w:r>
      <w:r w:rsidRPr="003D14DD">
        <w:rPr>
          <w:sz w:val="20"/>
          <w:szCs w:val="20"/>
        </w:rPr>
        <w:tab/>
        <w:t>Командная работа как средство повышения качества управления в профессиональном образовании.</w:t>
      </w:r>
    </w:p>
    <w:p w:rsidR="00802729" w:rsidRPr="003D14DD" w:rsidRDefault="00802729" w:rsidP="00802729">
      <w:pPr>
        <w:tabs>
          <w:tab w:val="left" w:pos="900"/>
          <w:tab w:val="left" w:pos="993"/>
        </w:tabs>
        <w:suppressAutoHyphens/>
        <w:ind w:firstLine="709"/>
        <w:jc w:val="both"/>
        <w:rPr>
          <w:b/>
          <w:sz w:val="20"/>
          <w:szCs w:val="20"/>
        </w:rPr>
      </w:pPr>
    </w:p>
    <w:p w:rsidR="00802729" w:rsidRPr="003D14DD" w:rsidRDefault="00802729" w:rsidP="00802729">
      <w:pPr>
        <w:tabs>
          <w:tab w:val="left" w:pos="900"/>
          <w:tab w:val="left" w:pos="993"/>
        </w:tabs>
        <w:suppressAutoHyphens/>
        <w:ind w:firstLine="709"/>
        <w:jc w:val="both"/>
        <w:rPr>
          <w:sz w:val="20"/>
          <w:szCs w:val="20"/>
        </w:rPr>
      </w:pPr>
      <w:r w:rsidRPr="003D14DD">
        <w:rPr>
          <w:b/>
          <w:sz w:val="20"/>
          <w:szCs w:val="20"/>
        </w:rPr>
        <w:t>Раздел 5 «Повышение квалификации руководящих кадров образования в области педагогического менеджмента»</w:t>
      </w:r>
    </w:p>
    <w:p w:rsidR="00802729" w:rsidRPr="003D14DD" w:rsidRDefault="00802729" w:rsidP="00802729">
      <w:pPr>
        <w:tabs>
          <w:tab w:val="left" w:pos="993"/>
        </w:tabs>
        <w:ind w:firstLine="709"/>
        <w:jc w:val="both"/>
        <w:rPr>
          <w:sz w:val="20"/>
          <w:szCs w:val="20"/>
        </w:rPr>
      </w:pPr>
      <w:r w:rsidRPr="003D14DD">
        <w:rPr>
          <w:sz w:val="20"/>
          <w:szCs w:val="20"/>
        </w:rPr>
        <w:t>1.</w:t>
      </w:r>
      <w:r w:rsidRPr="003D14DD">
        <w:rPr>
          <w:sz w:val="20"/>
          <w:szCs w:val="20"/>
        </w:rPr>
        <w:tab/>
      </w:r>
      <w:r w:rsidRPr="003D14DD">
        <w:rPr>
          <w:bCs/>
          <w:sz w:val="20"/>
          <w:szCs w:val="20"/>
        </w:rPr>
        <w:t>О</w:t>
      </w:r>
      <w:r w:rsidRPr="003D14DD">
        <w:rPr>
          <w:sz w:val="20"/>
          <w:szCs w:val="20"/>
        </w:rPr>
        <w:t>рганизация</w:t>
      </w:r>
      <w:r w:rsidRPr="003D14DD">
        <w:rPr>
          <w:bCs/>
          <w:sz w:val="20"/>
          <w:szCs w:val="20"/>
        </w:rPr>
        <w:t xml:space="preserve"> дополнительного профессионального образования по программам </w:t>
      </w:r>
      <w:r w:rsidRPr="003D14DD">
        <w:rPr>
          <w:sz w:val="20"/>
          <w:szCs w:val="20"/>
        </w:rPr>
        <w:t>педагогического менеджмента.</w:t>
      </w:r>
    </w:p>
    <w:p w:rsidR="00802729" w:rsidRPr="003D14DD" w:rsidRDefault="00802729" w:rsidP="00802729">
      <w:pPr>
        <w:pStyle w:val="afff3"/>
        <w:tabs>
          <w:tab w:val="left" w:pos="993"/>
        </w:tabs>
        <w:spacing w:before="0" w:beforeAutospacing="0" w:after="0" w:afterAutospacing="0"/>
        <w:ind w:firstLine="709"/>
        <w:jc w:val="both"/>
        <w:rPr>
          <w:sz w:val="20"/>
          <w:szCs w:val="20"/>
        </w:rPr>
      </w:pPr>
      <w:r w:rsidRPr="003D14DD">
        <w:rPr>
          <w:sz w:val="20"/>
          <w:szCs w:val="20"/>
        </w:rPr>
        <w:lastRenderedPageBreak/>
        <w:t>2.</w:t>
      </w:r>
      <w:r w:rsidRPr="003D14DD">
        <w:rPr>
          <w:sz w:val="20"/>
          <w:szCs w:val="20"/>
        </w:rPr>
        <w:tab/>
        <w:t>Формы, методы, средства и технологии повышения квалификации руководящих кадров образования.</w:t>
      </w:r>
    </w:p>
    <w:p w:rsidR="00802729" w:rsidRPr="003D14DD" w:rsidRDefault="00802729" w:rsidP="00802729">
      <w:pPr>
        <w:tabs>
          <w:tab w:val="left" w:pos="900"/>
          <w:tab w:val="left" w:pos="993"/>
        </w:tabs>
        <w:suppressAutoHyphens/>
        <w:ind w:firstLine="709"/>
        <w:jc w:val="both"/>
        <w:rPr>
          <w:sz w:val="20"/>
          <w:szCs w:val="20"/>
        </w:rPr>
      </w:pPr>
    </w:p>
    <w:p w:rsidR="00802729" w:rsidRPr="003D14DD" w:rsidRDefault="00802729" w:rsidP="00802729">
      <w:pPr>
        <w:tabs>
          <w:tab w:val="left" w:pos="900"/>
          <w:tab w:val="left" w:pos="993"/>
        </w:tabs>
        <w:suppressAutoHyphens/>
        <w:ind w:firstLine="709"/>
        <w:jc w:val="both"/>
        <w:rPr>
          <w:sz w:val="20"/>
          <w:szCs w:val="20"/>
        </w:rPr>
      </w:pPr>
      <w:r w:rsidRPr="003D14DD">
        <w:rPr>
          <w:b/>
          <w:sz w:val="20"/>
          <w:szCs w:val="20"/>
        </w:rPr>
        <w:t xml:space="preserve">Раздел 6 «Стимулирование эффективного педагогического </w:t>
      </w:r>
      <w:proofErr w:type="spellStart"/>
      <w:r w:rsidRPr="003D14DD">
        <w:rPr>
          <w:b/>
          <w:sz w:val="20"/>
          <w:szCs w:val="20"/>
        </w:rPr>
        <w:t>самоменеджмента</w:t>
      </w:r>
      <w:proofErr w:type="spellEnd"/>
      <w:r w:rsidRPr="003D14DD">
        <w:rPr>
          <w:b/>
          <w:sz w:val="20"/>
          <w:szCs w:val="20"/>
        </w:rPr>
        <w:t>»</w:t>
      </w:r>
    </w:p>
    <w:p w:rsidR="00802729" w:rsidRPr="003D14DD" w:rsidRDefault="00802729" w:rsidP="00802729">
      <w:pPr>
        <w:tabs>
          <w:tab w:val="left" w:pos="993"/>
        </w:tabs>
        <w:ind w:firstLine="709"/>
        <w:jc w:val="both"/>
        <w:rPr>
          <w:sz w:val="20"/>
          <w:szCs w:val="20"/>
        </w:rPr>
      </w:pPr>
      <w:r w:rsidRPr="003D14DD">
        <w:rPr>
          <w:sz w:val="20"/>
          <w:szCs w:val="20"/>
        </w:rPr>
        <w:t>1.</w:t>
      </w:r>
      <w:r w:rsidRPr="003D14DD">
        <w:rPr>
          <w:sz w:val="20"/>
          <w:szCs w:val="20"/>
        </w:rPr>
        <w:tab/>
        <w:t xml:space="preserve">Эффективный </w:t>
      </w:r>
      <w:proofErr w:type="spellStart"/>
      <w:r w:rsidRPr="003D14DD">
        <w:rPr>
          <w:sz w:val="20"/>
          <w:szCs w:val="20"/>
        </w:rPr>
        <w:t>самоменеджмент</w:t>
      </w:r>
      <w:proofErr w:type="spellEnd"/>
      <w:r w:rsidRPr="003D14DD">
        <w:rPr>
          <w:sz w:val="20"/>
          <w:szCs w:val="20"/>
        </w:rPr>
        <w:t xml:space="preserve"> и профессионально-личностный рост педагога.</w:t>
      </w:r>
    </w:p>
    <w:p w:rsidR="00802729" w:rsidRPr="003D14DD" w:rsidRDefault="00802729" w:rsidP="00802729">
      <w:pPr>
        <w:tabs>
          <w:tab w:val="left" w:pos="993"/>
        </w:tabs>
        <w:ind w:firstLine="709"/>
        <w:jc w:val="both"/>
        <w:rPr>
          <w:sz w:val="20"/>
          <w:szCs w:val="20"/>
        </w:rPr>
      </w:pPr>
      <w:r w:rsidRPr="003D14DD">
        <w:rPr>
          <w:sz w:val="20"/>
          <w:szCs w:val="20"/>
        </w:rPr>
        <w:t>2.</w:t>
      </w:r>
      <w:r w:rsidRPr="003D14DD">
        <w:rPr>
          <w:sz w:val="20"/>
          <w:szCs w:val="20"/>
        </w:rPr>
        <w:tab/>
        <w:t xml:space="preserve">Стимулирование эффективного педагогического </w:t>
      </w:r>
      <w:proofErr w:type="spellStart"/>
      <w:r w:rsidRPr="003D14DD">
        <w:rPr>
          <w:sz w:val="20"/>
          <w:szCs w:val="20"/>
        </w:rPr>
        <w:t>самоменеджмента</w:t>
      </w:r>
      <w:proofErr w:type="spellEnd"/>
      <w:r w:rsidRPr="003D14DD">
        <w:rPr>
          <w:sz w:val="20"/>
          <w:szCs w:val="20"/>
        </w:rPr>
        <w:t xml:space="preserve"> – одни из путей повышения результативности управления в образовании.</w:t>
      </w:r>
    </w:p>
    <w:p w:rsidR="00802729" w:rsidRPr="003D14DD" w:rsidRDefault="00802729" w:rsidP="00802729">
      <w:pPr>
        <w:tabs>
          <w:tab w:val="left" w:pos="900"/>
          <w:tab w:val="left" w:pos="993"/>
        </w:tabs>
        <w:suppressAutoHyphens/>
        <w:ind w:firstLine="709"/>
        <w:jc w:val="both"/>
        <w:rPr>
          <w:b/>
          <w:sz w:val="20"/>
          <w:szCs w:val="20"/>
        </w:rPr>
      </w:pPr>
    </w:p>
    <w:p w:rsidR="00802729" w:rsidRPr="003D14DD" w:rsidRDefault="00802729" w:rsidP="00802729">
      <w:pPr>
        <w:tabs>
          <w:tab w:val="left" w:pos="900"/>
          <w:tab w:val="left" w:pos="993"/>
        </w:tabs>
        <w:suppressAutoHyphens/>
        <w:ind w:left="709"/>
        <w:jc w:val="both"/>
        <w:rPr>
          <w:b/>
          <w:sz w:val="20"/>
          <w:szCs w:val="20"/>
        </w:rPr>
      </w:pPr>
      <w:r w:rsidRPr="003D14DD">
        <w:rPr>
          <w:b/>
          <w:sz w:val="20"/>
          <w:szCs w:val="20"/>
        </w:rPr>
        <w:t>5.2.2 Вопросы для обсуждения на семинарах и практических занятиях</w:t>
      </w:r>
    </w:p>
    <w:p w:rsidR="00802729" w:rsidRPr="003D14DD" w:rsidRDefault="00802729" w:rsidP="00802729">
      <w:pPr>
        <w:tabs>
          <w:tab w:val="left" w:pos="900"/>
          <w:tab w:val="left" w:pos="993"/>
        </w:tabs>
        <w:ind w:firstLine="709"/>
        <w:jc w:val="both"/>
        <w:rPr>
          <w:b/>
          <w:sz w:val="20"/>
          <w:szCs w:val="20"/>
        </w:rPr>
      </w:pPr>
      <w:r w:rsidRPr="003D14DD">
        <w:rPr>
          <w:b/>
          <w:sz w:val="20"/>
          <w:szCs w:val="20"/>
        </w:rPr>
        <w:t>Раздел 1 «Теоретические основы педагогического менеджмента</w:t>
      </w:r>
      <w:r w:rsidRPr="003D14DD">
        <w:rPr>
          <w:b/>
          <w:bCs/>
          <w:sz w:val="20"/>
          <w:szCs w:val="20"/>
        </w:rPr>
        <w:t>»</w:t>
      </w:r>
    </w:p>
    <w:p w:rsidR="00802729" w:rsidRPr="003D14DD" w:rsidRDefault="00802729" w:rsidP="00802729">
      <w:pPr>
        <w:pStyle w:val="Default"/>
        <w:numPr>
          <w:ilvl w:val="0"/>
          <w:numId w:val="28"/>
        </w:numPr>
        <w:tabs>
          <w:tab w:val="left" w:pos="993"/>
        </w:tabs>
        <w:ind w:left="0" w:firstLine="709"/>
        <w:jc w:val="both"/>
        <w:rPr>
          <w:sz w:val="20"/>
          <w:szCs w:val="20"/>
        </w:rPr>
      </w:pPr>
      <w:r w:rsidRPr="003D14DD">
        <w:rPr>
          <w:sz w:val="20"/>
          <w:szCs w:val="20"/>
        </w:rPr>
        <w:t xml:space="preserve">Анализ содержания и специфики понятий «менеджмент», «педагогический менеджмент», «менеджмент в образовании». </w:t>
      </w:r>
    </w:p>
    <w:p w:rsidR="00802729" w:rsidRPr="003D14DD" w:rsidRDefault="00802729" w:rsidP="00802729">
      <w:pPr>
        <w:pStyle w:val="Default"/>
        <w:numPr>
          <w:ilvl w:val="0"/>
          <w:numId w:val="28"/>
        </w:numPr>
        <w:tabs>
          <w:tab w:val="left" w:pos="993"/>
        </w:tabs>
        <w:ind w:left="0" w:firstLine="709"/>
        <w:jc w:val="both"/>
        <w:rPr>
          <w:sz w:val="20"/>
          <w:szCs w:val="20"/>
        </w:rPr>
      </w:pPr>
      <w:r w:rsidRPr="003D14DD">
        <w:rPr>
          <w:iCs/>
          <w:sz w:val="20"/>
          <w:szCs w:val="20"/>
        </w:rPr>
        <w:t xml:space="preserve">Рационалистическая научная школа менеджмента Ф. Тейлора. </w:t>
      </w:r>
    </w:p>
    <w:p w:rsidR="00802729" w:rsidRPr="003D14DD" w:rsidRDefault="00802729" w:rsidP="00802729">
      <w:pPr>
        <w:pStyle w:val="Default"/>
        <w:numPr>
          <w:ilvl w:val="0"/>
          <w:numId w:val="28"/>
        </w:numPr>
        <w:tabs>
          <w:tab w:val="left" w:pos="993"/>
        </w:tabs>
        <w:ind w:left="0" w:firstLine="709"/>
        <w:jc w:val="both"/>
        <w:rPr>
          <w:sz w:val="20"/>
          <w:szCs w:val="20"/>
        </w:rPr>
      </w:pPr>
      <w:r w:rsidRPr="003D14DD">
        <w:rPr>
          <w:iCs/>
          <w:sz w:val="20"/>
          <w:szCs w:val="20"/>
        </w:rPr>
        <w:t xml:space="preserve">А. </w:t>
      </w:r>
      <w:proofErr w:type="spellStart"/>
      <w:r w:rsidRPr="003D14DD">
        <w:rPr>
          <w:iCs/>
          <w:sz w:val="20"/>
          <w:szCs w:val="20"/>
        </w:rPr>
        <w:t>Файоль</w:t>
      </w:r>
      <w:proofErr w:type="spellEnd"/>
      <w:r w:rsidRPr="003D14DD">
        <w:rPr>
          <w:iCs/>
          <w:sz w:val="20"/>
          <w:szCs w:val="20"/>
        </w:rPr>
        <w:t xml:space="preserve"> и возникновение классического </w:t>
      </w:r>
      <w:r w:rsidRPr="003D14DD">
        <w:rPr>
          <w:sz w:val="20"/>
          <w:szCs w:val="20"/>
        </w:rPr>
        <w:t>направления в менеджменте.</w:t>
      </w:r>
      <w:r w:rsidRPr="003D14DD">
        <w:rPr>
          <w:iCs/>
          <w:sz w:val="20"/>
          <w:szCs w:val="20"/>
        </w:rPr>
        <w:t xml:space="preserve"> </w:t>
      </w:r>
    </w:p>
    <w:p w:rsidR="00802729" w:rsidRPr="003D14DD" w:rsidRDefault="00802729" w:rsidP="00802729">
      <w:pPr>
        <w:pStyle w:val="Default"/>
        <w:numPr>
          <w:ilvl w:val="0"/>
          <w:numId w:val="28"/>
        </w:numPr>
        <w:tabs>
          <w:tab w:val="left" w:pos="993"/>
        </w:tabs>
        <w:ind w:left="0" w:firstLine="709"/>
        <w:jc w:val="both"/>
        <w:rPr>
          <w:sz w:val="20"/>
          <w:szCs w:val="20"/>
        </w:rPr>
      </w:pPr>
      <w:r w:rsidRPr="003D14DD">
        <w:rPr>
          <w:iCs/>
          <w:sz w:val="20"/>
          <w:szCs w:val="20"/>
        </w:rPr>
        <w:t xml:space="preserve">Поведенческие концепции </w:t>
      </w:r>
      <w:r w:rsidRPr="003D14DD">
        <w:rPr>
          <w:sz w:val="20"/>
          <w:szCs w:val="20"/>
        </w:rPr>
        <w:t>менеджмента</w:t>
      </w:r>
      <w:r w:rsidRPr="003D14DD">
        <w:rPr>
          <w:iCs/>
          <w:sz w:val="20"/>
          <w:szCs w:val="20"/>
        </w:rPr>
        <w:t xml:space="preserve"> Д. Мак-Грегора, А. </w:t>
      </w:r>
      <w:proofErr w:type="spellStart"/>
      <w:r w:rsidRPr="003D14DD">
        <w:rPr>
          <w:iCs/>
          <w:sz w:val="20"/>
          <w:szCs w:val="20"/>
        </w:rPr>
        <w:t>Маслоу</w:t>
      </w:r>
      <w:proofErr w:type="spellEnd"/>
      <w:r w:rsidRPr="003D14DD">
        <w:rPr>
          <w:iCs/>
          <w:sz w:val="20"/>
          <w:szCs w:val="20"/>
        </w:rPr>
        <w:t xml:space="preserve"> </w:t>
      </w:r>
      <w:r w:rsidRPr="003D14DD">
        <w:rPr>
          <w:sz w:val="20"/>
          <w:szCs w:val="20"/>
        </w:rPr>
        <w:t xml:space="preserve">и др. </w:t>
      </w:r>
    </w:p>
    <w:p w:rsidR="00802729" w:rsidRPr="003D14DD" w:rsidRDefault="00802729" w:rsidP="00802729">
      <w:pPr>
        <w:pStyle w:val="Default"/>
        <w:numPr>
          <w:ilvl w:val="0"/>
          <w:numId w:val="28"/>
        </w:numPr>
        <w:tabs>
          <w:tab w:val="left" w:pos="993"/>
        </w:tabs>
        <w:ind w:left="0" w:firstLine="709"/>
        <w:jc w:val="both"/>
        <w:rPr>
          <w:sz w:val="20"/>
          <w:szCs w:val="20"/>
        </w:rPr>
      </w:pPr>
      <w:r w:rsidRPr="003D14DD">
        <w:rPr>
          <w:sz w:val="20"/>
          <w:szCs w:val="20"/>
        </w:rPr>
        <w:t xml:space="preserve">Создание отечественными педагогами и психологами общих </w:t>
      </w:r>
      <w:r w:rsidRPr="003D14DD">
        <w:rPr>
          <w:iCs/>
          <w:sz w:val="20"/>
          <w:szCs w:val="20"/>
        </w:rPr>
        <w:t>теоретических основ научного управления образованием</w:t>
      </w:r>
      <w:r w:rsidRPr="003D14DD">
        <w:rPr>
          <w:sz w:val="20"/>
          <w:szCs w:val="20"/>
        </w:rPr>
        <w:t xml:space="preserve">. </w:t>
      </w:r>
    </w:p>
    <w:p w:rsidR="00802729" w:rsidRPr="003D14DD" w:rsidRDefault="00802729" w:rsidP="00802729">
      <w:pPr>
        <w:pStyle w:val="Default"/>
        <w:numPr>
          <w:ilvl w:val="0"/>
          <w:numId w:val="28"/>
        </w:numPr>
        <w:tabs>
          <w:tab w:val="left" w:pos="993"/>
        </w:tabs>
        <w:ind w:left="0" w:firstLine="709"/>
        <w:jc w:val="both"/>
        <w:rPr>
          <w:sz w:val="20"/>
          <w:szCs w:val="20"/>
        </w:rPr>
      </w:pPr>
      <w:r w:rsidRPr="003D14DD">
        <w:rPr>
          <w:sz w:val="20"/>
          <w:szCs w:val="20"/>
        </w:rPr>
        <w:t xml:space="preserve">Характеристика функционального, процессного, системного и ситуационного подходов в теории и практике управления. </w:t>
      </w:r>
    </w:p>
    <w:p w:rsidR="00802729" w:rsidRPr="003D14DD" w:rsidRDefault="00802729" w:rsidP="00802729">
      <w:pPr>
        <w:pStyle w:val="Default"/>
        <w:numPr>
          <w:ilvl w:val="0"/>
          <w:numId w:val="28"/>
        </w:numPr>
        <w:tabs>
          <w:tab w:val="left" w:pos="993"/>
        </w:tabs>
        <w:ind w:left="0" w:firstLine="709"/>
        <w:jc w:val="both"/>
        <w:rPr>
          <w:sz w:val="20"/>
          <w:szCs w:val="20"/>
        </w:rPr>
      </w:pPr>
      <w:r w:rsidRPr="003D14DD">
        <w:rPr>
          <w:sz w:val="20"/>
          <w:szCs w:val="20"/>
        </w:rPr>
        <w:t xml:space="preserve">Субъекты и объекты </w:t>
      </w:r>
      <w:r w:rsidRPr="003D14DD">
        <w:rPr>
          <w:color w:val="0D0D0D"/>
          <w:sz w:val="20"/>
          <w:szCs w:val="20"/>
        </w:rPr>
        <w:t>педагогического менеджмента в профессиональном образовании (обучении).</w:t>
      </w:r>
    </w:p>
    <w:p w:rsidR="00802729" w:rsidRPr="003D14DD" w:rsidRDefault="00802729" w:rsidP="00802729">
      <w:pPr>
        <w:pStyle w:val="Default"/>
        <w:numPr>
          <w:ilvl w:val="0"/>
          <w:numId w:val="28"/>
        </w:numPr>
        <w:tabs>
          <w:tab w:val="left" w:pos="993"/>
        </w:tabs>
        <w:ind w:left="0" w:firstLine="709"/>
        <w:jc w:val="both"/>
        <w:rPr>
          <w:sz w:val="20"/>
          <w:szCs w:val="20"/>
        </w:rPr>
      </w:pPr>
      <w:r w:rsidRPr="003D14DD">
        <w:rPr>
          <w:color w:val="0D0D0D"/>
          <w:sz w:val="20"/>
          <w:szCs w:val="20"/>
        </w:rPr>
        <w:t>Принципы педагогического менеджмента и их реализация на практике</w:t>
      </w:r>
      <w:r w:rsidRPr="003D14DD">
        <w:rPr>
          <w:sz w:val="20"/>
          <w:szCs w:val="20"/>
        </w:rPr>
        <w:t xml:space="preserve">. </w:t>
      </w:r>
    </w:p>
    <w:p w:rsidR="00802729" w:rsidRPr="003D14DD" w:rsidRDefault="00802729" w:rsidP="00802729">
      <w:pPr>
        <w:pStyle w:val="Default"/>
        <w:numPr>
          <w:ilvl w:val="0"/>
          <w:numId w:val="28"/>
        </w:numPr>
        <w:tabs>
          <w:tab w:val="left" w:pos="993"/>
        </w:tabs>
        <w:ind w:left="0" w:firstLine="709"/>
        <w:jc w:val="both"/>
        <w:rPr>
          <w:sz w:val="20"/>
          <w:szCs w:val="20"/>
        </w:rPr>
      </w:pPr>
      <w:r w:rsidRPr="003D14DD">
        <w:rPr>
          <w:sz w:val="20"/>
          <w:szCs w:val="20"/>
        </w:rPr>
        <w:t xml:space="preserve">Факторы эффективности педагогического менеджмента. </w:t>
      </w:r>
    </w:p>
    <w:p w:rsidR="00802729" w:rsidRPr="003D14DD" w:rsidRDefault="00802729" w:rsidP="00802729">
      <w:pPr>
        <w:pStyle w:val="Default"/>
        <w:numPr>
          <w:ilvl w:val="0"/>
          <w:numId w:val="28"/>
        </w:numPr>
        <w:tabs>
          <w:tab w:val="left" w:pos="993"/>
        </w:tabs>
        <w:ind w:left="0" w:firstLine="709"/>
        <w:jc w:val="both"/>
        <w:rPr>
          <w:sz w:val="20"/>
          <w:szCs w:val="20"/>
        </w:rPr>
      </w:pPr>
      <w:r w:rsidRPr="003D14DD">
        <w:rPr>
          <w:sz w:val="20"/>
          <w:szCs w:val="20"/>
        </w:rPr>
        <w:t>Характеристика основных функций педагогического менеджмента.</w:t>
      </w:r>
    </w:p>
    <w:p w:rsidR="00802729" w:rsidRPr="003D14DD" w:rsidRDefault="00802729" w:rsidP="00802729">
      <w:pPr>
        <w:pStyle w:val="Default"/>
        <w:numPr>
          <w:ilvl w:val="0"/>
          <w:numId w:val="28"/>
        </w:numPr>
        <w:tabs>
          <w:tab w:val="left" w:pos="993"/>
        </w:tabs>
        <w:ind w:left="0" w:firstLine="709"/>
        <w:jc w:val="both"/>
        <w:rPr>
          <w:sz w:val="20"/>
          <w:szCs w:val="20"/>
        </w:rPr>
      </w:pPr>
      <w:r w:rsidRPr="003D14DD">
        <w:rPr>
          <w:sz w:val="20"/>
          <w:szCs w:val="20"/>
        </w:rPr>
        <w:t>Психолого-педагогические методы эффективного педагогического руководства.</w:t>
      </w:r>
    </w:p>
    <w:p w:rsidR="00802729" w:rsidRPr="003D14DD" w:rsidRDefault="00802729" w:rsidP="00802729">
      <w:pPr>
        <w:pStyle w:val="Default"/>
        <w:numPr>
          <w:ilvl w:val="0"/>
          <w:numId w:val="28"/>
        </w:numPr>
        <w:tabs>
          <w:tab w:val="left" w:pos="993"/>
        </w:tabs>
        <w:ind w:left="0" w:firstLine="709"/>
        <w:jc w:val="both"/>
        <w:rPr>
          <w:sz w:val="20"/>
          <w:szCs w:val="20"/>
        </w:rPr>
      </w:pPr>
      <w:r w:rsidRPr="003D14DD">
        <w:rPr>
          <w:sz w:val="20"/>
          <w:szCs w:val="20"/>
        </w:rPr>
        <w:t>Проблема координации профессиональной деятельности</w:t>
      </w:r>
      <w:r w:rsidRPr="003D14DD">
        <w:rPr>
          <w:color w:val="0D0D0D"/>
          <w:sz w:val="20"/>
          <w:szCs w:val="20"/>
        </w:rPr>
        <w:t xml:space="preserve"> педагогических работников и учебной деятельности обучающихся для достижения целей профессионального образования (обучения).</w:t>
      </w:r>
    </w:p>
    <w:p w:rsidR="00802729" w:rsidRPr="003D14DD" w:rsidRDefault="00802729" w:rsidP="00802729">
      <w:pPr>
        <w:pStyle w:val="Default"/>
        <w:numPr>
          <w:ilvl w:val="0"/>
          <w:numId w:val="28"/>
        </w:numPr>
        <w:tabs>
          <w:tab w:val="left" w:pos="993"/>
        </w:tabs>
        <w:ind w:left="0" w:firstLine="709"/>
        <w:jc w:val="both"/>
        <w:rPr>
          <w:sz w:val="20"/>
          <w:szCs w:val="20"/>
        </w:rPr>
      </w:pPr>
      <w:r w:rsidRPr="003D14DD">
        <w:rPr>
          <w:sz w:val="20"/>
          <w:szCs w:val="20"/>
          <w:shd w:val="clear" w:color="auto" w:fill="FFFFFF"/>
        </w:rPr>
        <w:t xml:space="preserve">Научная организация труда педагогов и обучающихся в </w:t>
      </w:r>
      <w:r w:rsidRPr="003D14DD">
        <w:rPr>
          <w:color w:val="0D0D0D"/>
          <w:sz w:val="20"/>
          <w:szCs w:val="20"/>
        </w:rPr>
        <w:t>профессиональном образовании (обучении) в контексте</w:t>
      </w:r>
      <w:r w:rsidRPr="003D14DD">
        <w:rPr>
          <w:sz w:val="20"/>
          <w:szCs w:val="20"/>
          <w:shd w:val="clear" w:color="auto" w:fill="FFFFFF"/>
        </w:rPr>
        <w:t xml:space="preserve"> </w:t>
      </w:r>
      <w:r w:rsidRPr="003D14DD">
        <w:rPr>
          <w:color w:val="0D0D0D"/>
          <w:sz w:val="20"/>
          <w:szCs w:val="20"/>
        </w:rPr>
        <w:t>педагогического менеджмента.</w:t>
      </w:r>
    </w:p>
    <w:p w:rsidR="00802729" w:rsidRPr="003D14DD" w:rsidRDefault="00802729" w:rsidP="00802729">
      <w:pPr>
        <w:pStyle w:val="Default"/>
        <w:numPr>
          <w:ilvl w:val="0"/>
          <w:numId w:val="28"/>
        </w:numPr>
        <w:tabs>
          <w:tab w:val="left" w:pos="993"/>
        </w:tabs>
        <w:ind w:left="0" w:firstLine="709"/>
        <w:jc w:val="both"/>
        <w:rPr>
          <w:sz w:val="20"/>
          <w:szCs w:val="20"/>
        </w:rPr>
      </w:pPr>
      <w:r w:rsidRPr="003D14DD">
        <w:rPr>
          <w:sz w:val="20"/>
          <w:szCs w:val="20"/>
        </w:rPr>
        <w:t>Взаимосвязь эффективности</w:t>
      </w:r>
      <w:r w:rsidRPr="003D14DD">
        <w:rPr>
          <w:color w:val="0D0D0D"/>
          <w:sz w:val="20"/>
          <w:szCs w:val="20"/>
        </w:rPr>
        <w:t xml:space="preserve"> педагогического менеджмента и </w:t>
      </w:r>
      <w:r w:rsidRPr="003D14DD">
        <w:rPr>
          <w:sz w:val="20"/>
          <w:szCs w:val="20"/>
        </w:rPr>
        <w:t>качества</w:t>
      </w:r>
      <w:r w:rsidRPr="003D14DD">
        <w:rPr>
          <w:color w:val="0D0D0D"/>
          <w:sz w:val="20"/>
          <w:szCs w:val="20"/>
        </w:rPr>
        <w:t xml:space="preserve"> профессионального образования (обучения).</w:t>
      </w:r>
    </w:p>
    <w:p w:rsidR="00802729" w:rsidRPr="003D14DD" w:rsidRDefault="00802729" w:rsidP="00802729">
      <w:pPr>
        <w:pStyle w:val="Default"/>
        <w:numPr>
          <w:ilvl w:val="0"/>
          <w:numId w:val="28"/>
        </w:numPr>
        <w:tabs>
          <w:tab w:val="left" w:pos="993"/>
        </w:tabs>
        <w:ind w:left="0" w:firstLine="709"/>
        <w:jc w:val="both"/>
        <w:rPr>
          <w:sz w:val="20"/>
          <w:szCs w:val="20"/>
        </w:rPr>
      </w:pPr>
      <w:r w:rsidRPr="003D14DD">
        <w:rPr>
          <w:color w:val="0D0D0D"/>
          <w:sz w:val="20"/>
          <w:szCs w:val="20"/>
        </w:rPr>
        <w:t xml:space="preserve">Общая </w:t>
      </w:r>
      <w:r w:rsidRPr="003D14DD">
        <w:rPr>
          <w:sz w:val="20"/>
          <w:szCs w:val="20"/>
        </w:rPr>
        <w:t>характеристика</w:t>
      </w:r>
      <w:r w:rsidRPr="003D14DD">
        <w:rPr>
          <w:color w:val="0D0D0D"/>
          <w:sz w:val="20"/>
          <w:szCs w:val="20"/>
        </w:rPr>
        <w:t xml:space="preserve"> основных п</w:t>
      </w:r>
      <w:r w:rsidRPr="003D14DD">
        <w:rPr>
          <w:sz w:val="20"/>
          <w:szCs w:val="20"/>
        </w:rPr>
        <w:t xml:space="preserve">утей повышения эффективности </w:t>
      </w:r>
      <w:r w:rsidRPr="003D14DD">
        <w:rPr>
          <w:color w:val="0D0D0D"/>
          <w:sz w:val="20"/>
          <w:szCs w:val="20"/>
        </w:rPr>
        <w:t>педагогического менеджмента в современных условиях.</w:t>
      </w:r>
    </w:p>
    <w:p w:rsidR="00802729" w:rsidRPr="003D14DD" w:rsidRDefault="00802729" w:rsidP="00802729">
      <w:pPr>
        <w:tabs>
          <w:tab w:val="left" w:pos="900"/>
          <w:tab w:val="left" w:pos="993"/>
          <w:tab w:val="left" w:pos="2431"/>
        </w:tabs>
        <w:suppressAutoHyphens/>
        <w:ind w:firstLine="709"/>
        <w:jc w:val="both"/>
        <w:rPr>
          <w:sz w:val="20"/>
          <w:szCs w:val="20"/>
        </w:rPr>
      </w:pPr>
    </w:p>
    <w:p w:rsidR="00802729" w:rsidRPr="003D14DD" w:rsidRDefault="00802729" w:rsidP="00802729">
      <w:pPr>
        <w:tabs>
          <w:tab w:val="left" w:pos="900"/>
        </w:tabs>
        <w:suppressAutoHyphens/>
        <w:ind w:firstLine="709"/>
        <w:jc w:val="both"/>
        <w:rPr>
          <w:b/>
          <w:sz w:val="20"/>
          <w:szCs w:val="20"/>
        </w:rPr>
      </w:pPr>
      <w:r w:rsidRPr="003D14DD">
        <w:rPr>
          <w:b/>
          <w:sz w:val="20"/>
          <w:szCs w:val="20"/>
        </w:rPr>
        <w:t>Раздел 2 «</w:t>
      </w:r>
      <w:r w:rsidRPr="003D14DD">
        <w:rPr>
          <w:b/>
          <w:color w:val="0D0D0D"/>
          <w:sz w:val="20"/>
          <w:szCs w:val="20"/>
        </w:rPr>
        <w:t>Применение информационных технологий в педагогическом менеджменте</w:t>
      </w:r>
      <w:r w:rsidRPr="003D14DD">
        <w:rPr>
          <w:b/>
          <w:bCs/>
          <w:sz w:val="20"/>
          <w:szCs w:val="20"/>
        </w:rPr>
        <w:t>»</w:t>
      </w:r>
    </w:p>
    <w:p w:rsidR="00802729" w:rsidRPr="003D14DD" w:rsidRDefault="00802729" w:rsidP="00802729">
      <w:pPr>
        <w:numPr>
          <w:ilvl w:val="0"/>
          <w:numId w:val="29"/>
        </w:numPr>
        <w:tabs>
          <w:tab w:val="left" w:pos="900"/>
        </w:tabs>
        <w:suppressAutoHyphens/>
        <w:ind w:left="0" w:firstLine="709"/>
        <w:jc w:val="both"/>
        <w:rPr>
          <w:sz w:val="20"/>
          <w:szCs w:val="20"/>
        </w:rPr>
      </w:pPr>
      <w:r w:rsidRPr="003D14DD">
        <w:rPr>
          <w:sz w:val="20"/>
          <w:szCs w:val="20"/>
        </w:rPr>
        <w:t>Информация и её роль в жизни человека.</w:t>
      </w:r>
    </w:p>
    <w:p w:rsidR="00802729" w:rsidRPr="003D14DD" w:rsidRDefault="00802729" w:rsidP="00802729">
      <w:pPr>
        <w:numPr>
          <w:ilvl w:val="0"/>
          <w:numId w:val="29"/>
        </w:numPr>
        <w:tabs>
          <w:tab w:val="left" w:pos="900"/>
        </w:tabs>
        <w:suppressAutoHyphens/>
        <w:ind w:left="0" w:firstLine="709"/>
        <w:jc w:val="both"/>
        <w:rPr>
          <w:sz w:val="20"/>
          <w:szCs w:val="20"/>
        </w:rPr>
      </w:pPr>
      <w:r w:rsidRPr="003D14DD">
        <w:rPr>
          <w:rStyle w:val="w"/>
          <w:bCs/>
          <w:sz w:val="20"/>
          <w:szCs w:val="20"/>
          <w:shd w:val="clear" w:color="auto" w:fill="FFFFFF"/>
        </w:rPr>
        <w:t xml:space="preserve">Информатизация </w:t>
      </w:r>
      <w:r w:rsidRPr="003D14DD">
        <w:rPr>
          <w:bCs/>
          <w:sz w:val="20"/>
          <w:szCs w:val="20"/>
        </w:rPr>
        <w:t>образования: исторический аспект, состояние и перспективы.</w:t>
      </w:r>
    </w:p>
    <w:p w:rsidR="00802729" w:rsidRPr="003D14DD" w:rsidRDefault="00802729" w:rsidP="00802729">
      <w:pPr>
        <w:pStyle w:val="Default"/>
        <w:numPr>
          <w:ilvl w:val="0"/>
          <w:numId w:val="29"/>
        </w:numPr>
        <w:tabs>
          <w:tab w:val="left" w:pos="900"/>
        </w:tabs>
        <w:suppressAutoHyphens/>
        <w:ind w:left="0" w:firstLine="709"/>
        <w:jc w:val="both"/>
        <w:rPr>
          <w:sz w:val="20"/>
          <w:szCs w:val="20"/>
        </w:rPr>
      </w:pPr>
      <w:r w:rsidRPr="003D14DD">
        <w:rPr>
          <w:sz w:val="20"/>
          <w:szCs w:val="20"/>
        </w:rPr>
        <w:t xml:space="preserve">Информационные ресурсы образовательной организации </w:t>
      </w:r>
      <w:r w:rsidRPr="003D14DD">
        <w:rPr>
          <w:color w:val="0D0D0D"/>
          <w:sz w:val="20"/>
          <w:szCs w:val="20"/>
        </w:rPr>
        <w:t xml:space="preserve">профессионального образования (обучения) </w:t>
      </w:r>
      <w:r w:rsidRPr="003D14DD">
        <w:rPr>
          <w:sz w:val="20"/>
          <w:szCs w:val="20"/>
        </w:rPr>
        <w:t xml:space="preserve">и их состав. </w:t>
      </w:r>
    </w:p>
    <w:p w:rsidR="00802729" w:rsidRPr="003D14DD" w:rsidRDefault="00802729" w:rsidP="00802729">
      <w:pPr>
        <w:pStyle w:val="Default"/>
        <w:numPr>
          <w:ilvl w:val="0"/>
          <w:numId w:val="29"/>
        </w:numPr>
        <w:tabs>
          <w:tab w:val="left" w:pos="900"/>
        </w:tabs>
        <w:suppressAutoHyphens/>
        <w:ind w:left="0" w:firstLine="709"/>
        <w:jc w:val="both"/>
        <w:rPr>
          <w:sz w:val="20"/>
          <w:szCs w:val="20"/>
        </w:rPr>
      </w:pPr>
      <w:r w:rsidRPr="003D14DD">
        <w:rPr>
          <w:bCs/>
          <w:sz w:val="20"/>
          <w:szCs w:val="20"/>
        </w:rPr>
        <w:t>Информационная деятельность</w:t>
      </w:r>
      <w:r w:rsidRPr="003D14DD">
        <w:rPr>
          <w:color w:val="0D0D0D"/>
          <w:sz w:val="20"/>
          <w:szCs w:val="20"/>
        </w:rPr>
        <w:t xml:space="preserve"> </w:t>
      </w:r>
      <w:r w:rsidRPr="003D14DD">
        <w:rPr>
          <w:sz w:val="20"/>
          <w:szCs w:val="20"/>
        </w:rPr>
        <w:t xml:space="preserve">образовательной организации </w:t>
      </w:r>
      <w:r w:rsidRPr="003D14DD">
        <w:rPr>
          <w:color w:val="0D0D0D"/>
          <w:sz w:val="20"/>
          <w:szCs w:val="20"/>
        </w:rPr>
        <w:t>профессионального образования (обучения).</w:t>
      </w:r>
    </w:p>
    <w:p w:rsidR="00802729" w:rsidRPr="003D14DD" w:rsidRDefault="00802729" w:rsidP="00802729">
      <w:pPr>
        <w:numPr>
          <w:ilvl w:val="0"/>
          <w:numId w:val="29"/>
        </w:numPr>
        <w:tabs>
          <w:tab w:val="left" w:pos="900"/>
        </w:tabs>
        <w:suppressAutoHyphens/>
        <w:ind w:left="0" w:firstLine="709"/>
        <w:jc w:val="both"/>
        <w:rPr>
          <w:sz w:val="20"/>
          <w:szCs w:val="20"/>
        </w:rPr>
      </w:pPr>
      <w:r w:rsidRPr="003D14DD">
        <w:rPr>
          <w:bCs/>
          <w:color w:val="000000"/>
          <w:sz w:val="20"/>
          <w:szCs w:val="20"/>
        </w:rPr>
        <w:t>Анализ точек зрения на искусственный интеллект и его роль в образовании</w:t>
      </w:r>
      <w:r w:rsidRPr="003D14DD">
        <w:rPr>
          <w:sz w:val="20"/>
          <w:szCs w:val="20"/>
        </w:rPr>
        <w:t xml:space="preserve">. </w:t>
      </w:r>
    </w:p>
    <w:p w:rsidR="00802729" w:rsidRPr="003D14DD" w:rsidRDefault="00802729" w:rsidP="00802729">
      <w:pPr>
        <w:numPr>
          <w:ilvl w:val="0"/>
          <w:numId w:val="29"/>
        </w:numPr>
        <w:tabs>
          <w:tab w:val="left" w:pos="900"/>
        </w:tabs>
        <w:suppressAutoHyphens/>
        <w:ind w:left="0" w:firstLine="709"/>
        <w:jc w:val="both"/>
        <w:rPr>
          <w:sz w:val="20"/>
          <w:szCs w:val="20"/>
        </w:rPr>
      </w:pPr>
      <w:r w:rsidRPr="003D14DD">
        <w:rPr>
          <w:sz w:val="20"/>
          <w:szCs w:val="20"/>
        </w:rPr>
        <w:t xml:space="preserve">Информационные технологии и цель их применения в образовании. </w:t>
      </w:r>
    </w:p>
    <w:p w:rsidR="00802729" w:rsidRPr="003D14DD" w:rsidRDefault="00802729" w:rsidP="00802729">
      <w:pPr>
        <w:numPr>
          <w:ilvl w:val="0"/>
          <w:numId w:val="29"/>
        </w:numPr>
        <w:tabs>
          <w:tab w:val="left" w:pos="900"/>
        </w:tabs>
        <w:suppressAutoHyphens/>
        <w:ind w:left="0" w:firstLine="709"/>
        <w:jc w:val="both"/>
        <w:rPr>
          <w:sz w:val="20"/>
          <w:szCs w:val="20"/>
        </w:rPr>
      </w:pPr>
      <w:r w:rsidRPr="003D14DD">
        <w:rPr>
          <w:sz w:val="20"/>
          <w:szCs w:val="20"/>
        </w:rPr>
        <w:t>Дистанционные образовательные технологии</w:t>
      </w:r>
      <w:r w:rsidRPr="003D14DD">
        <w:rPr>
          <w:color w:val="0D0D0D"/>
          <w:sz w:val="20"/>
          <w:szCs w:val="20"/>
        </w:rPr>
        <w:t xml:space="preserve"> в профессиональном образовании (обучении)</w:t>
      </w:r>
      <w:r w:rsidRPr="003D14DD">
        <w:rPr>
          <w:sz w:val="20"/>
          <w:szCs w:val="20"/>
        </w:rPr>
        <w:t>.</w:t>
      </w:r>
    </w:p>
    <w:p w:rsidR="00802729" w:rsidRPr="003D14DD" w:rsidRDefault="00802729" w:rsidP="00802729">
      <w:pPr>
        <w:numPr>
          <w:ilvl w:val="0"/>
          <w:numId w:val="29"/>
        </w:numPr>
        <w:tabs>
          <w:tab w:val="left" w:pos="900"/>
        </w:tabs>
        <w:suppressAutoHyphens/>
        <w:ind w:left="0" w:firstLine="709"/>
        <w:jc w:val="both"/>
        <w:rPr>
          <w:sz w:val="20"/>
          <w:szCs w:val="20"/>
        </w:rPr>
      </w:pPr>
      <w:r w:rsidRPr="003D14DD">
        <w:rPr>
          <w:sz w:val="20"/>
          <w:szCs w:val="20"/>
        </w:rPr>
        <w:t>Характеристика основных программных средств учебного назначения (по И. В. Роберт).</w:t>
      </w:r>
    </w:p>
    <w:p w:rsidR="00802729" w:rsidRPr="003D14DD" w:rsidRDefault="00802729" w:rsidP="00802729">
      <w:pPr>
        <w:numPr>
          <w:ilvl w:val="0"/>
          <w:numId w:val="29"/>
        </w:numPr>
        <w:tabs>
          <w:tab w:val="left" w:pos="900"/>
        </w:tabs>
        <w:suppressAutoHyphens/>
        <w:ind w:left="0" w:firstLine="709"/>
        <w:jc w:val="both"/>
        <w:rPr>
          <w:sz w:val="20"/>
          <w:szCs w:val="20"/>
        </w:rPr>
      </w:pPr>
      <w:r w:rsidRPr="003D14DD">
        <w:rPr>
          <w:sz w:val="20"/>
          <w:szCs w:val="20"/>
        </w:rPr>
        <w:t>Роль и значение применения информационных технологий в управлении образовательными системами и руководстве педагогическим процессом образовательной организации.</w:t>
      </w:r>
    </w:p>
    <w:p w:rsidR="00802729" w:rsidRPr="003D14DD" w:rsidRDefault="00802729" w:rsidP="00802729">
      <w:pPr>
        <w:numPr>
          <w:ilvl w:val="0"/>
          <w:numId w:val="29"/>
        </w:numPr>
        <w:tabs>
          <w:tab w:val="left" w:pos="900"/>
          <w:tab w:val="left" w:pos="1134"/>
        </w:tabs>
        <w:suppressAutoHyphens/>
        <w:ind w:left="0" w:firstLine="709"/>
        <w:jc w:val="both"/>
        <w:rPr>
          <w:sz w:val="20"/>
          <w:szCs w:val="20"/>
        </w:rPr>
      </w:pPr>
      <w:r w:rsidRPr="003D14DD">
        <w:rPr>
          <w:color w:val="0D0D0D"/>
          <w:sz w:val="20"/>
          <w:szCs w:val="20"/>
        </w:rPr>
        <w:t xml:space="preserve">Общая </w:t>
      </w:r>
      <w:r w:rsidRPr="003D14DD">
        <w:rPr>
          <w:sz w:val="20"/>
          <w:szCs w:val="20"/>
        </w:rPr>
        <w:t>характеристика</w:t>
      </w:r>
      <w:r w:rsidRPr="003D14DD">
        <w:rPr>
          <w:color w:val="0D0D0D"/>
          <w:sz w:val="20"/>
          <w:szCs w:val="20"/>
        </w:rPr>
        <w:t xml:space="preserve"> </w:t>
      </w:r>
      <w:r w:rsidRPr="003D14DD">
        <w:rPr>
          <w:sz w:val="20"/>
          <w:szCs w:val="20"/>
        </w:rPr>
        <w:t>основных видов информационных технологий в</w:t>
      </w:r>
      <w:r w:rsidRPr="003D14DD">
        <w:rPr>
          <w:b/>
          <w:sz w:val="20"/>
          <w:szCs w:val="20"/>
        </w:rPr>
        <w:t xml:space="preserve"> </w:t>
      </w:r>
      <w:r w:rsidRPr="003D14DD">
        <w:rPr>
          <w:sz w:val="20"/>
          <w:szCs w:val="20"/>
        </w:rPr>
        <w:t>педагогическом менеджменте.</w:t>
      </w:r>
    </w:p>
    <w:p w:rsidR="00802729" w:rsidRPr="003D14DD" w:rsidRDefault="00802729" w:rsidP="00802729">
      <w:pPr>
        <w:numPr>
          <w:ilvl w:val="0"/>
          <w:numId w:val="29"/>
        </w:numPr>
        <w:tabs>
          <w:tab w:val="left" w:pos="900"/>
          <w:tab w:val="left" w:pos="1134"/>
        </w:tabs>
        <w:suppressAutoHyphens/>
        <w:ind w:left="0" w:firstLine="709"/>
        <w:jc w:val="both"/>
        <w:rPr>
          <w:sz w:val="20"/>
          <w:szCs w:val="20"/>
        </w:rPr>
      </w:pPr>
      <w:r w:rsidRPr="003D14DD">
        <w:rPr>
          <w:sz w:val="20"/>
          <w:szCs w:val="20"/>
        </w:rPr>
        <w:t>Особенности применения информационных технологий обработки данных в педагогическом менеджменте.</w:t>
      </w:r>
    </w:p>
    <w:p w:rsidR="00802729" w:rsidRPr="003D14DD" w:rsidRDefault="00802729" w:rsidP="00802729">
      <w:pPr>
        <w:numPr>
          <w:ilvl w:val="0"/>
          <w:numId w:val="29"/>
        </w:numPr>
        <w:tabs>
          <w:tab w:val="left" w:pos="900"/>
          <w:tab w:val="left" w:pos="1134"/>
        </w:tabs>
        <w:suppressAutoHyphens/>
        <w:ind w:left="0" w:firstLine="709"/>
        <w:jc w:val="both"/>
        <w:rPr>
          <w:sz w:val="20"/>
          <w:szCs w:val="20"/>
        </w:rPr>
      </w:pPr>
      <w:r w:rsidRPr="003D14DD">
        <w:rPr>
          <w:sz w:val="20"/>
          <w:szCs w:val="20"/>
        </w:rPr>
        <w:t>Специфика информационных технологий поддержки принятия решений в педагогическом менеджменте.</w:t>
      </w:r>
    </w:p>
    <w:p w:rsidR="00802729" w:rsidRPr="003D14DD" w:rsidRDefault="00802729" w:rsidP="00802729">
      <w:pPr>
        <w:numPr>
          <w:ilvl w:val="0"/>
          <w:numId w:val="29"/>
        </w:numPr>
        <w:tabs>
          <w:tab w:val="left" w:pos="900"/>
          <w:tab w:val="left" w:pos="1134"/>
        </w:tabs>
        <w:suppressAutoHyphens/>
        <w:ind w:left="0" w:firstLine="709"/>
        <w:jc w:val="both"/>
        <w:rPr>
          <w:sz w:val="20"/>
          <w:szCs w:val="20"/>
        </w:rPr>
      </w:pPr>
      <w:r w:rsidRPr="003D14DD">
        <w:rPr>
          <w:sz w:val="20"/>
          <w:szCs w:val="20"/>
        </w:rPr>
        <w:t>Использование информационных технологий экспертных систем в педагогическом менеджменте.</w:t>
      </w:r>
    </w:p>
    <w:p w:rsidR="00802729" w:rsidRPr="003D14DD" w:rsidRDefault="00802729" w:rsidP="00802729">
      <w:pPr>
        <w:numPr>
          <w:ilvl w:val="0"/>
          <w:numId w:val="29"/>
        </w:numPr>
        <w:tabs>
          <w:tab w:val="left" w:pos="900"/>
          <w:tab w:val="left" w:pos="1134"/>
        </w:tabs>
        <w:suppressAutoHyphens/>
        <w:ind w:left="0" w:firstLine="709"/>
        <w:jc w:val="both"/>
        <w:rPr>
          <w:sz w:val="20"/>
          <w:szCs w:val="20"/>
        </w:rPr>
      </w:pPr>
      <w:r w:rsidRPr="003D14DD">
        <w:rPr>
          <w:sz w:val="20"/>
          <w:szCs w:val="20"/>
        </w:rPr>
        <w:t>Автоматизированные системы управления в образовании и их назначение.</w:t>
      </w:r>
    </w:p>
    <w:p w:rsidR="00802729" w:rsidRPr="003D14DD" w:rsidRDefault="00802729" w:rsidP="00802729">
      <w:pPr>
        <w:numPr>
          <w:ilvl w:val="0"/>
          <w:numId w:val="29"/>
        </w:numPr>
        <w:tabs>
          <w:tab w:val="left" w:pos="900"/>
          <w:tab w:val="left" w:pos="1134"/>
        </w:tabs>
        <w:suppressAutoHyphens/>
        <w:ind w:left="0" w:firstLine="709"/>
        <w:jc w:val="both"/>
        <w:rPr>
          <w:sz w:val="20"/>
          <w:szCs w:val="20"/>
        </w:rPr>
      </w:pPr>
      <w:r w:rsidRPr="003D14DD">
        <w:rPr>
          <w:sz w:val="20"/>
          <w:szCs w:val="20"/>
        </w:rPr>
        <w:t>Автоматизированные информационные технологии управления на базе автоматизированных систем управления.</w:t>
      </w:r>
    </w:p>
    <w:p w:rsidR="00802729" w:rsidRPr="003D14DD" w:rsidRDefault="00802729" w:rsidP="00802729">
      <w:pPr>
        <w:tabs>
          <w:tab w:val="left" w:pos="900"/>
        </w:tabs>
        <w:suppressAutoHyphens/>
        <w:ind w:firstLine="709"/>
        <w:jc w:val="both"/>
        <w:rPr>
          <w:sz w:val="20"/>
          <w:szCs w:val="20"/>
        </w:rPr>
      </w:pPr>
    </w:p>
    <w:p w:rsidR="00802729" w:rsidRPr="003D14DD" w:rsidRDefault="00802729" w:rsidP="00802729">
      <w:pPr>
        <w:tabs>
          <w:tab w:val="left" w:pos="900"/>
        </w:tabs>
        <w:ind w:firstLine="709"/>
        <w:jc w:val="both"/>
        <w:rPr>
          <w:b/>
          <w:sz w:val="20"/>
          <w:szCs w:val="20"/>
        </w:rPr>
      </w:pPr>
      <w:r w:rsidRPr="003D14DD">
        <w:rPr>
          <w:b/>
          <w:sz w:val="20"/>
          <w:szCs w:val="20"/>
        </w:rPr>
        <w:t>Раздел 3 «Организация взаимодействия участников образовательных отношений</w:t>
      </w:r>
      <w:r w:rsidRPr="003D14DD">
        <w:rPr>
          <w:sz w:val="20"/>
          <w:szCs w:val="20"/>
        </w:rPr>
        <w:t xml:space="preserve"> </w:t>
      </w:r>
      <w:r w:rsidRPr="003D14DD">
        <w:rPr>
          <w:b/>
          <w:sz w:val="20"/>
          <w:szCs w:val="20"/>
        </w:rPr>
        <w:t>в процессе управления</w:t>
      </w:r>
      <w:r w:rsidRPr="003D14DD">
        <w:rPr>
          <w:b/>
          <w:bCs/>
          <w:sz w:val="20"/>
          <w:szCs w:val="20"/>
        </w:rPr>
        <w:t>»</w:t>
      </w:r>
    </w:p>
    <w:p w:rsidR="00802729" w:rsidRPr="003D14DD" w:rsidRDefault="00802729" w:rsidP="00802729">
      <w:pPr>
        <w:numPr>
          <w:ilvl w:val="0"/>
          <w:numId w:val="30"/>
        </w:numPr>
        <w:tabs>
          <w:tab w:val="left" w:pos="900"/>
          <w:tab w:val="left" w:pos="1429"/>
        </w:tabs>
        <w:ind w:left="0" w:firstLine="709"/>
        <w:jc w:val="both"/>
        <w:rPr>
          <w:sz w:val="20"/>
          <w:szCs w:val="20"/>
        </w:rPr>
      </w:pPr>
      <w:r w:rsidRPr="003D14DD">
        <w:rPr>
          <w:sz w:val="20"/>
          <w:szCs w:val="20"/>
        </w:rPr>
        <w:t>Анализ содержания понятий «взаимодействие» и «взаимодействие участников образовательных отношений».</w:t>
      </w:r>
    </w:p>
    <w:p w:rsidR="00802729" w:rsidRPr="003D14DD" w:rsidRDefault="00802729" w:rsidP="00802729">
      <w:pPr>
        <w:numPr>
          <w:ilvl w:val="0"/>
          <w:numId w:val="30"/>
        </w:numPr>
        <w:tabs>
          <w:tab w:val="left" w:pos="900"/>
          <w:tab w:val="left" w:pos="1429"/>
        </w:tabs>
        <w:ind w:left="0" w:firstLine="709"/>
        <w:jc w:val="both"/>
        <w:rPr>
          <w:sz w:val="20"/>
          <w:szCs w:val="20"/>
        </w:rPr>
      </w:pPr>
      <w:r w:rsidRPr="003D14DD">
        <w:rPr>
          <w:sz w:val="20"/>
          <w:szCs w:val="20"/>
        </w:rPr>
        <w:t>Социально-психологический климат в коллективе: сущность и значение, условия формирования.</w:t>
      </w:r>
    </w:p>
    <w:p w:rsidR="00802729" w:rsidRPr="003D14DD" w:rsidRDefault="00802729" w:rsidP="00802729">
      <w:pPr>
        <w:numPr>
          <w:ilvl w:val="0"/>
          <w:numId w:val="30"/>
        </w:numPr>
        <w:tabs>
          <w:tab w:val="left" w:pos="900"/>
          <w:tab w:val="left" w:pos="1429"/>
        </w:tabs>
        <w:suppressAutoHyphens/>
        <w:ind w:left="0" w:firstLine="709"/>
        <w:jc w:val="both"/>
        <w:rPr>
          <w:b/>
          <w:sz w:val="20"/>
          <w:szCs w:val="20"/>
        </w:rPr>
      </w:pPr>
      <w:r w:rsidRPr="003D14DD">
        <w:rPr>
          <w:sz w:val="20"/>
          <w:szCs w:val="20"/>
          <w:shd w:val="clear" w:color="auto" w:fill="FFFFFF"/>
        </w:rPr>
        <w:lastRenderedPageBreak/>
        <w:t>Общественное настроение</w:t>
      </w:r>
      <w:r w:rsidRPr="003D14DD">
        <w:rPr>
          <w:sz w:val="20"/>
          <w:szCs w:val="20"/>
        </w:rPr>
        <w:t xml:space="preserve"> в коллективе и его значение для эффективного педагогического менеджмента.</w:t>
      </w:r>
    </w:p>
    <w:p w:rsidR="00802729" w:rsidRPr="003D14DD" w:rsidRDefault="00802729" w:rsidP="00802729">
      <w:pPr>
        <w:numPr>
          <w:ilvl w:val="0"/>
          <w:numId w:val="30"/>
        </w:numPr>
        <w:tabs>
          <w:tab w:val="left" w:pos="900"/>
          <w:tab w:val="left" w:pos="1429"/>
        </w:tabs>
        <w:suppressAutoHyphens/>
        <w:ind w:left="0" w:firstLine="709"/>
        <w:jc w:val="both"/>
        <w:rPr>
          <w:b/>
          <w:sz w:val="20"/>
          <w:szCs w:val="20"/>
        </w:rPr>
      </w:pPr>
      <w:r w:rsidRPr="003D14DD">
        <w:rPr>
          <w:sz w:val="20"/>
          <w:szCs w:val="20"/>
          <w:shd w:val="clear" w:color="auto" w:fill="FFFFFF"/>
        </w:rPr>
        <w:t>Общественное</w:t>
      </w:r>
      <w:r w:rsidRPr="003D14DD">
        <w:rPr>
          <w:rStyle w:val="w"/>
          <w:sz w:val="20"/>
          <w:szCs w:val="20"/>
          <w:shd w:val="clear" w:color="auto" w:fill="FFFFFF"/>
        </w:rPr>
        <w:t xml:space="preserve"> мнение, его роль и значение </w:t>
      </w:r>
      <w:r w:rsidRPr="003D14DD">
        <w:rPr>
          <w:sz w:val="20"/>
          <w:szCs w:val="20"/>
        </w:rPr>
        <w:t>для результативного управления в образовании.</w:t>
      </w:r>
    </w:p>
    <w:p w:rsidR="00802729" w:rsidRPr="003D14DD" w:rsidRDefault="00802729" w:rsidP="00802729">
      <w:pPr>
        <w:numPr>
          <w:ilvl w:val="0"/>
          <w:numId w:val="30"/>
        </w:numPr>
        <w:tabs>
          <w:tab w:val="left" w:pos="900"/>
          <w:tab w:val="left" w:pos="1429"/>
        </w:tabs>
        <w:suppressAutoHyphens/>
        <w:ind w:left="0" w:firstLine="709"/>
        <w:jc w:val="both"/>
        <w:rPr>
          <w:b/>
          <w:sz w:val="20"/>
          <w:szCs w:val="20"/>
        </w:rPr>
      </w:pPr>
      <w:r w:rsidRPr="003D14DD">
        <w:rPr>
          <w:sz w:val="20"/>
          <w:szCs w:val="20"/>
        </w:rPr>
        <w:t>Межличностные отношения в коллективе и их влияние на эффективность педагогического менеджмента.</w:t>
      </w:r>
    </w:p>
    <w:p w:rsidR="00802729" w:rsidRPr="003D14DD" w:rsidRDefault="00802729" w:rsidP="00802729">
      <w:pPr>
        <w:numPr>
          <w:ilvl w:val="0"/>
          <w:numId w:val="30"/>
        </w:numPr>
        <w:tabs>
          <w:tab w:val="left" w:pos="900"/>
          <w:tab w:val="left" w:pos="1429"/>
        </w:tabs>
        <w:suppressAutoHyphens/>
        <w:ind w:left="0" w:firstLine="709"/>
        <w:jc w:val="both"/>
        <w:rPr>
          <w:b/>
          <w:sz w:val="20"/>
          <w:szCs w:val="20"/>
        </w:rPr>
      </w:pPr>
      <w:r w:rsidRPr="003D14DD">
        <w:rPr>
          <w:sz w:val="20"/>
          <w:szCs w:val="20"/>
        </w:rPr>
        <w:t>Деловое сотрудничество в педагогических и учебных коллективах, его влияние на педагогическое управление.</w:t>
      </w:r>
    </w:p>
    <w:p w:rsidR="00802729" w:rsidRPr="003D14DD" w:rsidRDefault="00802729" w:rsidP="00802729">
      <w:pPr>
        <w:numPr>
          <w:ilvl w:val="0"/>
          <w:numId w:val="30"/>
        </w:numPr>
        <w:tabs>
          <w:tab w:val="left" w:pos="900"/>
          <w:tab w:val="left" w:pos="1429"/>
        </w:tabs>
        <w:suppressAutoHyphens/>
        <w:ind w:left="0" w:firstLine="709"/>
        <w:jc w:val="both"/>
        <w:rPr>
          <w:b/>
          <w:sz w:val="20"/>
          <w:szCs w:val="20"/>
        </w:rPr>
      </w:pPr>
      <w:r w:rsidRPr="003D14DD">
        <w:rPr>
          <w:sz w:val="20"/>
          <w:szCs w:val="20"/>
        </w:rPr>
        <w:t>Профессиональная культура руководителя в образовании: сущность и содержание, особенности проявления.</w:t>
      </w:r>
    </w:p>
    <w:p w:rsidR="00802729" w:rsidRPr="003D14DD" w:rsidRDefault="00802729" w:rsidP="00802729">
      <w:pPr>
        <w:numPr>
          <w:ilvl w:val="0"/>
          <w:numId w:val="30"/>
        </w:numPr>
        <w:tabs>
          <w:tab w:val="left" w:pos="900"/>
          <w:tab w:val="left" w:pos="1429"/>
        </w:tabs>
        <w:ind w:left="0" w:firstLine="709"/>
        <w:jc w:val="both"/>
        <w:rPr>
          <w:sz w:val="20"/>
          <w:szCs w:val="20"/>
        </w:rPr>
      </w:pPr>
      <w:r w:rsidRPr="003D14DD">
        <w:rPr>
          <w:color w:val="0D0D0D"/>
          <w:sz w:val="20"/>
          <w:szCs w:val="20"/>
        </w:rPr>
        <w:t xml:space="preserve">Общая </w:t>
      </w:r>
      <w:r w:rsidRPr="003D14DD">
        <w:rPr>
          <w:sz w:val="20"/>
          <w:szCs w:val="20"/>
        </w:rPr>
        <w:t>характеристика</w:t>
      </w:r>
      <w:r w:rsidRPr="003D14DD">
        <w:rPr>
          <w:color w:val="0D0D0D"/>
          <w:sz w:val="20"/>
          <w:szCs w:val="20"/>
        </w:rPr>
        <w:t xml:space="preserve"> основных компонентов </w:t>
      </w:r>
      <w:r w:rsidRPr="003D14DD">
        <w:rPr>
          <w:sz w:val="20"/>
          <w:szCs w:val="20"/>
        </w:rPr>
        <w:t>профессиональной культуры педагогического менеджмента.</w:t>
      </w:r>
    </w:p>
    <w:p w:rsidR="00802729" w:rsidRPr="003D14DD" w:rsidRDefault="00802729" w:rsidP="00802729">
      <w:pPr>
        <w:numPr>
          <w:ilvl w:val="0"/>
          <w:numId w:val="30"/>
        </w:numPr>
        <w:tabs>
          <w:tab w:val="left" w:pos="900"/>
          <w:tab w:val="left" w:pos="1429"/>
        </w:tabs>
        <w:ind w:left="0" w:firstLine="709"/>
        <w:jc w:val="both"/>
        <w:rPr>
          <w:sz w:val="20"/>
          <w:szCs w:val="20"/>
        </w:rPr>
      </w:pPr>
      <w:r w:rsidRPr="003D14DD">
        <w:rPr>
          <w:color w:val="0D0D0D"/>
          <w:sz w:val="20"/>
          <w:szCs w:val="20"/>
        </w:rPr>
        <w:t xml:space="preserve">Аксиологический компонент </w:t>
      </w:r>
      <w:r w:rsidRPr="003D14DD">
        <w:rPr>
          <w:sz w:val="20"/>
          <w:szCs w:val="20"/>
        </w:rPr>
        <w:t>профессиональной культуры педагогического менеджмента: содержание и особенности.</w:t>
      </w:r>
    </w:p>
    <w:p w:rsidR="00802729" w:rsidRPr="003D14DD" w:rsidRDefault="00802729" w:rsidP="00802729">
      <w:pPr>
        <w:numPr>
          <w:ilvl w:val="0"/>
          <w:numId w:val="30"/>
        </w:numPr>
        <w:tabs>
          <w:tab w:val="clear" w:pos="1429"/>
          <w:tab w:val="left" w:pos="900"/>
          <w:tab w:val="left" w:pos="1134"/>
        </w:tabs>
        <w:ind w:left="0" w:firstLine="709"/>
        <w:jc w:val="both"/>
        <w:rPr>
          <w:sz w:val="20"/>
          <w:szCs w:val="20"/>
        </w:rPr>
      </w:pPr>
      <w:r w:rsidRPr="003D14DD">
        <w:rPr>
          <w:sz w:val="20"/>
          <w:szCs w:val="20"/>
        </w:rPr>
        <w:t>Сущность и содержание</w:t>
      </w:r>
      <w:r w:rsidRPr="003D14DD">
        <w:rPr>
          <w:color w:val="0D0D0D"/>
          <w:sz w:val="20"/>
          <w:szCs w:val="20"/>
        </w:rPr>
        <w:t xml:space="preserve"> технологического компонента </w:t>
      </w:r>
      <w:r w:rsidRPr="003D14DD">
        <w:rPr>
          <w:sz w:val="20"/>
          <w:szCs w:val="20"/>
        </w:rPr>
        <w:t>профессиональной культуры педагогического менеджмента.</w:t>
      </w:r>
    </w:p>
    <w:p w:rsidR="00802729" w:rsidRPr="003D14DD" w:rsidRDefault="00802729" w:rsidP="00802729">
      <w:pPr>
        <w:numPr>
          <w:ilvl w:val="0"/>
          <w:numId w:val="30"/>
        </w:numPr>
        <w:tabs>
          <w:tab w:val="clear" w:pos="1429"/>
          <w:tab w:val="left" w:pos="900"/>
          <w:tab w:val="left" w:pos="1134"/>
        </w:tabs>
        <w:ind w:left="0" w:firstLine="709"/>
        <w:jc w:val="both"/>
        <w:rPr>
          <w:sz w:val="20"/>
          <w:szCs w:val="20"/>
        </w:rPr>
      </w:pPr>
      <w:r w:rsidRPr="003D14DD">
        <w:rPr>
          <w:color w:val="0D0D0D"/>
          <w:sz w:val="20"/>
          <w:szCs w:val="20"/>
        </w:rPr>
        <w:t xml:space="preserve">Личностно-творческий компонент </w:t>
      </w:r>
      <w:r w:rsidRPr="003D14DD">
        <w:rPr>
          <w:sz w:val="20"/>
          <w:szCs w:val="20"/>
        </w:rPr>
        <w:t>профессиональной культуры педагогического менеджмента, его роль и значение в управлении образовательной организацией профессионального образования (обучения).</w:t>
      </w:r>
    </w:p>
    <w:p w:rsidR="00802729" w:rsidRPr="003D14DD" w:rsidRDefault="00802729" w:rsidP="00802729">
      <w:pPr>
        <w:numPr>
          <w:ilvl w:val="0"/>
          <w:numId w:val="30"/>
        </w:numPr>
        <w:tabs>
          <w:tab w:val="clear" w:pos="1429"/>
          <w:tab w:val="left" w:pos="900"/>
          <w:tab w:val="left" w:pos="1134"/>
        </w:tabs>
        <w:ind w:left="0" w:firstLine="709"/>
        <w:jc w:val="both"/>
        <w:rPr>
          <w:sz w:val="20"/>
          <w:szCs w:val="20"/>
        </w:rPr>
      </w:pPr>
      <w:r w:rsidRPr="003D14DD">
        <w:rPr>
          <w:sz w:val="20"/>
          <w:szCs w:val="20"/>
        </w:rPr>
        <w:t>Совершенствование целеполагания и планирования в интересах повышения эффективности педагогического менеджмента.</w:t>
      </w:r>
    </w:p>
    <w:p w:rsidR="00802729" w:rsidRPr="003D14DD" w:rsidRDefault="00802729" w:rsidP="00802729">
      <w:pPr>
        <w:numPr>
          <w:ilvl w:val="0"/>
          <w:numId w:val="30"/>
        </w:numPr>
        <w:tabs>
          <w:tab w:val="clear" w:pos="1429"/>
          <w:tab w:val="left" w:pos="900"/>
          <w:tab w:val="left" w:pos="1134"/>
        </w:tabs>
        <w:ind w:left="0" w:firstLine="709"/>
        <w:jc w:val="both"/>
        <w:rPr>
          <w:sz w:val="20"/>
          <w:szCs w:val="20"/>
        </w:rPr>
      </w:pPr>
      <w:r w:rsidRPr="003D14DD">
        <w:rPr>
          <w:sz w:val="20"/>
          <w:szCs w:val="20"/>
        </w:rPr>
        <w:t>Выбор оптимальных способов и средств достижения целей и решения задач в комплексе мер повышения эффективности педагогического менеджмента.</w:t>
      </w:r>
    </w:p>
    <w:p w:rsidR="00802729" w:rsidRPr="003D14DD" w:rsidRDefault="00802729" w:rsidP="00802729">
      <w:pPr>
        <w:numPr>
          <w:ilvl w:val="0"/>
          <w:numId w:val="30"/>
        </w:numPr>
        <w:tabs>
          <w:tab w:val="clear" w:pos="1429"/>
          <w:tab w:val="left" w:pos="900"/>
          <w:tab w:val="left" w:pos="1134"/>
        </w:tabs>
        <w:ind w:left="0" w:firstLine="709"/>
        <w:jc w:val="both"/>
        <w:rPr>
          <w:sz w:val="20"/>
          <w:szCs w:val="20"/>
        </w:rPr>
      </w:pPr>
      <w:r w:rsidRPr="003D14DD">
        <w:rPr>
          <w:sz w:val="20"/>
          <w:szCs w:val="20"/>
        </w:rPr>
        <w:t>Формы, методы и средства изучения передового опыта педагогического менеджмента.</w:t>
      </w:r>
    </w:p>
    <w:p w:rsidR="00802729" w:rsidRPr="003D14DD" w:rsidRDefault="00802729" w:rsidP="00802729">
      <w:pPr>
        <w:numPr>
          <w:ilvl w:val="0"/>
          <w:numId w:val="30"/>
        </w:numPr>
        <w:tabs>
          <w:tab w:val="clear" w:pos="1429"/>
          <w:tab w:val="left" w:pos="900"/>
          <w:tab w:val="left" w:pos="1134"/>
        </w:tabs>
        <w:ind w:left="0" w:firstLine="709"/>
        <w:jc w:val="both"/>
        <w:rPr>
          <w:sz w:val="20"/>
          <w:szCs w:val="20"/>
        </w:rPr>
      </w:pPr>
      <w:r w:rsidRPr="003D14DD">
        <w:rPr>
          <w:sz w:val="20"/>
          <w:szCs w:val="20"/>
        </w:rPr>
        <w:t>Этические аспекты педагогического менеджмента.</w:t>
      </w:r>
    </w:p>
    <w:p w:rsidR="00802729" w:rsidRPr="003D14DD" w:rsidRDefault="00802729" w:rsidP="00802729">
      <w:pPr>
        <w:tabs>
          <w:tab w:val="left" w:pos="900"/>
        </w:tabs>
        <w:suppressAutoHyphens/>
        <w:ind w:firstLine="709"/>
        <w:jc w:val="both"/>
        <w:rPr>
          <w:b/>
          <w:sz w:val="20"/>
          <w:szCs w:val="20"/>
        </w:rPr>
      </w:pPr>
    </w:p>
    <w:p w:rsidR="00802729" w:rsidRPr="003D14DD" w:rsidRDefault="00802729" w:rsidP="00802729">
      <w:pPr>
        <w:tabs>
          <w:tab w:val="left" w:pos="900"/>
        </w:tabs>
        <w:ind w:firstLine="709"/>
        <w:jc w:val="both"/>
        <w:rPr>
          <w:b/>
          <w:sz w:val="20"/>
          <w:szCs w:val="20"/>
        </w:rPr>
      </w:pPr>
      <w:r w:rsidRPr="003D14DD">
        <w:rPr>
          <w:b/>
          <w:sz w:val="20"/>
          <w:szCs w:val="20"/>
        </w:rPr>
        <w:t xml:space="preserve">Раздел 4 «Командная работа в образовательной организации </w:t>
      </w:r>
      <w:r w:rsidRPr="003D14DD">
        <w:rPr>
          <w:b/>
          <w:bCs/>
          <w:sz w:val="20"/>
          <w:szCs w:val="20"/>
        </w:rPr>
        <w:t>профессионального образования</w:t>
      </w:r>
      <w:r w:rsidRPr="003D14DD">
        <w:rPr>
          <w:b/>
          <w:sz w:val="20"/>
          <w:szCs w:val="20"/>
        </w:rPr>
        <w:t xml:space="preserve"> для достижения целей управления</w:t>
      </w:r>
      <w:r w:rsidRPr="003D14DD">
        <w:rPr>
          <w:b/>
          <w:bCs/>
          <w:sz w:val="20"/>
          <w:szCs w:val="20"/>
        </w:rPr>
        <w:t>»</w:t>
      </w:r>
    </w:p>
    <w:p w:rsidR="00802729" w:rsidRPr="003D14DD" w:rsidRDefault="00802729" w:rsidP="00802729">
      <w:pPr>
        <w:numPr>
          <w:ilvl w:val="0"/>
          <w:numId w:val="31"/>
        </w:numPr>
        <w:tabs>
          <w:tab w:val="left" w:pos="900"/>
          <w:tab w:val="left" w:pos="1429"/>
        </w:tabs>
        <w:ind w:left="0" w:firstLine="709"/>
        <w:jc w:val="both"/>
        <w:rPr>
          <w:sz w:val="20"/>
          <w:szCs w:val="20"/>
        </w:rPr>
      </w:pPr>
      <w:r w:rsidRPr="003D14DD">
        <w:rPr>
          <w:sz w:val="20"/>
          <w:szCs w:val="20"/>
        </w:rPr>
        <w:t xml:space="preserve">Миссия образовательной организации </w:t>
      </w:r>
      <w:r w:rsidRPr="003D14DD">
        <w:rPr>
          <w:bCs/>
          <w:sz w:val="20"/>
          <w:szCs w:val="20"/>
        </w:rPr>
        <w:t>профессионального образования</w:t>
      </w:r>
      <w:r w:rsidRPr="003D14DD">
        <w:rPr>
          <w:sz w:val="20"/>
          <w:szCs w:val="20"/>
        </w:rPr>
        <w:t xml:space="preserve"> (обучения) в российском социуме.</w:t>
      </w:r>
    </w:p>
    <w:p w:rsidR="00802729" w:rsidRPr="003D14DD" w:rsidRDefault="00802729" w:rsidP="00802729">
      <w:pPr>
        <w:numPr>
          <w:ilvl w:val="0"/>
          <w:numId w:val="31"/>
        </w:numPr>
        <w:tabs>
          <w:tab w:val="left" w:pos="900"/>
          <w:tab w:val="left" w:pos="1429"/>
        </w:tabs>
        <w:ind w:left="0" w:firstLine="709"/>
        <w:jc w:val="both"/>
        <w:rPr>
          <w:sz w:val="20"/>
          <w:szCs w:val="20"/>
        </w:rPr>
      </w:pPr>
      <w:r w:rsidRPr="003D14DD">
        <w:rPr>
          <w:sz w:val="20"/>
          <w:szCs w:val="20"/>
        </w:rPr>
        <w:t>Создание конкурентной стратегии образовательной организации, ориентированной на достижение социально-значимых результатов.</w:t>
      </w:r>
    </w:p>
    <w:p w:rsidR="00802729" w:rsidRPr="003D14DD" w:rsidRDefault="00802729" w:rsidP="00802729">
      <w:pPr>
        <w:numPr>
          <w:ilvl w:val="0"/>
          <w:numId w:val="31"/>
        </w:numPr>
        <w:tabs>
          <w:tab w:val="left" w:pos="900"/>
          <w:tab w:val="left" w:pos="1429"/>
        </w:tabs>
        <w:ind w:left="0" w:firstLine="709"/>
        <w:jc w:val="both"/>
        <w:rPr>
          <w:sz w:val="20"/>
          <w:szCs w:val="20"/>
        </w:rPr>
      </w:pPr>
      <w:r w:rsidRPr="003D14DD">
        <w:rPr>
          <w:sz w:val="20"/>
          <w:szCs w:val="20"/>
        </w:rPr>
        <w:t>Стратегия и тактика образовательной организации: анализ общего и особенного.</w:t>
      </w:r>
    </w:p>
    <w:p w:rsidR="00802729" w:rsidRPr="003D14DD" w:rsidRDefault="00802729" w:rsidP="00802729">
      <w:pPr>
        <w:numPr>
          <w:ilvl w:val="0"/>
          <w:numId w:val="31"/>
        </w:numPr>
        <w:tabs>
          <w:tab w:val="left" w:pos="900"/>
          <w:tab w:val="left" w:pos="1429"/>
        </w:tabs>
        <w:suppressAutoHyphens/>
        <w:ind w:left="0" w:firstLine="709"/>
        <w:jc w:val="both"/>
        <w:rPr>
          <w:sz w:val="20"/>
          <w:szCs w:val="20"/>
        </w:rPr>
      </w:pPr>
      <w:r w:rsidRPr="003D14DD">
        <w:rPr>
          <w:sz w:val="20"/>
          <w:szCs w:val="20"/>
        </w:rPr>
        <w:t>Стратегический план развития образовательной организации</w:t>
      </w:r>
      <w:r w:rsidRPr="003D14DD">
        <w:rPr>
          <w:bCs/>
          <w:sz w:val="20"/>
          <w:szCs w:val="20"/>
        </w:rPr>
        <w:t xml:space="preserve"> профессионального образования</w:t>
      </w:r>
      <w:r w:rsidRPr="003D14DD">
        <w:rPr>
          <w:sz w:val="20"/>
          <w:szCs w:val="20"/>
        </w:rPr>
        <w:t xml:space="preserve"> (обучения): цель, задачи, содержание, сущность.</w:t>
      </w:r>
    </w:p>
    <w:p w:rsidR="00802729" w:rsidRPr="003D14DD" w:rsidRDefault="00802729" w:rsidP="00802729">
      <w:pPr>
        <w:numPr>
          <w:ilvl w:val="0"/>
          <w:numId w:val="31"/>
        </w:numPr>
        <w:tabs>
          <w:tab w:val="left" w:pos="900"/>
          <w:tab w:val="left" w:pos="1429"/>
        </w:tabs>
        <w:suppressAutoHyphens/>
        <w:ind w:left="0" w:firstLine="709"/>
        <w:jc w:val="both"/>
        <w:rPr>
          <w:sz w:val="20"/>
          <w:szCs w:val="20"/>
        </w:rPr>
      </w:pPr>
      <w:r w:rsidRPr="003D14DD">
        <w:rPr>
          <w:sz w:val="20"/>
          <w:szCs w:val="20"/>
        </w:rPr>
        <w:t>Алгоритм разработки стратегического плана развития образовательной организации.</w:t>
      </w:r>
    </w:p>
    <w:p w:rsidR="00802729" w:rsidRPr="003D14DD" w:rsidRDefault="00802729" w:rsidP="00802729">
      <w:pPr>
        <w:numPr>
          <w:ilvl w:val="0"/>
          <w:numId w:val="31"/>
        </w:numPr>
        <w:tabs>
          <w:tab w:val="left" w:pos="900"/>
          <w:tab w:val="left" w:pos="1429"/>
        </w:tabs>
        <w:suppressAutoHyphens/>
        <w:ind w:left="0" w:firstLine="709"/>
        <w:jc w:val="both"/>
        <w:rPr>
          <w:sz w:val="20"/>
          <w:szCs w:val="20"/>
        </w:rPr>
      </w:pPr>
      <w:r w:rsidRPr="003D14DD">
        <w:rPr>
          <w:sz w:val="20"/>
          <w:szCs w:val="20"/>
        </w:rPr>
        <w:t>Организация разработки стратегического плана развития образовательной организации и его выполнения – элемент педагогического менеджмента.</w:t>
      </w:r>
    </w:p>
    <w:p w:rsidR="00802729" w:rsidRPr="003D14DD" w:rsidRDefault="00802729" w:rsidP="00802729">
      <w:pPr>
        <w:numPr>
          <w:ilvl w:val="0"/>
          <w:numId w:val="31"/>
        </w:numPr>
        <w:tabs>
          <w:tab w:val="left" w:pos="900"/>
          <w:tab w:val="left" w:pos="1429"/>
        </w:tabs>
        <w:suppressAutoHyphens/>
        <w:ind w:left="0" w:firstLine="709"/>
        <w:jc w:val="both"/>
        <w:rPr>
          <w:sz w:val="20"/>
          <w:szCs w:val="20"/>
        </w:rPr>
      </w:pPr>
      <w:r w:rsidRPr="003D14DD">
        <w:rPr>
          <w:sz w:val="20"/>
          <w:szCs w:val="20"/>
        </w:rPr>
        <w:t xml:space="preserve"> Способы согласования действий руководителей разных уровней для достижения целей стратегии образовательной организации.</w:t>
      </w:r>
    </w:p>
    <w:p w:rsidR="00802729" w:rsidRPr="003D14DD" w:rsidRDefault="00802729" w:rsidP="00802729">
      <w:pPr>
        <w:numPr>
          <w:ilvl w:val="0"/>
          <w:numId w:val="31"/>
        </w:numPr>
        <w:tabs>
          <w:tab w:val="left" w:pos="900"/>
          <w:tab w:val="left" w:pos="1429"/>
        </w:tabs>
        <w:ind w:left="0" w:firstLine="709"/>
        <w:jc w:val="both"/>
        <w:rPr>
          <w:sz w:val="20"/>
          <w:szCs w:val="20"/>
        </w:rPr>
      </w:pPr>
      <w:r w:rsidRPr="003D14DD">
        <w:rPr>
          <w:sz w:val="20"/>
          <w:szCs w:val="20"/>
        </w:rPr>
        <w:t>Необходимость обновления форм и методов управленческой деятельности для достижения целей стратегии образовательной организации.</w:t>
      </w:r>
    </w:p>
    <w:p w:rsidR="00802729" w:rsidRPr="003D14DD" w:rsidRDefault="00802729" w:rsidP="00802729">
      <w:pPr>
        <w:numPr>
          <w:ilvl w:val="0"/>
          <w:numId w:val="31"/>
        </w:numPr>
        <w:tabs>
          <w:tab w:val="left" w:pos="900"/>
          <w:tab w:val="left" w:pos="1429"/>
        </w:tabs>
        <w:ind w:left="0" w:firstLine="709"/>
        <w:jc w:val="both"/>
        <w:rPr>
          <w:sz w:val="20"/>
          <w:szCs w:val="20"/>
        </w:rPr>
      </w:pPr>
      <w:r w:rsidRPr="003D14DD">
        <w:rPr>
          <w:sz w:val="20"/>
          <w:szCs w:val="20"/>
        </w:rPr>
        <w:t>Командная работа в педагогическом менеджменте: сущность и содержание.</w:t>
      </w:r>
    </w:p>
    <w:p w:rsidR="00802729" w:rsidRPr="003D14DD" w:rsidRDefault="00802729" w:rsidP="00802729">
      <w:pPr>
        <w:numPr>
          <w:ilvl w:val="0"/>
          <w:numId w:val="31"/>
        </w:numPr>
        <w:tabs>
          <w:tab w:val="clear" w:pos="1429"/>
          <w:tab w:val="left" w:pos="900"/>
          <w:tab w:val="left" w:pos="993"/>
        </w:tabs>
        <w:ind w:left="0" w:firstLine="709"/>
        <w:jc w:val="both"/>
        <w:rPr>
          <w:sz w:val="20"/>
          <w:szCs w:val="20"/>
        </w:rPr>
      </w:pPr>
      <w:r w:rsidRPr="003D14DD">
        <w:rPr>
          <w:sz w:val="20"/>
          <w:szCs w:val="20"/>
        </w:rPr>
        <w:t>Роль и значение целеустремлённости сотрудников в командной работе.</w:t>
      </w:r>
    </w:p>
    <w:p w:rsidR="00802729" w:rsidRPr="003D14DD" w:rsidRDefault="00802729" w:rsidP="00802729">
      <w:pPr>
        <w:numPr>
          <w:ilvl w:val="0"/>
          <w:numId w:val="31"/>
        </w:numPr>
        <w:tabs>
          <w:tab w:val="clear" w:pos="1429"/>
          <w:tab w:val="left" w:pos="900"/>
          <w:tab w:val="left" w:pos="993"/>
        </w:tabs>
        <w:ind w:left="0" w:firstLine="709"/>
        <w:jc w:val="both"/>
        <w:rPr>
          <w:sz w:val="20"/>
          <w:szCs w:val="20"/>
        </w:rPr>
      </w:pPr>
      <w:r w:rsidRPr="003D14DD">
        <w:rPr>
          <w:sz w:val="20"/>
          <w:szCs w:val="20"/>
        </w:rPr>
        <w:t>Сплоченность коллектива сотрудников в командной работе.</w:t>
      </w:r>
    </w:p>
    <w:p w:rsidR="00802729" w:rsidRPr="003D14DD" w:rsidRDefault="00802729" w:rsidP="00802729">
      <w:pPr>
        <w:numPr>
          <w:ilvl w:val="0"/>
          <w:numId w:val="31"/>
        </w:numPr>
        <w:tabs>
          <w:tab w:val="clear" w:pos="1429"/>
          <w:tab w:val="left" w:pos="900"/>
          <w:tab w:val="left" w:pos="993"/>
        </w:tabs>
        <w:ind w:left="0" w:firstLine="709"/>
        <w:jc w:val="both"/>
        <w:rPr>
          <w:sz w:val="20"/>
          <w:szCs w:val="20"/>
        </w:rPr>
      </w:pPr>
      <w:r w:rsidRPr="003D14DD">
        <w:rPr>
          <w:sz w:val="20"/>
          <w:szCs w:val="20"/>
        </w:rPr>
        <w:t>Командный дух сотрудников и его влияние на организацию педагогического менеджмента.</w:t>
      </w:r>
    </w:p>
    <w:p w:rsidR="00802729" w:rsidRPr="003D14DD" w:rsidRDefault="00802729" w:rsidP="00802729">
      <w:pPr>
        <w:numPr>
          <w:ilvl w:val="0"/>
          <w:numId w:val="31"/>
        </w:numPr>
        <w:tabs>
          <w:tab w:val="clear" w:pos="1429"/>
          <w:tab w:val="left" w:pos="900"/>
          <w:tab w:val="left" w:pos="993"/>
        </w:tabs>
        <w:ind w:left="0" w:firstLine="709"/>
        <w:jc w:val="both"/>
        <w:rPr>
          <w:sz w:val="20"/>
          <w:szCs w:val="20"/>
        </w:rPr>
      </w:pPr>
      <w:r w:rsidRPr="003D14DD">
        <w:rPr>
          <w:sz w:val="20"/>
          <w:szCs w:val="20"/>
        </w:rPr>
        <w:t>Укрепление доверия между сотрудниками как фактор повышения эффективности педагогического менеджмента.</w:t>
      </w:r>
    </w:p>
    <w:p w:rsidR="00802729" w:rsidRPr="003D14DD" w:rsidRDefault="00802729" w:rsidP="00802729">
      <w:pPr>
        <w:numPr>
          <w:ilvl w:val="0"/>
          <w:numId w:val="31"/>
        </w:numPr>
        <w:tabs>
          <w:tab w:val="clear" w:pos="1429"/>
          <w:tab w:val="left" w:pos="900"/>
          <w:tab w:val="left" w:pos="993"/>
        </w:tabs>
        <w:ind w:left="0" w:firstLine="709"/>
        <w:jc w:val="both"/>
        <w:rPr>
          <w:sz w:val="20"/>
          <w:szCs w:val="20"/>
        </w:rPr>
      </w:pPr>
      <w:r w:rsidRPr="003D14DD">
        <w:rPr>
          <w:sz w:val="20"/>
          <w:szCs w:val="20"/>
        </w:rPr>
        <w:t>Методы формирования «коллективного разума» в процессе руководства образовательной организацией профессионального образования.</w:t>
      </w:r>
    </w:p>
    <w:p w:rsidR="00802729" w:rsidRPr="003D14DD" w:rsidRDefault="00802729" w:rsidP="00802729">
      <w:pPr>
        <w:numPr>
          <w:ilvl w:val="0"/>
          <w:numId w:val="31"/>
        </w:numPr>
        <w:tabs>
          <w:tab w:val="clear" w:pos="1429"/>
          <w:tab w:val="left" w:pos="900"/>
          <w:tab w:val="left" w:pos="993"/>
        </w:tabs>
        <w:ind w:left="0" w:firstLine="709"/>
        <w:jc w:val="both"/>
        <w:rPr>
          <w:sz w:val="20"/>
          <w:szCs w:val="20"/>
        </w:rPr>
      </w:pPr>
      <w:r w:rsidRPr="003D14DD">
        <w:rPr>
          <w:sz w:val="20"/>
          <w:szCs w:val="20"/>
        </w:rPr>
        <w:t>Обновление и самообновление в команде менеджеров - фактор повышения эффективности педагогического руководства.</w:t>
      </w:r>
    </w:p>
    <w:p w:rsidR="00802729" w:rsidRPr="003D14DD" w:rsidRDefault="00802729" w:rsidP="00802729">
      <w:pPr>
        <w:tabs>
          <w:tab w:val="left" w:pos="900"/>
        </w:tabs>
        <w:ind w:firstLine="709"/>
        <w:jc w:val="both"/>
        <w:rPr>
          <w:sz w:val="20"/>
          <w:szCs w:val="20"/>
        </w:rPr>
      </w:pPr>
    </w:p>
    <w:p w:rsidR="00802729" w:rsidRPr="003D14DD" w:rsidRDefault="00802729" w:rsidP="00802729">
      <w:pPr>
        <w:tabs>
          <w:tab w:val="left" w:pos="900"/>
        </w:tabs>
        <w:ind w:firstLine="709"/>
        <w:jc w:val="both"/>
        <w:rPr>
          <w:sz w:val="20"/>
          <w:szCs w:val="20"/>
        </w:rPr>
      </w:pPr>
      <w:r w:rsidRPr="003D14DD">
        <w:rPr>
          <w:b/>
          <w:sz w:val="20"/>
          <w:szCs w:val="20"/>
        </w:rPr>
        <w:t>Раздел 5 «Повышение квалификации руководящих кадров образования в области педагогического менеджмента</w:t>
      </w:r>
      <w:r w:rsidRPr="003D14DD">
        <w:rPr>
          <w:b/>
          <w:bCs/>
          <w:sz w:val="20"/>
          <w:szCs w:val="20"/>
        </w:rPr>
        <w:t>»</w:t>
      </w:r>
    </w:p>
    <w:p w:rsidR="00802729" w:rsidRPr="003D14DD" w:rsidRDefault="00802729" w:rsidP="00802729">
      <w:pPr>
        <w:pStyle w:val="afff3"/>
        <w:numPr>
          <w:ilvl w:val="0"/>
          <w:numId w:val="32"/>
        </w:numPr>
        <w:tabs>
          <w:tab w:val="left" w:pos="993"/>
        </w:tabs>
        <w:spacing w:before="0" w:beforeAutospacing="0" w:after="0" w:afterAutospacing="0"/>
        <w:ind w:left="0" w:firstLine="709"/>
        <w:jc w:val="both"/>
        <w:rPr>
          <w:sz w:val="20"/>
          <w:szCs w:val="20"/>
        </w:rPr>
      </w:pPr>
      <w:r w:rsidRPr="003D14DD">
        <w:rPr>
          <w:sz w:val="20"/>
          <w:szCs w:val="20"/>
        </w:rPr>
        <w:t>Цель и особенности дополнительного профессионального образования в области педагогического менеджмента.</w:t>
      </w:r>
    </w:p>
    <w:p w:rsidR="00802729" w:rsidRPr="003D14DD" w:rsidRDefault="00802729" w:rsidP="00802729">
      <w:pPr>
        <w:pStyle w:val="afff3"/>
        <w:numPr>
          <w:ilvl w:val="0"/>
          <w:numId w:val="32"/>
        </w:numPr>
        <w:tabs>
          <w:tab w:val="left" w:pos="993"/>
        </w:tabs>
        <w:spacing w:before="0" w:beforeAutospacing="0" w:after="0" w:afterAutospacing="0"/>
        <w:ind w:left="0" w:firstLine="709"/>
        <w:jc w:val="both"/>
        <w:rPr>
          <w:sz w:val="20"/>
          <w:szCs w:val="20"/>
        </w:rPr>
      </w:pPr>
      <w:r w:rsidRPr="003D14DD">
        <w:rPr>
          <w:sz w:val="20"/>
          <w:szCs w:val="20"/>
        </w:rPr>
        <w:t>Содержание дополнительных профессиональных программ (программ повышения квалификации и программ профессиональной переподготовки), направленных на овладение слушателями теорией педагогического менеджмента.</w:t>
      </w:r>
    </w:p>
    <w:p w:rsidR="00802729" w:rsidRPr="003D14DD" w:rsidRDefault="00802729" w:rsidP="00802729">
      <w:pPr>
        <w:pStyle w:val="afff3"/>
        <w:numPr>
          <w:ilvl w:val="0"/>
          <w:numId w:val="32"/>
        </w:numPr>
        <w:tabs>
          <w:tab w:val="left" w:pos="993"/>
        </w:tabs>
        <w:spacing w:before="0" w:beforeAutospacing="0" w:after="0" w:afterAutospacing="0"/>
        <w:ind w:left="0" w:firstLine="709"/>
        <w:jc w:val="both"/>
        <w:rPr>
          <w:sz w:val="20"/>
          <w:szCs w:val="20"/>
        </w:rPr>
      </w:pPr>
      <w:r w:rsidRPr="003D14DD">
        <w:rPr>
          <w:sz w:val="20"/>
          <w:szCs w:val="20"/>
        </w:rPr>
        <w:t>Содержание дополнительных профессиональных программ, нацеленных на совершенствование практики педагогического менеджмента.</w:t>
      </w:r>
    </w:p>
    <w:p w:rsidR="00802729" w:rsidRPr="003D14DD" w:rsidRDefault="00802729" w:rsidP="00802729">
      <w:pPr>
        <w:pStyle w:val="afff3"/>
        <w:numPr>
          <w:ilvl w:val="0"/>
          <w:numId w:val="32"/>
        </w:numPr>
        <w:tabs>
          <w:tab w:val="left" w:pos="993"/>
        </w:tabs>
        <w:spacing w:before="0" w:beforeAutospacing="0" w:after="0" w:afterAutospacing="0"/>
        <w:ind w:left="0" w:firstLine="709"/>
        <w:jc w:val="both"/>
        <w:rPr>
          <w:sz w:val="20"/>
          <w:szCs w:val="20"/>
        </w:rPr>
      </w:pPr>
      <w:r w:rsidRPr="003D14DD">
        <w:rPr>
          <w:sz w:val="20"/>
          <w:szCs w:val="20"/>
        </w:rPr>
        <w:t>Требования профессиональных стандартов и квалификационных требований к специалистам в области управления.</w:t>
      </w:r>
    </w:p>
    <w:p w:rsidR="00802729" w:rsidRPr="003D14DD" w:rsidRDefault="00802729" w:rsidP="00802729">
      <w:pPr>
        <w:pStyle w:val="afff3"/>
        <w:numPr>
          <w:ilvl w:val="0"/>
          <w:numId w:val="32"/>
        </w:numPr>
        <w:tabs>
          <w:tab w:val="left" w:pos="993"/>
        </w:tabs>
        <w:spacing w:before="0" w:beforeAutospacing="0" w:after="0" w:afterAutospacing="0"/>
        <w:ind w:left="0" w:firstLine="709"/>
        <w:jc w:val="both"/>
        <w:rPr>
          <w:sz w:val="20"/>
          <w:szCs w:val="20"/>
        </w:rPr>
      </w:pPr>
      <w:r w:rsidRPr="003D14DD">
        <w:rPr>
          <w:sz w:val="20"/>
          <w:szCs w:val="20"/>
        </w:rPr>
        <w:lastRenderedPageBreak/>
        <w:t>Учет в дополнительных профессиональных программах основных положений профессиональных стандартов и квалификационных требований к специалистам в области управления.</w:t>
      </w:r>
    </w:p>
    <w:p w:rsidR="00802729" w:rsidRPr="003D14DD" w:rsidRDefault="00802729" w:rsidP="00802729">
      <w:pPr>
        <w:pStyle w:val="afff3"/>
        <w:numPr>
          <w:ilvl w:val="0"/>
          <w:numId w:val="32"/>
        </w:numPr>
        <w:tabs>
          <w:tab w:val="left" w:pos="993"/>
        </w:tabs>
        <w:spacing w:before="0" w:beforeAutospacing="0" w:after="0" w:afterAutospacing="0"/>
        <w:ind w:left="0" w:firstLine="709"/>
        <w:jc w:val="both"/>
        <w:rPr>
          <w:sz w:val="20"/>
          <w:szCs w:val="20"/>
        </w:rPr>
      </w:pPr>
      <w:r w:rsidRPr="003D14DD">
        <w:rPr>
          <w:sz w:val="20"/>
          <w:szCs w:val="20"/>
        </w:rPr>
        <w:t>Характеристика особенностей единовременного и непрерывного обучения по дополнительным профессиональным программам.</w:t>
      </w:r>
    </w:p>
    <w:p w:rsidR="00802729" w:rsidRPr="003D14DD" w:rsidRDefault="00802729" w:rsidP="00802729">
      <w:pPr>
        <w:pStyle w:val="afff3"/>
        <w:numPr>
          <w:ilvl w:val="0"/>
          <w:numId w:val="32"/>
        </w:numPr>
        <w:tabs>
          <w:tab w:val="left" w:pos="993"/>
        </w:tabs>
        <w:spacing w:before="0" w:beforeAutospacing="0" w:after="0" w:afterAutospacing="0"/>
        <w:ind w:left="0" w:firstLine="709"/>
        <w:jc w:val="both"/>
        <w:rPr>
          <w:sz w:val="20"/>
          <w:szCs w:val="20"/>
        </w:rPr>
      </w:pPr>
      <w:r w:rsidRPr="003D14DD">
        <w:rPr>
          <w:sz w:val="20"/>
          <w:szCs w:val="20"/>
        </w:rPr>
        <w:t>Специфика поэтапного (дискретного) обучения по дополнительным профессиональным программам.</w:t>
      </w:r>
    </w:p>
    <w:p w:rsidR="00802729" w:rsidRPr="003D14DD" w:rsidRDefault="00802729" w:rsidP="00802729">
      <w:pPr>
        <w:pStyle w:val="afff3"/>
        <w:numPr>
          <w:ilvl w:val="0"/>
          <w:numId w:val="32"/>
        </w:numPr>
        <w:tabs>
          <w:tab w:val="left" w:pos="993"/>
        </w:tabs>
        <w:spacing w:before="0" w:beforeAutospacing="0" w:after="0" w:afterAutospacing="0"/>
        <w:ind w:left="0" w:firstLine="709"/>
        <w:jc w:val="both"/>
        <w:rPr>
          <w:sz w:val="20"/>
          <w:szCs w:val="20"/>
        </w:rPr>
      </w:pPr>
      <w:r w:rsidRPr="003D14DD">
        <w:rPr>
          <w:sz w:val="20"/>
          <w:szCs w:val="20"/>
        </w:rPr>
        <w:t>Формы и методы освоения слушателями дополнительного профессионального образования отдельных учебных предметов, курсов, дисциплин (модулей) дополнительных профессиональных программ.</w:t>
      </w:r>
    </w:p>
    <w:p w:rsidR="00802729" w:rsidRPr="003D14DD" w:rsidRDefault="00802729" w:rsidP="00802729">
      <w:pPr>
        <w:pStyle w:val="afff3"/>
        <w:numPr>
          <w:ilvl w:val="0"/>
          <w:numId w:val="32"/>
        </w:numPr>
        <w:tabs>
          <w:tab w:val="left" w:pos="993"/>
        </w:tabs>
        <w:spacing w:before="0" w:beforeAutospacing="0" w:after="0" w:afterAutospacing="0"/>
        <w:ind w:left="0" w:firstLine="709"/>
        <w:jc w:val="both"/>
        <w:rPr>
          <w:sz w:val="20"/>
          <w:szCs w:val="20"/>
        </w:rPr>
      </w:pPr>
      <w:r w:rsidRPr="003D14DD">
        <w:rPr>
          <w:sz w:val="20"/>
          <w:szCs w:val="20"/>
        </w:rPr>
        <w:t>Организация прохождения практики слушателями дополнительного профессионального образования.</w:t>
      </w:r>
    </w:p>
    <w:p w:rsidR="00802729" w:rsidRPr="003D14DD" w:rsidRDefault="00802729" w:rsidP="00802729">
      <w:pPr>
        <w:pStyle w:val="afff3"/>
        <w:numPr>
          <w:ilvl w:val="0"/>
          <w:numId w:val="32"/>
        </w:numPr>
        <w:tabs>
          <w:tab w:val="left" w:pos="993"/>
        </w:tabs>
        <w:spacing w:before="0" w:beforeAutospacing="0" w:after="0" w:afterAutospacing="0"/>
        <w:ind w:left="0" w:firstLine="709"/>
        <w:jc w:val="both"/>
        <w:rPr>
          <w:sz w:val="20"/>
          <w:szCs w:val="20"/>
        </w:rPr>
      </w:pPr>
      <w:r w:rsidRPr="003D14DD">
        <w:rPr>
          <w:sz w:val="20"/>
          <w:szCs w:val="20"/>
        </w:rPr>
        <w:t>Особенности применения сетевых форм при обучении по дополнительным профессиональным программам.</w:t>
      </w:r>
    </w:p>
    <w:p w:rsidR="00802729" w:rsidRPr="003D14DD" w:rsidRDefault="00802729" w:rsidP="00802729">
      <w:pPr>
        <w:pStyle w:val="afff3"/>
        <w:numPr>
          <w:ilvl w:val="0"/>
          <w:numId w:val="32"/>
        </w:numPr>
        <w:tabs>
          <w:tab w:val="left" w:pos="993"/>
        </w:tabs>
        <w:spacing w:before="0" w:beforeAutospacing="0" w:after="0" w:afterAutospacing="0"/>
        <w:ind w:left="0" w:firstLine="709"/>
        <w:jc w:val="both"/>
        <w:rPr>
          <w:sz w:val="20"/>
          <w:szCs w:val="20"/>
        </w:rPr>
      </w:pPr>
      <w:r w:rsidRPr="003D14DD">
        <w:rPr>
          <w:sz w:val="20"/>
          <w:szCs w:val="20"/>
        </w:rPr>
        <w:t>Организация итоговой аттестации обучающихся дополнительного профессионального образования.</w:t>
      </w:r>
    </w:p>
    <w:p w:rsidR="00802729" w:rsidRPr="003D14DD" w:rsidRDefault="00802729" w:rsidP="00802729">
      <w:pPr>
        <w:pStyle w:val="afff3"/>
        <w:numPr>
          <w:ilvl w:val="0"/>
          <w:numId w:val="32"/>
        </w:numPr>
        <w:tabs>
          <w:tab w:val="left" w:pos="993"/>
        </w:tabs>
        <w:spacing w:before="0" w:beforeAutospacing="0" w:after="0" w:afterAutospacing="0"/>
        <w:ind w:left="0" w:firstLine="709"/>
        <w:jc w:val="both"/>
        <w:rPr>
          <w:sz w:val="20"/>
          <w:szCs w:val="20"/>
        </w:rPr>
      </w:pPr>
      <w:r w:rsidRPr="003D14DD">
        <w:rPr>
          <w:sz w:val="20"/>
          <w:szCs w:val="20"/>
        </w:rPr>
        <w:t>Формы получения дополнительного профессионального образования: их преимущества и недостатки.</w:t>
      </w:r>
    </w:p>
    <w:p w:rsidR="00802729" w:rsidRPr="003D14DD" w:rsidRDefault="00802729" w:rsidP="00802729">
      <w:pPr>
        <w:pStyle w:val="afff3"/>
        <w:numPr>
          <w:ilvl w:val="0"/>
          <w:numId w:val="32"/>
        </w:numPr>
        <w:tabs>
          <w:tab w:val="left" w:pos="993"/>
        </w:tabs>
        <w:spacing w:before="0" w:beforeAutospacing="0" w:after="0" w:afterAutospacing="0"/>
        <w:ind w:left="0" w:firstLine="709"/>
        <w:jc w:val="both"/>
        <w:rPr>
          <w:sz w:val="20"/>
          <w:szCs w:val="20"/>
        </w:rPr>
      </w:pPr>
      <w:r w:rsidRPr="003D14DD">
        <w:rPr>
          <w:sz w:val="20"/>
          <w:szCs w:val="20"/>
        </w:rPr>
        <w:t>Формы обучения в организациях, осуществляющих образовательную деятельность, и их характеристика.</w:t>
      </w:r>
    </w:p>
    <w:p w:rsidR="00802729" w:rsidRPr="003D14DD" w:rsidRDefault="00802729" w:rsidP="00802729">
      <w:pPr>
        <w:pStyle w:val="afff3"/>
        <w:numPr>
          <w:ilvl w:val="0"/>
          <w:numId w:val="32"/>
        </w:numPr>
        <w:tabs>
          <w:tab w:val="left" w:pos="993"/>
        </w:tabs>
        <w:spacing w:before="0" w:beforeAutospacing="0" w:after="0" w:afterAutospacing="0"/>
        <w:ind w:left="0" w:firstLine="709"/>
        <w:jc w:val="both"/>
        <w:rPr>
          <w:sz w:val="20"/>
          <w:szCs w:val="20"/>
        </w:rPr>
      </w:pPr>
      <w:r w:rsidRPr="003D14DD">
        <w:rPr>
          <w:sz w:val="20"/>
          <w:szCs w:val="20"/>
        </w:rPr>
        <w:t>Коллективные (групповые), индивидуальные и смешанные формы реализации дополнительных профессиональных программ.</w:t>
      </w:r>
    </w:p>
    <w:p w:rsidR="00802729" w:rsidRPr="003D14DD" w:rsidRDefault="00802729" w:rsidP="00802729">
      <w:pPr>
        <w:pStyle w:val="afff3"/>
        <w:numPr>
          <w:ilvl w:val="0"/>
          <w:numId w:val="32"/>
        </w:numPr>
        <w:tabs>
          <w:tab w:val="left" w:pos="993"/>
        </w:tabs>
        <w:spacing w:before="0" w:beforeAutospacing="0" w:after="0" w:afterAutospacing="0"/>
        <w:ind w:left="0" w:firstLine="709"/>
        <w:jc w:val="both"/>
        <w:rPr>
          <w:sz w:val="20"/>
          <w:szCs w:val="20"/>
        </w:rPr>
      </w:pPr>
      <w:r w:rsidRPr="003D14DD">
        <w:rPr>
          <w:sz w:val="20"/>
          <w:szCs w:val="20"/>
        </w:rPr>
        <w:t>Особенности</w:t>
      </w:r>
      <w:r w:rsidRPr="003D14DD">
        <w:rPr>
          <w:bCs/>
          <w:sz w:val="20"/>
          <w:szCs w:val="20"/>
        </w:rPr>
        <w:t xml:space="preserve"> реализация </w:t>
      </w:r>
      <w:r w:rsidRPr="003D14DD">
        <w:rPr>
          <w:sz w:val="20"/>
          <w:szCs w:val="20"/>
        </w:rPr>
        <w:t>дополнительных профессиональных программ</w:t>
      </w:r>
      <w:r w:rsidRPr="003D14DD">
        <w:rPr>
          <w:bCs/>
          <w:sz w:val="20"/>
          <w:szCs w:val="20"/>
        </w:rPr>
        <w:t xml:space="preserve"> с применением электронного обучения и дистанционных образовательных технологий.</w:t>
      </w:r>
    </w:p>
    <w:p w:rsidR="00802729" w:rsidRPr="003D14DD" w:rsidRDefault="00802729" w:rsidP="00802729">
      <w:pPr>
        <w:tabs>
          <w:tab w:val="left" w:pos="900"/>
          <w:tab w:val="left" w:pos="993"/>
        </w:tabs>
        <w:ind w:firstLine="709"/>
        <w:jc w:val="both"/>
        <w:rPr>
          <w:b/>
          <w:sz w:val="20"/>
          <w:szCs w:val="20"/>
        </w:rPr>
      </w:pPr>
    </w:p>
    <w:p w:rsidR="00802729" w:rsidRPr="003D14DD" w:rsidRDefault="00802729" w:rsidP="00802729">
      <w:pPr>
        <w:tabs>
          <w:tab w:val="left" w:pos="900"/>
          <w:tab w:val="left" w:pos="993"/>
        </w:tabs>
        <w:ind w:firstLine="709"/>
        <w:jc w:val="both"/>
        <w:rPr>
          <w:b/>
          <w:sz w:val="20"/>
          <w:szCs w:val="20"/>
        </w:rPr>
      </w:pPr>
      <w:r w:rsidRPr="003D14DD">
        <w:rPr>
          <w:b/>
          <w:sz w:val="20"/>
          <w:szCs w:val="20"/>
        </w:rPr>
        <w:t xml:space="preserve">Раздел 6 «Стимулирование эффективного педагогического </w:t>
      </w:r>
      <w:proofErr w:type="spellStart"/>
      <w:r w:rsidRPr="003D14DD">
        <w:rPr>
          <w:b/>
          <w:sz w:val="20"/>
          <w:szCs w:val="20"/>
        </w:rPr>
        <w:t>самоменеджмента</w:t>
      </w:r>
      <w:proofErr w:type="spellEnd"/>
      <w:r w:rsidRPr="003D14DD">
        <w:rPr>
          <w:b/>
          <w:bCs/>
          <w:sz w:val="20"/>
          <w:szCs w:val="20"/>
        </w:rPr>
        <w:t>»</w:t>
      </w:r>
    </w:p>
    <w:p w:rsidR="00802729" w:rsidRPr="003D14DD" w:rsidRDefault="00802729" w:rsidP="00802729">
      <w:pPr>
        <w:numPr>
          <w:ilvl w:val="0"/>
          <w:numId w:val="33"/>
        </w:numPr>
        <w:tabs>
          <w:tab w:val="left" w:pos="993"/>
        </w:tabs>
        <w:ind w:left="0" w:firstLine="709"/>
        <w:jc w:val="both"/>
        <w:rPr>
          <w:bCs/>
          <w:sz w:val="20"/>
          <w:szCs w:val="20"/>
        </w:rPr>
      </w:pPr>
      <w:r w:rsidRPr="003D14DD">
        <w:rPr>
          <w:bCs/>
          <w:sz w:val="20"/>
          <w:szCs w:val="20"/>
        </w:rPr>
        <w:t xml:space="preserve">Методы самодиагностики </w:t>
      </w:r>
      <w:r w:rsidRPr="003D14DD">
        <w:rPr>
          <w:sz w:val="20"/>
          <w:szCs w:val="20"/>
        </w:rPr>
        <w:t>профессионально-личностных качеств педагогическими работниками образовательных организаций профессионального образования (обучения).</w:t>
      </w:r>
    </w:p>
    <w:p w:rsidR="00802729" w:rsidRPr="003D14DD" w:rsidRDefault="00802729" w:rsidP="00802729">
      <w:pPr>
        <w:numPr>
          <w:ilvl w:val="0"/>
          <w:numId w:val="33"/>
        </w:numPr>
        <w:tabs>
          <w:tab w:val="left" w:pos="993"/>
        </w:tabs>
        <w:ind w:left="0" w:firstLine="709"/>
        <w:jc w:val="both"/>
        <w:rPr>
          <w:bCs/>
          <w:sz w:val="20"/>
          <w:szCs w:val="20"/>
        </w:rPr>
      </w:pPr>
      <w:r w:rsidRPr="003D14DD">
        <w:rPr>
          <w:sz w:val="20"/>
          <w:szCs w:val="20"/>
        </w:rPr>
        <w:t>Способы критической самооценки педагогическими работниками своих профессионально-личностных качеств.</w:t>
      </w:r>
    </w:p>
    <w:p w:rsidR="00802729" w:rsidRPr="003D14DD" w:rsidRDefault="00802729" w:rsidP="00802729">
      <w:pPr>
        <w:numPr>
          <w:ilvl w:val="0"/>
          <w:numId w:val="33"/>
        </w:numPr>
        <w:tabs>
          <w:tab w:val="left" w:pos="993"/>
        </w:tabs>
        <w:ind w:left="0" w:firstLine="709"/>
        <w:jc w:val="both"/>
        <w:rPr>
          <w:bCs/>
          <w:sz w:val="20"/>
          <w:szCs w:val="20"/>
        </w:rPr>
      </w:pPr>
      <w:r w:rsidRPr="003D14DD">
        <w:rPr>
          <w:sz w:val="20"/>
          <w:szCs w:val="20"/>
        </w:rPr>
        <w:t>Профессионализма руководителя образованием: сущность и содержание.</w:t>
      </w:r>
    </w:p>
    <w:p w:rsidR="00802729" w:rsidRPr="003D14DD" w:rsidRDefault="00802729" w:rsidP="00802729">
      <w:pPr>
        <w:numPr>
          <w:ilvl w:val="0"/>
          <w:numId w:val="33"/>
        </w:numPr>
        <w:tabs>
          <w:tab w:val="left" w:pos="993"/>
        </w:tabs>
        <w:ind w:left="0" w:firstLine="709"/>
        <w:jc w:val="both"/>
        <w:rPr>
          <w:bCs/>
          <w:sz w:val="20"/>
          <w:szCs w:val="20"/>
        </w:rPr>
      </w:pPr>
      <w:r w:rsidRPr="003D14DD">
        <w:rPr>
          <w:sz w:val="20"/>
          <w:szCs w:val="20"/>
        </w:rPr>
        <w:t xml:space="preserve">Педагогический </w:t>
      </w:r>
      <w:proofErr w:type="spellStart"/>
      <w:r w:rsidRPr="003D14DD">
        <w:rPr>
          <w:sz w:val="20"/>
          <w:szCs w:val="20"/>
        </w:rPr>
        <w:t>самоменеджмент</w:t>
      </w:r>
      <w:proofErr w:type="spellEnd"/>
      <w:r w:rsidRPr="003D14DD">
        <w:rPr>
          <w:sz w:val="20"/>
          <w:szCs w:val="20"/>
        </w:rPr>
        <w:t>: анализ содержания понятия.</w:t>
      </w:r>
    </w:p>
    <w:p w:rsidR="00802729" w:rsidRPr="003D14DD" w:rsidRDefault="00802729" w:rsidP="00802729">
      <w:pPr>
        <w:numPr>
          <w:ilvl w:val="0"/>
          <w:numId w:val="33"/>
        </w:numPr>
        <w:tabs>
          <w:tab w:val="left" w:pos="993"/>
        </w:tabs>
        <w:ind w:left="0" w:firstLine="709"/>
        <w:jc w:val="both"/>
        <w:rPr>
          <w:bCs/>
          <w:sz w:val="20"/>
          <w:szCs w:val="20"/>
        </w:rPr>
      </w:pPr>
      <w:r w:rsidRPr="003D14DD">
        <w:rPr>
          <w:sz w:val="20"/>
          <w:szCs w:val="20"/>
        </w:rPr>
        <w:t xml:space="preserve">Основные результаты педагогического </w:t>
      </w:r>
      <w:proofErr w:type="spellStart"/>
      <w:r w:rsidRPr="003D14DD">
        <w:rPr>
          <w:sz w:val="20"/>
          <w:szCs w:val="20"/>
        </w:rPr>
        <w:t>самоменеджмента</w:t>
      </w:r>
      <w:proofErr w:type="spellEnd"/>
      <w:r w:rsidRPr="003D14DD">
        <w:rPr>
          <w:sz w:val="20"/>
          <w:szCs w:val="20"/>
        </w:rPr>
        <w:t xml:space="preserve"> и их влияние на рост педагогической культуры и мастерства педагогического работника в системе профессионального образования.</w:t>
      </w:r>
    </w:p>
    <w:p w:rsidR="00802729" w:rsidRPr="003D14DD" w:rsidRDefault="00802729" w:rsidP="00802729">
      <w:pPr>
        <w:numPr>
          <w:ilvl w:val="0"/>
          <w:numId w:val="33"/>
        </w:numPr>
        <w:tabs>
          <w:tab w:val="left" w:pos="993"/>
        </w:tabs>
        <w:ind w:left="0" w:firstLine="709"/>
        <w:jc w:val="both"/>
        <w:rPr>
          <w:bCs/>
          <w:sz w:val="20"/>
          <w:szCs w:val="20"/>
        </w:rPr>
      </w:pPr>
      <w:r w:rsidRPr="003D14DD">
        <w:rPr>
          <w:sz w:val="20"/>
          <w:szCs w:val="20"/>
        </w:rPr>
        <w:t xml:space="preserve">Влияние эффективного педагогического </w:t>
      </w:r>
      <w:proofErr w:type="spellStart"/>
      <w:r w:rsidRPr="003D14DD">
        <w:rPr>
          <w:sz w:val="20"/>
          <w:szCs w:val="20"/>
        </w:rPr>
        <w:t>самоменеджмента</w:t>
      </w:r>
      <w:proofErr w:type="spellEnd"/>
      <w:r w:rsidRPr="003D14DD">
        <w:rPr>
          <w:sz w:val="20"/>
          <w:szCs w:val="20"/>
        </w:rPr>
        <w:t xml:space="preserve"> на развитие профессионально-личностных качеств педагогического работника.</w:t>
      </w:r>
    </w:p>
    <w:p w:rsidR="00802729" w:rsidRPr="003D14DD" w:rsidRDefault="00802729" w:rsidP="00802729">
      <w:pPr>
        <w:numPr>
          <w:ilvl w:val="0"/>
          <w:numId w:val="33"/>
        </w:numPr>
        <w:tabs>
          <w:tab w:val="left" w:pos="993"/>
        </w:tabs>
        <w:ind w:left="0" w:firstLine="709"/>
        <w:jc w:val="both"/>
        <w:rPr>
          <w:bCs/>
          <w:sz w:val="20"/>
          <w:szCs w:val="20"/>
        </w:rPr>
      </w:pPr>
      <w:r w:rsidRPr="003D14DD">
        <w:rPr>
          <w:sz w:val="20"/>
          <w:szCs w:val="20"/>
        </w:rPr>
        <w:t xml:space="preserve">Специфика проявления целеполагания и планирования в процессе педагогического </w:t>
      </w:r>
      <w:proofErr w:type="spellStart"/>
      <w:r w:rsidRPr="003D14DD">
        <w:rPr>
          <w:sz w:val="20"/>
          <w:szCs w:val="20"/>
        </w:rPr>
        <w:t>самоменеджмента</w:t>
      </w:r>
      <w:proofErr w:type="spellEnd"/>
      <w:r w:rsidRPr="003D14DD">
        <w:rPr>
          <w:sz w:val="20"/>
          <w:szCs w:val="20"/>
        </w:rPr>
        <w:t>.</w:t>
      </w:r>
    </w:p>
    <w:p w:rsidR="00802729" w:rsidRPr="003D14DD" w:rsidRDefault="00802729" w:rsidP="00802729">
      <w:pPr>
        <w:numPr>
          <w:ilvl w:val="0"/>
          <w:numId w:val="33"/>
        </w:numPr>
        <w:tabs>
          <w:tab w:val="left" w:pos="993"/>
        </w:tabs>
        <w:ind w:left="0" w:firstLine="709"/>
        <w:jc w:val="both"/>
        <w:rPr>
          <w:bCs/>
          <w:sz w:val="20"/>
          <w:szCs w:val="20"/>
        </w:rPr>
      </w:pPr>
      <w:r w:rsidRPr="003D14DD">
        <w:rPr>
          <w:sz w:val="20"/>
          <w:szCs w:val="20"/>
        </w:rPr>
        <w:t xml:space="preserve">Особенности принятия решений педагогическим работником в педагогическом </w:t>
      </w:r>
      <w:proofErr w:type="spellStart"/>
      <w:r w:rsidRPr="003D14DD">
        <w:rPr>
          <w:sz w:val="20"/>
          <w:szCs w:val="20"/>
        </w:rPr>
        <w:t>самоменеджменте</w:t>
      </w:r>
      <w:proofErr w:type="spellEnd"/>
      <w:r w:rsidRPr="003D14DD">
        <w:rPr>
          <w:sz w:val="20"/>
          <w:szCs w:val="20"/>
        </w:rPr>
        <w:t>.</w:t>
      </w:r>
    </w:p>
    <w:p w:rsidR="00802729" w:rsidRPr="003D14DD" w:rsidRDefault="00802729" w:rsidP="00802729">
      <w:pPr>
        <w:numPr>
          <w:ilvl w:val="0"/>
          <w:numId w:val="33"/>
        </w:numPr>
        <w:tabs>
          <w:tab w:val="left" w:pos="993"/>
        </w:tabs>
        <w:ind w:left="0" w:firstLine="709"/>
        <w:jc w:val="both"/>
        <w:rPr>
          <w:bCs/>
          <w:sz w:val="20"/>
          <w:szCs w:val="20"/>
        </w:rPr>
      </w:pPr>
      <w:r w:rsidRPr="003D14DD">
        <w:rPr>
          <w:sz w:val="20"/>
          <w:szCs w:val="20"/>
        </w:rPr>
        <w:t xml:space="preserve">Психологические установки и барьеры выполнения принятых решений в процессе педагогического </w:t>
      </w:r>
      <w:proofErr w:type="spellStart"/>
      <w:r w:rsidRPr="003D14DD">
        <w:rPr>
          <w:sz w:val="20"/>
          <w:szCs w:val="20"/>
        </w:rPr>
        <w:t>самоменеджмента</w:t>
      </w:r>
      <w:proofErr w:type="spellEnd"/>
      <w:r w:rsidRPr="003D14DD">
        <w:rPr>
          <w:sz w:val="20"/>
          <w:szCs w:val="20"/>
        </w:rPr>
        <w:t>.</w:t>
      </w:r>
    </w:p>
    <w:p w:rsidR="00802729" w:rsidRPr="003D14DD" w:rsidRDefault="00802729" w:rsidP="00802729">
      <w:pPr>
        <w:numPr>
          <w:ilvl w:val="0"/>
          <w:numId w:val="33"/>
        </w:numPr>
        <w:tabs>
          <w:tab w:val="left" w:pos="993"/>
        </w:tabs>
        <w:ind w:left="0" w:firstLine="709"/>
        <w:jc w:val="both"/>
        <w:rPr>
          <w:bCs/>
          <w:sz w:val="20"/>
          <w:szCs w:val="20"/>
        </w:rPr>
      </w:pPr>
      <w:r w:rsidRPr="003D14DD">
        <w:rPr>
          <w:bCs/>
          <w:sz w:val="20"/>
          <w:szCs w:val="20"/>
        </w:rPr>
        <w:t xml:space="preserve">Мотивация </w:t>
      </w:r>
      <w:r w:rsidRPr="003D14DD">
        <w:rPr>
          <w:sz w:val="20"/>
          <w:szCs w:val="20"/>
        </w:rPr>
        <w:t xml:space="preserve">самоконтроля результатов выполнения принятых решений в педагогическом </w:t>
      </w:r>
      <w:proofErr w:type="spellStart"/>
      <w:r w:rsidRPr="003D14DD">
        <w:rPr>
          <w:sz w:val="20"/>
          <w:szCs w:val="20"/>
        </w:rPr>
        <w:t>самоменеджменте</w:t>
      </w:r>
      <w:proofErr w:type="spellEnd"/>
      <w:r w:rsidRPr="003D14DD">
        <w:rPr>
          <w:sz w:val="20"/>
          <w:szCs w:val="20"/>
        </w:rPr>
        <w:t>.</w:t>
      </w:r>
    </w:p>
    <w:p w:rsidR="00802729" w:rsidRPr="003D14DD" w:rsidRDefault="00802729" w:rsidP="00802729">
      <w:pPr>
        <w:numPr>
          <w:ilvl w:val="0"/>
          <w:numId w:val="33"/>
        </w:numPr>
        <w:tabs>
          <w:tab w:val="left" w:pos="993"/>
        </w:tabs>
        <w:ind w:left="0" w:firstLine="709"/>
        <w:jc w:val="both"/>
        <w:rPr>
          <w:bCs/>
          <w:sz w:val="20"/>
          <w:szCs w:val="20"/>
        </w:rPr>
      </w:pPr>
      <w:r w:rsidRPr="003D14DD">
        <w:rPr>
          <w:sz w:val="20"/>
          <w:szCs w:val="20"/>
        </w:rPr>
        <w:t>Функция самоанализа и самооценки эффективности педагогическим работником собственного педагогического менеджмента.</w:t>
      </w:r>
    </w:p>
    <w:p w:rsidR="00802729" w:rsidRPr="003D14DD" w:rsidRDefault="00802729" w:rsidP="00802729">
      <w:pPr>
        <w:numPr>
          <w:ilvl w:val="0"/>
          <w:numId w:val="33"/>
        </w:numPr>
        <w:tabs>
          <w:tab w:val="left" w:pos="993"/>
        </w:tabs>
        <w:ind w:left="0" w:firstLine="709"/>
        <w:jc w:val="both"/>
        <w:rPr>
          <w:bCs/>
          <w:sz w:val="20"/>
          <w:szCs w:val="20"/>
        </w:rPr>
      </w:pPr>
      <w:r w:rsidRPr="003D14DD">
        <w:rPr>
          <w:bCs/>
          <w:sz w:val="20"/>
          <w:szCs w:val="20"/>
        </w:rPr>
        <w:t xml:space="preserve">Формы </w:t>
      </w:r>
      <w:r w:rsidRPr="003D14DD">
        <w:rPr>
          <w:sz w:val="20"/>
          <w:szCs w:val="20"/>
        </w:rPr>
        <w:t xml:space="preserve">поощрения педагогических работников за эффективность педагогического </w:t>
      </w:r>
      <w:proofErr w:type="spellStart"/>
      <w:r w:rsidRPr="003D14DD">
        <w:rPr>
          <w:sz w:val="20"/>
          <w:szCs w:val="20"/>
        </w:rPr>
        <w:t>самоменеджмента</w:t>
      </w:r>
      <w:proofErr w:type="spellEnd"/>
      <w:r w:rsidRPr="003D14DD">
        <w:rPr>
          <w:sz w:val="20"/>
          <w:szCs w:val="20"/>
        </w:rPr>
        <w:t>.</w:t>
      </w:r>
    </w:p>
    <w:p w:rsidR="00802729" w:rsidRPr="003D14DD" w:rsidRDefault="00802729" w:rsidP="00802729">
      <w:pPr>
        <w:numPr>
          <w:ilvl w:val="0"/>
          <w:numId w:val="33"/>
        </w:numPr>
        <w:tabs>
          <w:tab w:val="left" w:pos="993"/>
        </w:tabs>
        <w:ind w:left="0" w:firstLine="709"/>
        <w:jc w:val="both"/>
        <w:rPr>
          <w:bCs/>
          <w:sz w:val="20"/>
          <w:szCs w:val="20"/>
        </w:rPr>
      </w:pPr>
      <w:r w:rsidRPr="003D14DD">
        <w:rPr>
          <w:sz w:val="20"/>
          <w:szCs w:val="20"/>
        </w:rPr>
        <w:t xml:space="preserve">Цель и особенности формирования собственного стиля педагогического </w:t>
      </w:r>
      <w:proofErr w:type="spellStart"/>
      <w:r w:rsidRPr="003D14DD">
        <w:rPr>
          <w:sz w:val="20"/>
          <w:szCs w:val="20"/>
        </w:rPr>
        <w:t>самоменеджмента</w:t>
      </w:r>
      <w:proofErr w:type="spellEnd"/>
      <w:r w:rsidRPr="003D14DD">
        <w:rPr>
          <w:sz w:val="20"/>
          <w:szCs w:val="20"/>
        </w:rPr>
        <w:t xml:space="preserve"> в педагогической деятельности.</w:t>
      </w:r>
    </w:p>
    <w:p w:rsidR="00802729" w:rsidRPr="003D14DD" w:rsidRDefault="00802729" w:rsidP="00802729">
      <w:pPr>
        <w:numPr>
          <w:ilvl w:val="0"/>
          <w:numId w:val="33"/>
        </w:numPr>
        <w:tabs>
          <w:tab w:val="left" w:pos="993"/>
        </w:tabs>
        <w:ind w:left="0" w:firstLine="709"/>
        <w:jc w:val="both"/>
        <w:rPr>
          <w:bCs/>
          <w:sz w:val="20"/>
          <w:szCs w:val="20"/>
        </w:rPr>
      </w:pPr>
      <w:r w:rsidRPr="003D14DD">
        <w:rPr>
          <w:bCs/>
          <w:sz w:val="20"/>
          <w:szCs w:val="20"/>
        </w:rPr>
        <w:t xml:space="preserve">Условия </w:t>
      </w:r>
      <w:r w:rsidRPr="003D14DD">
        <w:rPr>
          <w:sz w:val="20"/>
          <w:szCs w:val="20"/>
        </w:rPr>
        <w:t>результативности самоуправленческой деятельности педагога в профессиональном образовании.</w:t>
      </w:r>
    </w:p>
    <w:p w:rsidR="00802729" w:rsidRPr="003D14DD" w:rsidRDefault="00802729" w:rsidP="00802729">
      <w:pPr>
        <w:numPr>
          <w:ilvl w:val="0"/>
          <w:numId w:val="33"/>
        </w:numPr>
        <w:tabs>
          <w:tab w:val="left" w:pos="993"/>
        </w:tabs>
        <w:ind w:left="0" w:firstLine="709"/>
        <w:jc w:val="both"/>
        <w:rPr>
          <w:bCs/>
          <w:sz w:val="20"/>
          <w:szCs w:val="20"/>
        </w:rPr>
      </w:pPr>
      <w:r w:rsidRPr="003D14DD">
        <w:rPr>
          <w:sz w:val="20"/>
          <w:szCs w:val="20"/>
        </w:rPr>
        <w:t xml:space="preserve">Самореализация личности и деятельности педагогического работника в процессе педагогического </w:t>
      </w:r>
      <w:proofErr w:type="spellStart"/>
      <w:r w:rsidRPr="003D14DD">
        <w:rPr>
          <w:sz w:val="20"/>
          <w:szCs w:val="20"/>
        </w:rPr>
        <w:t>самоменеджмента</w:t>
      </w:r>
      <w:proofErr w:type="spellEnd"/>
      <w:r w:rsidRPr="003D14DD">
        <w:rPr>
          <w:sz w:val="20"/>
          <w:szCs w:val="20"/>
        </w:rPr>
        <w:t>.</w:t>
      </w:r>
    </w:p>
    <w:p w:rsidR="00802729" w:rsidRPr="003D14DD" w:rsidRDefault="00802729" w:rsidP="00802729">
      <w:pPr>
        <w:rPr>
          <w:b/>
          <w:sz w:val="20"/>
          <w:szCs w:val="20"/>
        </w:rPr>
      </w:pPr>
    </w:p>
    <w:p w:rsidR="00802729" w:rsidRPr="003D14DD" w:rsidRDefault="00802729" w:rsidP="00802729">
      <w:pPr>
        <w:ind w:firstLine="68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802729" w:rsidRPr="003D14DD" w:rsidRDefault="00802729" w:rsidP="00802729">
      <w:pPr>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043"/>
        <w:gridCol w:w="2596"/>
        <w:gridCol w:w="2007"/>
      </w:tblGrid>
      <w:tr w:rsidR="00802729" w:rsidRPr="003D14DD" w:rsidTr="004D69F2">
        <w:trPr>
          <w:trHeight w:val="190"/>
          <w:tblHeader/>
        </w:trPr>
        <w:tc>
          <w:tcPr>
            <w:tcW w:w="0" w:type="auto"/>
            <w:vMerge w:val="restart"/>
            <w:vAlign w:val="center"/>
          </w:tcPr>
          <w:p w:rsidR="00802729" w:rsidRPr="003D14DD" w:rsidRDefault="00802729" w:rsidP="004D69F2">
            <w:pPr>
              <w:jc w:val="center"/>
              <w:rPr>
                <w:b/>
                <w:sz w:val="20"/>
                <w:szCs w:val="20"/>
              </w:rPr>
            </w:pPr>
            <w:r w:rsidRPr="003D14DD">
              <w:rPr>
                <w:b/>
                <w:sz w:val="20"/>
                <w:szCs w:val="20"/>
              </w:rPr>
              <w:lastRenderedPageBreak/>
              <w:t>Виды контактной</w:t>
            </w:r>
          </w:p>
          <w:p w:rsidR="00802729" w:rsidRPr="003D14DD" w:rsidRDefault="00802729" w:rsidP="004D69F2">
            <w:pPr>
              <w:jc w:val="center"/>
              <w:rPr>
                <w:b/>
                <w:sz w:val="20"/>
                <w:szCs w:val="20"/>
              </w:rPr>
            </w:pPr>
            <w:r w:rsidRPr="003D14DD">
              <w:rPr>
                <w:b/>
                <w:sz w:val="20"/>
                <w:szCs w:val="20"/>
              </w:rPr>
              <w:t xml:space="preserve">работы </w:t>
            </w:r>
          </w:p>
        </w:tc>
        <w:tc>
          <w:tcPr>
            <w:tcW w:w="5870" w:type="dxa"/>
            <w:gridSpan w:val="2"/>
          </w:tcPr>
          <w:p w:rsidR="00802729" w:rsidRPr="003D14DD" w:rsidRDefault="00802729" w:rsidP="004D69F2">
            <w:pPr>
              <w:jc w:val="center"/>
              <w:rPr>
                <w:b/>
                <w:sz w:val="20"/>
                <w:szCs w:val="20"/>
              </w:rPr>
            </w:pPr>
            <w:r w:rsidRPr="003D14DD">
              <w:rPr>
                <w:b/>
                <w:sz w:val="20"/>
                <w:szCs w:val="20"/>
              </w:rPr>
              <w:t xml:space="preserve">Образовательные технологии </w:t>
            </w:r>
          </w:p>
        </w:tc>
        <w:tc>
          <w:tcPr>
            <w:tcW w:w="2091" w:type="dxa"/>
            <w:vMerge w:val="restart"/>
            <w:vAlign w:val="center"/>
          </w:tcPr>
          <w:p w:rsidR="00802729" w:rsidRPr="003D14DD" w:rsidRDefault="00802729" w:rsidP="004D69F2">
            <w:pPr>
              <w:jc w:val="center"/>
              <w:rPr>
                <w:b/>
                <w:sz w:val="20"/>
                <w:szCs w:val="20"/>
              </w:rPr>
            </w:pPr>
            <w:r w:rsidRPr="003D14DD">
              <w:rPr>
                <w:b/>
                <w:sz w:val="20"/>
                <w:szCs w:val="20"/>
              </w:rPr>
              <w:t xml:space="preserve">Контактная работа </w:t>
            </w:r>
          </w:p>
          <w:p w:rsidR="00802729" w:rsidRPr="003D14DD" w:rsidRDefault="00802729" w:rsidP="004D69F2">
            <w:pPr>
              <w:jc w:val="center"/>
              <w:rPr>
                <w:b/>
                <w:sz w:val="20"/>
                <w:szCs w:val="20"/>
              </w:rPr>
            </w:pPr>
            <w:r w:rsidRPr="003D14DD">
              <w:rPr>
                <w:b/>
                <w:sz w:val="20"/>
                <w:szCs w:val="20"/>
              </w:rPr>
              <w:t xml:space="preserve"> (всего </w:t>
            </w:r>
            <w:proofErr w:type="spellStart"/>
            <w:r w:rsidRPr="003D14DD">
              <w:rPr>
                <w:b/>
                <w:sz w:val="20"/>
                <w:szCs w:val="20"/>
              </w:rPr>
              <w:t>ак.ч</w:t>
            </w:r>
            <w:proofErr w:type="spellEnd"/>
            <w:r w:rsidRPr="003D14DD">
              <w:rPr>
                <w:b/>
                <w:sz w:val="20"/>
                <w:szCs w:val="20"/>
              </w:rPr>
              <w:t>.)</w:t>
            </w:r>
          </w:p>
        </w:tc>
      </w:tr>
      <w:tr w:rsidR="00802729" w:rsidRPr="003D14DD" w:rsidTr="004D69F2">
        <w:trPr>
          <w:trHeight w:val="577"/>
          <w:tblHeader/>
        </w:trPr>
        <w:tc>
          <w:tcPr>
            <w:tcW w:w="0" w:type="auto"/>
            <w:vMerge/>
          </w:tcPr>
          <w:p w:rsidR="00802729" w:rsidRPr="003D14DD" w:rsidRDefault="00802729" w:rsidP="004D69F2">
            <w:pPr>
              <w:jc w:val="center"/>
              <w:rPr>
                <w:sz w:val="20"/>
                <w:szCs w:val="20"/>
              </w:rPr>
            </w:pPr>
          </w:p>
        </w:tc>
        <w:tc>
          <w:tcPr>
            <w:tcW w:w="3177" w:type="dxa"/>
          </w:tcPr>
          <w:p w:rsidR="00802729" w:rsidRPr="003D14DD" w:rsidRDefault="00802729"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802729" w:rsidRPr="003D14DD" w:rsidRDefault="00802729"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93" w:type="dxa"/>
          </w:tcPr>
          <w:p w:rsidR="00802729" w:rsidRPr="003D14DD" w:rsidRDefault="00802729"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2091" w:type="dxa"/>
            <w:vMerge/>
            <w:vAlign w:val="center"/>
          </w:tcPr>
          <w:p w:rsidR="00802729" w:rsidRPr="003D14DD" w:rsidRDefault="00802729" w:rsidP="004D69F2">
            <w:pPr>
              <w:jc w:val="center"/>
              <w:rPr>
                <w:sz w:val="20"/>
                <w:szCs w:val="20"/>
              </w:rPr>
            </w:pPr>
          </w:p>
        </w:tc>
      </w:tr>
      <w:tr w:rsidR="00802729" w:rsidRPr="003D14DD" w:rsidTr="004D69F2">
        <w:trPr>
          <w:trHeight w:val="171"/>
          <w:tblHeader/>
        </w:trPr>
        <w:tc>
          <w:tcPr>
            <w:tcW w:w="0" w:type="auto"/>
          </w:tcPr>
          <w:p w:rsidR="00802729" w:rsidRPr="003D14DD" w:rsidRDefault="00802729" w:rsidP="004D69F2">
            <w:pPr>
              <w:jc w:val="center"/>
              <w:rPr>
                <w:sz w:val="20"/>
                <w:szCs w:val="20"/>
              </w:rPr>
            </w:pPr>
            <w:r w:rsidRPr="003D14DD">
              <w:rPr>
                <w:sz w:val="20"/>
                <w:szCs w:val="20"/>
              </w:rPr>
              <w:t>1</w:t>
            </w:r>
          </w:p>
        </w:tc>
        <w:tc>
          <w:tcPr>
            <w:tcW w:w="3177" w:type="dxa"/>
          </w:tcPr>
          <w:p w:rsidR="00802729" w:rsidRPr="003D14DD" w:rsidRDefault="00802729" w:rsidP="004D69F2">
            <w:pPr>
              <w:jc w:val="center"/>
              <w:rPr>
                <w:sz w:val="20"/>
                <w:szCs w:val="20"/>
              </w:rPr>
            </w:pPr>
            <w:r w:rsidRPr="003D14DD">
              <w:rPr>
                <w:sz w:val="20"/>
                <w:szCs w:val="20"/>
              </w:rPr>
              <w:t>2</w:t>
            </w:r>
          </w:p>
        </w:tc>
        <w:tc>
          <w:tcPr>
            <w:tcW w:w="2693" w:type="dxa"/>
          </w:tcPr>
          <w:p w:rsidR="00802729" w:rsidRPr="003D14DD" w:rsidRDefault="00802729" w:rsidP="004D69F2">
            <w:pPr>
              <w:jc w:val="center"/>
              <w:rPr>
                <w:sz w:val="20"/>
                <w:szCs w:val="20"/>
              </w:rPr>
            </w:pPr>
            <w:r w:rsidRPr="003D14DD">
              <w:rPr>
                <w:sz w:val="20"/>
                <w:szCs w:val="20"/>
              </w:rPr>
              <w:t>3</w:t>
            </w:r>
          </w:p>
        </w:tc>
        <w:tc>
          <w:tcPr>
            <w:tcW w:w="2091" w:type="dxa"/>
          </w:tcPr>
          <w:p w:rsidR="00802729" w:rsidRPr="003D14DD" w:rsidRDefault="00802729" w:rsidP="004D69F2">
            <w:pPr>
              <w:jc w:val="center"/>
              <w:rPr>
                <w:sz w:val="20"/>
                <w:szCs w:val="20"/>
              </w:rPr>
            </w:pPr>
            <w:r w:rsidRPr="003D14DD">
              <w:rPr>
                <w:sz w:val="20"/>
                <w:szCs w:val="20"/>
              </w:rPr>
              <w:t>4</w:t>
            </w:r>
          </w:p>
        </w:tc>
      </w:tr>
      <w:tr w:rsidR="00802729" w:rsidRPr="003D14DD" w:rsidTr="004D69F2">
        <w:tc>
          <w:tcPr>
            <w:tcW w:w="0" w:type="auto"/>
          </w:tcPr>
          <w:p w:rsidR="00802729" w:rsidRPr="003D14DD" w:rsidRDefault="00802729" w:rsidP="004D69F2">
            <w:pPr>
              <w:rPr>
                <w:b/>
                <w:sz w:val="20"/>
                <w:szCs w:val="20"/>
              </w:rPr>
            </w:pPr>
            <w:r w:rsidRPr="003D14DD">
              <w:rPr>
                <w:b/>
                <w:sz w:val="20"/>
                <w:szCs w:val="20"/>
              </w:rPr>
              <w:t>Лекционного типа (лекции)</w:t>
            </w:r>
          </w:p>
        </w:tc>
        <w:tc>
          <w:tcPr>
            <w:tcW w:w="3177" w:type="dxa"/>
            <w:vAlign w:val="center"/>
          </w:tcPr>
          <w:p w:rsidR="00802729" w:rsidRPr="003D14DD" w:rsidRDefault="00802729" w:rsidP="004D69F2">
            <w:pPr>
              <w:jc w:val="center"/>
              <w:rPr>
                <w:sz w:val="20"/>
                <w:szCs w:val="20"/>
              </w:rPr>
            </w:pPr>
            <w:r w:rsidRPr="003D14DD">
              <w:rPr>
                <w:sz w:val="20"/>
                <w:szCs w:val="20"/>
              </w:rPr>
              <w:t>8</w:t>
            </w:r>
          </w:p>
        </w:tc>
        <w:tc>
          <w:tcPr>
            <w:tcW w:w="2693" w:type="dxa"/>
            <w:vAlign w:val="center"/>
          </w:tcPr>
          <w:p w:rsidR="00802729" w:rsidRPr="003D14DD" w:rsidRDefault="00802729" w:rsidP="004D69F2">
            <w:pPr>
              <w:jc w:val="center"/>
              <w:rPr>
                <w:i/>
                <w:sz w:val="20"/>
                <w:szCs w:val="20"/>
              </w:rPr>
            </w:pPr>
            <w:r w:rsidRPr="003D14DD">
              <w:rPr>
                <w:i/>
                <w:sz w:val="20"/>
                <w:szCs w:val="20"/>
              </w:rPr>
              <w:t>-</w:t>
            </w:r>
          </w:p>
        </w:tc>
        <w:tc>
          <w:tcPr>
            <w:tcW w:w="2091" w:type="dxa"/>
            <w:vAlign w:val="center"/>
          </w:tcPr>
          <w:p w:rsidR="00802729" w:rsidRPr="003D14DD" w:rsidRDefault="00802729" w:rsidP="004D69F2">
            <w:pPr>
              <w:jc w:val="center"/>
              <w:rPr>
                <w:b/>
                <w:sz w:val="20"/>
                <w:szCs w:val="20"/>
              </w:rPr>
            </w:pPr>
            <w:r w:rsidRPr="003D14DD">
              <w:rPr>
                <w:b/>
                <w:sz w:val="20"/>
                <w:szCs w:val="20"/>
              </w:rPr>
              <w:t>8</w:t>
            </w:r>
          </w:p>
          <w:p w:rsidR="00802729" w:rsidRPr="003D14DD" w:rsidRDefault="00802729" w:rsidP="004D69F2">
            <w:pPr>
              <w:jc w:val="center"/>
              <w:rPr>
                <w:b/>
                <w:sz w:val="20"/>
                <w:szCs w:val="20"/>
              </w:rPr>
            </w:pPr>
          </w:p>
        </w:tc>
      </w:tr>
      <w:tr w:rsidR="00802729" w:rsidRPr="003D14DD" w:rsidTr="004D69F2">
        <w:trPr>
          <w:trHeight w:val="337"/>
        </w:trPr>
        <w:tc>
          <w:tcPr>
            <w:tcW w:w="0" w:type="auto"/>
          </w:tcPr>
          <w:p w:rsidR="00802729" w:rsidRPr="003D14DD" w:rsidRDefault="00802729" w:rsidP="004D69F2">
            <w:pPr>
              <w:rPr>
                <w:b/>
                <w:sz w:val="20"/>
                <w:szCs w:val="20"/>
              </w:rPr>
            </w:pPr>
            <w:r w:rsidRPr="003D14DD">
              <w:rPr>
                <w:b/>
                <w:sz w:val="20"/>
                <w:szCs w:val="20"/>
              </w:rPr>
              <w:t>Семинарского типа</w:t>
            </w:r>
          </w:p>
          <w:p w:rsidR="00802729" w:rsidRPr="003D14DD" w:rsidRDefault="00802729" w:rsidP="004D69F2">
            <w:pPr>
              <w:rPr>
                <w:b/>
                <w:sz w:val="20"/>
                <w:szCs w:val="20"/>
              </w:rPr>
            </w:pPr>
            <w:r w:rsidRPr="003D14DD">
              <w:rPr>
                <w:b/>
                <w:sz w:val="20"/>
                <w:szCs w:val="20"/>
              </w:rPr>
              <w:t>(семинар дискуссия)</w:t>
            </w:r>
          </w:p>
          <w:p w:rsidR="00802729" w:rsidRPr="003D14DD" w:rsidRDefault="00802729" w:rsidP="004D69F2">
            <w:pPr>
              <w:rPr>
                <w:b/>
                <w:sz w:val="20"/>
                <w:szCs w:val="20"/>
              </w:rPr>
            </w:pPr>
          </w:p>
        </w:tc>
        <w:tc>
          <w:tcPr>
            <w:tcW w:w="3177" w:type="dxa"/>
            <w:vAlign w:val="center"/>
          </w:tcPr>
          <w:p w:rsidR="00802729" w:rsidRPr="003D14DD" w:rsidRDefault="00802729" w:rsidP="004D69F2">
            <w:pPr>
              <w:jc w:val="center"/>
              <w:rPr>
                <w:sz w:val="20"/>
                <w:szCs w:val="20"/>
              </w:rPr>
            </w:pPr>
            <w:r w:rsidRPr="003D14DD">
              <w:rPr>
                <w:sz w:val="20"/>
                <w:szCs w:val="20"/>
              </w:rPr>
              <w:t>-</w:t>
            </w:r>
          </w:p>
        </w:tc>
        <w:tc>
          <w:tcPr>
            <w:tcW w:w="2693" w:type="dxa"/>
            <w:vAlign w:val="center"/>
          </w:tcPr>
          <w:p w:rsidR="00802729" w:rsidRPr="003D14DD" w:rsidRDefault="00802729" w:rsidP="004D69F2">
            <w:pPr>
              <w:jc w:val="center"/>
              <w:rPr>
                <w:sz w:val="20"/>
                <w:szCs w:val="20"/>
              </w:rPr>
            </w:pPr>
            <w:r w:rsidRPr="003D14DD">
              <w:rPr>
                <w:sz w:val="20"/>
                <w:szCs w:val="20"/>
              </w:rPr>
              <w:t>-</w:t>
            </w:r>
          </w:p>
        </w:tc>
        <w:tc>
          <w:tcPr>
            <w:tcW w:w="2091" w:type="dxa"/>
            <w:vAlign w:val="center"/>
          </w:tcPr>
          <w:p w:rsidR="00802729" w:rsidRPr="003D14DD" w:rsidRDefault="00802729" w:rsidP="004D69F2">
            <w:pPr>
              <w:jc w:val="center"/>
              <w:rPr>
                <w:b/>
                <w:sz w:val="20"/>
                <w:szCs w:val="20"/>
              </w:rPr>
            </w:pPr>
            <w:r w:rsidRPr="003D14DD">
              <w:rPr>
                <w:b/>
                <w:sz w:val="20"/>
                <w:szCs w:val="20"/>
              </w:rPr>
              <w:t>-</w:t>
            </w:r>
          </w:p>
        </w:tc>
      </w:tr>
      <w:tr w:rsidR="00802729" w:rsidRPr="003D14DD" w:rsidTr="004D69F2">
        <w:tc>
          <w:tcPr>
            <w:tcW w:w="0" w:type="auto"/>
          </w:tcPr>
          <w:p w:rsidR="00802729" w:rsidRPr="003D14DD" w:rsidRDefault="00802729" w:rsidP="004D69F2">
            <w:pPr>
              <w:rPr>
                <w:b/>
                <w:sz w:val="20"/>
                <w:szCs w:val="20"/>
              </w:rPr>
            </w:pPr>
            <w:r w:rsidRPr="003D14DD">
              <w:rPr>
                <w:b/>
                <w:sz w:val="20"/>
                <w:szCs w:val="20"/>
              </w:rPr>
              <w:t>Семинарского типа</w:t>
            </w:r>
          </w:p>
          <w:p w:rsidR="00802729" w:rsidRPr="003D14DD" w:rsidRDefault="00802729" w:rsidP="004D69F2">
            <w:pPr>
              <w:rPr>
                <w:b/>
                <w:sz w:val="20"/>
                <w:szCs w:val="20"/>
              </w:rPr>
            </w:pPr>
            <w:r w:rsidRPr="003D14DD">
              <w:rPr>
                <w:b/>
                <w:sz w:val="20"/>
                <w:szCs w:val="20"/>
              </w:rPr>
              <w:t>(практические занятия)</w:t>
            </w:r>
          </w:p>
        </w:tc>
        <w:tc>
          <w:tcPr>
            <w:tcW w:w="3177" w:type="dxa"/>
            <w:vAlign w:val="center"/>
          </w:tcPr>
          <w:p w:rsidR="00802729" w:rsidRPr="003D14DD" w:rsidRDefault="00802729" w:rsidP="004D69F2">
            <w:pPr>
              <w:jc w:val="center"/>
              <w:rPr>
                <w:sz w:val="20"/>
                <w:szCs w:val="20"/>
              </w:rPr>
            </w:pPr>
            <w:r w:rsidRPr="003D14DD">
              <w:rPr>
                <w:sz w:val="20"/>
                <w:szCs w:val="20"/>
              </w:rPr>
              <w:t>-</w:t>
            </w:r>
          </w:p>
        </w:tc>
        <w:tc>
          <w:tcPr>
            <w:tcW w:w="2693" w:type="dxa"/>
            <w:vAlign w:val="center"/>
          </w:tcPr>
          <w:p w:rsidR="00802729" w:rsidRPr="003D14DD" w:rsidRDefault="00802729" w:rsidP="004D69F2">
            <w:pPr>
              <w:jc w:val="center"/>
              <w:rPr>
                <w:sz w:val="20"/>
                <w:szCs w:val="20"/>
              </w:rPr>
            </w:pPr>
            <w:r w:rsidRPr="003D14DD">
              <w:rPr>
                <w:sz w:val="20"/>
                <w:szCs w:val="20"/>
              </w:rPr>
              <w:t>24</w:t>
            </w:r>
          </w:p>
        </w:tc>
        <w:tc>
          <w:tcPr>
            <w:tcW w:w="2091" w:type="dxa"/>
            <w:vAlign w:val="center"/>
          </w:tcPr>
          <w:p w:rsidR="00802729" w:rsidRPr="003D14DD" w:rsidRDefault="00802729" w:rsidP="004D69F2">
            <w:pPr>
              <w:jc w:val="center"/>
              <w:rPr>
                <w:b/>
                <w:sz w:val="20"/>
                <w:szCs w:val="20"/>
              </w:rPr>
            </w:pPr>
            <w:r w:rsidRPr="003D14DD">
              <w:rPr>
                <w:b/>
                <w:sz w:val="20"/>
                <w:szCs w:val="20"/>
              </w:rPr>
              <w:t>24</w:t>
            </w:r>
          </w:p>
        </w:tc>
      </w:tr>
      <w:tr w:rsidR="00802729" w:rsidRPr="003D14DD" w:rsidTr="004D69F2">
        <w:tc>
          <w:tcPr>
            <w:tcW w:w="0" w:type="auto"/>
          </w:tcPr>
          <w:p w:rsidR="00802729" w:rsidRPr="003D14DD" w:rsidRDefault="00802729" w:rsidP="004D69F2">
            <w:pPr>
              <w:rPr>
                <w:b/>
                <w:sz w:val="20"/>
                <w:szCs w:val="20"/>
              </w:rPr>
            </w:pPr>
            <w:r w:rsidRPr="003D14DD">
              <w:rPr>
                <w:b/>
                <w:sz w:val="20"/>
                <w:szCs w:val="20"/>
              </w:rPr>
              <w:t>Семинарского типа</w:t>
            </w:r>
          </w:p>
          <w:p w:rsidR="00802729" w:rsidRPr="003D14DD" w:rsidRDefault="00802729" w:rsidP="004D69F2">
            <w:pPr>
              <w:rPr>
                <w:b/>
                <w:sz w:val="20"/>
                <w:szCs w:val="20"/>
              </w:rPr>
            </w:pPr>
            <w:r w:rsidRPr="003D14DD">
              <w:rPr>
                <w:b/>
                <w:sz w:val="20"/>
                <w:szCs w:val="20"/>
              </w:rPr>
              <w:t>(курсовое проектирование (работа))</w:t>
            </w:r>
          </w:p>
        </w:tc>
        <w:tc>
          <w:tcPr>
            <w:tcW w:w="3177" w:type="dxa"/>
            <w:vAlign w:val="center"/>
          </w:tcPr>
          <w:p w:rsidR="00802729" w:rsidRPr="003D14DD" w:rsidRDefault="00802729" w:rsidP="004D69F2">
            <w:pPr>
              <w:jc w:val="center"/>
              <w:rPr>
                <w:sz w:val="20"/>
                <w:szCs w:val="20"/>
              </w:rPr>
            </w:pPr>
            <w:r w:rsidRPr="003D14DD">
              <w:rPr>
                <w:sz w:val="20"/>
                <w:szCs w:val="20"/>
              </w:rPr>
              <w:t>-</w:t>
            </w:r>
          </w:p>
        </w:tc>
        <w:tc>
          <w:tcPr>
            <w:tcW w:w="2693" w:type="dxa"/>
            <w:vAlign w:val="center"/>
          </w:tcPr>
          <w:p w:rsidR="00802729" w:rsidRPr="003D14DD" w:rsidRDefault="00802729" w:rsidP="004D69F2">
            <w:pPr>
              <w:jc w:val="center"/>
              <w:rPr>
                <w:sz w:val="20"/>
                <w:szCs w:val="20"/>
              </w:rPr>
            </w:pPr>
            <w:r w:rsidRPr="003D14DD">
              <w:rPr>
                <w:sz w:val="20"/>
                <w:szCs w:val="20"/>
              </w:rPr>
              <w:t>-</w:t>
            </w:r>
          </w:p>
        </w:tc>
        <w:tc>
          <w:tcPr>
            <w:tcW w:w="2091" w:type="dxa"/>
            <w:vAlign w:val="center"/>
          </w:tcPr>
          <w:p w:rsidR="00802729" w:rsidRPr="003D14DD" w:rsidRDefault="00802729" w:rsidP="004D69F2">
            <w:pPr>
              <w:jc w:val="center"/>
              <w:rPr>
                <w:sz w:val="20"/>
                <w:szCs w:val="20"/>
              </w:rPr>
            </w:pPr>
            <w:r w:rsidRPr="003D14DD">
              <w:rPr>
                <w:sz w:val="20"/>
                <w:szCs w:val="20"/>
              </w:rPr>
              <w:t>-</w:t>
            </w:r>
          </w:p>
        </w:tc>
      </w:tr>
      <w:tr w:rsidR="00802729" w:rsidRPr="003D14DD" w:rsidTr="004D69F2">
        <w:tc>
          <w:tcPr>
            <w:tcW w:w="0" w:type="auto"/>
          </w:tcPr>
          <w:p w:rsidR="00802729" w:rsidRPr="003D14DD" w:rsidRDefault="00802729" w:rsidP="004D69F2">
            <w:pPr>
              <w:rPr>
                <w:b/>
                <w:sz w:val="20"/>
                <w:szCs w:val="20"/>
              </w:rPr>
            </w:pPr>
            <w:r w:rsidRPr="003D14DD">
              <w:rPr>
                <w:b/>
                <w:sz w:val="20"/>
                <w:szCs w:val="20"/>
              </w:rPr>
              <w:t>Семинарского типа</w:t>
            </w:r>
          </w:p>
          <w:p w:rsidR="00802729" w:rsidRPr="003D14DD" w:rsidRDefault="00802729" w:rsidP="004D69F2">
            <w:pPr>
              <w:rPr>
                <w:b/>
                <w:sz w:val="20"/>
                <w:szCs w:val="20"/>
              </w:rPr>
            </w:pPr>
            <w:r w:rsidRPr="003D14DD">
              <w:rPr>
                <w:b/>
                <w:sz w:val="20"/>
                <w:szCs w:val="20"/>
              </w:rPr>
              <w:t>(лабораторные работы)</w:t>
            </w:r>
          </w:p>
        </w:tc>
        <w:tc>
          <w:tcPr>
            <w:tcW w:w="3177" w:type="dxa"/>
            <w:vAlign w:val="center"/>
          </w:tcPr>
          <w:p w:rsidR="00802729" w:rsidRPr="003D14DD" w:rsidRDefault="00802729" w:rsidP="004D69F2">
            <w:pPr>
              <w:jc w:val="center"/>
              <w:rPr>
                <w:sz w:val="20"/>
                <w:szCs w:val="20"/>
              </w:rPr>
            </w:pPr>
            <w:r w:rsidRPr="003D14DD">
              <w:rPr>
                <w:sz w:val="20"/>
                <w:szCs w:val="20"/>
              </w:rPr>
              <w:t>-</w:t>
            </w:r>
          </w:p>
        </w:tc>
        <w:tc>
          <w:tcPr>
            <w:tcW w:w="2693" w:type="dxa"/>
            <w:vAlign w:val="center"/>
          </w:tcPr>
          <w:p w:rsidR="00802729" w:rsidRPr="003D14DD" w:rsidRDefault="00802729" w:rsidP="004D69F2">
            <w:pPr>
              <w:jc w:val="center"/>
              <w:rPr>
                <w:sz w:val="20"/>
                <w:szCs w:val="20"/>
              </w:rPr>
            </w:pPr>
            <w:r w:rsidRPr="003D14DD">
              <w:rPr>
                <w:sz w:val="20"/>
                <w:szCs w:val="20"/>
              </w:rPr>
              <w:t>-</w:t>
            </w:r>
          </w:p>
        </w:tc>
        <w:tc>
          <w:tcPr>
            <w:tcW w:w="2091" w:type="dxa"/>
            <w:vAlign w:val="center"/>
          </w:tcPr>
          <w:p w:rsidR="00802729" w:rsidRPr="003D14DD" w:rsidRDefault="00802729" w:rsidP="004D69F2">
            <w:pPr>
              <w:jc w:val="center"/>
              <w:rPr>
                <w:sz w:val="20"/>
                <w:szCs w:val="20"/>
              </w:rPr>
            </w:pPr>
            <w:r w:rsidRPr="003D14DD">
              <w:rPr>
                <w:sz w:val="20"/>
                <w:szCs w:val="20"/>
              </w:rPr>
              <w:t>-</w:t>
            </w:r>
          </w:p>
        </w:tc>
      </w:tr>
      <w:tr w:rsidR="00802729" w:rsidRPr="003D14DD" w:rsidTr="004D69F2">
        <w:tc>
          <w:tcPr>
            <w:tcW w:w="0" w:type="auto"/>
          </w:tcPr>
          <w:p w:rsidR="00802729" w:rsidRPr="003D14DD" w:rsidRDefault="00802729" w:rsidP="004D69F2">
            <w:pPr>
              <w:rPr>
                <w:b/>
                <w:sz w:val="20"/>
                <w:szCs w:val="20"/>
              </w:rPr>
            </w:pPr>
            <w:r w:rsidRPr="003D14DD">
              <w:rPr>
                <w:b/>
                <w:sz w:val="20"/>
                <w:szCs w:val="20"/>
              </w:rPr>
              <w:t>Промежуточная аттестация (зачет)</w:t>
            </w:r>
          </w:p>
        </w:tc>
        <w:tc>
          <w:tcPr>
            <w:tcW w:w="3177" w:type="dxa"/>
            <w:vAlign w:val="center"/>
          </w:tcPr>
          <w:p w:rsidR="00802729" w:rsidRPr="003D14DD" w:rsidRDefault="00802729" w:rsidP="004D69F2">
            <w:pPr>
              <w:jc w:val="center"/>
              <w:rPr>
                <w:sz w:val="20"/>
                <w:szCs w:val="20"/>
              </w:rPr>
            </w:pPr>
            <w:r w:rsidRPr="003D14DD">
              <w:rPr>
                <w:sz w:val="20"/>
                <w:szCs w:val="20"/>
              </w:rPr>
              <w:t>2,2</w:t>
            </w:r>
          </w:p>
        </w:tc>
        <w:tc>
          <w:tcPr>
            <w:tcW w:w="2693" w:type="dxa"/>
            <w:vAlign w:val="center"/>
          </w:tcPr>
          <w:p w:rsidR="00802729" w:rsidRPr="003D14DD" w:rsidRDefault="00802729" w:rsidP="004D69F2">
            <w:pPr>
              <w:jc w:val="center"/>
              <w:rPr>
                <w:sz w:val="20"/>
                <w:szCs w:val="20"/>
              </w:rPr>
            </w:pPr>
            <w:r w:rsidRPr="003D14DD">
              <w:rPr>
                <w:sz w:val="20"/>
                <w:szCs w:val="20"/>
              </w:rPr>
              <w:t>-</w:t>
            </w:r>
          </w:p>
        </w:tc>
        <w:tc>
          <w:tcPr>
            <w:tcW w:w="2091" w:type="dxa"/>
            <w:vAlign w:val="center"/>
          </w:tcPr>
          <w:p w:rsidR="00802729" w:rsidRPr="003D14DD" w:rsidRDefault="00802729" w:rsidP="004D69F2">
            <w:pPr>
              <w:jc w:val="center"/>
              <w:rPr>
                <w:b/>
                <w:sz w:val="20"/>
                <w:szCs w:val="20"/>
              </w:rPr>
            </w:pPr>
            <w:r w:rsidRPr="003D14DD">
              <w:rPr>
                <w:b/>
                <w:sz w:val="20"/>
                <w:szCs w:val="20"/>
              </w:rPr>
              <w:t>2,2</w:t>
            </w:r>
          </w:p>
        </w:tc>
      </w:tr>
      <w:tr w:rsidR="00802729" w:rsidRPr="003D14DD" w:rsidTr="004D69F2">
        <w:trPr>
          <w:trHeight w:val="160"/>
        </w:trPr>
        <w:tc>
          <w:tcPr>
            <w:tcW w:w="0" w:type="auto"/>
            <w:vAlign w:val="center"/>
          </w:tcPr>
          <w:p w:rsidR="00802729" w:rsidRPr="003D14DD" w:rsidRDefault="00802729" w:rsidP="004D69F2">
            <w:pPr>
              <w:jc w:val="center"/>
              <w:rPr>
                <w:sz w:val="20"/>
                <w:szCs w:val="20"/>
              </w:rPr>
            </w:pPr>
            <w:r w:rsidRPr="003D14DD">
              <w:rPr>
                <w:sz w:val="20"/>
                <w:szCs w:val="20"/>
              </w:rPr>
              <w:t xml:space="preserve">Итого </w:t>
            </w:r>
          </w:p>
        </w:tc>
        <w:tc>
          <w:tcPr>
            <w:tcW w:w="3177" w:type="dxa"/>
            <w:vAlign w:val="center"/>
          </w:tcPr>
          <w:p w:rsidR="00802729" w:rsidRPr="003D14DD" w:rsidRDefault="00802729" w:rsidP="004D69F2">
            <w:pPr>
              <w:jc w:val="center"/>
              <w:rPr>
                <w:sz w:val="20"/>
                <w:szCs w:val="20"/>
              </w:rPr>
            </w:pPr>
            <w:r w:rsidRPr="003D14DD">
              <w:rPr>
                <w:sz w:val="20"/>
                <w:szCs w:val="20"/>
              </w:rPr>
              <w:t>10,2</w:t>
            </w:r>
          </w:p>
        </w:tc>
        <w:tc>
          <w:tcPr>
            <w:tcW w:w="2693" w:type="dxa"/>
            <w:vAlign w:val="center"/>
          </w:tcPr>
          <w:p w:rsidR="00802729" w:rsidRPr="003D14DD" w:rsidRDefault="00802729" w:rsidP="004D69F2">
            <w:pPr>
              <w:jc w:val="center"/>
              <w:rPr>
                <w:sz w:val="20"/>
                <w:szCs w:val="20"/>
              </w:rPr>
            </w:pPr>
            <w:r w:rsidRPr="003D14DD">
              <w:rPr>
                <w:sz w:val="20"/>
                <w:szCs w:val="20"/>
              </w:rPr>
              <w:t>24</w:t>
            </w:r>
          </w:p>
        </w:tc>
        <w:tc>
          <w:tcPr>
            <w:tcW w:w="2091" w:type="dxa"/>
            <w:vAlign w:val="center"/>
          </w:tcPr>
          <w:p w:rsidR="00802729" w:rsidRPr="003D14DD" w:rsidRDefault="00802729" w:rsidP="004D69F2">
            <w:pPr>
              <w:jc w:val="center"/>
              <w:rPr>
                <w:b/>
                <w:sz w:val="20"/>
                <w:szCs w:val="20"/>
              </w:rPr>
            </w:pPr>
            <w:r w:rsidRPr="003D14DD">
              <w:rPr>
                <w:b/>
                <w:sz w:val="20"/>
                <w:szCs w:val="20"/>
              </w:rPr>
              <w:t>34,2</w:t>
            </w:r>
          </w:p>
        </w:tc>
      </w:tr>
    </w:tbl>
    <w:p w:rsidR="00802729" w:rsidRPr="003D14DD" w:rsidRDefault="00802729" w:rsidP="00802729">
      <w:pPr>
        <w:ind w:firstLine="680"/>
        <w:rPr>
          <w:i/>
          <w:sz w:val="20"/>
          <w:szCs w:val="20"/>
        </w:rPr>
      </w:pPr>
    </w:p>
    <w:p w:rsidR="00802729" w:rsidRPr="003D14DD" w:rsidRDefault="00802729" w:rsidP="00802729">
      <w:pPr>
        <w:ind w:firstLine="680"/>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30 %</w:t>
      </w:r>
    </w:p>
    <w:p w:rsidR="00802729" w:rsidRPr="003D14DD" w:rsidRDefault="00802729" w:rsidP="00802729">
      <w:pPr>
        <w:ind w:firstLine="680"/>
        <w:rPr>
          <w:i/>
          <w:sz w:val="20"/>
          <w:szCs w:val="20"/>
        </w:rPr>
      </w:pPr>
    </w:p>
    <w:p w:rsidR="00802729" w:rsidRPr="003D14DD" w:rsidRDefault="00802729" w:rsidP="00802729">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802729" w:rsidRPr="003D14DD" w:rsidRDefault="00802729" w:rsidP="00802729">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802729" w:rsidRPr="003D14DD" w:rsidRDefault="00802729" w:rsidP="00802729">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802729" w:rsidRPr="003D14DD" w:rsidRDefault="00802729" w:rsidP="00802729">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802729" w:rsidRPr="003D14DD" w:rsidRDefault="00802729" w:rsidP="00802729">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802729" w:rsidRPr="003D14DD" w:rsidRDefault="00802729" w:rsidP="00802729">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802729" w:rsidRPr="003D14DD" w:rsidRDefault="00802729" w:rsidP="00802729">
      <w:pPr>
        <w:tabs>
          <w:tab w:val="left" w:pos="900"/>
        </w:tabs>
        <w:suppressAutoHyphens/>
        <w:overflowPunct w:val="0"/>
        <w:autoSpaceDE w:val="0"/>
        <w:autoSpaceDN w:val="0"/>
        <w:adjustRightInd w:val="0"/>
        <w:ind w:firstLine="709"/>
        <w:jc w:val="both"/>
        <w:rPr>
          <w:b/>
          <w:sz w:val="20"/>
          <w:szCs w:val="20"/>
        </w:rPr>
      </w:pPr>
    </w:p>
    <w:p w:rsidR="00802729" w:rsidRPr="003D14DD" w:rsidRDefault="00802729" w:rsidP="00802729">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802729" w:rsidRPr="003D14DD" w:rsidRDefault="00802729" w:rsidP="00802729">
      <w:pPr>
        <w:tabs>
          <w:tab w:val="left" w:pos="900"/>
          <w:tab w:val="left" w:pos="1080"/>
        </w:tabs>
        <w:ind w:firstLine="709"/>
        <w:jc w:val="both"/>
        <w:rPr>
          <w:sz w:val="20"/>
          <w:szCs w:val="20"/>
        </w:rPr>
      </w:pPr>
      <w:r w:rsidRPr="003D14DD">
        <w:rPr>
          <w:sz w:val="20"/>
          <w:szCs w:val="20"/>
        </w:rPr>
        <w:t>Методические материалы доступны на сайте «Личная студия» в разделе «Методические указания и пособия».</w:t>
      </w:r>
    </w:p>
    <w:p w:rsidR="00802729" w:rsidRPr="003D14DD" w:rsidRDefault="00802729" w:rsidP="00802729">
      <w:pPr>
        <w:numPr>
          <w:ilvl w:val="0"/>
          <w:numId w:val="34"/>
        </w:numPr>
        <w:tabs>
          <w:tab w:val="left" w:pos="900"/>
          <w:tab w:val="left" w:pos="1080"/>
        </w:tabs>
        <w:ind w:left="0" w:firstLine="709"/>
        <w:jc w:val="both"/>
        <w:rPr>
          <w:sz w:val="20"/>
          <w:szCs w:val="20"/>
        </w:rPr>
      </w:pPr>
      <w:r w:rsidRPr="003D14DD">
        <w:rPr>
          <w:sz w:val="20"/>
          <w:szCs w:val="20"/>
        </w:rPr>
        <w:t>Методические указания  «Введение в технологию обучения».</w:t>
      </w:r>
    </w:p>
    <w:p w:rsidR="00802729" w:rsidRPr="003D14DD" w:rsidRDefault="00802729" w:rsidP="00802729">
      <w:pPr>
        <w:numPr>
          <w:ilvl w:val="0"/>
          <w:numId w:val="34"/>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w:t>
      </w:r>
      <w:proofErr w:type="spellStart"/>
      <w:r w:rsidRPr="003D14DD">
        <w:rPr>
          <w:sz w:val="20"/>
          <w:szCs w:val="20"/>
        </w:rPr>
        <w:t>Вебинар</w:t>
      </w:r>
      <w:proofErr w:type="spellEnd"/>
      <w:r w:rsidRPr="003D14DD">
        <w:rPr>
          <w:sz w:val="20"/>
          <w:szCs w:val="20"/>
        </w:rPr>
        <w:t>».</w:t>
      </w:r>
    </w:p>
    <w:p w:rsidR="00802729" w:rsidRPr="003D14DD" w:rsidRDefault="00802729" w:rsidP="00802729">
      <w:pPr>
        <w:numPr>
          <w:ilvl w:val="0"/>
          <w:numId w:val="34"/>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устного эссе», «Семинар - обсуждение устного доклада».</w:t>
      </w:r>
    </w:p>
    <w:p w:rsidR="00802729" w:rsidRPr="003D14DD" w:rsidRDefault="00802729" w:rsidP="00802729">
      <w:pPr>
        <w:numPr>
          <w:ilvl w:val="0"/>
          <w:numId w:val="34"/>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«Семинар – </w:t>
      </w:r>
      <w:proofErr w:type="spellStart"/>
      <w:r w:rsidRPr="003D14DD">
        <w:rPr>
          <w:sz w:val="20"/>
          <w:szCs w:val="20"/>
        </w:rPr>
        <w:t>асессмент</w:t>
      </w:r>
      <w:proofErr w:type="spellEnd"/>
      <w:r w:rsidRPr="003D14DD">
        <w:rPr>
          <w:sz w:val="20"/>
          <w:szCs w:val="20"/>
        </w:rPr>
        <w:t xml:space="preserve"> реферата».</w:t>
      </w:r>
    </w:p>
    <w:p w:rsidR="00802729" w:rsidRPr="003D14DD" w:rsidRDefault="00802729" w:rsidP="00802729">
      <w:pPr>
        <w:numPr>
          <w:ilvl w:val="0"/>
          <w:numId w:val="34"/>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реферата».</w:t>
      </w:r>
    </w:p>
    <w:p w:rsidR="00802729" w:rsidRPr="003D14DD" w:rsidRDefault="00802729" w:rsidP="00802729">
      <w:pPr>
        <w:numPr>
          <w:ilvl w:val="0"/>
          <w:numId w:val="34"/>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802729" w:rsidRPr="003D14DD" w:rsidRDefault="00802729" w:rsidP="00802729">
      <w:pPr>
        <w:numPr>
          <w:ilvl w:val="0"/>
          <w:numId w:val="34"/>
        </w:numPr>
        <w:tabs>
          <w:tab w:val="left" w:pos="900"/>
          <w:tab w:val="left" w:pos="1080"/>
        </w:tabs>
        <w:ind w:left="0" w:firstLine="709"/>
        <w:jc w:val="both"/>
        <w:rPr>
          <w:sz w:val="20"/>
          <w:szCs w:val="20"/>
        </w:rPr>
      </w:pPr>
      <w:r w:rsidRPr="003D14DD">
        <w:rPr>
          <w:sz w:val="20"/>
          <w:szCs w:val="20"/>
        </w:rPr>
        <w:lastRenderedPageBreak/>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802729" w:rsidRPr="003D14DD" w:rsidRDefault="00802729" w:rsidP="00802729">
      <w:pPr>
        <w:numPr>
          <w:ilvl w:val="0"/>
          <w:numId w:val="34"/>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«Практическое занятие - </w:t>
      </w:r>
      <w:proofErr w:type="spellStart"/>
      <w:r w:rsidRPr="003D14DD">
        <w:rPr>
          <w:sz w:val="20"/>
          <w:szCs w:val="20"/>
        </w:rPr>
        <w:t>позетовое</w:t>
      </w:r>
      <w:proofErr w:type="spellEnd"/>
      <w:r w:rsidRPr="003D14DD">
        <w:rPr>
          <w:sz w:val="20"/>
          <w:szCs w:val="20"/>
        </w:rPr>
        <w:t xml:space="preserve"> тестирование».</w:t>
      </w:r>
    </w:p>
    <w:p w:rsidR="00802729" w:rsidRPr="003D14DD" w:rsidRDefault="00802729" w:rsidP="00802729">
      <w:pPr>
        <w:numPr>
          <w:ilvl w:val="0"/>
          <w:numId w:val="34"/>
        </w:numPr>
        <w:tabs>
          <w:tab w:val="left" w:pos="900"/>
          <w:tab w:val="left" w:pos="1080"/>
        </w:tabs>
        <w:ind w:left="0" w:firstLine="709"/>
        <w:jc w:val="both"/>
        <w:rPr>
          <w:sz w:val="20"/>
          <w:szCs w:val="20"/>
        </w:rPr>
      </w:pPr>
      <w:r w:rsidRPr="003D14DD">
        <w:rPr>
          <w:sz w:val="20"/>
          <w:szCs w:val="20"/>
        </w:rPr>
        <w:t>Положение о реализации электронного обучения,  дистанционных образовательных технологий.</w:t>
      </w:r>
    </w:p>
    <w:p w:rsidR="00802729" w:rsidRPr="003D14DD" w:rsidRDefault="00802729" w:rsidP="00802729">
      <w:pPr>
        <w:numPr>
          <w:ilvl w:val="0"/>
          <w:numId w:val="34"/>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«Практическое занятие - алгоритмический тренинг».</w:t>
      </w:r>
    </w:p>
    <w:p w:rsidR="00802729" w:rsidRPr="003D14DD" w:rsidRDefault="00802729" w:rsidP="00802729">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802729" w:rsidRPr="003D14DD" w:rsidRDefault="00802729" w:rsidP="00802729">
      <w:pPr>
        <w:ind w:firstLine="709"/>
        <w:rPr>
          <w:b/>
          <w:sz w:val="20"/>
          <w:szCs w:val="20"/>
        </w:rPr>
      </w:pPr>
    </w:p>
    <w:p w:rsidR="00802729" w:rsidRPr="003D14DD" w:rsidRDefault="00802729" w:rsidP="00802729">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2E051B" w:rsidRPr="002E051B" w:rsidRDefault="002E051B" w:rsidP="002E051B">
      <w:pPr>
        <w:shd w:val="clear" w:color="auto" w:fill="FFFFFF"/>
        <w:ind w:firstLine="709"/>
        <w:jc w:val="both"/>
        <w:rPr>
          <w:rFonts w:eastAsia="Calibri"/>
          <w:sz w:val="20"/>
          <w:szCs w:val="20"/>
        </w:rPr>
      </w:pPr>
      <w:r w:rsidRPr="002E051B">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2E051B" w:rsidRPr="002E051B" w:rsidRDefault="002E051B" w:rsidP="002E051B">
      <w:pPr>
        <w:ind w:firstLine="709"/>
        <w:jc w:val="both"/>
        <w:rPr>
          <w:rFonts w:eastAsia="Calibri"/>
          <w:sz w:val="20"/>
          <w:szCs w:val="20"/>
        </w:rPr>
      </w:pPr>
      <w:r w:rsidRPr="002E051B">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2E051B">
        <w:rPr>
          <w:rFonts w:eastAsia="Calibri"/>
          <w:sz w:val="20"/>
          <w:szCs w:val="20"/>
        </w:rPr>
        <w:t>тифлоинформационных</w:t>
      </w:r>
      <w:proofErr w:type="spellEnd"/>
      <w:r w:rsidRPr="002E051B">
        <w:rPr>
          <w:rFonts w:eastAsia="Calibri"/>
          <w:sz w:val="20"/>
          <w:szCs w:val="20"/>
        </w:rPr>
        <w:t xml:space="preserve"> устройств.</w:t>
      </w:r>
    </w:p>
    <w:p w:rsidR="002E051B" w:rsidRPr="002E051B" w:rsidRDefault="002E051B" w:rsidP="002E051B">
      <w:pPr>
        <w:shd w:val="clear" w:color="auto" w:fill="FFFFFF"/>
        <w:tabs>
          <w:tab w:val="left" w:pos="993"/>
        </w:tabs>
        <w:ind w:firstLine="709"/>
        <w:jc w:val="both"/>
        <w:rPr>
          <w:rFonts w:eastAsia="Calibri"/>
          <w:sz w:val="20"/>
          <w:szCs w:val="20"/>
        </w:rPr>
      </w:pPr>
      <w:r w:rsidRPr="002E051B">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2E051B" w:rsidRPr="002E051B" w:rsidRDefault="002E051B" w:rsidP="002E051B">
      <w:pPr>
        <w:ind w:firstLine="709"/>
        <w:jc w:val="both"/>
        <w:rPr>
          <w:rFonts w:eastAsia="Calibri"/>
          <w:sz w:val="20"/>
          <w:szCs w:val="20"/>
        </w:rPr>
      </w:pPr>
      <w:r w:rsidRPr="002E051B">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2E051B" w:rsidRPr="002E051B" w:rsidRDefault="002E051B" w:rsidP="002E051B">
      <w:pPr>
        <w:ind w:firstLine="709"/>
        <w:jc w:val="both"/>
        <w:rPr>
          <w:rFonts w:eastAsia="Calibri"/>
          <w:sz w:val="20"/>
          <w:szCs w:val="20"/>
        </w:rPr>
      </w:pPr>
      <w:r w:rsidRPr="002E051B">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2E051B" w:rsidRPr="002E051B" w:rsidRDefault="002E051B" w:rsidP="002E051B">
      <w:pPr>
        <w:ind w:firstLine="709"/>
        <w:jc w:val="both"/>
        <w:rPr>
          <w:rFonts w:eastAsia="Calibri"/>
          <w:sz w:val="20"/>
          <w:szCs w:val="20"/>
        </w:rPr>
      </w:pPr>
      <w:r w:rsidRPr="002E051B">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2E051B" w:rsidRPr="002E051B" w:rsidRDefault="002E051B" w:rsidP="002E051B">
      <w:pPr>
        <w:shd w:val="clear" w:color="auto" w:fill="FFFFFF"/>
        <w:tabs>
          <w:tab w:val="left" w:pos="888"/>
        </w:tabs>
        <w:ind w:firstLine="709"/>
        <w:jc w:val="both"/>
        <w:rPr>
          <w:rFonts w:eastAsia="Calibri"/>
          <w:sz w:val="20"/>
          <w:szCs w:val="20"/>
        </w:rPr>
      </w:pPr>
      <w:r w:rsidRPr="002E051B">
        <w:rPr>
          <w:rFonts w:eastAsia="Calibri"/>
          <w:sz w:val="20"/>
          <w:szCs w:val="20"/>
        </w:rPr>
        <w:t>-</w:t>
      </w:r>
      <w:r w:rsidRPr="002E051B">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2E051B" w:rsidRPr="002E051B" w:rsidRDefault="002E051B" w:rsidP="002E051B">
      <w:pPr>
        <w:ind w:firstLine="709"/>
        <w:jc w:val="both"/>
        <w:rPr>
          <w:rFonts w:eastAsia="Calibri"/>
          <w:sz w:val="20"/>
          <w:szCs w:val="20"/>
        </w:rPr>
      </w:pPr>
      <w:r w:rsidRPr="002E051B">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2E051B" w:rsidRPr="002E051B" w:rsidRDefault="002E051B" w:rsidP="002E051B">
      <w:pPr>
        <w:ind w:firstLine="709"/>
        <w:jc w:val="both"/>
        <w:rPr>
          <w:rFonts w:eastAsia="Calibri"/>
          <w:sz w:val="20"/>
          <w:szCs w:val="20"/>
        </w:rPr>
      </w:pPr>
      <w:r w:rsidRPr="002E051B">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2E051B" w:rsidRPr="002E051B" w:rsidRDefault="002E051B" w:rsidP="002E051B">
      <w:pPr>
        <w:ind w:firstLine="709"/>
        <w:jc w:val="both"/>
        <w:rPr>
          <w:rFonts w:eastAsia="Calibri"/>
          <w:sz w:val="20"/>
          <w:szCs w:val="20"/>
        </w:rPr>
      </w:pPr>
      <w:r w:rsidRPr="002E051B">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2E051B" w:rsidRPr="002E051B" w:rsidRDefault="002E051B" w:rsidP="002E051B">
      <w:pPr>
        <w:ind w:firstLine="709"/>
        <w:jc w:val="both"/>
        <w:rPr>
          <w:rFonts w:eastAsia="Calibri"/>
          <w:sz w:val="20"/>
          <w:szCs w:val="20"/>
        </w:rPr>
      </w:pPr>
      <w:r w:rsidRPr="002E051B">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2E051B" w:rsidRPr="002E051B" w:rsidRDefault="002E051B" w:rsidP="002E051B">
      <w:pPr>
        <w:ind w:firstLine="709"/>
        <w:jc w:val="both"/>
        <w:rPr>
          <w:rFonts w:eastAsia="Calibri"/>
          <w:sz w:val="20"/>
          <w:szCs w:val="20"/>
        </w:rPr>
      </w:pPr>
      <w:r w:rsidRPr="002E051B">
        <w:rPr>
          <w:rFonts w:eastAsia="Calibri"/>
          <w:sz w:val="20"/>
          <w:szCs w:val="20"/>
        </w:rPr>
        <w:t>- продолжительность сдачи экзамена, проводимого в письменной форме, - не более чем на 90 минут;</w:t>
      </w:r>
    </w:p>
    <w:p w:rsidR="002E051B" w:rsidRPr="002E051B" w:rsidRDefault="002E051B" w:rsidP="002E051B">
      <w:pPr>
        <w:ind w:firstLine="709"/>
        <w:jc w:val="both"/>
        <w:rPr>
          <w:rFonts w:eastAsia="Calibri"/>
          <w:sz w:val="20"/>
          <w:szCs w:val="20"/>
        </w:rPr>
      </w:pPr>
      <w:r w:rsidRPr="002E051B">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2E051B" w:rsidRPr="002E051B" w:rsidRDefault="002E051B" w:rsidP="002E051B">
      <w:pPr>
        <w:ind w:firstLine="709"/>
        <w:jc w:val="both"/>
        <w:rPr>
          <w:rFonts w:eastAsia="Calibri"/>
          <w:sz w:val="20"/>
          <w:szCs w:val="20"/>
        </w:rPr>
      </w:pPr>
      <w:r w:rsidRPr="002E051B">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2E051B" w:rsidRPr="002E051B" w:rsidRDefault="002E051B" w:rsidP="002E051B">
      <w:pPr>
        <w:ind w:firstLine="709"/>
        <w:jc w:val="both"/>
        <w:rPr>
          <w:rFonts w:eastAsia="Calibri"/>
          <w:sz w:val="20"/>
          <w:szCs w:val="20"/>
        </w:rPr>
      </w:pPr>
      <w:r w:rsidRPr="002E051B">
        <w:rPr>
          <w:rFonts w:eastAsia="Calibri"/>
          <w:sz w:val="20"/>
          <w:szCs w:val="20"/>
        </w:rPr>
        <w:t>а) для слепых:</w:t>
      </w:r>
    </w:p>
    <w:p w:rsidR="002E051B" w:rsidRPr="002E051B" w:rsidRDefault="002E051B" w:rsidP="002E051B">
      <w:pPr>
        <w:shd w:val="clear" w:color="auto" w:fill="FFFFFF"/>
        <w:tabs>
          <w:tab w:val="left" w:pos="955"/>
        </w:tabs>
        <w:ind w:firstLine="709"/>
        <w:jc w:val="both"/>
        <w:rPr>
          <w:rFonts w:eastAsia="Calibri"/>
          <w:sz w:val="20"/>
          <w:szCs w:val="20"/>
        </w:rPr>
      </w:pPr>
      <w:r w:rsidRPr="002E051B">
        <w:rPr>
          <w:rFonts w:eastAsia="Calibri"/>
          <w:sz w:val="20"/>
          <w:szCs w:val="20"/>
        </w:rPr>
        <w:t>-</w:t>
      </w:r>
      <w:r w:rsidRPr="002E051B">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2E051B" w:rsidRPr="002E051B" w:rsidRDefault="002E051B" w:rsidP="002E051B">
      <w:pPr>
        <w:ind w:firstLine="709"/>
        <w:jc w:val="both"/>
        <w:rPr>
          <w:rFonts w:eastAsia="Calibri"/>
          <w:sz w:val="20"/>
          <w:szCs w:val="20"/>
        </w:rPr>
      </w:pPr>
      <w:r w:rsidRPr="002E051B">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2E051B">
        <w:rPr>
          <w:rFonts w:eastAsia="Calibri"/>
          <w:sz w:val="20"/>
          <w:szCs w:val="20"/>
        </w:rPr>
        <w:t>надиктовываются</w:t>
      </w:r>
      <w:proofErr w:type="spellEnd"/>
      <w:r w:rsidRPr="002E051B">
        <w:rPr>
          <w:rFonts w:eastAsia="Calibri"/>
          <w:sz w:val="20"/>
          <w:szCs w:val="20"/>
        </w:rPr>
        <w:t xml:space="preserve"> ассистенту;</w:t>
      </w:r>
    </w:p>
    <w:p w:rsidR="002E051B" w:rsidRPr="002E051B" w:rsidRDefault="002E051B" w:rsidP="002E051B">
      <w:pPr>
        <w:ind w:firstLine="709"/>
        <w:jc w:val="both"/>
        <w:rPr>
          <w:rFonts w:eastAsia="Calibri"/>
          <w:sz w:val="20"/>
          <w:szCs w:val="20"/>
        </w:rPr>
      </w:pPr>
      <w:r w:rsidRPr="002E051B">
        <w:rPr>
          <w:rFonts w:eastAsia="Calibri"/>
          <w:sz w:val="20"/>
          <w:szCs w:val="20"/>
        </w:rPr>
        <w:t>б) для слабовидящих:</w:t>
      </w:r>
    </w:p>
    <w:p w:rsidR="002E051B" w:rsidRPr="002E051B" w:rsidRDefault="002E051B" w:rsidP="002E051B">
      <w:pPr>
        <w:ind w:firstLine="709"/>
        <w:jc w:val="both"/>
        <w:rPr>
          <w:rFonts w:eastAsia="Calibri"/>
          <w:sz w:val="20"/>
          <w:szCs w:val="20"/>
        </w:rPr>
      </w:pPr>
      <w:r w:rsidRPr="002E051B">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2E051B">
        <w:rPr>
          <w:rFonts w:eastAsia="Calibri"/>
          <w:sz w:val="20"/>
          <w:szCs w:val="20"/>
        </w:rPr>
        <w:t>Jaws</w:t>
      </w:r>
      <w:proofErr w:type="spellEnd"/>
      <w:r w:rsidRPr="002E051B">
        <w:rPr>
          <w:rFonts w:eastAsia="Calibri"/>
          <w:sz w:val="20"/>
          <w:szCs w:val="20"/>
        </w:rPr>
        <w:t>;</w:t>
      </w:r>
    </w:p>
    <w:p w:rsidR="002E051B" w:rsidRPr="002E051B" w:rsidRDefault="002E051B" w:rsidP="002E051B">
      <w:pPr>
        <w:ind w:firstLine="709"/>
        <w:jc w:val="both"/>
        <w:rPr>
          <w:rFonts w:eastAsia="Calibri"/>
          <w:sz w:val="20"/>
          <w:szCs w:val="20"/>
        </w:rPr>
      </w:pPr>
      <w:r w:rsidRPr="002E051B">
        <w:rPr>
          <w:rFonts w:eastAsia="Calibri"/>
          <w:sz w:val="20"/>
          <w:szCs w:val="20"/>
        </w:rPr>
        <w:t>- обеспечивается индивидуальное равномерное освещение не менее 300 люкс;</w:t>
      </w:r>
    </w:p>
    <w:p w:rsidR="002E051B" w:rsidRPr="002E051B" w:rsidRDefault="002E051B" w:rsidP="002E051B">
      <w:pPr>
        <w:ind w:firstLine="709"/>
        <w:jc w:val="both"/>
        <w:rPr>
          <w:rFonts w:eastAsia="Calibri"/>
          <w:sz w:val="20"/>
          <w:szCs w:val="20"/>
        </w:rPr>
      </w:pPr>
      <w:r w:rsidRPr="002E051B">
        <w:rPr>
          <w:rFonts w:eastAsia="Calibri"/>
          <w:sz w:val="20"/>
          <w:szCs w:val="20"/>
        </w:rPr>
        <w:t xml:space="preserve">- при необходимости обучающимся предоставляется увеличивающее </w:t>
      </w:r>
      <w:proofErr w:type="spellStart"/>
      <w:r w:rsidRPr="002E051B">
        <w:rPr>
          <w:rFonts w:eastAsia="Calibri"/>
          <w:sz w:val="20"/>
          <w:szCs w:val="20"/>
        </w:rPr>
        <w:t>устройство,допускается</w:t>
      </w:r>
      <w:proofErr w:type="spellEnd"/>
      <w:r w:rsidRPr="002E051B">
        <w:rPr>
          <w:rFonts w:eastAsia="Calibri"/>
          <w:sz w:val="20"/>
          <w:szCs w:val="20"/>
        </w:rPr>
        <w:t xml:space="preserve"> использование увеличивающих устройств, имеющихся у обучающихся;</w:t>
      </w:r>
    </w:p>
    <w:p w:rsidR="002E051B" w:rsidRPr="002E051B" w:rsidRDefault="002E051B" w:rsidP="002E051B">
      <w:pPr>
        <w:ind w:firstLine="709"/>
        <w:jc w:val="both"/>
        <w:rPr>
          <w:rFonts w:eastAsia="Calibri"/>
          <w:sz w:val="20"/>
          <w:szCs w:val="20"/>
        </w:rPr>
      </w:pPr>
      <w:r w:rsidRPr="002E051B">
        <w:rPr>
          <w:rFonts w:eastAsia="Calibri"/>
          <w:sz w:val="20"/>
          <w:szCs w:val="20"/>
        </w:rPr>
        <w:t>в) для глухих и слабослышащих, с тяжелыми нарушениями речи:</w:t>
      </w:r>
    </w:p>
    <w:p w:rsidR="002E051B" w:rsidRPr="002E051B" w:rsidRDefault="002E051B" w:rsidP="002E051B">
      <w:pPr>
        <w:ind w:firstLine="709"/>
        <w:jc w:val="both"/>
        <w:rPr>
          <w:rFonts w:eastAsia="Calibri"/>
          <w:sz w:val="20"/>
          <w:szCs w:val="20"/>
        </w:rPr>
      </w:pPr>
      <w:r w:rsidRPr="002E051B">
        <w:rPr>
          <w:rFonts w:eastAsia="Calibri"/>
          <w:sz w:val="20"/>
          <w:szCs w:val="20"/>
        </w:rPr>
        <w:t>- имеется в наличии информационная система "Исток" для слабослышащих коллективного пользования;</w:t>
      </w:r>
    </w:p>
    <w:p w:rsidR="002E051B" w:rsidRPr="002E051B" w:rsidRDefault="002E051B" w:rsidP="002E051B">
      <w:pPr>
        <w:ind w:firstLine="709"/>
        <w:jc w:val="both"/>
        <w:rPr>
          <w:rFonts w:eastAsia="Calibri"/>
          <w:sz w:val="20"/>
          <w:szCs w:val="20"/>
        </w:rPr>
      </w:pPr>
      <w:r w:rsidRPr="002E051B">
        <w:rPr>
          <w:rFonts w:eastAsia="Calibri"/>
          <w:sz w:val="20"/>
          <w:szCs w:val="20"/>
        </w:rPr>
        <w:lastRenderedPageBreak/>
        <w:t>- по их желанию испытания проводятся в электронной или письменной форме;</w:t>
      </w:r>
    </w:p>
    <w:p w:rsidR="002E051B" w:rsidRPr="002E051B" w:rsidRDefault="002E051B" w:rsidP="002E051B">
      <w:pPr>
        <w:ind w:firstLine="709"/>
        <w:jc w:val="both"/>
        <w:rPr>
          <w:rFonts w:eastAsia="Calibri"/>
          <w:sz w:val="20"/>
          <w:szCs w:val="20"/>
        </w:rPr>
      </w:pPr>
      <w:r w:rsidRPr="002E051B">
        <w:rPr>
          <w:rFonts w:eastAsia="Calibri"/>
          <w:sz w:val="20"/>
          <w:szCs w:val="20"/>
        </w:rPr>
        <w:t>г) для лиц с нарушениями опорно-двигательного аппарата:</w:t>
      </w:r>
    </w:p>
    <w:p w:rsidR="002E051B" w:rsidRPr="002E051B" w:rsidRDefault="002E051B" w:rsidP="002E051B">
      <w:pPr>
        <w:ind w:firstLine="709"/>
        <w:jc w:val="both"/>
        <w:rPr>
          <w:rFonts w:eastAsia="Calibri"/>
          <w:sz w:val="20"/>
          <w:szCs w:val="20"/>
        </w:rPr>
      </w:pPr>
      <w:r w:rsidRPr="002E051B">
        <w:rPr>
          <w:rFonts w:eastAsia="Calibri"/>
          <w:sz w:val="20"/>
          <w:szCs w:val="20"/>
        </w:rPr>
        <w:t xml:space="preserve">- тестовые и </w:t>
      </w:r>
      <w:proofErr w:type="spellStart"/>
      <w:r w:rsidRPr="002E051B">
        <w:rPr>
          <w:rFonts w:eastAsia="Calibri"/>
          <w:sz w:val="20"/>
          <w:szCs w:val="20"/>
        </w:rPr>
        <w:t>тренинговые</w:t>
      </w:r>
      <w:proofErr w:type="spellEnd"/>
      <w:r w:rsidRPr="002E051B">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2E051B" w:rsidRPr="002E051B" w:rsidRDefault="002E051B" w:rsidP="002E051B">
      <w:pPr>
        <w:ind w:firstLine="709"/>
        <w:jc w:val="both"/>
        <w:rPr>
          <w:rFonts w:eastAsia="Calibri"/>
          <w:sz w:val="20"/>
          <w:szCs w:val="20"/>
        </w:rPr>
      </w:pPr>
      <w:r w:rsidRPr="002E051B">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2E051B" w:rsidRPr="002E051B" w:rsidRDefault="002E051B" w:rsidP="002E051B">
      <w:pPr>
        <w:ind w:firstLine="709"/>
        <w:jc w:val="both"/>
        <w:rPr>
          <w:rFonts w:eastAsia="Calibri"/>
          <w:sz w:val="20"/>
          <w:szCs w:val="20"/>
        </w:rPr>
      </w:pPr>
      <w:r w:rsidRPr="002E051B">
        <w:rPr>
          <w:rFonts w:eastAsia="Calibri"/>
          <w:sz w:val="20"/>
          <w:szCs w:val="20"/>
        </w:rPr>
        <w:t>- по их желанию испытания проводятся в устной форме.</w:t>
      </w:r>
    </w:p>
    <w:p w:rsidR="002E051B" w:rsidRPr="002E051B" w:rsidRDefault="002E051B" w:rsidP="002E051B">
      <w:pPr>
        <w:ind w:firstLine="709"/>
        <w:jc w:val="both"/>
        <w:rPr>
          <w:rFonts w:eastAsia="Calibri"/>
          <w:sz w:val="20"/>
          <w:szCs w:val="20"/>
        </w:rPr>
      </w:pPr>
      <w:r w:rsidRPr="002E051B">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802729" w:rsidRPr="003D14DD" w:rsidRDefault="00802729" w:rsidP="00802729">
      <w:pPr>
        <w:ind w:firstLine="709"/>
        <w:rPr>
          <w:b/>
          <w:sz w:val="20"/>
          <w:szCs w:val="20"/>
        </w:rPr>
      </w:pPr>
    </w:p>
    <w:p w:rsidR="00802729" w:rsidRPr="003D14DD" w:rsidRDefault="00802729" w:rsidP="00802729">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802729" w:rsidRPr="003D14DD" w:rsidRDefault="00802729" w:rsidP="00802729">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802729" w:rsidRPr="003D14DD" w:rsidRDefault="00802729" w:rsidP="00802729">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802729" w:rsidRPr="003D14DD" w:rsidRDefault="00802729" w:rsidP="00802729">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802729" w:rsidRPr="003D14DD" w:rsidRDefault="00802729" w:rsidP="00802729">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802729" w:rsidRPr="003D14DD" w:rsidRDefault="00802729" w:rsidP="00802729">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802729" w:rsidRPr="003D14DD" w:rsidRDefault="00802729" w:rsidP="00802729">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802729" w:rsidRPr="003D14DD" w:rsidRDefault="00802729" w:rsidP="00802729">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802729" w:rsidRPr="003D14DD" w:rsidRDefault="00802729" w:rsidP="00802729">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802729" w:rsidRPr="003D14DD" w:rsidRDefault="00802729" w:rsidP="00802729">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802729" w:rsidRPr="003D14DD" w:rsidRDefault="00802729" w:rsidP="00802729">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802729" w:rsidRPr="003D14DD" w:rsidRDefault="00802729" w:rsidP="00802729">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802729" w:rsidRPr="003D14DD" w:rsidRDefault="00802729" w:rsidP="00802729">
      <w:pPr>
        <w:shd w:val="clear" w:color="auto" w:fill="FFFFFF"/>
        <w:ind w:firstLine="709"/>
        <w:jc w:val="both"/>
        <w:rPr>
          <w:sz w:val="20"/>
          <w:szCs w:val="20"/>
        </w:rPr>
      </w:pPr>
      <w:r w:rsidRPr="003D14DD">
        <w:rPr>
          <w:sz w:val="20"/>
          <w:szCs w:val="20"/>
        </w:rPr>
        <w:t>Самостоятельная работа должна:</w:t>
      </w:r>
    </w:p>
    <w:p w:rsidR="00802729" w:rsidRPr="003D14DD" w:rsidRDefault="00802729" w:rsidP="00802729">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802729" w:rsidRPr="003D14DD" w:rsidRDefault="00802729" w:rsidP="00802729">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802729" w:rsidRPr="003D14DD" w:rsidRDefault="00802729" w:rsidP="00802729">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802729" w:rsidRPr="003D14DD" w:rsidRDefault="00802729" w:rsidP="00802729">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802729" w:rsidRPr="003D14DD" w:rsidRDefault="00802729" w:rsidP="00802729">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802729" w:rsidRPr="003D14DD" w:rsidRDefault="00802729" w:rsidP="00802729">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802729" w:rsidRPr="003D14DD" w:rsidRDefault="00802729" w:rsidP="00802729">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802729" w:rsidRPr="003D14DD" w:rsidRDefault="00802729" w:rsidP="00802729">
      <w:pPr>
        <w:shd w:val="clear" w:color="auto" w:fill="FFFFFF"/>
        <w:tabs>
          <w:tab w:val="left" w:pos="984"/>
          <w:tab w:val="left" w:pos="5770"/>
        </w:tabs>
        <w:ind w:firstLine="709"/>
        <w:jc w:val="both"/>
        <w:rPr>
          <w:sz w:val="20"/>
          <w:szCs w:val="20"/>
        </w:rPr>
      </w:pPr>
    </w:p>
    <w:p w:rsidR="00802729" w:rsidRPr="003D14DD" w:rsidRDefault="00802729" w:rsidP="00802729">
      <w:pPr>
        <w:pStyle w:val="11"/>
        <w:tabs>
          <w:tab w:val="right" w:leader="dot" w:pos="9600"/>
        </w:tabs>
        <w:ind w:firstLine="709"/>
        <w:jc w:val="both"/>
        <w:rPr>
          <w:sz w:val="20"/>
          <w:szCs w:val="20"/>
        </w:rPr>
      </w:pPr>
      <w:r w:rsidRPr="003D14DD">
        <w:rPr>
          <w:sz w:val="20"/>
          <w:szCs w:val="20"/>
        </w:rPr>
        <w:t>6.4.1 Ф</w:t>
      </w:r>
      <w:r w:rsidRPr="003D14DD">
        <w:rPr>
          <w:caps w:val="0"/>
          <w:sz w:val="20"/>
          <w:szCs w:val="20"/>
        </w:rPr>
        <w:t xml:space="preserve">ормы самостоятельной работы обучающихся по разделам дисциплины </w:t>
      </w:r>
    </w:p>
    <w:p w:rsidR="00802729" w:rsidRPr="003D14DD" w:rsidRDefault="00802729" w:rsidP="00802729">
      <w:pPr>
        <w:tabs>
          <w:tab w:val="left" w:pos="1080"/>
        </w:tabs>
        <w:ind w:firstLine="709"/>
        <w:jc w:val="both"/>
        <w:rPr>
          <w:b/>
          <w:iCs/>
          <w:sz w:val="20"/>
          <w:szCs w:val="20"/>
        </w:rPr>
      </w:pPr>
      <w:r w:rsidRPr="003D14DD">
        <w:rPr>
          <w:b/>
          <w:sz w:val="20"/>
          <w:szCs w:val="20"/>
        </w:rPr>
        <w:t xml:space="preserve">Раздел 2 </w:t>
      </w:r>
      <w:r w:rsidRPr="003D14DD">
        <w:rPr>
          <w:b/>
          <w:iCs/>
          <w:sz w:val="20"/>
          <w:szCs w:val="20"/>
        </w:rPr>
        <w:t>«</w:t>
      </w:r>
      <w:r w:rsidRPr="003D14DD">
        <w:rPr>
          <w:b/>
          <w:color w:val="0D0D0D"/>
          <w:sz w:val="20"/>
          <w:szCs w:val="20"/>
        </w:rPr>
        <w:t>Применение информационных технологий в педагогическом менеджменте</w:t>
      </w:r>
      <w:r w:rsidRPr="003D14DD">
        <w:rPr>
          <w:b/>
          <w:iCs/>
          <w:sz w:val="20"/>
          <w:szCs w:val="20"/>
        </w:rPr>
        <w:t>»</w:t>
      </w:r>
    </w:p>
    <w:p w:rsidR="00802729" w:rsidRPr="003D14DD" w:rsidRDefault="00802729" w:rsidP="00802729">
      <w:pPr>
        <w:tabs>
          <w:tab w:val="left" w:pos="1080"/>
        </w:tabs>
        <w:ind w:firstLine="709"/>
        <w:jc w:val="both"/>
        <w:rPr>
          <w:b/>
          <w:sz w:val="20"/>
          <w:szCs w:val="20"/>
        </w:rPr>
      </w:pPr>
      <w:r w:rsidRPr="003D14DD">
        <w:rPr>
          <w:b/>
          <w:sz w:val="20"/>
          <w:szCs w:val="20"/>
        </w:rPr>
        <w:t xml:space="preserve">Темы </w:t>
      </w:r>
      <w:proofErr w:type="spellStart"/>
      <w:r w:rsidRPr="003D14DD">
        <w:rPr>
          <w:b/>
          <w:sz w:val="20"/>
          <w:szCs w:val="20"/>
        </w:rPr>
        <w:t>вебинара</w:t>
      </w:r>
      <w:proofErr w:type="spellEnd"/>
    </w:p>
    <w:p w:rsidR="00802729" w:rsidRPr="003D14DD" w:rsidRDefault="00802729" w:rsidP="00802729">
      <w:pPr>
        <w:numPr>
          <w:ilvl w:val="0"/>
          <w:numId w:val="35"/>
        </w:numPr>
        <w:tabs>
          <w:tab w:val="left" w:pos="1080"/>
        </w:tabs>
        <w:ind w:left="0" w:firstLine="709"/>
        <w:jc w:val="both"/>
        <w:rPr>
          <w:sz w:val="20"/>
          <w:szCs w:val="20"/>
        </w:rPr>
      </w:pPr>
      <w:r w:rsidRPr="003D14DD">
        <w:rPr>
          <w:sz w:val="20"/>
          <w:szCs w:val="20"/>
        </w:rPr>
        <w:t>Обоснуйте роль и место информации в жизни современного человека.</w:t>
      </w:r>
    </w:p>
    <w:p w:rsidR="00802729" w:rsidRPr="003D14DD" w:rsidRDefault="00802729" w:rsidP="00802729">
      <w:pPr>
        <w:numPr>
          <w:ilvl w:val="0"/>
          <w:numId w:val="35"/>
        </w:numPr>
        <w:tabs>
          <w:tab w:val="left" w:pos="1080"/>
        </w:tabs>
        <w:ind w:left="0" w:firstLine="709"/>
        <w:jc w:val="both"/>
        <w:rPr>
          <w:sz w:val="20"/>
          <w:szCs w:val="20"/>
        </w:rPr>
      </w:pPr>
      <w:r w:rsidRPr="003D14DD">
        <w:rPr>
          <w:sz w:val="20"/>
          <w:szCs w:val="20"/>
        </w:rPr>
        <w:t>Дайте характеристику современного процесса и</w:t>
      </w:r>
      <w:r w:rsidRPr="003D14DD">
        <w:rPr>
          <w:rStyle w:val="w"/>
          <w:bCs/>
          <w:sz w:val="20"/>
          <w:szCs w:val="20"/>
          <w:shd w:val="clear" w:color="auto" w:fill="FFFFFF"/>
        </w:rPr>
        <w:t xml:space="preserve">нформатизации российского </w:t>
      </w:r>
      <w:r w:rsidRPr="003D14DD">
        <w:rPr>
          <w:bCs/>
          <w:sz w:val="20"/>
          <w:szCs w:val="20"/>
        </w:rPr>
        <w:t>образования</w:t>
      </w:r>
      <w:r w:rsidRPr="003D14DD">
        <w:rPr>
          <w:sz w:val="20"/>
          <w:szCs w:val="20"/>
        </w:rPr>
        <w:t>.</w:t>
      </w:r>
    </w:p>
    <w:p w:rsidR="00802729" w:rsidRPr="003D14DD" w:rsidRDefault="00802729" w:rsidP="00802729">
      <w:pPr>
        <w:numPr>
          <w:ilvl w:val="0"/>
          <w:numId w:val="35"/>
        </w:numPr>
        <w:tabs>
          <w:tab w:val="left" w:pos="1080"/>
        </w:tabs>
        <w:ind w:left="0" w:firstLine="709"/>
        <w:jc w:val="both"/>
        <w:rPr>
          <w:sz w:val="20"/>
          <w:szCs w:val="20"/>
        </w:rPr>
      </w:pPr>
      <w:r w:rsidRPr="003D14DD">
        <w:rPr>
          <w:sz w:val="20"/>
          <w:szCs w:val="20"/>
        </w:rPr>
        <w:t>Обоснуйте информационные ресурсы образовательной организации профессионального образования и и</w:t>
      </w:r>
      <w:r w:rsidRPr="003D14DD">
        <w:rPr>
          <w:bCs/>
          <w:color w:val="000000"/>
          <w:sz w:val="20"/>
          <w:szCs w:val="20"/>
        </w:rPr>
        <w:t>нформационную деятельность</w:t>
      </w:r>
      <w:r w:rsidRPr="003D14DD">
        <w:rPr>
          <w:sz w:val="20"/>
          <w:szCs w:val="20"/>
        </w:rPr>
        <w:t xml:space="preserve"> в ней.</w:t>
      </w:r>
    </w:p>
    <w:p w:rsidR="00802729" w:rsidRPr="003D14DD" w:rsidRDefault="00802729" w:rsidP="00802729">
      <w:pPr>
        <w:numPr>
          <w:ilvl w:val="0"/>
          <w:numId w:val="35"/>
        </w:numPr>
        <w:tabs>
          <w:tab w:val="left" w:pos="1080"/>
        </w:tabs>
        <w:ind w:left="0" w:firstLine="709"/>
        <w:jc w:val="both"/>
        <w:rPr>
          <w:sz w:val="20"/>
          <w:szCs w:val="20"/>
        </w:rPr>
      </w:pPr>
      <w:r w:rsidRPr="003D14DD">
        <w:rPr>
          <w:sz w:val="20"/>
          <w:szCs w:val="20"/>
        </w:rPr>
        <w:t>Проанализируйте особенности применения информационных технологий в профессиональном образовании (обучении).</w:t>
      </w:r>
    </w:p>
    <w:p w:rsidR="00802729" w:rsidRPr="003D14DD" w:rsidRDefault="00802729" w:rsidP="00802729">
      <w:pPr>
        <w:numPr>
          <w:ilvl w:val="0"/>
          <w:numId w:val="35"/>
        </w:numPr>
        <w:tabs>
          <w:tab w:val="left" w:pos="1080"/>
        </w:tabs>
        <w:ind w:left="0" w:firstLine="709"/>
        <w:jc w:val="both"/>
        <w:rPr>
          <w:sz w:val="20"/>
          <w:szCs w:val="20"/>
        </w:rPr>
      </w:pPr>
      <w:r w:rsidRPr="003D14DD">
        <w:rPr>
          <w:sz w:val="20"/>
          <w:szCs w:val="20"/>
        </w:rPr>
        <w:t>Дайте характеристику дистанционным образовательным технологиям в профессиональном образовании (обучении).</w:t>
      </w:r>
    </w:p>
    <w:p w:rsidR="00802729" w:rsidRPr="003D14DD" w:rsidRDefault="00802729" w:rsidP="00802729">
      <w:pPr>
        <w:numPr>
          <w:ilvl w:val="0"/>
          <w:numId w:val="35"/>
        </w:numPr>
        <w:tabs>
          <w:tab w:val="left" w:pos="1080"/>
        </w:tabs>
        <w:ind w:left="0" w:firstLine="709"/>
        <w:jc w:val="both"/>
        <w:rPr>
          <w:sz w:val="20"/>
          <w:szCs w:val="20"/>
        </w:rPr>
      </w:pPr>
      <w:r w:rsidRPr="003D14DD">
        <w:rPr>
          <w:sz w:val="20"/>
          <w:szCs w:val="20"/>
        </w:rPr>
        <w:lastRenderedPageBreak/>
        <w:t>Раскройте цель и задачи применения в профессиональном образовании (обучении) программных средств учебного назначения (по И. В. Роберт).</w:t>
      </w:r>
    </w:p>
    <w:p w:rsidR="00802729" w:rsidRPr="003D14DD" w:rsidRDefault="00802729" w:rsidP="00802729">
      <w:pPr>
        <w:numPr>
          <w:ilvl w:val="0"/>
          <w:numId w:val="35"/>
        </w:numPr>
        <w:tabs>
          <w:tab w:val="left" w:pos="1080"/>
        </w:tabs>
        <w:ind w:left="0" w:firstLine="709"/>
        <w:jc w:val="both"/>
        <w:rPr>
          <w:sz w:val="20"/>
          <w:szCs w:val="20"/>
        </w:rPr>
      </w:pPr>
      <w:r w:rsidRPr="003D14DD">
        <w:rPr>
          <w:sz w:val="20"/>
          <w:szCs w:val="20"/>
        </w:rPr>
        <w:t>Охарактеризуйте основные программные средства учебного назначения применительно к профессиональному образованию и дополнительному профессиональному образованию, профессиональному обучению.</w:t>
      </w:r>
    </w:p>
    <w:p w:rsidR="00802729" w:rsidRPr="003D14DD" w:rsidRDefault="00802729" w:rsidP="00802729">
      <w:pPr>
        <w:numPr>
          <w:ilvl w:val="0"/>
          <w:numId w:val="35"/>
        </w:numPr>
        <w:tabs>
          <w:tab w:val="left" w:pos="1080"/>
        </w:tabs>
        <w:ind w:left="0" w:firstLine="709"/>
        <w:jc w:val="both"/>
        <w:rPr>
          <w:sz w:val="20"/>
          <w:szCs w:val="20"/>
        </w:rPr>
      </w:pPr>
      <w:r w:rsidRPr="003D14DD">
        <w:rPr>
          <w:sz w:val="20"/>
          <w:szCs w:val="20"/>
        </w:rPr>
        <w:t>Обоснуйте необходимость и возможность применения информационных технологий в управлении образовательными системами и руководстве педагогическим процессом образовательной организации профессионального образования.</w:t>
      </w:r>
    </w:p>
    <w:p w:rsidR="00802729" w:rsidRPr="003D14DD" w:rsidRDefault="00802729" w:rsidP="00802729">
      <w:pPr>
        <w:numPr>
          <w:ilvl w:val="0"/>
          <w:numId w:val="35"/>
        </w:numPr>
        <w:tabs>
          <w:tab w:val="left" w:pos="1080"/>
        </w:tabs>
        <w:ind w:left="0" w:firstLine="709"/>
        <w:jc w:val="both"/>
        <w:rPr>
          <w:sz w:val="20"/>
          <w:szCs w:val="20"/>
        </w:rPr>
      </w:pPr>
      <w:r w:rsidRPr="003D14DD">
        <w:rPr>
          <w:sz w:val="20"/>
          <w:szCs w:val="20"/>
        </w:rPr>
        <w:t>Покажите назначение основных видов информационных технологий в</w:t>
      </w:r>
      <w:r w:rsidRPr="003D14DD">
        <w:rPr>
          <w:b/>
          <w:sz w:val="20"/>
          <w:szCs w:val="20"/>
        </w:rPr>
        <w:t xml:space="preserve"> </w:t>
      </w:r>
      <w:r w:rsidRPr="003D14DD">
        <w:rPr>
          <w:sz w:val="20"/>
          <w:szCs w:val="20"/>
        </w:rPr>
        <w:t>педагогическом менеджменте.</w:t>
      </w:r>
    </w:p>
    <w:p w:rsidR="00802729" w:rsidRPr="003D14DD" w:rsidRDefault="00802729" w:rsidP="00802729">
      <w:pPr>
        <w:numPr>
          <w:ilvl w:val="0"/>
          <w:numId w:val="35"/>
        </w:numPr>
        <w:tabs>
          <w:tab w:val="left" w:pos="1080"/>
        </w:tabs>
        <w:ind w:left="0" w:firstLine="709"/>
        <w:jc w:val="both"/>
        <w:rPr>
          <w:sz w:val="20"/>
          <w:szCs w:val="20"/>
        </w:rPr>
      </w:pPr>
      <w:r w:rsidRPr="003D14DD">
        <w:rPr>
          <w:sz w:val="20"/>
          <w:szCs w:val="20"/>
        </w:rPr>
        <w:t>Обоснуйте необходимость применения информационных технологий обработки данных в</w:t>
      </w:r>
      <w:r w:rsidRPr="003D14DD">
        <w:rPr>
          <w:b/>
          <w:sz w:val="20"/>
          <w:szCs w:val="20"/>
        </w:rPr>
        <w:t xml:space="preserve"> </w:t>
      </w:r>
      <w:r w:rsidRPr="003D14DD">
        <w:rPr>
          <w:sz w:val="20"/>
          <w:szCs w:val="20"/>
        </w:rPr>
        <w:t>педагогическом менеджменте.</w:t>
      </w:r>
    </w:p>
    <w:p w:rsidR="00802729" w:rsidRPr="003D14DD" w:rsidRDefault="00802729" w:rsidP="00802729">
      <w:pPr>
        <w:numPr>
          <w:ilvl w:val="0"/>
          <w:numId w:val="35"/>
        </w:numPr>
        <w:tabs>
          <w:tab w:val="left" w:pos="1080"/>
        </w:tabs>
        <w:ind w:left="0" w:firstLine="709"/>
        <w:jc w:val="both"/>
        <w:rPr>
          <w:sz w:val="20"/>
          <w:szCs w:val="20"/>
        </w:rPr>
      </w:pPr>
      <w:r w:rsidRPr="003D14DD">
        <w:rPr>
          <w:sz w:val="20"/>
          <w:szCs w:val="20"/>
        </w:rPr>
        <w:t>Раскройте особенности применения информационных технологий предоставления информации для принятия управленческих решений.</w:t>
      </w:r>
    </w:p>
    <w:p w:rsidR="00802729" w:rsidRPr="003D14DD" w:rsidRDefault="00802729" w:rsidP="00802729">
      <w:pPr>
        <w:numPr>
          <w:ilvl w:val="0"/>
          <w:numId w:val="35"/>
        </w:numPr>
        <w:tabs>
          <w:tab w:val="left" w:pos="1080"/>
        </w:tabs>
        <w:ind w:left="0" w:firstLine="709"/>
        <w:jc w:val="both"/>
        <w:rPr>
          <w:sz w:val="20"/>
          <w:szCs w:val="20"/>
        </w:rPr>
      </w:pPr>
      <w:r w:rsidRPr="003D14DD">
        <w:rPr>
          <w:sz w:val="20"/>
          <w:szCs w:val="20"/>
        </w:rPr>
        <w:t>Охарактеризуйте специфику применения информационных технологий поддержки принятия решений.</w:t>
      </w:r>
    </w:p>
    <w:p w:rsidR="00802729" w:rsidRPr="003D14DD" w:rsidRDefault="00802729" w:rsidP="00802729">
      <w:pPr>
        <w:numPr>
          <w:ilvl w:val="0"/>
          <w:numId w:val="35"/>
        </w:numPr>
        <w:tabs>
          <w:tab w:val="left" w:pos="1080"/>
        </w:tabs>
        <w:ind w:left="0" w:firstLine="709"/>
        <w:jc w:val="both"/>
        <w:rPr>
          <w:sz w:val="20"/>
          <w:szCs w:val="20"/>
        </w:rPr>
      </w:pPr>
      <w:r w:rsidRPr="003D14DD">
        <w:rPr>
          <w:sz w:val="20"/>
          <w:szCs w:val="20"/>
        </w:rPr>
        <w:t>Покажите возможные результаты применения информационных технологий экспертных систем.</w:t>
      </w:r>
    </w:p>
    <w:p w:rsidR="00802729" w:rsidRPr="003D14DD" w:rsidRDefault="00802729" w:rsidP="00802729">
      <w:pPr>
        <w:numPr>
          <w:ilvl w:val="0"/>
          <w:numId w:val="35"/>
        </w:numPr>
        <w:tabs>
          <w:tab w:val="left" w:pos="1080"/>
        </w:tabs>
        <w:ind w:left="0" w:firstLine="709"/>
        <w:jc w:val="both"/>
        <w:rPr>
          <w:sz w:val="20"/>
          <w:szCs w:val="20"/>
        </w:rPr>
      </w:pPr>
      <w:r w:rsidRPr="003D14DD">
        <w:rPr>
          <w:sz w:val="20"/>
          <w:szCs w:val="20"/>
        </w:rPr>
        <w:t>Обоснуйте модель автоматизированной системы управления в профессиональном образовании (обучении).</w:t>
      </w:r>
    </w:p>
    <w:p w:rsidR="00802729" w:rsidRPr="003D14DD" w:rsidRDefault="00802729" w:rsidP="00802729">
      <w:pPr>
        <w:numPr>
          <w:ilvl w:val="0"/>
          <w:numId w:val="35"/>
        </w:numPr>
        <w:tabs>
          <w:tab w:val="left" w:pos="1080"/>
        </w:tabs>
        <w:ind w:left="0" w:firstLine="709"/>
        <w:jc w:val="both"/>
        <w:rPr>
          <w:sz w:val="20"/>
          <w:szCs w:val="20"/>
        </w:rPr>
      </w:pPr>
      <w:r w:rsidRPr="003D14DD">
        <w:rPr>
          <w:sz w:val="20"/>
          <w:szCs w:val="20"/>
        </w:rPr>
        <w:t>Раскройте возможный вариант автоматизированной информационной технологии управления в образовательной организации профессионального образования.</w:t>
      </w:r>
    </w:p>
    <w:p w:rsidR="00802729" w:rsidRPr="003D14DD" w:rsidRDefault="00802729" w:rsidP="00802729">
      <w:pPr>
        <w:ind w:firstLine="708"/>
        <w:jc w:val="both"/>
        <w:rPr>
          <w:b/>
          <w:bCs/>
          <w:sz w:val="20"/>
          <w:szCs w:val="20"/>
        </w:rPr>
      </w:pPr>
    </w:p>
    <w:p w:rsidR="00802729" w:rsidRPr="003D14DD" w:rsidRDefault="00764575" w:rsidP="00802729">
      <w:pPr>
        <w:suppressAutoHyphens/>
        <w:overflowPunct w:val="0"/>
        <w:autoSpaceDE w:val="0"/>
        <w:autoSpaceDN w:val="0"/>
        <w:adjustRightInd w:val="0"/>
        <w:ind w:firstLine="709"/>
        <w:jc w:val="both"/>
        <w:rPr>
          <w:b/>
          <w:sz w:val="20"/>
          <w:szCs w:val="20"/>
        </w:rPr>
      </w:pPr>
      <w:r>
        <w:rPr>
          <w:b/>
          <w:bCs/>
          <w:sz w:val="20"/>
          <w:szCs w:val="20"/>
        </w:rPr>
        <w:t>7</w:t>
      </w:r>
      <w:r w:rsidR="00802729" w:rsidRPr="003D14DD">
        <w:rPr>
          <w:b/>
          <w:sz w:val="20"/>
          <w:szCs w:val="20"/>
        </w:rPr>
        <w:t xml:space="preserve">. Учебно-методическое и информационное обеспечение дисциплины </w:t>
      </w:r>
    </w:p>
    <w:p w:rsidR="00802729" w:rsidRPr="003D14DD" w:rsidRDefault="00764575" w:rsidP="00802729">
      <w:pPr>
        <w:ind w:firstLine="709"/>
        <w:jc w:val="both"/>
        <w:rPr>
          <w:b/>
          <w:sz w:val="20"/>
          <w:szCs w:val="20"/>
        </w:rPr>
      </w:pPr>
      <w:r>
        <w:rPr>
          <w:b/>
          <w:sz w:val="20"/>
          <w:szCs w:val="20"/>
        </w:rPr>
        <w:t>7</w:t>
      </w:r>
      <w:r w:rsidR="00802729" w:rsidRPr="003D14DD">
        <w:rPr>
          <w:b/>
          <w:sz w:val="20"/>
          <w:szCs w:val="20"/>
        </w:rPr>
        <w:t xml:space="preserve">.1 Рекомендуемая литература </w:t>
      </w:r>
    </w:p>
    <w:p w:rsidR="00802729" w:rsidRPr="003D14DD" w:rsidRDefault="00802729" w:rsidP="00802729">
      <w:pPr>
        <w:suppressAutoHyphens/>
        <w:ind w:firstLine="709"/>
        <w:jc w:val="both"/>
        <w:rPr>
          <w:b/>
          <w:sz w:val="20"/>
          <w:szCs w:val="20"/>
        </w:rPr>
      </w:pPr>
    </w:p>
    <w:p w:rsidR="00802729" w:rsidRPr="003D14DD" w:rsidRDefault="00802729" w:rsidP="00802729">
      <w:pPr>
        <w:suppressAutoHyphens/>
        <w:ind w:firstLine="709"/>
        <w:jc w:val="both"/>
        <w:rPr>
          <w:b/>
          <w:sz w:val="20"/>
          <w:szCs w:val="20"/>
        </w:rPr>
      </w:pPr>
      <w:r w:rsidRPr="003D14DD">
        <w:rPr>
          <w:b/>
          <w:sz w:val="20"/>
          <w:szCs w:val="20"/>
        </w:rPr>
        <w:t>Основная учебная и научная литература</w:t>
      </w:r>
    </w:p>
    <w:p w:rsidR="00CA1FE5" w:rsidRPr="00CA1FE5" w:rsidRDefault="00CA1FE5" w:rsidP="00CA1FE5">
      <w:pPr>
        <w:pStyle w:val="afffc"/>
        <w:numPr>
          <w:ilvl w:val="0"/>
          <w:numId w:val="51"/>
        </w:numPr>
        <w:rPr>
          <w:sz w:val="20"/>
          <w:szCs w:val="20"/>
        </w:rPr>
      </w:pPr>
      <w:r w:rsidRPr="00CA1FE5">
        <w:rPr>
          <w:sz w:val="20"/>
          <w:szCs w:val="20"/>
        </w:rPr>
        <w:t>Яковлев, Б. П. Мотивационный менеджмент в образовании : учебное пособие / Б. П. Яковлев. — Саратов : Вузовское образование, 2020. — 194 c. — ISBN 978-5-4487-0692-9. — Текст : электронный // Электронно-библиотечная система IPR BOOKS : [сайт]. — URL: http://www.iprbookshop.ru/93070.html</w:t>
      </w:r>
    </w:p>
    <w:p w:rsidR="00CA1FE5" w:rsidRPr="00CA1FE5" w:rsidRDefault="00CA1FE5" w:rsidP="00CA1FE5">
      <w:pPr>
        <w:pStyle w:val="afffc"/>
        <w:numPr>
          <w:ilvl w:val="0"/>
          <w:numId w:val="51"/>
        </w:numPr>
        <w:rPr>
          <w:sz w:val="20"/>
          <w:szCs w:val="20"/>
        </w:rPr>
      </w:pPr>
      <w:proofErr w:type="spellStart"/>
      <w:r w:rsidRPr="00CA1FE5">
        <w:rPr>
          <w:sz w:val="20"/>
          <w:szCs w:val="20"/>
        </w:rPr>
        <w:t>Шварко</w:t>
      </w:r>
      <w:proofErr w:type="spellEnd"/>
      <w:r w:rsidRPr="00CA1FE5">
        <w:rPr>
          <w:sz w:val="20"/>
          <w:szCs w:val="20"/>
        </w:rPr>
        <w:t xml:space="preserve">, Л. И. Корпоративная социальная ответственность и организация социального партнерства в образовании : учебное пособие / Л. И. </w:t>
      </w:r>
      <w:proofErr w:type="spellStart"/>
      <w:r w:rsidRPr="00CA1FE5">
        <w:rPr>
          <w:sz w:val="20"/>
          <w:szCs w:val="20"/>
        </w:rPr>
        <w:t>Шварко</w:t>
      </w:r>
      <w:proofErr w:type="spellEnd"/>
      <w:r w:rsidRPr="00CA1FE5">
        <w:rPr>
          <w:sz w:val="20"/>
          <w:szCs w:val="20"/>
        </w:rPr>
        <w:t xml:space="preserve">, Л. Г. </w:t>
      </w:r>
      <w:proofErr w:type="spellStart"/>
      <w:r w:rsidRPr="00CA1FE5">
        <w:rPr>
          <w:sz w:val="20"/>
          <w:szCs w:val="20"/>
        </w:rPr>
        <w:t>Богославец</w:t>
      </w:r>
      <w:proofErr w:type="spellEnd"/>
      <w:r w:rsidRPr="00CA1FE5">
        <w:rPr>
          <w:sz w:val="20"/>
          <w:szCs w:val="20"/>
        </w:rPr>
        <w:t>. — Барнаул : Алтайский государственный педагогический университет, 2021. — 169 c. — ISBN 978-5-88210-982-9. — Текст : электронный // Цифровой образовательный ресурс IPR SMART : [сайт]. — URL: https://www.iprbookshop.ru/108875.html</w:t>
      </w:r>
    </w:p>
    <w:p w:rsidR="00CA1FE5" w:rsidRPr="00CA1FE5" w:rsidRDefault="00CA1FE5" w:rsidP="00CA1FE5">
      <w:pPr>
        <w:pStyle w:val="afffc"/>
        <w:numPr>
          <w:ilvl w:val="0"/>
          <w:numId w:val="51"/>
        </w:numPr>
        <w:rPr>
          <w:sz w:val="20"/>
          <w:szCs w:val="20"/>
        </w:rPr>
      </w:pPr>
      <w:r w:rsidRPr="00CA1FE5">
        <w:rPr>
          <w:sz w:val="20"/>
          <w:szCs w:val="20"/>
        </w:rPr>
        <w:t xml:space="preserve">Менеджмент образования в условиях информатизации : монография / О. П. Осипова, А. Б. </w:t>
      </w:r>
      <w:proofErr w:type="spellStart"/>
      <w:r w:rsidRPr="00CA1FE5">
        <w:rPr>
          <w:sz w:val="20"/>
          <w:szCs w:val="20"/>
        </w:rPr>
        <w:t>Баймаханов</w:t>
      </w:r>
      <w:proofErr w:type="spellEnd"/>
      <w:r w:rsidRPr="00CA1FE5">
        <w:rPr>
          <w:sz w:val="20"/>
          <w:szCs w:val="20"/>
        </w:rPr>
        <w:t xml:space="preserve">, Е. А. </w:t>
      </w:r>
      <w:proofErr w:type="spellStart"/>
      <w:r w:rsidRPr="00CA1FE5">
        <w:rPr>
          <w:sz w:val="20"/>
          <w:szCs w:val="20"/>
        </w:rPr>
        <w:t>Балабаева</w:t>
      </w:r>
      <w:proofErr w:type="spellEnd"/>
      <w:r w:rsidRPr="00CA1FE5">
        <w:rPr>
          <w:sz w:val="20"/>
          <w:szCs w:val="20"/>
        </w:rPr>
        <w:t xml:space="preserve"> [и др.] ; под редакцией О. П. Осиповой. — Москва : Московский педагогический государственный университет, 2021. — 440 c. — ISBN 978-5-4263-0943-2. — Текст : электронный // Цифровой образовательный ресурс IPR SMART : [сайт]. — URL: https://www.iprbookshop.ru/105907.html</w:t>
      </w:r>
    </w:p>
    <w:p w:rsidR="00802729" w:rsidRPr="003D14DD" w:rsidRDefault="00802729" w:rsidP="00802729">
      <w:pPr>
        <w:ind w:firstLine="709"/>
        <w:jc w:val="both"/>
        <w:rPr>
          <w:b/>
          <w:sz w:val="20"/>
          <w:szCs w:val="20"/>
        </w:rPr>
      </w:pPr>
    </w:p>
    <w:p w:rsidR="00802729" w:rsidRPr="003D14DD" w:rsidRDefault="00802729" w:rsidP="00802729">
      <w:pPr>
        <w:ind w:firstLine="709"/>
        <w:jc w:val="both"/>
        <w:rPr>
          <w:sz w:val="20"/>
          <w:szCs w:val="20"/>
        </w:rPr>
      </w:pPr>
      <w:r w:rsidRPr="003D14DD">
        <w:rPr>
          <w:b/>
          <w:sz w:val="20"/>
          <w:szCs w:val="20"/>
        </w:rPr>
        <w:t>Дополнительная литература</w:t>
      </w:r>
    </w:p>
    <w:p w:rsidR="00CA1FE5" w:rsidRPr="00CA1FE5" w:rsidRDefault="00CA1FE5" w:rsidP="00CA1FE5">
      <w:pPr>
        <w:pStyle w:val="afffc"/>
        <w:numPr>
          <w:ilvl w:val="0"/>
          <w:numId w:val="52"/>
        </w:numPr>
        <w:rPr>
          <w:sz w:val="20"/>
          <w:szCs w:val="20"/>
        </w:rPr>
      </w:pPr>
      <w:proofErr w:type="spellStart"/>
      <w:r w:rsidRPr="00CA1FE5">
        <w:rPr>
          <w:sz w:val="20"/>
          <w:szCs w:val="20"/>
        </w:rPr>
        <w:t>Цибульникова</w:t>
      </w:r>
      <w:proofErr w:type="spellEnd"/>
      <w:r w:rsidRPr="00CA1FE5">
        <w:rPr>
          <w:sz w:val="20"/>
          <w:szCs w:val="20"/>
        </w:rPr>
        <w:t xml:space="preserve"> В.Е. Общие основы менеджмента в образовании [Электронный ресурс] : учебное пособие для студентов педагогических вузов / В.Е. </w:t>
      </w:r>
      <w:proofErr w:type="spellStart"/>
      <w:r w:rsidRPr="00CA1FE5">
        <w:rPr>
          <w:sz w:val="20"/>
          <w:szCs w:val="20"/>
        </w:rPr>
        <w:t>Цибульникова</w:t>
      </w:r>
      <w:proofErr w:type="spellEnd"/>
      <w:r w:rsidRPr="00CA1FE5">
        <w:rPr>
          <w:sz w:val="20"/>
          <w:szCs w:val="20"/>
        </w:rPr>
        <w:t>. — Электрон. текстовые данные. — М. : Московский педагогический государственный университет, 2016. — 232 c. — 978-5-4263-0439-0. — Режим доступа: http://www.iprbookshop.ru/79043</w:t>
      </w:r>
    </w:p>
    <w:p w:rsidR="00CA1FE5" w:rsidRPr="00CA1FE5" w:rsidRDefault="00CA1FE5" w:rsidP="00CA1FE5">
      <w:pPr>
        <w:pStyle w:val="afffc"/>
        <w:numPr>
          <w:ilvl w:val="0"/>
          <w:numId w:val="52"/>
        </w:numPr>
        <w:rPr>
          <w:sz w:val="20"/>
          <w:szCs w:val="20"/>
        </w:rPr>
      </w:pPr>
      <w:r w:rsidRPr="00CA1FE5">
        <w:rPr>
          <w:sz w:val="20"/>
          <w:szCs w:val="20"/>
        </w:rPr>
        <w:t xml:space="preserve">Савенкова, Е. В. Проектный менеджмент в образовательной организации : учебно-методическое пособие / Е. В. Савенкова, О. А. </w:t>
      </w:r>
      <w:proofErr w:type="spellStart"/>
      <w:r w:rsidRPr="00CA1FE5">
        <w:rPr>
          <w:sz w:val="20"/>
          <w:szCs w:val="20"/>
        </w:rPr>
        <w:t>Шклярова</w:t>
      </w:r>
      <w:proofErr w:type="spellEnd"/>
      <w:r w:rsidRPr="00CA1FE5">
        <w:rPr>
          <w:sz w:val="20"/>
          <w:szCs w:val="20"/>
        </w:rPr>
        <w:t>. — Москва : Московский педагогический государственный университет, 2019. — 204 c. — ISBN 978-5-4263-0740-7. — Текст : электронный // Электронно-библиотечная система IPR BOOKS : [сайт]. — URL: http://www.iprbookshop.ru/92892.html</w:t>
      </w:r>
    </w:p>
    <w:p w:rsidR="00802729" w:rsidRPr="003D14DD" w:rsidRDefault="00802729" w:rsidP="00802729">
      <w:pPr>
        <w:suppressAutoHyphens/>
        <w:ind w:firstLine="709"/>
        <w:jc w:val="both"/>
        <w:rPr>
          <w:b/>
          <w:sz w:val="20"/>
          <w:szCs w:val="20"/>
        </w:rPr>
      </w:pPr>
    </w:p>
    <w:p w:rsidR="00802729" w:rsidRPr="003D14DD" w:rsidRDefault="00764575" w:rsidP="00802729">
      <w:pPr>
        <w:suppressAutoHyphens/>
        <w:ind w:firstLine="709"/>
        <w:jc w:val="both"/>
        <w:rPr>
          <w:b/>
          <w:sz w:val="20"/>
          <w:szCs w:val="20"/>
        </w:rPr>
      </w:pPr>
      <w:r>
        <w:rPr>
          <w:b/>
          <w:sz w:val="20"/>
          <w:szCs w:val="20"/>
        </w:rPr>
        <w:t>7</w:t>
      </w:r>
      <w:r w:rsidR="00802729" w:rsidRPr="003D14DD">
        <w:rPr>
          <w:b/>
          <w:sz w:val="20"/>
          <w:szCs w:val="20"/>
        </w:rPr>
        <w:t xml:space="preserve">.2 Ресурсы информационно-телекоммуникационной сети «Интернет» </w:t>
      </w:r>
    </w:p>
    <w:p w:rsidR="002058D6" w:rsidRPr="003D14DD" w:rsidRDefault="002058D6" w:rsidP="002058D6">
      <w:pPr>
        <w:numPr>
          <w:ilvl w:val="0"/>
          <w:numId w:val="48"/>
        </w:numPr>
        <w:tabs>
          <w:tab w:val="left" w:pos="1068"/>
        </w:tabs>
        <w:suppressAutoHyphens/>
        <w:ind w:left="0" w:firstLine="709"/>
        <w:jc w:val="both"/>
        <w:rPr>
          <w:sz w:val="20"/>
          <w:szCs w:val="20"/>
          <w:shd w:val="clear" w:color="auto" w:fill="FCFCFC"/>
        </w:rPr>
      </w:pPr>
      <w:r w:rsidRPr="003D14DD">
        <w:rPr>
          <w:sz w:val="20"/>
          <w:szCs w:val="20"/>
          <w:shd w:val="clear" w:color="auto" w:fill="FCFCFC"/>
        </w:rPr>
        <w:t>Единое окно доступа к образовательным ресурсам [Электронный ресурс]. – URL: http://window.edu.ru</w:t>
      </w:r>
    </w:p>
    <w:p w:rsidR="002058D6" w:rsidRPr="003D14DD" w:rsidRDefault="002058D6" w:rsidP="002058D6">
      <w:pPr>
        <w:numPr>
          <w:ilvl w:val="0"/>
          <w:numId w:val="48"/>
        </w:numPr>
        <w:tabs>
          <w:tab w:val="left" w:pos="1068"/>
        </w:tabs>
        <w:suppressAutoHyphens/>
        <w:ind w:left="0" w:firstLine="709"/>
        <w:jc w:val="both"/>
        <w:rPr>
          <w:sz w:val="20"/>
          <w:szCs w:val="20"/>
          <w:shd w:val="clear" w:color="auto" w:fill="FCFCFC"/>
        </w:rPr>
      </w:pPr>
      <w:r w:rsidRPr="003D14DD">
        <w:rPr>
          <w:sz w:val="20"/>
          <w:szCs w:val="20"/>
          <w:shd w:val="clear" w:color="auto" w:fill="FCFCFC"/>
        </w:rPr>
        <w:t>eLIBRARY.RU [Электронный ресурс]: научная электронная библиотека. – URL: http://www.elibrary.ru</w:t>
      </w:r>
    </w:p>
    <w:p w:rsidR="00802729" w:rsidRPr="003D14DD" w:rsidRDefault="00802729" w:rsidP="00802729">
      <w:pPr>
        <w:tabs>
          <w:tab w:val="left" w:pos="1134"/>
        </w:tabs>
        <w:suppressAutoHyphens/>
        <w:ind w:firstLine="709"/>
        <w:jc w:val="both"/>
        <w:rPr>
          <w:b/>
          <w:sz w:val="20"/>
          <w:szCs w:val="20"/>
        </w:rPr>
      </w:pPr>
    </w:p>
    <w:p w:rsidR="00430C2B" w:rsidRDefault="00764575" w:rsidP="00430C2B">
      <w:pPr>
        <w:ind w:firstLine="567"/>
        <w:jc w:val="both"/>
        <w:rPr>
          <w:b/>
          <w:sz w:val="20"/>
          <w:szCs w:val="20"/>
        </w:rPr>
      </w:pPr>
      <w:r>
        <w:rPr>
          <w:b/>
          <w:sz w:val="20"/>
          <w:szCs w:val="20"/>
        </w:rPr>
        <w:t>8</w:t>
      </w:r>
      <w:r w:rsidR="00430C2B">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430C2B" w:rsidRDefault="00430C2B" w:rsidP="00430C2B">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7B7C80" w:rsidRDefault="00430C2B" w:rsidP="00430C2B">
      <w:pPr>
        <w:ind w:firstLine="567"/>
        <w:jc w:val="both"/>
        <w:rPr>
          <w:sz w:val="20"/>
          <w:szCs w:val="20"/>
        </w:rPr>
      </w:pPr>
      <w:r>
        <w:rPr>
          <w:sz w:val="20"/>
          <w:szCs w:val="20"/>
        </w:rPr>
        <w:lastRenderedPageBreak/>
        <w:t xml:space="preserve">- </w:t>
      </w:r>
      <w:r w:rsidR="007B7C80" w:rsidRPr="007B7C80">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430C2B" w:rsidRDefault="00430C2B" w:rsidP="00430C2B">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430C2B" w:rsidRDefault="00430C2B" w:rsidP="00430C2B">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802729" w:rsidRPr="003D14DD" w:rsidRDefault="00802729" w:rsidP="00802729">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802729" w:rsidRPr="003D14DD" w:rsidRDefault="00802729" w:rsidP="00802729">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802729" w:rsidRPr="003D14DD" w:rsidRDefault="00802729" w:rsidP="00802729">
      <w:pPr>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802729" w:rsidRPr="003D14DD" w:rsidRDefault="00802729" w:rsidP="00802729">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802729" w:rsidRPr="003D14DD" w:rsidRDefault="00802729" w:rsidP="00802729">
      <w:pPr>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802729" w:rsidRPr="003D14DD" w:rsidRDefault="00802729" w:rsidP="00802729">
      <w:pPr>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802729" w:rsidRPr="003D14DD" w:rsidRDefault="00802729" w:rsidP="00802729">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802729" w:rsidRPr="003D14DD" w:rsidRDefault="00802729" w:rsidP="00802729">
      <w:pPr>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802729" w:rsidRPr="003D14DD" w:rsidRDefault="00802729" w:rsidP="00802729">
      <w:pPr>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802729" w:rsidRPr="003D14DD" w:rsidRDefault="00802729" w:rsidP="00802729">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802729" w:rsidRPr="003D14DD" w:rsidRDefault="00802729" w:rsidP="00802729">
      <w:pPr>
        <w:ind w:firstLine="709"/>
        <w:jc w:val="both"/>
        <w:rPr>
          <w:sz w:val="20"/>
          <w:szCs w:val="20"/>
        </w:rPr>
      </w:pPr>
      <w:r w:rsidRPr="003D14DD">
        <w:rPr>
          <w:sz w:val="20"/>
          <w:szCs w:val="20"/>
        </w:rPr>
        <w:t>Мой Офис Веб-редакторы https://edit.myoffice.ru (отечественное ПО)</w:t>
      </w:r>
    </w:p>
    <w:p w:rsidR="00802729" w:rsidRPr="003D14DD" w:rsidRDefault="00802729" w:rsidP="00802729">
      <w:pPr>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802729" w:rsidRPr="003D14DD" w:rsidRDefault="005907C4" w:rsidP="00802729">
      <w:pPr>
        <w:ind w:firstLine="709"/>
        <w:jc w:val="both"/>
        <w:rPr>
          <w:sz w:val="20"/>
          <w:szCs w:val="20"/>
          <w:lang w:val="en-US"/>
        </w:rPr>
      </w:pPr>
      <w:hyperlink r:id="rId6" w:history="1">
        <w:r w:rsidR="00802729" w:rsidRPr="003D14DD">
          <w:rPr>
            <w:sz w:val="20"/>
            <w:szCs w:val="20"/>
            <w:lang w:val="en-US"/>
          </w:rPr>
          <w:t>http://qsp.su/tools/onlinehelp/about_license_gpl_russian.html</w:t>
        </w:r>
      </w:hyperlink>
      <w:r w:rsidR="00802729" w:rsidRPr="003D14DD">
        <w:rPr>
          <w:sz w:val="20"/>
          <w:szCs w:val="20"/>
          <w:lang w:val="en-US"/>
        </w:rPr>
        <w:t xml:space="preserve"> </w:t>
      </w:r>
    </w:p>
    <w:p w:rsidR="00802729" w:rsidRPr="003D14DD" w:rsidRDefault="00802729" w:rsidP="00802729">
      <w:pPr>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802729" w:rsidRPr="003D14DD" w:rsidRDefault="005907C4" w:rsidP="00802729">
      <w:pPr>
        <w:ind w:firstLine="709"/>
        <w:jc w:val="both"/>
        <w:rPr>
          <w:sz w:val="20"/>
          <w:szCs w:val="20"/>
        </w:rPr>
      </w:pPr>
      <w:hyperlink r:id="rId7" w:history="1">
        <w:r w:rsidR="00802729" w:rsidRPr="003D14DD">
          <w:rPr>
            <w:sz w:val="20"/>
            <w:szCs w:val="20"/>
          </w:rPr>
          <w:t>http://qsp.su/tools/onlinehelp/about_license_gpl_russian.html</w:t>
        </w:r>
      </w:hyperlink>
    </w:p>
    <w:p w:rsidR="00802729" w:rsidRPr="003D14DD" w:rsidRDefault="00802729" w:rsidP="00802729">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802729" w:rsidRPr="003D14DD" w:rsidRDefault="005907C4" w:rsidP="00802729">
      <w:pPr>
        <w:ind w:firstLine="709"/>
        <w:jc w:val="both"/>
        <w:rPr>
          <w:sz w:val="20"/>
          <w:szCs w:val="20"/>
          <w:lang w:val="en-US"/>
        </w:rPr>
      </w:pPr>
      <w:hyperlink r:id="rId8" w:history="1">
        <w:r w:rsidR="00802729" w:rsidRPr="003D14DD">
          <w:rPr>
            <w:sz w:val="20"/>
            <w:szCs w:val="20"/>
            <w:lang w:val="en-US"/>
          </w:rPr>
          <w:t>http://qsp.su/tools/onlinehelp/about_license_gpl_russian.html</w:t>
        </w:r>
      </w:hyperlink>
      <w:r w:rsidR="00802729" w:rsidRPr="003D14DD">
        <w:rPr>
          <w:sz w:val="20"/>
          <w:szCs w:val="20"/>
          <w:lang w:val="en-US"/>
        </w:rPr>
        <w:t xml:space="preserve"> </w:t>
      </w:r>
    </w:p>
    <w:p w:rsidR="00802729" w:rsidRPr="003D14DD" w:rsidRDefault="00802729" w:rsidP="00802729">
      <w:pPr>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802729" w:rsidRPr="003D14DD" w:rsidRDefault="005907C4" w:rsidP="00802729">
      <w:pPr>
        <w:ind w:firstLine="709"/>
        <w:jc w:val="both"/>
        <w:rPr>
          <w:sz w:val="20"/>
          <w:szCs w:val="20"/>
          <w:lang w:val="en-US"/>
        </w:rPr>
      </w:pPr>
      <w:hyperlink r:id="rId9" w:history="1">
        <w:r w:rsidR="00802729" w:rsidRPr="003D14DD">
          <w:rPr>
            <w:sz w:val="20"/>
            <w:szCs w:val="20"/>
            <w:lang w:val="en-US"/>
          </w:rPr>
          <w:t>http://qsp.su/tools/onlinehelp/about_license_gpl_russian.html</w:t>
        </w:r>
      </w:hyperlink>
    </w:p>
    <w:p w:rsidR="00802729" w:rsidRPr="003D14DD" w:rsidRDefault="00802729" w:rsidP="00802729">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802729" w:rsidRPr="003D14DD" w:rsidRDefault="005907C4" w:rsidP="00802729">
      <w:pPr>
        <w:ind w:firstLine="709"/>
        <w:jc w:val="both"/>
        <w:rPr>
          <w:sz w:val="20"/>
          <w:szCs w:val="20"/>
          <w:lang w:val="en-US"/>
        </w:rPr>
      </w:pPr>
      <w:hyperlink r:id="rId10" w:history="1">
        <w:r w:rsidR="00802729" w:rsidRPr="003D14DD">
          <w:rPr>
            <w:sz w:val="20"/>
            <w:szCs w:val="20"/>
            <w:lang w:val="en-US"/>
          </w:rPr>
          <w:t>http://qsp.su/tools/onlinehelp/about_license_gpl_russian.html</w:t>
        </w:r>
      </w:hyperlink>
    </w:p>
    <w:p w:rsidR="00802729" w:rsidRPr="003D14DD" w:rsidRDefault="00802729" w:rsidP="00802729">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802729" w:rsidRPr="003D14DD" w:rsidRDefault="00802729" w:rsidP="00802729">
      <w:pPr>
        <w:ind w:firstLine="709"/>
        <w:jc w:val="both"/>
        <w:rPr>
          <w:sz w:val="20"/>
          <w:szCs w:val="20"/>
        </w:rPr>
      </w:pPr>
      <w:r w:rsidRPr="003D14DD">
        <w:rPr>
          <w:sz w:val="20"/>
          <w:szCs w:val="20"/>
        </w:rPr>
        <w:t xml:space="preserve">предназначенное для работы с текстами;  </w:t>
      </w:r>
    </w:p>
    <w:p w:rsidR="00802729" w:rsidRPr="003D14DD" w:rsidRDefault="00802729" w:rsidP="00802729">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802729" w:rsidRPr="003D14DD" w:rsidRDefault="00802729" w:rsidP="00802729">
      <w:pPr>
        <w:ind w:firstLine="709"/>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802729" w:rsidRPr="003D14DD" w:rsidRDefault="00802729" w:rsidP="00802729">
      <w:pPr>
        <w:ind w:firstLine="709"/>
        <w:rPr>
          <w:sz w:val="20"/>
          <w:szCs w:val="20"/>
        </w:rPr>
      </w:pPr>
      <w:r w:rsidRPr="003D14DD">
        <w:rPr>
          <w:sz w:val="20"/>
          <w:szCs w:val="20"/>
        </w:rPr>
        <w:t xml:space="preserve">Реестр студентов/ординаторов/аспирантов/ассистентов-стажеров https://www.mos.ru/karta-moskvicha/services-proverka-grazhdanina-v-reestre-studentov/  </w:t>
      </w:r>
    </w:p>
    <w:p w:rsidR="00802729" w:rsidRPr="003D14DD" w:rsidRDefault="00802729" w:rsidP="00802729">
      <w:pPr>
        <w:ind w:firstLine="709"/>
        <w:rPr>
          <w:sz w:val="20"/>
          <w:szCs w:val="20"/>
        </w:rPr>
      </w:pPr>
      <w:r w:rsidRPr="003D14DD">
        <w:rPr>
          <w:sz w:val="20"/>
          <w:szCs w:val="20"/>
        </w:rPr>
        <w:t xml:space="preserve">Российское образование. Федеральный портал </w:t>
      </w:r>
      <w:hyperlink r:id="rId11" w:history="1">
        <w:r w:rsidRPr="003D14DD">
          <w:rPr>
            <w:sz w:val="20"/>
            <w:szCs w:val="20"/>
          </w:rPr>
          <w:t>http://www.edu.ru/</w:t>
        </w:r>
      </w:hyperlink>
      <w:r w:rsidRPr="003D14DD">
        <w:rPr>
          <w:sz w:val="20"/>
          <w:szCs w:val="20"/>
        </w:rPr>
        <w:t xml:space="preserve"> </w:t>
      </w:r>
      <w:r w:rsidRPr="003D14DD">
        <w:rPr>
          <w:sz w:val="20"/>
          <w:szCs w:val="20"/>
        </w:rPr>
        <w:br/>
        <w:t xml:space="preserve">Электронные версии изданий по психологии и педагогике </w:t>
      </w:r>
      <w:hyperlink r:id="rId12" w:history="1">
        <w:r w:rsidRPr="003D14DD">
          <w:rPr>
            <w:sz w:val="20"/>
            <w:szCs w:val="20"/>
          </w:rPr>
          <w:t>https://psyjournals.ru/psyedu_ru/index.shtml</w:t>
        </w:r>
      </w:hyperlink>
      <w:r w:rsidRPr="003D14DD">
        <w:rPr>
          <w:sz w:val="20"/>
          <w:szCs w:val="20"/>
        </w:rPr>
        <w:t xml:space="preserve"> </w:t>
      </w:r>
    </w:p>
    <w:p w:rsidR="00802729" w:rsidRPr="003D14DD" w:rsidRDefault="00802729" w:rsidP="00802729">
      <w:pPr>
        <w:ind w:firstLine="709"/>
        <w:jc w:val="both"/>
        <w:rPr>
          <w:sz w:val="20"/>
          <w:szCs w:val="20"/>
        </w:rPr>
      </w:pPr>
      <w:r w:rsidRPr="003D14DD">
        <w:rPr>
          <w:sz w:val="20"/>
          <w:szCs w:val="20"/>
        </w:rPr>
        <w:t>Научная электронная библиотека http://elibrary.ru</w:t>
      </w:r>
    </w:p>
    <w:p w:rsidR="00802729" w:rsidRPr="003D14DD" w:rsidRDefault="00802729" w:rsidP="00802729">
      <w:pPr>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802729" w:rsidRPr="003D14DD" w:rsidRDefault="00802729" w:rsidP="00802729">
      <w:pPr>
        <w:ind w:firstLine="709"/>
        <w:jc w:val="both"/>
        <w:rPr>
          <w:sz w:val="20"/>
          <w:szCs w:val="20"/>
        </w:rPr>
      </w:pPr>
      <w:r w:rsidRPr="003D14DD">
        <w:rPr>
          <w:sz w:val="20"/>
          <w:szCs w:val="20"/>
        </w:rPr>
        <w:t>электронная библиотека по всем отраслям знаний</w:t>
      </w:r>
    </w:p>
    <w:p w:rsidR="00802729" w:rsidRPr="003D14DD" w:rsidRDefault="00802729" w:rsidP="00802729">
      <w:pPr>
        <w:ind w:firstLine="709"/>
        <w:jc w:val="both"/>
        <w:rPr>
          <w:sz w:val="20"/>
          <w:szCs w:val="20"/>
        </w:rPr>
      </w:pPr>
      <w:r w:rsidRPr="003D14DD">
        <w:rPr>
          <w:sz w:val="20"/>
          <w:szCs w:val="20"/>
        </w:rPr>
        <w:t>http://www.iprbookshop.ru</w:t>
      </w:r>
    </w:p>
    <w:p w:rsidR="00802729" w:rsidRPr="003D14DD" w:rsidRDefault="00802729" w:rsidP="00802729">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880928" w:rsidRPr="00880928" w:rsidRDefault="00880928" w:rsidP="00880928">
      <w:pPr>
        <w:tabs>
          <w:tab w:val="left" w:pos="360"/>
          <w:tab w:val="left" w:pos="900"/>
          <w:tab w:val="left" w:pos="1134"/>
        </w:tabs>
        <w:suppressAutoHyphens/>
        <w:ind w:firstLine="709"/>
        <w:jc w:val="both"/>
        <w:rPr>
          <w:sz w:val="20"/>
          <w:szCs w:val="20"/>
        </w:rPr>
      </w:pPr>
      <w:r w:rsidRPr="00880928">
        <w:rPr>
          <w:sz w:val="20"/>
          <w:szCs w:val="20"/>
        </w:rPr>
        <w:t xml:space="preserve">Справочно-правовая система «Гарант»; </w:t>
      </w:r>
    </w:p>
    <w:p w:rsidR="00802729" w:rsidRPr="003D14DD" w:rsidRDefault="00880928" w:rsidP="00880928">
      <w:pPr>
        <w:tabs>
          <w:tab w:val="left" w:pos="360"/>
          <w:tab w:val="left" w:pos="900"/>
          <w:tab w:val="left" w:pos="1134"/>
        </w:tabs>
        <w:suppressAutoHyphens/>
        <w:ind w:firstLine="709"/>
        <w:jc w:val="both"/>
        <w:rPr>
          <w:sz w:val="20"/>
          <w:szCs w:val="20"/>
        </w:rPr>
      </w:pPr>
      <w:r w:rsidRPr="00880928">
        <w:rPr>
          <w:sz w:val="20"/>
          <w:szCs w:val="20"/>
        </w:rPr>
        <w:t>Справочно-правовая система «Консультант Плюс».</w:t>
      </w:r>
    </w:p>
    <w:p w:rsidR="00802729" w:rsidRPr="003D14DD" w:rsidRDefault="00802729" w:rsidP="00802729">
      <w:pPr>
        <w:tabs>
          <w:tab w:val="left" w:pos="360"/>
          <w:tab w:val="left" w:pos="900"/>
          <w:tab w:val="left" w:pos="1134"/>
        </w:tabs>
        <w:suppressAutoHyphens/>
        <w:ind w:firstLine="709"/>
        <w:jc w:val="both"/>
        <w:rPr>
          <w:sz w:val="20"/>
          <w:szCs w:val="20"/>
        </w:rPr>
      </w:pPr>
    </w:p>
    <w:p w:rsidR="00335312" w:rsidRDefault="005907C4"/>
    <w:sectPr w:rsidR="00335312" w:rsidSect="00BD0E5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5CE0544"/>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2C978E5"/>
    <w:multiLevelType w:val="hybridMultilevel"/>
    <w:tmpl w:val="E7AC46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E1282D"/>
    <w:multiLevelType w:val="hybridMultilevel"/>
    <w:tmpl w:val="D92E3EB6"/>
    <w:lvl w:ilvl="0" w:tplc="939A0DDA">
      <w:start w:val="1"/>
      <w:numFmt w:val="decimal"/>
      <w:lvlText w:val="%1"/>
      <w:lvlJc w:val="left"/>
      <w:pPr>
        <w:tabs>
          <w:tab w:val="num" w:pos="720"/>
        </w:tabs>
        <w:ind w:left="0"/>
      </w:pPr>
      <w:rPr>
        <w:rFonts w:cs="Times New Roman"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9"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1495553F"/>
    <w:multiLevelType w:val="hybridMultilevel"/>
    <w:tmpl w:val="460A6816"/>
    <w:lvl w:ilvl="0" w:tplc="939A0DDA">
      <w:start w:val="1"/>
      <w:numFmt w:val="decimal"/>
      <w:lvlText w:val="%1"/>
      <w:lvlJc w:val="left"/>
      <w:pPr>
        <w:tabs>
          <w:tab w:val="num" w:pos="720"/>
        </w:tabs>
        <w:ind w:left="0"/>
      </w:pPr>
      <w:rPr>
        <w:rFonts w:cs="Times New Roman"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15:restartNumberingAfterBreak="0">
    <w:nsid w:val="152C5C1A"/>
    <w:multiLevelType w:val="singleLevel"/>
    <w:tmpl w:val="152C5C1A"/>
    <w:lvl w:ilvl="0">
      <w:start w:val="1"/>
      <w:numFmt w:val="none"/>
      <w:lvlText w:val=""/>
      <w:legacy w:legacy="1" w:legacySpace="120" w:legacyIndent="360"/>
      <w:lvlJc w:val="left"/>
      <w:pPr>
        <w:ind w:left="1854" w:hanging="360"/>
      </w:pPr>
      <w:rPr>
        <w:rFonts w:ascii="Symbol" w:hAnsi="Symbol" w:hint="default"/>
      </w:rPr>
    </w:lvl>
  </w:abstractNum>
  <w:abstractNum w:abstractNumId="12"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78628B1"/>
    <w:multiLevelType w:val="hybridMultilevel"/>
    <w:tmpl w:val="800A62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F7F1033"/>
    <w:multiLevelType w:val="hybridMultilevel"/>
    <w:tmpl w:val="B09CFB30"/>
    <w:lvl w:ilvl="0" w:tplc="939A0DDA">
      <w:start w:val="1"/>
      <w:numFmt w:val="decimal"/>
      <w:lvlText w:val="%1"/>
      <w:lvlJc w:val="left"/>
      <w:pPr>
        <w:tabs>
          <w:tab w:val="num" w:pos="720"/>
        </w:tabs>
        <w:ind w:left="0"/>
      </w:pPr>
      <w:rPr>
        <w:rFonts w:cs="Times New Roman"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15:restartNumberingAfterBreak="0">
    <w:nsid w:val="21EF7F09"/>
    <w:multiLevelType w:val="multilevel"/>
    <w:tmpl w:val="21EF7F09"/>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9"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A246254"/>
    <w:multiLevelType w:val="multilevel"/>
    <w:tmpl w:val="2A246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DE32C0B"/>
    <w:multiLevelType w:val="multilevel"/>
    <w:tmpl w:val="2DE32C0B"/>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24A07A1"/>
    <w:multiLevelType w:val="multilevel"/>
    <w:tmpl w:val="324A07A1"/>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3" w15:restartNumberingAfterBreak="0">
    <w:nsid w:val="325A5D1C"/>
    <w:multiLevelType w:val="multilevel"/>
    <w:tmpl w:val="325A5D1C"/>
    <w:lvl w:ilvl="0">
      <w:start w:val="1"/>
      <w:numFmt w:val="decimal"/>
      <w:lvlText w:val="%1"/>
      <w:lvlJc w:val="left"/>
      <w:pPr>
        <w:tabs>
          <w:tab w:val="num" w:pos="720"/>
        </w:tabs>
        <w:ind w:left="0"/>
      </w:pPr>
      <w:rPr>
        <w:rFonts w:cs="Times New Roman" w:hint="default"/>
        <w:b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4"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5" w15:restartNumberingAfterBreak="0">
    <w:nsid w:val="34C764D1"/>
    <w:multiLevelType w:val="hybridMultilevel"/>
    <w:tmpl w:val="E7AC46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3CF71657"/>
    <w:multiLevelType w:val="multilevel"/>
    <w:tmpl w:val="3CF716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62A0324"/>
    <w:multiLevelType w:val="multilevel"/>
    <w:tmpl w:val="462A0324"/>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4"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35" w15:restartNumberingAfterBreak="0">
    <w:nsid w:val="47A30E9D"/>
    <w:multiLevelType w:val="multilevel"/>
    <w:tmpl w:val="47A30E9D"/>
    <w:lvl w:ilvl="0">
      <w:start w:val="1"/>
      <w:numFmt w:val="decimal"/>
      <w:lvlText w:val="%1."/>
      <w:lvlJc w:val="left"/>
      <w:pPr>
        <w:ind w:left="1778"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6" w15:restartNumberingAfterBreak="0">
    <w:nsid w:val="48797B3C"/>
    <w:multiLevelType w:val="multilevel"/>
    <w:tmpl w:val="48797B3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49BE421C"/>
    <w:multiLevelType w:val="multilevel"/>
    <w:tmpl w:val="49BE42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2C75F13"/>
    <w:multiLevelType w:val="multilevel"/>
    <w:tmpl w:val="52C75F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83B0E6E"/>
    <w:multiLevelType w:val="multilevel"/>
    <w:tmpl w:val="583B0E6E"/>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40" w15:restartNumberingAfterBreak="0">
    <w:nsid w:val="5AE30014"/>
    <w:multiLevelType w:val="multilevel"/>
    <w:tmpl w:val="5AE3001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42" w15:restartNumberingAfterBreak="0">
    <w:nsid w:val="64991942"/>
    <w:multiLevelType w:val="hybridMultilevel"/>
    <w:tmpl w:val="BCF469AA"/>
    <w:lvl w:ilvl="0" w:tplc="939A0DDA">
      <w:start w:val="1"/>
      <w:numFmt w:val="decimal"/>
      <w:lvlText w:val="%1"/>
      <w:lvlJc w:val="left"/>
      <w:pPr>
        <w:tabs>
          <w:tab w:val="num" w:pos="720"/>
        </w:tabs>
        <w:ind w:left="0"/>
      </w:pPr>
      <w:rPr>
        <w:rFonts w:cs="Times New Roman"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3" w15:restartNumberingAfterBreak="0">
    <w:nsid w:val="6758648A"/>
    <w:multiLevelType w:val="multilevel"/>
    <w:tmpl w:val="6758648A"/>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92A34FC"/>
    <w:multiLevelType w:val="hybridMultilevel"/>
    <w:tmpl w:val="800A62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DCC7555"/>
    <w:multiLevelType w:val="hybridMultilevel"/>
    <w:tmpl w:val="138C6162"/>
    <w:lvl w:ilvl="0" w:tplc="939A0DDA">
      <w:start w:val="1"/>
      <w:numFmt w:val="decimal"/>
      <w:lvlText w:val="%1"/>
      <w:lvlJc w:val="left"/>
      <w:pPr>
        <w:tabs>
          <w:tab w:val="num" w:pos="720"/>
        </w:tabs>
        <w:ind w:left="0"/>
      </w:pPr>
      <w:rPr>
        <w:rFonts w:cs="Times New Roman"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6"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47" w15:restartNumberingAfterBreak="0">
    <w:nsid w:val="70F25320"/>
    <w:multiLevelType w:val="multilevel"/>
    <w:tmpl w:val="70F25320"/>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48" w15:restartNumberingAfterBreak="0">
    <w:nsid w:val="71354FB1"/>
    <w:multiLevelType w:val="multilevel"/>
    <w:tmpl w:val="71354FB1"/>
    <w:lvl w:ilvl="0">
      <w:start w:val="1"/>
      <w:numFmt w:val="bullet"/>
      <w:lvlText w:val=""/>
      <w:lvlJc w:val="left"/>
      <w:pPr>
        <w:tabs>
          <w:tab w:val="num" w:pos="1068"/>
        </w:tabs>
        <w:ind w:left="1068" w:hanging="360"/>
      </w:pPr>
      <w:rPr>
        <w:rFonts w:ascii="Symbol" w:hAnsi="Symbol" w:hint="default"/>
        <w:b w:val="0"/>
      </w:rPr>
    </w:lvl>
    <w:lvl w:ilvl="1">
      <w:start w:val="1"/>
      <w:numFmt w:val="lowerLetter"/>
      <w:lvlText w:val="%2."/>
      <w:lvlJc w:val="left"/>
      <w:pPr>
        <w:tabs>
          <w:tab w:val="num" w:pos="1428"/>
        </w:tabs>
        <w:ind w:left="1428" w:hanging="360"/>
      </w:pPr>
    </w:lvl>
    <w:lvl w:ilvl="2">
      <w:start w:val="1"/>
      <w:numFmt w:val="lowerRoman"/>
      <w:lvlText w:val="%3."/>
      <w:lvlJc w:val="right"/>
      <w:pPr>
        <w:tabs>
          <w:tab w:val="num" w:pos="2148"/>
        </w:tabs>
        <w:ind w:left="2148" w:hanging="180"/>
      </w:pPr>
    </w:lvl>
    <w:lvl w:ilvl="3">
      <w:start w:val="1"/>
      <w:numFmt w:val="decimal"/>
      <w:lvlText w:val="%4."/>
      <w:lvlJc w:val="left"/>
      <w:pPr>
        <w:tabs>
          <w:tab w:val="num" w:pos="2868"/>
        </w:tabs>
        <w:ind w:left="2868" w:hanging="360"/>
      </w:pPr>
    </w:lvl>
    <w:lvl w:ilvl="4">
      <w:start w:val="1"/>
      <w:numFmt w:val="lowerLetter"/>
      <w:lvlText w:val="%5."/>
      <w:lvlJc w:val="left"/>
      <w:pPr>
        <w:tabs>
          <w:tab w:val="num" w:pos="3588"/>
        </w:tabs>
        <w:ind w:left="3588" w:hanging="360"/>
      </w:pPr>
    </w:lvl>
    <w:lvl w:ilvl="5">
      <w:start w:val="1"/>
      <w:numFmt w:val="lowerRoman"/>
      <w:lvlText w:val="%6."/>
      <w:lvlJc w:val="right"/>
      <w:pPr>
        <w:tabs>
          <w:tab w:val="num" w:pos="4308"/>
        </w:tabs>
        <w:ind w:left="4308" w:hanging="180"/>
      </w:pPr>
    </w:lvl>
    <w:lvl w:ilvl="6">
      <w:start w:val="1"/>
      <w:numFmt w:val="decimal"/>
      <w:lvlText w:val="%7."/>
      <w:lvlJc w:val="left"/>
      <w:pPr>
        <w:tabs>
          <w:tab w:val="num" w:pos="5028"/>
        </w:tabs>
        <w:ind w:left="5028" w:hanging="360"/>
      </w:pPr>
    </w:lvl>
    <w:lvl w:ilvl="7">
      <w:start w:val="1"/>
      <w:numFmt w:val="lowerLetter"/>
      <w:lvlText w:val="%8."/>
      <w:lvlJc w:val="left"/>
      <w:pPr>
        <w:tabs>
          <w:tab w:val="num" w:pos="5748"/>
        </w:tabs>
        <w:ind w:left="5748" w:hanging="360"/>
      </w:pPr>
    </w:lvl>
    <w:lvl w:ilvl="8">
      <w:start w:val="1"/>
      <w:numFmt w:val="lowerRoman"/>
      <w:lvlText w:val="%9."/>
      <w:lvlJc w:val="right"/>
      <w:pPr>
        <w:tabs>
          <w:tab w:val="num" w:pos="6468"/>
        </w:tabs>
        <w:ind w:left="6468" w:hanging="180"/>
      </w:pPr>
    </w:lvl>
  </w:abstractNum>
  <w:abstractNum w:abstractNumId="49"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8AA59DD"/>
    <w:multiLevelType w:val="multilevel"/>
    <w:tmpl w:val="78AA59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B595B7E"/>
    <w:multiLevelType w:val="multilevel"/>
    <w:tmpl w:val="7B595B7E"/>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0"/>
  </w:num>
  <w:num w:numId="2">
    <w:abstractNumId w:val="32"/>
  </w:num>
  <w:num w:numId="3">
    <w:abstractNumId w:val="1"/>
    <w:lvlOverride w:ilvl="0">
      <w:startOverride w:val="1"/>
    </w:lvlOverride>
  </w:num>
  <w:num w:numId="4">
    <w:abstractNumId w:val="49"/>
  </w:num>
  <w:num w:numId="5">
    <w:abstractNumId w:val="3"/>
  </w:num>
  <w:num w:numId="6">
    <w:abstractNumId w:val="27"/>
  </w:num>
  <w:num w:numId="7">
    <w:abstractNumId w:val="7"/>
  </w:num>
  <w:num w:numId="8">
    <w:abstractNumId w:val="30"/>
  </w:num>
  <w:num w:numId="9">
    <w:abstractNumId w:val="19"/>
  </w:num>
  <w:num w:numId="10">
    <w:abstractNumId w:val="2"/>
  </w:num>
  <w:num w:numId="11">
    <w:abstractNumId w:val="12"/>
  </w:num>
  <w:num w:numId="12">
    <w:abstractNumId w:val="34"/>
  </w:num>
  <w:num w:numId="13">
    <w:abstractNumId w:val="14"/>
  </w:num>
  <w:num w:numId="14">
    <w:abstractNumId w:val="24"/>
  </w:num>
  <w:num w:numId="15">
    <w:abstractNumId w:val="8"/>
  </w:num>
  <w:num w:numId="16">
    <w:abstractNumId w:val="9"/>
  </w:num>
  <w:num w:numId="17">
    <w:abstractNumId w:val="29"/>
  </w:num>
  <w:num w:numId="18">
    <w:abstractNumId w:val="15"/>
    <w:lvlOverride w:ilvl="0">
      <w:startOverride w:val="1"/>
    </w:lvlOverride>
  </w:num>
  <w:num w:numId="1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0">
    <w:abstractNumId w:val="46"/>
  </w:num>
  <w:num w:numId="21">
    <w:abstractNumId w:val="11"/>
    <w:lvlOverride w:ilvl="0">
      <w:startOverride w:val="1"/>
    </w:lvlOverride>
  </w:num>
  <w:num w:numId="22">
    <w:abstractNumId w:val="38"/>
  </w:num>
  <w:num w:numId="23">
    <w:abstractNumId w:val="50"/>
  </w:num>
  <w:num w:numId="24">
    <w:abstractNumId w:val="20"/>
  </w:num>
  <w:num w:numId="25">
    <w:abstractNumId w:val="37"/>
  </w:num>
  <w:num w:numId="26">
    <w:abstractNumId w:val="28"/>
  </w:num>
  <w:num w:numId="27">
    <w:abstractNumId w:val="51"/>
  </w:num>
  <w:num w:numId="28">
    <w:abstractNumId w:val="43"/>
  </w:num>
  <w:num w:numId="29">
    <w:abstractNumId w:val="22"/>
  </w:num>
  <w:num w:numId="30">
    <w:abstractNumId w:val="39"/>
  </w:num>
  <w:num w:numId="31">
    <w:abstractNumId w:val="47"/>
  </w:num>
  <w:num w:numId="32">
    <w:abstractNumId w:val="40"/>
  </w:num>
  <w:num w:numId="33">
    <w:abstractNumId w:val="18"/>
  </w:num>
  <w:num w:numId="34">
    <w:abstractNumId w:val="35"/>
  </w:num>
  <w:num w:numId="35">
    <w:abstractNumId w:val="33"/>
  </w:num>
  <w:num w:numId="36">
    <w:abstractNumId w:val="23"/>
  </w:num>
  <w:num w:numId="37">
    <w:abstractNumId w:val="36"/>
  </w:num>
  <w:num w:numId="38">
    <w:abstractNumId w:val="21"/>
  </w:num>
  <w:num w:numId="39">
    <w:abstractNumId w:val="41"/>
  </w:num>
  <w:num w:numId="40">
    <w:abstractNumId w:val="42"/>
  </w:num>
  <w:num w:numId="41">
    <w:abstractNumId w:val="17"/>
  </w:num>
  <w:num w:numId="42">
    <w:abstractNumId w:val="45"/>
  </w:num>
  <w:num w:numId="43">
    <w:abstractNumId w:val="10"/>
  </w:num>
  <w:num w:numId="44">
    <w:abstractNumId w:val="6"/>
  </w:num>
  <w:num w:numId="45">
    <w:abstractNumId w:val="16"/>
  </w:num>
  <w:num w:numId="46">
    <w:abstractNumId w:val="31"/>
  </w:num>
  <w:num w:numId="47">
    <w:abstractNumId w:val="26"/>
  </w:num>
  <w:num w:numId="48">
    <w:abstractNumId w:val="48"/>
  </w:num>
  <w:num w:numId="49">
    <w:abstractNumId w:val="13"/>
  </w:num>
  <w:num w:numId="50">
    <w:abstractNumId w:val="44"/>
  </w:num>
  <w:num w:numId="51">
    <w:abstractNumId w:val="25"/>
  </w:num>
  <w:num w:numId="52">
    <w:abstractNumId w:val="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2976"/>
    <w:rsid w:val="00085EC1"/>
    <w:rsid w:val="00105D42"/>
    <w:rsid w:val="00180607"/>
    <w:rsid w:val="002058D6"/>
    <w:rsid w:val="002E051B"/>
    <w:rsid w:val="003231BD"/>
    <w:rsid w:val="00352286"/>
    <w:rsid w:val="003A185E"/>
    <w:rsid w:val="003B7BCB"/>
    <w:rsid w:val="00430C2B"/>
    <w:rsid w:val="004946A5"/>
    <w:rsid w:val="005907C4"/>
    <w:rsid w:val="00764575"/>
    <w:rsid w:val="007B7C80"/>
    <w:rsid w:val="007B7E4B"/>
    <w:rsid w:val="007F7C79"/>
    <w:rsid w:val="00802729"/>
    <w:rsid w:val="00872976"/>
    <w:rsid w:val="00880928"/>
    <w:rsid w:val="00A53F62"/>
    <w:rsid w:val="00BC3694"/>
    <w:rsid w:val="00BD0E5E"/>
    <w:rsid w:val="00C36E10"/>
    <w:rsid w:val="00CA1FE5"/>
    <w:rsid w:val="00CB74C7"/>
    <w:rsid w:val="00DD0F71"/>
    <w:rsid w:val="00DF6E64"/>
    <w:rsid w:val="00E04C7A"/>
    <w:rsid w:val="00E871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59E4E"/>
  <w15:docId w15:val="{F1D7EA42-9C41-4093-9727-6B71196DE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02729"/>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802729"/>
    <w:pPr>
      <w:ind w:firstLine="454"/>
      <w:outlineLvl w:val="0"/>
    </w:pPr>
    <w:rPr>
      <w:b/>
      <w:caps/>
    </w:rPr>
  </w:style>
  <w:style w:type="paragraph" w:styleId="21">
    <w:name w:val="heading 2"/>
    <w:basedOn w:val="a3"/>
    <w:next w:val="a3"/>
    <w:link w:val="23"/>
    <w:qFormat/>
    <w:rsid w:val="00802729"/>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802729"/>
    <w:pPr>
      <w:spacing w:before="100" w:beforeAutospacing="1" w:after="100" w:afterAutospacing="1"/>
      <w:outlineLvl w:val="2"/>
    </w:pPr>
    <w:rPr>
      <w:b/>
      <w:bCs/>
      <w:sz w:val="27"/>
      <w:szCs w:val="27"/>
    </w:rPr>
  </w:style>
  <w:style w:type="paragraph" w:styleId="41">
    <w:name w:val="heading 4"/>
    <w:basedOn w:val="a3"/>
    <w:next w:val="a3"/>
    <w:link w:val="42"/>
    <w:qFormat/>
    <w:rsid w:val="00802729"/>
    <w:pPr>
      <w:keepNext/>
      <w:spacing w:before="240" w:after="60"/>
      <w:outlineLvl w:val="3"/>
    </w:pPr>
    <w:rPr>
      <w:b/>
      <w:bCs/>
      <w:sz w:val="28"/>
      <w:szCs w:val="28"/>
    </w:rPr>
  </w:style>
  <w:style w:type="paragraph" w:styleId="50">
    <w:name w:val="heading 5"/>
    <w:basedOn w:val="a3"/>
    <w:next w:val="a3"/>
    <w:link w:val="51"/>
    <w:qFormat/>
    <w:rsid w:val="00802729"/>
    <w:pPr>
      <w:spacing w:before="240" w:after="60"/>
      <w:outlineLvl w:val="4"/>
    </w:pPr>
    <w:rPr>
      <w:b/>
      <w:bCs/>
      <w:i/>
      <w:iCs/>
      <w:sz w:val="26"/>
      <w:szCs w:val="26"/>
    </w:rPr>
  </w:style>
  <w:style w:type="paragraph" w:styleId="6">
    <w:name w:val="heading 6"/>
    <w:basedOn w:val="a3"/>
    <w:next w:val="a3"/>
    <w:link w:val="60"/>
    <w:qFormat/>
    <w:rsid w:val="00802729"/>
    <w:pPr>
      <w:spacing w:before="240" w:after="60"/>
      <w:outlineLvl w:val="5"/>
    </w:pPr>
    <w:rPr>
      <w:rFonts w:ascii="Calibri" w:hAnsi="Calibri"/>
      <w:b/>
      <w:bCs/>
      <w:sz w:val="22"/>
      <w:szCs w:val="22"/>
    </w:rPr>
  </w:style>
  <w:style w:type="paragraph" w:styleId="7">
    <w:name w:val="heading 7"/>
    <w:basedOn w:val="a3"/>
    <w:next w:val="a3"/>
    <w:link w:val="70"/>
    <w:qFormat/>
    <w:rsid w:val="00802729"/>
    <w:pPr>
      <w:spacing w:before="240" w:after="60"/>
      <w:outlineLvl w:val="6"/>
    </w:pPr>
    <w:rPr>
      <w:rFonts w:ascii="Calibri" w:hAnsi="Calibri"/>
    </w:rPr>
  </w:style>
  <w:style w:type="paragraph" w:styleId="80">
    <w:name w:val="heading 8"/>
    <w:basedOn w:val="a3"/>
    <w:next w:val="a3"/>
    <w:link w:val="81"/>
    <w:qFormat/>
    <w:rsid w:val="00802729"/>
    <w:pPr>
      <w:spacing w:before="240" w:after="60"/>
      <w:outlineLvl w:val="7"/>
    </w:pPr>
    <w:rPr>
      <w:rFonts w:ascii="Calibri" w:hAnsi="Calibri"/>
      <w:i/>
      <w:iCs/>
      <w:lang w:eastAsia="en-US"/>
    </w:rPr>
  </w:style>
  <w:style w:type="paragraph" w:styleId="9">
    <w:name w:val="heading 9"/>
    <w:basedOn w:val="a3"/>
    <w:next w:val="a3"/>
    <w:link w:val="90"/>
    <w:qFormat/>
    <w:rsid w:val="00802729"/>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802729"/>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802729"/>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802729"/>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802729"/>
    <w:rPr>
      <w:rFonts w:ascii="Times New Roman" w:eastAsia="Times New Roman" w:hAnsi="Times New Roman" w:cs="Times New Roman"/>
      <w:b/>
      <w:bCs/>
      <w:sz w:val="28"/>
      <w:szCs w:val="28"/>
    </w:rPr>
  </w:style>
  <w:style w:type="character" w:customStyle="1" w:styleId="51">
    <w:name w:val="Заголовок 5 Знак"/>
    <w:basedOn w:val="a4"/>
    <w:link w:val="50"/>
    <w:rsid w:val="00802729"/>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802729"/>
    <w:rPr>
      <w:rFonts w:ascii="Calibri" w:eastAsia="Times New Roman" w:hAnsi="Calibri" w:cs="Times New Roman"/>
      <w:b/>
      <w:bCs/>
    </w:rPr>
  </w:style>
  <w:style w:type="character" w:customStyle="1" w:styleId="70">
    <w:name w:val="Заголовок 7 Знак"/>
    <w:basedOn w:val="a4"/>
    <w:link w:val="7"/>
    <w:rsid w:val="00802729"/>
    <w:rPr>
      <w:rFonts w:ascii="Calibri" w:eastAsia="Times New Roman" w:hAnsi="Calibri" w:cs="Times New Roman"/>
      <w:sz w:val="24"/>
      <w:szCs w:val="24"/>
    </w:rPr>
  </w:style>
  <w:style w:type="character" w:customStyle="1" w:styleId="81">
    <w:name w:val="Заголовок 8 Знак"/>
    <w:basedOn w:val="a4"/>
    <w:link w:val="80"/>
    <w:rsid w:val="00802729"/>
    <w:rPr>
      <w:rFonts w:ascii="Calibri" w:eastAsia="Times New Roman" w:hAnsi="Calibri" w:cs="Times New Roman"/>
      <w:i/>
      <w:iCs/>
      <w:sz w:val="24"/>
      <w:szCs w:val="24"/>
    </w:rPr>
  </w:style>
  <w:style w:type="character" w:customStyle="1" w:styleId="90">
    <w:name w:val="Заголовок 9 Знак"/>
    <w:basedOn w:val="a4"/>
    <w:link w:val="9"/>
    <w:rsid w:val="00802729"/>
    <w:rPr>
      <w:rFonts w:ascii="Cambria" w:eastAsia="Times New Roman" w:hAnsi="Cambria" w:cs="Times New Roman"/>
    </w:rPr>
  </w:style>
  <w:style w:type="character" w:customStyle="1" w:styleId="14">
    <w:name w:val="Заголовок 1 Знак4"/>
    <w:link w:val="11"/>
    <w:locked/>
    <w:rsid w:val="00802729"/>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802729"/>
    <w:rPr>
      <w:rFonts w:ascii="Arial" w:eastAsia="Times New Roman" w:hAnsi="Arial" w:cs="Arial"/>
      <w:b/>
      <w:bCs/>
      <w:i/>
      <w:iCs/>
      <w:sz w:val="28"/>
      <w:szCs w:val="28"/>
    </w:rPr>
  </w:style>
  <w:style w:type="character" w:customStyle="1" w:styleId="320">
    <w:name w:val="Заголовок 3 Знак2"/>
    <w:link w:val="32"/>
    <w:locked/>
    <w:rsid w:val="00802729"/>
    <w:rPr>
      <w:rFonts w:ascii="Times New Roman" w:eastAsia="Times New Roman" w:hAnsi="Times New Roman" w:cs="Times New Roman"/>
      <w:b/>
      <w:bCs/>
      <w:sz w:val="27"/>
      <w:szCs w:val="27"/>
      <w:lang w:eastAsia="ru-RU"/>
    </w:rPr>
  </w:style>
  <w:style w:type="character" w:styleId="HTML">
    <w:name w:val="HTML Sample"/>
    <w:rsid w:val="00802729"/>
    <w:rPr>
      <w:rFonts w:ascii="Courier New" w:eastAsia="Times New Roman" w:hAnsi="Courier New" w:cs="Courier New"/>
    </w:rPr>
  </w:style>
  <w:style w:type="character" w:styleId="a7">
    <w:name w:val="FollowedHyperlink"/>
    <w:rsid w:val="00802729"/>
    <w:rPr>
      <w:color w:val="800080"/>
      <w:u w:val="single"/>
    </w:rPr>
  </w:style>
  <w:style w:type="character" w:styleId="a8">
    <w:name w:val="footnote reference"/>
    <w:unhideWhenUsed/>
    <w:rsid w:val="00802729"/>
    <w:rPr>
      <w:vertAlign w:val="superscript"/>
    </w:rPr>
  </w:style>
  <w:style w:type="character" w:styleId="a9">
    <w:name w:val="annotation reference"/>
    <w:rsid w:val="00802729"/>
    <w:rPr>
      <w:sz w:val="16"/>
      <w:szCs w:val="16"/>
    </w:rPr>
  </w:style>
  <w:style w:type="character" w:styleId="aa">
    <w:name w:val="endnote reference"/>
    <w:unhideWhenUsed/>
    <w:rsid w:val="00802729"/>
    <w:rPr>
      <w:vertAlign w:val="superscript"/>
    </w:rPr>
  </w:style>
  <w:style w:type="character" w:styleId="HTML0">
    <w:name w:val="HTML Acronym"/>
    <w:rsid w:val="00802729"/>
  </w:style>
  <w:style w:type="character" w:styleId="ab">
    <w:name w:val="Emphasis"/>
    <w:qFormat/>
    <w:rsid w:val="00802729"/>
    <w:rPr>
      <w:i/>
      <w:iCs/>
    </w:rPr>
  </w:style>
  <w:style w:type="character" w:styleId="ac">
    <w:name w:val="Hyperlink"/>
    <w:uiPriority w:val="99"/>
    <w:rsid w:val="00802729"/>
    <w:rPr>
      <w:color w:val="000000"/>
      <w:u w:val="single"/>
    </w:rPr>
  </w:style>
  <w:style w:type="character" w:styleId="HTML1">
    <w:name w:val="HTML Code"/>
    <w:rsid w:val="00802729"/>
    <w:rPr>
      <w:rFonts w:ascii="Courier New" w:eastAsia="Times New Roman" w:hAnsi="Courier New" w:cs="Courier New"/>
      <w:sz w:val="20"/>
      <w:szCs w:val="20"/>
    </w:rPr>
  </w:style>
  <w:style w:type="character" w:styleId="ad">
    <w:name w:val="page number"/>
    <w:rsid w:val="00802729"/>
  </w:style>
  <w:style w:type="character" w:styleId="ae">
    <w:name w:val="line number"/>
    <w:unhideWhenUsed/>
    <w:rsid w:val="00802729"/>
  </w:style>
  <w:style w:type="character" w:styleId="HTML2">
    <w:name w:val="HTML Definition"/>
    <w:rsid w:val="00802729"/>
    <w:rPr>
      <w:i/>
      <w:iCs/>
    </w:rPr>
  </w:style>
  <w:style w:type="character" w:styleId="HTML3">
    <w:name w:val="HTML Variable"/>
    <w:rsid w:val="00802729"/>
    <w:rPr>
      <w:i/>
      <w:iCs/>
    </w:rPr>
  </w:style>
  <w:style w:type="character" w:styleId="HTML4">
    <w:name w:val="HTML Typewriter"/>
    <w:rsid w:val="00802729"/>
    <w:rPr>
      <w:rFonts w:ascii="Courier New" w:eastAsia="Times New Roman" w:hAnsi="Courier New" w:cs="Courier New"/>
      <w:sz w:val="20"/>
      <w:szCs w:val="20"/>
    </w:rPr>
  </w:style>
  <w:style w:type="character" w:styleId="af">
    <w:name w:val="Strong"/>
    <w:uiPriority w:val="22"/>
    <w:qFormat/>
    <w:rsid w:val="00802729"/>
    <w:rPr>
      <w:b/>
      <w:bCs/>
    </w:rPr>
  </w:style>
  <w:style w:type="character" w:styleId="HTML5">
    <w:name w:val="HTML Cite"/>
    <w:unhideWhenUsed/>
    <w:rsid w:val="00802729"/>
    <w:rPr>
      <w:i/>
      <w:iCs/>
    </w:rPr>
  </w:style>
  <w:style w:type="paragraph" w:styleId="af0">
    <w:name w:val="Balloon Text"/>
    <w:basedOn w:val="a3"/>
    <w:link w:val="af1"/>
    <w:rsid w:val="00802729"/>
    <w:rPr>
      <w:rFonts w:ascii="Tahoma" w:hAnsi="Tahoma"/>
      <w:sz w:val="16"/>
      <w:szCs w:val="16"/>
    </w:rPr>
  </w:style>
  <w:style w:type="character" w:customStyle="1" w:styleId="af1">
    <w:name w:val="Текст выноски Знак"/>
    <w:basedOn w:val="a4"/>
    <w:link w:val="af0"/>
    <w:rsid w:val="00802729"/>
    <w:rPr>
      <w:rFonts w:ascii="Tahoma" w:eastAsia="Times New Roman" w:hAnsi="Tahoma" w:cs="Times New Roman"/>
      <w:sz w:val="16"/>
      <w:szCs w:val="16"/>
    </w:rPr>
  </w:style>
  <w:style w:type="paragraph" w:styleId="24">
    <w:name w:val="Body Text 2"/>
    <w:basedOn w:val="a3"/>
    <w:link w:val="25"/>
    <w:rsid w:val="00802729"/>
    <w:pPr>
      <w:jc w:val="both"/>
    </w:pPr>
    <w:rPr>
      <w:color w:val="000000"/>
      <w:sz w:val="28"/>
    </w:rPr>
  </w:style>
  <w:style w:type="character" w:customStyle="1" w:styleId="25">
    <w:name w:val="Основной текст 2 Знак"/>
    <w:basedOn w:val="a4"/>
    <w:link w:val="24"/>
    <w:rsid w:val="00802729"/>
    <w:rPr>
      <w:rFonts w:ascii="Times New Roman" w:eastAsia="Times New Roman" w:hAnsi="Times New Roman" w:cs="Times New Roman"/>
      <w:color w:val="000000"/>
      <w:sz w:val="28"/>
      <w:szCs w:val="24"/>
      <w:lang w:eastAsia="ru-RU"/>
    </w:rPr>
  </w:style>
  <w:style w:type="paragraph" w:styleId="5">
    <w:name w:val="List Number 5"/>
    <w:basedOn w:val="a3"/>
    <w:rsid w:val="00802729"/>
    <w:pPr>
      <w:numPr>
        <w:numId w:val="1"/>
      </w:numPr>
      <w:tabs>
        <w:tab w:val="left" w:pos="1492"/>
      </w:tabs>
    </w:pPr>
  </w:style>
  <w:style w:type="paragraph" w:styleId="af2">
    <w:name w:val="Normal Indent"/>
    <w:basedOn w:val="a3"/>
    <w:rsid w:val="00802729"/>
    <w:pPr>
      <w:ind w:firstLine="720"/>
      <w:jc w:val="both"/>
    </w:pPr>
    <w:rPr>
      <w:sz w:val="28"/>
      <w:szCs w:val="20"/>
    </w:rPr>
  </w:style>
  <w:style w:type="paragraph" w:styleId="af3">
    <w:name w:val="Plain Text"/>
    <w:basedOn w:val="a3"/>
    <w:link w:val="af4"/>
    <w:rsid w:val="00802729"/>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802729"/>
    <w:rPr>
      <w:rFonts w:ascii="Courier New" w:eastAsia="Times New Roman" w:hAnsi="Courier New" w:cs="Courier New"/>
      <w:sz w:val="20"/>
      <w:szCs w:val="20"/>
      <w:lang w:eastAsia="ru-RU"/>
    </w:rPr>
  </w:style>
  <w:style w:type="paragraph" w:styleId="34">
    <w:name w:val="Body Text Indent 3"/>
    <w:basedOn w:val="a3"/>
    <w:link w:val="330"/>
    <w:rsid w:val="00802729"/>
    <w:pPr>
      <w:spacing w:after="120"/>
      <w:ind w:left="283"/>
    </w:pPr>
    <w:rPr>
      <w:sz w:val="16"/>
      <w:szCs w:val="16"/>
    </w:rPr>
  </w:style>
  <w:style w:type="character" w:customStyle="1" w:styleId="35">
    <w:name w:val="Основной текст с отступом 3 Знак"/>
    <w:basedOn w:val="a4"/>
    <w:rsid w:val="00802729"/>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802729"/>
    <w:rPr>
      <w:rFonts w:ascii="Times New Roman" w:eastAsia="Times New Roman" w:hAnsi="Times New Roman" w:cs="Times New Roman"/>
      <w:sz w:val="16"/>
      <w:szCs w:val="16"/>
      <w:lang w:eastAsia="ru-RU"/>
    </w:rPr>
  </w:style>
  <w:style w:type="paragraph" w:styleId="af5">
    <w:name w:val="endnote text"/>
    <w:basedOn w:val="a3"/>
    <w:link w:val="af6"/>
    <w:unhideWhenUsed/>
    <w:rsid w:val="00802729"/>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802729"/>
    <w:rPr>
      <w:rFonts w:ascii="Times New Roman" w:eastAsia="Times New Roman" w:hAnsi="Times New Roman" w:cs="Times New Roman"/>
      <w:color w:val="000000"/>
      <w:sz w:val="28"/>
      <w:szCs w:val="24"/>
    </w:rPr>
  </w:style>
  <w:style w:type="paragraph" w:styleId="af7">
    <w:name w:val="caption"/>
    <w:basedOn w:val="a3"/>
    <w:next w:val="a3"/>
    <w:qFormat/>
    <w:rsid w:val="00802729"/>
    <w:rPr>
      <w:b/>
      <w:bCs/>
      <w:sz w:val="20"/>
      <w:szCs w:val="20"/>
    </w:rPr>
  </w:style>
  <w:style w:type="paragraph" w:styleId="af8">
    <w:name w:val="annotation text"/>
    <w:basedOn w:val="a3"/>
    <w:link w:val="af9"/>
    <w:rsid w:val="00802729"/>
    <w:rPr>
      <w:sz w:val="20"/>
      <w:szCs w:val="20"/>
    </w:rPr>
  </w:style>
  <w:style w:type="character" w:customStyle="1" w:styleId="af9">
    <w:name w:val="Текст примечания Знак"/>
    <w:basedOn w:val="a4"/>
    <w:link w:val="af8"/>
    <w:rsid w:val="00802729"/>
    <w:rPr>
      <w:rFonts w:ascii="Times New Roman" w:eastAsia="Times New Roman" w:hAnsi="Times New Roman" w:cs="Times New Roman"/>
      <w:sz w:val="20"/>
      <w:szCs w:val="20"/>
      <w:lang w:eastAsia="ru-RU"/>
    </w:rPr>
  </w:style>
  <w:style w:type="paragraph" w:styleId="13">
    <w:name w:val="index 1"/>
    <w:basedOn w:val="a3"/>
    <w:next w:val="a3"/>
    <w:rsid w:val="00802729"/>
    <w:pPr>
      <w:suppressAutoHyphens/>
      <w:ind w:left="240" w:hanging="240"/>
    </w:pPr>
    <w:rPr>
      <w:lang w:eastAsia="ar-SA"/>
    </w:rPr>
  </w:style>
  <w:style w:type="paragraph" w:styleId="afa">
    <w:name w:val="annotation subject"/>
    <w:basedOn w:val="af8"/>
    <w:next w:val="af8"/>
    <w:link w:val="afb"/>
    <w:rsid w:val="00802729"/>
    <w:rPr>
      <w:b/>
      <w:bCs/>
    </w:rPr>
  </w:style>
  <w:style w:type="character" w:customStyle="1" w:styleId="afb">
    <w:name w:val="Тема примечания Знак"/>
    <w:basedOn w:val="af9"/>
    <w:link w:val="afa"/>
    <w:rsid w:val="00802729"/>
    <w:rPr>
      <w:rFonts w:ascii="Times New Roman" w:eastAsia="Times New Roman" w:hAnsi="Times New Roman" w:cs="Times New Roman"/>
      <w:b/>
      <w:bCs/>
      <w:sz w:val="20"/>
      <w:szCs w:val="20"/>
      <w:lang w:eastAsia="ru-RU"/>
    </w:rPr>
  </w:style>
  <w:style w:type="paragraph" w:styleId="afc">
    <w:name w:val="Document Map"/>
    <w:basedOn w:val="a3"/>
    <w:link w:val="afd"/>
    <w:rsid w:val="00802729"/>
    <w:pPr>
      <w:shd w:val="clear" w:color="auto" w:fill="000080"/>
    </w:pPr>
    <w:rPr>
      <w:rFonts w:ascii="Tahoma" w:hAnsi="Tahoma"/>
      <w:sz w:val="20"/>
      <w:szCs w:val="20"/>
    </w:rPr>
  </w:style>
  <w:style w:type="character" w:customStyle="1" w:styleId="afd">
    <w:name w:val="Схема документа Знак"/>
    <w:basedOn w:val="a4"/>
    <w:link w:val="afc"/>
    <w:rsid w:val="00802729"/>
    <w:rPr>
      <w:rFonts w:ascii="Tahoma" w:eastAsia="Times New Roman" w:hAnsi="Tahoma" w:cs="Times New Roman"/>
      <w:sz w:val="20"/>
      <w:szCs w:val="20"/>
      <w:shd w:val="clear" w:color="auto" w:fill="000080"/>
    </w:rPr>
  </w:style>
  <w:style w:type="paragraph" w:styleId="afe">
    <w:name w:val="footnote text"/>
    <w:basedOn w:val="a3"/>
    <w:link w:val="aff"/>
    <w:rsid w:val="00802729"/>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802729"/>
    <w:rPr>
      <w:rFonts w:ascii="Courier New" w:eastAsia="Courier New" w:hAnsi="Courier New" w:cs="Courier New"/>
      <w:color w:val="000000"/>
      <w:sz w:val="28"/>
      <w:szCs w:val="24"/>
      <w:lang w:eastAsia="ru-RU"/>
    </w:rPr>
  </w:style>
  <w:style w:type="paragraph" w:styleId="8">
    <w:name w:val="toc 8"/>
    <w:basedOn w:val="a3"/>
    <w:next w:val="a3"/>
    <w:rsid w:val="00802729"/>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802729"/>
    <w:pPr>
      <w:numPr>
        <w:numId w:val="3"/>
      </w:numPr>
      <w:tabs>
        <w:tab w:val="left" w:pos="926"/>
      </w:tabs>
    </w:pPr>
  </w:style>
  <w:style w:type="paragraph" w:styleId="HTML6">
    <w:name w:val="HTML Address"/>
    <w:basedOn w:val="a3"/>
    <w:link w:val="HTML7"/>
    <w:unhideWhenUsed/>
    <w:rsid w:val="00802729"/>
    <w:rPr>
      <w:sz w:val="16"/>
      <w:szCs w:val="16"/>
    </w:rPr>
  </w:style>
  <w:style w:type="character" w:customStyle="1" w:styleId="HTML7">
    <w:name w:val="Адрес HTML Знак"/>
    <w:basedOn w:val="a4"/>
    <w:link w:val="HTML6"/>
    <w:rsid w:val="00802729"/>
    <w:rPr>
      <w:rFonts w:ascii="Times New Roman" w:eastAsia="Times New Roman" w:hAnsi="Times New Roman" w:cs="Times New Roman"/>
      <w:sz w:val="16"/>
      <w:szCs w:val="16"/>
      <w:lang w:val="ru-RU" w:eastAsia="ru-RU"/>
    </w:rPr>
  </w:style>
  <w:style w:type="paragraph" w:styleId="aff0">
    <w:name w:val="header"/>
    <w:basedOn w:val="a3"/>
    <w:link w:val="aff1"/>
    <w:rsid w:val="00802729"/>
    <w:pPr>
      <w:tabs>
        <w:tab w:val="center" w:pos="4677"/>
        <w:tab w:val="right" w:pos="9355"/>
      </w:tabs>
    </w:pPr>
    <w:rPr>
      <w:b/>
      <w:caps/>
    </w:rPr>
  </w:style>
  <w:style w:type="character" w:customStyle="1" w:styleId="aff1">
    <w:name w:val="Верхний колонтитул Знак"/>
    <w:basedOn w:val="a4"/>
    <w:link w:val="aff0"/>
    <w:rsid w:val="00802729"/>
    <w:rPr>
      <w:rFonts w:ascii="Times New Roman" w:eastAsia="Times New Roman" w:hAnsi="Times New Roman" w:cs="Times New Roman"/>
      <w:b/>
      <w:caps/>
      <w:sz w:val="24"/>
      <w:szCs w:val="24"/>
      <w:lang w:eastAsia="ru-RU"/>
    </w:rPr>
  </w:style>
  <w:style w:type="paragraph" w:styleId="91">
    <w:name w:val="toc 9"/>
    <w:basedOn w:val="a3"/>
    <w:next w:val="a3"/>
    <w:rsid w:val="00802729"/>
    <w:pPr>
      <w:spacing w:after="100" w:line="276" w:lineRule="auto"/>
      <w:ind w:left="1760"/>
    </w:pPr>
    <w:rPr>
      <w:rFonts w:ascii="Calibri" w:hAnsi="Calibri"/>
      <w:sz w:val="22"/>
      <w:szCs w:val="22"/>
    </w:rPr>
  </w:style>
  <w:style w:type="paragraph" w:styleId="71">
    <w:name w:val="toc 7"/>
    <w:basedOn w:val="a3"/>
    <w:next w:val="a3"/>
    <w:rsid w:val="00802729"/>
    <w:pPr>
      <w:spacing w:after="100" w:line="276" w:lineRule="auto"/>
      <w:ind w:left="1320"/>
    </w:pPr>
    <w:rPr>
      <w:rFonts w:ascii="Calibri" w:hAnsi="Calibri"/>
      <w:sz w:val="22"/>
      <w:szCs w:val="22"/>
    </w:rPr>
  </w:style>
  <w:style w:type="paragraph" w:styleId="aff2">
    <w:name w:val="Body Text"/>
    <w:basedOn w:val="a3"/>
    <w:link w:val="43"/>
    <w:rsid w:val="00802729"/>
    <w:pPr>
      <w:spacing w:after="120"/>
    </w:pPr>
  </w:style>
  <w:style w:type="character" w:customStyle="1" w:styleId="aff3">
    <w:name w:val="Основной текст Знак"/>
    <w:basedOn w:val="a4"/>
    <w:rsid w:val="00802729"/>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802729"/>
    <w:rPr>
      <w:rFonts w:ascii="Times New Roman" w:eastAsia="Times New Roman" w:hAnsi="Times New Roman" w:cs="Times New Roman"/>
      <w:sz w:val="24"/>
      <w:szCs w:val="24"/>
      <w:lang w:eastAsia="ru-RU"/>
    </w:rPr>
  </w:style>
  <w:style w:type="paragraph" w:styleId="aff4">
    <w:name w:val="index heading"/>
    <w:basedOn w:val="a3"/>
    <w:rsid w:val="00802729"/>
    <w:pPr>
      <w:suppressLineNumbers/>
      <w:suppressAutoHyphens/>
    </w:pPr>
    <w:rPr>
      <w:rFonts w:cs="Tahoma"/>
      <w:lang w:eastAsia="ar-SA"/>
    </w:rPr>
  </w:style>
  <w:style w:type="paragraph" w:styleId="15">
    <w:name w:val="toc 1"/>
    <w:basedOn w:val="a3"/>
    <w:next w:val="a3"/>
    <w:link w:val="16"/>
    <w:rsid w:val="00802729"/>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802729"/>
    <w:rPr>
      <w:rFonts w:ascii="Times New Roman" w:eastAsia="Times New Roman" w:hAnsi="Times New Roman" w:cs="Times New Roman"/>
      <w:color w:val="000000"/>
      <w:sz w:val="24"/>
      <w:szCs w:val="24"/>
      <w:lang w:eastAsia="ru-RU"/>
    </w:rPr>
  </w:style>
  <w:style w:type="paragraph" w:styleId="aff5">
    <w:name w:val="macro"/>
    <w:link w:val="aff6"/>
    <w:rsid w:val="0080272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802729"/>
    <w:rPr>
      <w:rFonts w:ascii="Courier New" w:eastAsia="Times New Roman" w:hAnsi="Courier New" w:cs="Times New Roman"/>
      <w:sz w:val="20"/>
      <w:szCs w:val="20"/>
      <w:lang w:val="en-US" w:eastAsia="ru-RU"/>
    </w:rPr>
  </w:style>
  <w:style w:type="paragraph" w:styleId="61">
    <w:name w:val="toc 6"/>
    <w:basedOn w:val="a3"/>
    <w:next w:val="a3"/>
    <w:rsid w:val="00802729"/>
    <w:pPr>
      <w:spacing w:after="100" w:line="276" w:lineRule="auto"/>
      <w:ind w:left="1100"/>
    </w:pPr>
    <w:rPr>
      <w:rFonts w:ascii="Calibri" w:hAnsi="Calibri"/>
      <w:sz w:val="22"/>
      <w:szCs w:val="22"/>
    </w:rPr>
  </w:style>
  <w:style w:type="paragraph" w:styleId="36">
    <w:name w:val="toc 3"/>
    <w:basedOn w:val="a3"/>
    <w:next w:val="a3"/>
    <w:rsid w:val="00802729"/>
    <w:pPr>
      <w:widowControl w:val="0"/>
      <w:tabs>
        <w:tab w:val="left" w:pos="360"/>
      </w:tabs>
      <w:autoSpaceDE w:val="0"/>
      <w:autoSpaceDN w:val="0"/>
      <w:adjustRightInd w:val="0"/>
      <w:ind w:left="400"/>
    </w:pPr>
    <w:rPr>
      <w:szCs w:val="20"/>
    </w:rPr>
  </w:style>
  <w:style w:type="paragraph" w:styleId="26">
    <w:name w:val="toc 2"/>
    <w:basedOn w:val="a3"/>
    <w:next w:val="a3"/>
    <w:rsid w:val="00802729"/>
    <w:pPr>
      <w:widowControl w:val="0"/>
      <w:tabs>
        <w:tab w:val="left" w:pos="360"/>
      </w:tabs>
      <w:autoSpaceDE w:val="0"/>
      <w:autoSpaceDN w:val="0"/>
      <w:adjustRightInd w:val="0"/>
      <w:ind w:left="200"/>
    </w:pPr>
    <w:rPr>
      <w:szCs w:val="20"/>
    </w:rPr>
  </w:style>
  <w:style w:type="paragraph" w:styleId="40">
    <w:name w:val="toc 4"/>
    <w:basedOn w:val="a3"/>
    <w:next w:val="a3"/>
    <w:rsid w:val="00802729"/>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802729"/>
    <w:pPr>
      <w:spacing w:after="100" w:line="276" w:lineRule="auto"/>
      <w:ind w:left="880"/>
    </w:pPr>
    <w:rPr>
      <w:rFonts w:ascii="Calibri" w:hAnsi="Calibri"/>
      <w:sz w:val="22"/>
      <w:szCs w:val="22"/>
    </w:rPr>
  </w:style>
  <w:style w:type="paragraph" w:styleId="53">
    <w:name w:val="List Bullet 5"/>
    <w:basedOn w:val="a3"/>
    <w:rsid w:val="00802729"/>
    <w:pPr>
      <w:ind w:left="1132" w:hanging="283"/>
    </w:pPr>
    <w:rPr>
      <w:color w:val="00000A"/>
    </w:rPr>
  </w:style>
  <w:style w:type="paragraph" w:styleId="aff7">
    <w:name w:val="Body Text First Indent"/>
    <w:basedOn w:val="aff2"/>
    <w:link w:val="aff8"/>
    <w:rsid w:val="00802729"/>
    <w:pPr>
      <w:ind w:firstLine="210"/>
    </w:pPr>
    <w:rPr>
      <w:b/>
      <w:bCs/>
      <w:sz w:val="27"/>
      <w:szCs w:val="27"/>
    </w:rPr>
  </w:style>
  <w:style w:type="character" w:customStyle="1" w:styleId="aff8">
    <w:name w:val="Красная строка Знак"/>
    <w:basedOn w:val="aff3"/>
    <w:link w:val="aff7"/>
    <w:rsid w:val="00802729"/>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802729"/>
    <w:pPr>
      <w:spacing w:after="120"/>
      <w:ind w:left="283"/>
    </w:pPr>
  </w:style>
  <w:style w:type="character" w:customStyle="1" w:styleId="affa">
    <w:name w:val="Основной текст с отступом Знак"/>
    <w:basedOn w:val="a4"/>
    <w:link w:val="aff9"/>
    <w:semiHidden/>
    <w:rsid w:val="00802729"/>
    <w:rPr>
      <w:rFonts w:ascii="Times New Roman" w:eastAsia="Times New Roman" w:hAnsi="Times New Roman" w:cs="Times New Roman"/>
      <w:sz w:val="24"/>
      <w:szCs w:val="24"/>
      <w:lang w:eastAsia="ru-RU"/>
    </w:rPr>
  </w:style>
  <w:style w:type="paragraph" w:styleId="27">
    <w:name w:val="Body Text First Indent 2"/>
    <w:basedOn w:val="aff9"/>
    <w:link w:val="28"/>
    <w:rsid w:val="00802729"/>
    <w:pPr>
      <w:ind w:firstLine="210"/>
    </w:pPr>
  </w:style>
  <w:style w:type="character" w:customStyle="1" w:styleId="28">
    <w:name w:val="Красная строка 2 Знак"/>
    <w:basedOn w:val="affa"/>
    <w:link w:val="27"/>
    <w:rsid w:val="00802729"/>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802729"/>
    <w:rPr>
      <w:sz w:val="24"/>
      <w:szCs w:val="24"/>
      <w:lang w:val="ru-RU" w:eastAsia="ru-RU" w:bidi="ar-SA"/>
    </w:rPr>
  </w:style>
  <w:style w:type="paragraph" w:styleId="44">
    <w:name w:val="List Bullet 4"/>
    <w:basedOn w:val="a3"/>
    <w:rsid w:val="00802729"/>
    <w:pPr>
      <w:ind w:left="849" w:hanging="283"/>
    </w:pPr>
    <w:rPr>
      <w:color w:val="00000A"/>
    </w:rPr>
  </w:style>
  <w:style w:type="paragraph" w:styleId="affb">
    <w:name w:val="List Bullet"/>
    <w:basedOn w:val="a3"/>
    <w:rsid w:val="00802729"/>
    <w:pPr>
      <w:tabs>
        <w:tab w:val="left" w:pos="643"/>
      </w:tabs>
      <w:ind w:left="643" w:hanging="360"/>
      <w:contextualSpacing/>
    </w:pPr>
  </w:style>
  <w:style w:type="paragraph" w:styleId="2">
    <w:name w:val="List Bullet 2"/>
    <w:basedOn w:val="a3"/>
    <w:rsid w:val="00802729"/>
    <w:pPr>
      <w:numPr>
        <w:numId w:val="5"/>
      </w:numPr>
      <w:tabs>
        <w:tab w:val="left" w:pos="643"/>
      </w:tabs>
    </w:pPr>
  </w:style>
  <w:style w:type="paragraph" w:styleId="37">
    <w:name w:val="List Bullet 3"/>
    <w:basedOn w:val="a3"/>
    <w:rsid w:val="00802729"/>
    <w:pPr>
      <w:tabs>
        <w:tab w:val="left" w:pos="926"/>
      </w:tabs>
      <w:ind w:left="926" w:hanging="360"/>
    </w:pPr>
  </w:style>
  <w:style w:type="paragraph" w:customStyle="1" w:styleId="affc">
    <w:basedOn w:val="a3"/>
    <w:next w:val="affd"/>
    <w:qFormat/>
    <w:rsid w:val="00802729"/>
    <w:pPr>
      <w:suppressAutoHyphens/>
      <w:jc w:val="center"/>
    </w:pPr>
    <w:rPr>
      <w:sz w:val="28"/>
      <w:lang w:val="en-US" w:eastAsia="ar-SA"/>
    </w:rPr>
  </w:style>
  <w:style w:type="character" w:customStyle="1" w:styleId="54">
    <w:name w:val="Заголовок Знак5"/>
    <w:link w:val="affe"/>
    <w:rsid w:val="00802729"/>
    <w:rPr>
      <w:sz w:val="28"/>
      <w:szCs w:val="24"/>
      <w:lang w:val="en-US" w:eastAsia="ar-SA" w:bidi="ar-SA"/>
    </w:rPr>
  </w:style>
  <w:style w:type="paragraph" w:styleId="affd">
    <w:name w:val="Subtitle"/>
    <w:basedOn w:val="a3"/>
    <w:link w:val="afff"/>
    <w:qFormat/>
    <w:rsid w:val="00802729"/>
    <w:pPr>
      <w:jc w:val="center"/>
    </w:pPr>
    <w:rPr>
      <w:b/>
    </w:rPr>
  </w:style>
  <w:style w:type="character" w:customStyle="1" w:styleId="afff">
    <w:name w:val="Подзаголовок Знак"/>
    <w:basedOn w:val="a4"/>
    <w:link w:val="affd"/>
    <w:rsid w:val="00802729"/>
    <w:rPr>
      <w:rFonts w:ascii="Times New Roman" w:eastAsia="Times New Roman" w:hAnsi="Times New Roman" w:cs="Times New Roman"/>
      <w:b/>
      <w:sz w:val="24"/>
      <w:szCs w:val="24"/>
    </w:rPr>
  </w:style>
  <w:style w:type="paragraph" w:styleId="afff0">
    <w:name w:val="footer"/>
    <w:basedOn w:val="a3"/>
    <w:link w:val="afff1"/>
    <w:rsid w:val="00802729"/>
    <w:pPr>
      <w:tabs>
        <w:tab w:val="center" w:pos="4677"/>
        <w:tab w:val="right" w:pos="9355"/>
      </w:tabs>
    </w:pPr>
  </w:style>
  <w:style w:type="character" w:customStyle="1" w:styleId="afff1">
    <w:name w:val="Нижний колонтитул Знак"/>
    <w:basedOn w:val="a4"/>
    <w:link w:val="afff0"/>
    <w:rsid w:val="00802729"/>
    <w:rPr>
      <w:rFonts w:ascii="Times New Roman" w:eastAsia="Times New Roman" w:hAnsi="Times New Roman" w:cs="Times New Roman"/>
      <w:sz w:val="24"/>
      <w:szCs w:val="24"/>
      <w:lang w:eastAsia="ru-RU"/>
    </w:rPr>
  </w:style>
  <w:style w:type="paragraph" w:styleId="a2">
    <w:name w:val="List Number"/>
    <w:basedOn w:val="a3"/>
    <w:rsid w:val="00802729"/>
    <w:pPr>
      <w:numPr>
        <w:numId w:val="6"/>
      </w:numPr>
      <w:tabs>
        <w:tab w:val="left" w:pos="1354"/>
      </w:tabs>
      <w:contextualSpacing/>
    </w:pPr>
    <w:rPr>
      <w:sz w:val="20"/>
      <w:szCs w:val="20"/>
      <w:lang w:eastAsia="en-US"/>
    </w:rPr>
  </w:style>
  <w:style w:type="paragraph" w:styleId="2a">
    <w:name w:val="List Number 2"/>
    <w:basedOn w:val="a3"/>
    <w:rsid w:val="00802729"/>
    <w:pPr>
      <w:widowControl w:val="0"/>
      <w:tabs>
        <w:tab w:val="left" w:pos="641"/>
      </w:tabs>
      <w:ind w:left="641" w:hanging="358"/>
    </w:pPr>
    <w:rPr>
      <w:rFonts w:ascii="Courier New" w:hAnsi="Courier New"/>
      <w:szCs w:val="20"/>
    </w:rPr>
  </w:style>
  <w:style w:type="paragraph" w:styleId="afff2">
    <w:name w:val="List"/>
    <w:basedOn w:val="a3"/>
    <w:rsid w:val="00802729"/>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802729"/>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802729"/>
    <w:rPr>
      <w:rFonts w:ascii="Times New Roman" w:eastAsia="Times New Roman" w:hAnsi="Times New Roman" w:cs="Times New Roman"/>
      <w:sz w:val="24"/>
      <w:szCs w:val="24"/>
      <w:lang w:eastAsia="ru-RU" w:bidi="hi-IN"/>
    </w:rPr>
  </w:style>
  <w:style w:type="paragraph" w:styleId="30">
    <w:name w:val="Body Text 3"/>
    <w:basedOn w:val="a3"/>
    <w:link w:val="321"/>
    <w:rsid w:val="00802729"/>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802729"/>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802729"/>
    <w:rPr>
      <w:rFonts w:ascii="Times New Roman" w:eastAsia="Times New Roman" w:hAnsi="Times New Roman" w:cs="Times New Roman"/>
      <w:sz w:val="16"/>
      <w:szCs w:val="16"/>
    </w:rPr>
  </w:style>
  <w:style w:type="paragraph" w:styleId="2b">
    <w:name w:val="Body Text Indent 2"/>
    <w:basedOn w:val="a3"/>
    <w:link w:val="220"/>
    <w:rsid w:val="00802729"/>
    <w:pPr>
      <w:spacing w:after="120" w:line="480" w:lineRule="auto"/>
      <w:ind w:left="283"/>
    </w:pPr>
  </w:style>
  <w:style w:type="character" w:customStyle="1" w:styleId="2c">
    <w:name w:val="Основной текст с отступом 2 Знак"/>
    <w:basedOn w:val="a4"/>
    <w:rsid w:val="00802729"/>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802729"/>
    <w:rPr>
      <w:rFonts w:ascii="Times New Roman" w:eastAsia="Times New Roman" w:hAnsi="Times New Roman" w:cs="Times New Roman"/>
      <w:sz w:val="24"/>
      <w:szCs w:val="24"/>
      <w:lang w:eastAsia="ru-RU"/>
    </w:rPr>
  </w:style>
  <w:style w:type="paragraph" w:styleId="2d">
    <w:name w:val="List Continue 2"/>
    <w:basedOn w:val="a3"/>
    <w:rsid w:val="00802729"/>
    <w:pPr>
      <w:spacing w:after="120"/>
      <w:ind w:left="566"/>
      <w:jc w:val="both"/>
    </w:pPr>
    <w:rPr>
      <w:sz w:val="20"/>
      <w:szCs w:val="20"/>
    </w:rPr>
  </w:style>
  <w:style w:type="paragraph" w:styleId="2e">
    <w:name w:val="List 2"/>
    <w:basedOn w:val="a3"/>
    <w:rsid w:val="00802729"/>
    <w:pPr>
      <w:ind w:left="566" w:hanging="283"/>
      <w:contextualSpacing/>
    </w:pPr>
  </w:style>
  <w:style w:type="paragraph" w:styleId="39">
    <w:name w:val="List 3"/>
    <w:basedOn w:val="a3"/>
    <w:rsid w:val="00802729"/>
    <w:pPr>
      <w:ind w:left="849" w:hanging="283"/>
    </w:pPr>
  </w:style>
  <w:style w:type="paragraph" w:styleId="45">
    <w:name w:val="List 4"/>
    <w:basedOn w:val="a3"/>
    <w:rsid w:val="00802729"/>
    <w:pPr>
      <w:ind w:left="1132" w:hanging="283"/>
      <w:contextualSpacing/>
    </w:pPr>
  </w:style>
  <w:style w:type="paragraph" w:styleId="HTML8">
    <w:name w:val="HTML Preformatted"/>
    <w:basedOn w:val="a3"/>
    <w:link w:val="HTML30"/>
    <w:rsid w:val="00802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802729"/>
    <w:rPr>
      <w:rFonts w:ascii="Consolas" w:eastAsia="Times New Roman" w:hAnsi="Consolas" w:cs="Times New Roman"/>
      <w:sz w:val="20"/>
      <w:szCs w:val="20"/>
      <w:lang w:eastAsia="ru-RU"/>
    </w:rPr>
  </w:style>
  <w:style w:type="character" w:customStyle="1" w:styleId="HTML30">
    <w:name w:val="Стандартный HTML Знак3"/>
    <w:link w:val="HTML8"/>
    <w:rsid w:val="00802729"/>
    <w:rPr>
      <w:rFonts w:ascii="Courier New" w:eastAsia="Times New Roman" w:hAnsi="Courier New" w:cs="Times New Roman"/>
      <w:sz w:val="20"/>
      <w:szCs w:val="20"/>
    </w:rPr>
  </w:style>
  <w:style w:type="paragraph" w:styleId="afff4">
    <w:name w:val="Block Text"/>
    <w:basedOn w:val="a3"/>
    <w:rsid w:val="00802729"/>
    <w:pPr>
      <w:ind w:left="709" w:right="-908"/>
    </w:pPr>
    <w:rPr>
      <w:szCs w:val="20"/>
    </w:rPr>
  </w:style>
  <w:style w:type="table" w:styleId="18">
    <w:name w:val="Table Simple 1"/>
    <w:basedOn w:val="a5"/>
    <w:rsid w:val="00802729"/>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80272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80272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80272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802729"/>
    <w:rPr>
      <w:rFonts w:ascii="Times New Roman" w:hAnsi="Times New Roman" w:cs="Times New Roman"/>
      <w:b/>
      <w:bCs/>
      <w:sz w:val="26"/>
      <w:szCs w:val="26"/>
    </w:rPr>
  </w:style>
  <w:style w:type="paragraph" w:customStyle="1" w:styleId="afff7">
    <w:name w:val="Для таблиц"/>
    <w:basedOn w:val="a3"/>
    <w:uiPriority w:val="99"/>
    <w:rsid w:val="00802729"/>
  </w:style>
  <w:style w:type="paragraph" w:customStyle="1" w:styleId="afff8">
    <w:name w:val="список с точками"/>
    <w:basedOn w:val="a3"/>
    <w:rsid w:val="00802729"/>
    <w:pPr>
      <w:tabs>
        <w:tab w:val="left" w:pos="3330"/>
      </w:tabs>
      <w:spacing w:line="312" w:lineRule="auto"/>
      <w:ind w:left="3330" w:hanging="720"/>
      <w:jc w:val="both"/>
    </w:pPr>
  </w:style>
  <w:style w:type="paragraph" w:customStyle="1" w:styleId="Default">
    <w:name w:val="Default"/>
    <w:rsid w:val="0080272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802729"/>
    <w:rPr>
      <w:rFonts w:ascii="Times New Roman" w:hAnsi="Times New Roman" w:cs="Times New Roman"/>
      <w:b/>
      <w:bCs/>
      <w:sz w:val="24"/>
      <w:szCs w:val="24"/>
    </w:rPr>
  </w:style>
  <w:style w:type="character" w:customStyle="1" w:styleId="FontStyle12">
    <w:name w:val="Font Style12"/>
    <w:rsid w:val="00802729"/>
    <w:rPr>
      <w:rFonts w:ascii="Times New Roman" w:hAnsi="Times New Roman" w:cs="Times New Roman"/>
      <w:sz w:val="24"/>
      <w:szCs w:val="24"/>
    </w:rPr>
  </w:style>
  <w:style w:type="paragraph" w:customStyle="1" w:styleId="Style2">
    <w:name w:val="Style2"/>
    <w:basedOn w:val="a3"/>
    <w:rsid w:val="00802729"/>
    <w:pPr>
      <w:widowControl w:val="0"/>
      <w:autoSpaceDE w:val="0"/>
      <w:autoSpaceDN w:val="0"/>
      <w:adjustRightInd w:val="0"/>
    </w:pPr>
  </w:style>
  <w:style w:type="paragraph" w:customStyle="1" w:styleId="Style1">
    <w:name w:val="Style1"/>
    <w:basedOn w:val="a3"/>
    <w:rsid w:val="00802729"/>
    <w:pPr>
      <w:widowControl w:val="0"/>
      <w:autoSpaceDE w:val="0"/>
      <w:autoSpaceDN w:val="0"/>
      <w:adjustRightInd w:val="0"/>
      <w:spacing w:line="309" w:lineRule="exact"/>
      <w:ind w:firstLine="686"/>
      <w:jc w:val="both"/>
    </w:pPr>
  </w:style>
  <w:style w:type="paragraph" w:customStyle="1" w:styleId="Style16">
    <w:name w:val="Style16"/>
    <w:basedOn w:val="a3"/>
    <w:rsid w:val="00802729"/>
    <w:pPr>
      <w:widowControl w:val="0"/>
      <w:autoSpaceDE w:val="0"/>
      <w:autoSpaceDN w:val="0"/>
      <w:adjustRightInd w:val="0"/>
      <w:spacing w:line="480" w:lineRule="exact"/>
      <w:ind w:firstLine="715"/>
      <w:jc w:val="both"/>
    </w:pPr>
  </w:style>
  <w:style w:type="character" w:customStyle="1" w:styleId="FontStyle36">
    <w:name w:val="Font Style36"/>
    <w:rsid w:val="00802729"/>
    <w:rPr>
      <w:rFonts w:ascii="Times New Roman" w:hAnsi="Times New Roman" w:cs="Times New Roman" w:hint="default"/>
      <w:sz w:val="26"/>
      <w:szCs w:val="26"/>
    </w:rPr>
  </w:style>
  <w:style w:type="character" w:customStyle="1" w:styleId="FontStyle51">
    <w:name w:val="Font Style51"/>
    <w:rsid w:val="00802729"/>
    <w:rPr>
      <w:rFonts w:ascii="Times New Roman" w:hAnsi="Times New Roman" w:cs="Times New Roman"/>
      <w:sz w:val="24"/>
      <w:szCs w:val="24"/>
    </w:rPr>
  </w:style>
  <w:style w:type="character" w:customStyle="1" w:styleId="afffa">
    <w:name w:val="Тело ИАК Знак"/>
    <w:link w:val="afffb"/>
    <w:rsid w:val="00802729"/>
    <w:rPr>
      <w:sz w:val="28"/>
      <w:szCs w:val="28"/>
    </w:rPr>
  </w:style>
  <w:style w:type="paragraph" w:customStyle="1" w:styleId="afffb">
    <w:name w:val="Тело ИАК"/>
    <w:basedOn w:val="a3"/>
    <w:link w:val="afffa"/>
    <w:rsid w:val="00802729"/>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80272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802729"/>
  </w:style>
  <w:style w:type="character" w:customStyle="1" w:styleId="150">
    <w:name w:val="Знак Знак15"/>
    <w:locked/>
    <w:rsid w:val="00802729"/>
    <w:rPr>
      <w:b/>
      <w:caps/>
      <w:sz w:val="24"/>
      <w:szCs w:val="24"/>
      <w:lang w:val="ru-RU" w:eastAsia="ru-RU" w:bidi="ar-SA"/>
    </w:rPr>
  </w:style>
  <w:style w:type="character" w:customStyle="1" w:styleId="110">
    <w:name w:val="Знак Знак11"/>
    <w:locked/>
    <w:rsid w:val="00802729"/>
    <w:rPr>
      <w:sz w:val="16"/>
      <w:szCs w:val="16"/>
      <w:lang w:val="ru-RU" w:eastAsia="ru-RU" w:bidi="ar-SA"/>
    </w:rPr>
  </w:style>
  <w:style w:type="character" w:customStyle="1" w:styleId="100">
    <w:name w:val="Знак Знак10"/>
    <w:rsid w:val="00802729"/>
    <w:rPr>
      <w:sz w:val="16"/>
      <w:szCs w:val="16"/>
      <w:lang w:val="ru-RU" w:eastAsia="ru-RU" w:bidi="ar-SA"/>
    </w:rPr>
  </w:style>
  <w:style w:type="character" w:customStyle="1" w:styleId="140">
    <w:name w:val="Знак Знак14"/>
    <w:rsid w:val="00802729"/>
    <w:rPr>
      <w:rFonts w:ascii="Arial" w:hAnsi="Arial" w:cs="Arial"/>
      <w:b/>
      <w:bCs/>
      <w:i/>
      <w:iCs/>
      <w:sz w:val="28"/>
      <w:szCs w:val="28"/>
      <w:lang w:val="ru-RU" w:eastAsia="en-US" w:bidi="ar-SA"/>
    </w:rPr>
  </w:style>
  <w:style w:type="character" w:customStyle="1" w:styleId="120">
    <w:name w:val="Знак Знак12"/>
    <w:rsid w:val="00802729"/>
    <w:rPr>
      <w:rFonts w:ascii="Calibri" w:hAnsi="Calibri"/>
      <w:i/>
      <w:iCs/>
      <w:sz w:val="24"/>
      <w:szCs w:val="24"/>
      <w:lang w:val="ru-RU" w:eastAsia="en-US" w:bidi="ar-SA"/>
    </w:rPr>
  </w:style>
  <w:style w:type="character" w:customStyle="1" w:styleId="62">
    <w:name w:val="Знак Знак6"/>
    <w:rsid w:val="00802729"/>
    <w:rPr>
      <w:sz w:val="24"/>
      <w:szCs w:val="24"/>
    </w:rPr>
  </w:style>
  <w:style w:type="paragraph" w:customStyle="1" w:styleId="Style5">
    <w:name w:val="Style5"/>
    <w:basedOn w:val="a3"/>
    <w:rsid w:val="00802729"/>
    <w:pPr>
      <w:widowControl w:val="0"/>
      <w:autoSpaceDE w:val="0"/>
      <w:autoSpaceDN w:val="0"/>
      <w:adjustRightInd w:val="0"/>
      <w:spacing w:line="490" w:lineRule="exact"/>
      <w:jc w:val="center"/>
    </w:pPr>
  </w:style>
  <w:style w:type="paragraph" w:customStyle="1" w:styleId="FR3">
    <w:name w:val="FR3"/>
    <w:rsid w:val="00802729"/>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802729"/>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802729"/>
    <w:rPr>
      <w:rFonts w:ascii="Times New Roman" w:hAnsi="Times New Roman" w:cs="Times New Roman" w:hint="default"/>
      <w:i/>
      <w:iCs/>
      <w:sz w:val="16"/>
      <w:szCs w:val="16"/>
    </w:rPr>
  </w:style>
  <w:style w:type="paragraph" w:customStyle="1" w:styleId="2f">
    <w:name w:val="Стиль2"/>
    <w:basedOn w:val="a3"/>
    <w:next w:val="a2"/>
    <w:rsid w:val="00802729"/>
    <w:rPr>
      <w:b/>
      <w:sz w:val="20"/>
    </w:rPr>
  </w:style>
  <w:style w:type="paragraph" w:customStyle="1" w:styleId="FR4">
    <w:name w:val="FR4"/>
    <w:rsid w:val="00802729"/>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802729"/>
    <w:pPr>
      <w:spacing w:line="360" w:lineRule="auto"/>
      <w:jc w:val="both"/>
    </w:pPr>
    <w:rPr>
      <w:szCs w:val="20"/>
    </w:rPr>
  </w:style>
  <w:style w:type="paragraph" w:customStyle="1" w:styleId="1b">
    <w:name w:val="Текст1"/>
    <w:basedOn w:val="a3"/>
    <w:rsid w:val="00802729"/>
    <w:rPr>
      <w:rFonts w:ascii="Courier New" w:hAnsi="Courier New"/>
      <w:sz w:val="20"/>
      <w:szCs w:val="20"/>
    </w:rPr>
  </w:style>
  <w:style w:type="paragraph" w:customStyle="1" w:styleId="1c">
    <w:name w:val="Абзац списка1"/>
    <w:basedOn w:val="a3"/>
    <w:link w:val="ListParagraphChar"/>
    <w:rsid w:val="00802729"/>
    <w:pPr>
      <w:ind w:left="708"/>
    </w:pPr>
  </w:style>
  <w:style w:type="character" w:customStyle="1" w:styleId="ListParagraphChar">
    <w:name w:val="List Paragraph Char"/>
    <w:link w:val="1c"/>
    <w:locked/>
    <w:rsid w:val="00802729"/>
    <w:rPr>
      <w:rFonts w:ascii="Times New Roman" w:eastAsia="Times New Roman" w:hAnsi="Times New Roman" w:cs="Times New Roman"/>
      <w:sz w:val="24"/>
      <w:szCs w:val="24"/>
      <w:lang w:eastAsia="ru-RU"/>
    </w:rPr>
  </w:style>
  <w:style w:type="character" w:customStyle="1" w:styleId="FontStyle600">
    <w:name w:val="Font Style600"/>
    <w:rsid w:val="00802729"/>
    <w:rPr>
      <w:rFonts w:ascii="Times New Roman" w:hAnsi="Times New Roman" w:cs="Times New Roman"/>
      <w:sz w:val="22"/>
      <w:szCs w:val="22"/>
    </w:rPr>
  </w:style>
  <w:style w:type="character" w:customStyle="1" w:styleId="FontStyle184">
    <w:name w:val="Font Style184"/>
    <w:rsid w:val="00802729"/>
    <w:rPr>
      <w:rFonts w:ascii="Times New Roman" w:hAnsi="Times New Roman" w:cs="Times New Roman"/>
      <w:sz w:val="20"/>
      <w:szCs w:val="20"/>
    </w:rPr>
  </w:style>
  <w:style w:type="character" w:customStyle="1" w:styleId="FontStyle624">
    <w:name w:val="Font Style624"/>
    <w:rsid w:val="00802729"/>
    <w:rPr>
      <w:rFonts w:ascii="Times New Roman" w:hAnsi="Times New Roman" w:cs="Times New Roman"/>
      <w:b/>
      <w:bCs/>
      <w:i/>
      <w:iCs/>
      <w:sz w:val="22"/>
      <w:szCs w:val="22"/>
    </w:rPr>
  </w:style>
  <w:style w:type="character" w:customStyle="1" w:styleId="FontStyle187">
    <w:name w:val="Font Style187"/>
    <w:rsid w:val="00802729"/>
    <w:rPr>
      <w:rFonts w:ascii="Times New Roman" w:hAnsi="Times New Roman" w:cs="Times New Roman"/>
      <w:i/>
      <w:iCs/>
      <w:sz w:val="20"/>
      <w:szCs w:val="20"/>
    </w:rPr>
  </w:style>
  <w:style w:type="character" w:customStyle="1" w:styleId="FontStyle572">
    <w:name w:val="Font Style572"/>
    <w:rsid w:val="00802729"/>
    <w:rPr>
      <w:rFonts w:ascii="Times New Roman" w:hAnsi="Times New Roman" w:cs="Times New Roman"/>
      <w:sz w:val="16"/>
      <w:szCs w:val="16"/>
    </w:rPr>
  </w:style>
  <w:style w:type="character" w:customStyle="1" w:styleId="FontStyle568">
    <w:name w:val="Font Style568"/>
    <w:rsid w:val="00802729"/>
    <w:rPr>
      <w:rFonts w:ascii="Times New Roman" w:hAnsi="Times New Roman" w:cs="Times New Roman"/>
      <w:i/>
      <w:iCs/>
      <w:sz w:val="16"/>
      <w:szCs w:val="16"/>
    </w:rPr>
  </w:style>
  <w:style w:type="paragraph" w:customStyle="1" w:styleId="Style241">
    <w:name w:val="Style241"/>
    <w:basedOn w:val="a3"/>
    <w:rsid w:val="00802729"/>
    <w:pPr>
      <w:widowControl w:val="0"/>
      <w:autoSpaceDE w:val="0"/>
      <w:autoSpaceDN w:val="0"/>
      <w:adjustRightInd w:val="0"/>
      <w:spacing w:line="194" w:lineRule="exact"/>
      <w:ind w:hanging="2021"/>
    </w:pPr>
  </w:style>
  <w:style w:type="character" w:customStyle="1" w:styleId="FontStyle152">
    <w:name w:val="Font Style152"/>
    <w:rsid w:val="00802729"/>
    <w:rPr>
      <w:rFonts w:ascii="Times New Roman" w:hAnsi="Times New Roman" w:cs="Times New Roman"/>
      <w:b/>
      <w:bCs/>
      <w:sz w:val="20"/>
      <w:szCs w:val="20"/>
    </w:rPr>
  </w:style>
  <w:style w:type="paragraph" w:customStyle="1" w:styleId="Style174">
    <w:name w:val="Style174"/>
    <w:basedOn w:val="a3"/>
    <w:rsid w:val="00802729"/>
    <w:pPr>
      <w:widowControl w:val="0"/>
      <w:autoSpaceDE w:val="0"/>
      <w:autoSpaceDN w:val="0"/>
      <w:adjustRightInd w:val="0"/>
      <w:spacing w:line="254" w:lineRule="exact"/>
      <w:jc w:val="center"/>
    </w:pPr>
  </w:style>
  <w:style w:type="paragraph" w:customStyle="1" w:styleId="Style222">
    <w:name w:val="Style222"/>
    <w:basedOn w:val="a3"/>
    <w:rsid w:val="00802729"/>
    <w:pPr>
      <w:widowControl w:val="0"/>
      <w:autoSpaceDE w:val="0"/>
      <w:autoSpaceDN w:val="0"/>
      <w:adjustRightInd w:val="0"/>
      <w:spacing w:line="174" w:lineRule="exact"/>
      <w:ind w:firstLine="374"/>
      <w:jc w:val="both"/>
    </w:pPr>
  </w:style>
  <w:style w:type="paragraph" w:customStyle="1" w:styleId="Style285">
    <w:name w:val="Style285"/>
    <w:basedOn w:val="a3"/>
    <w:rsid w:val="00802729"/>
    <w:pPr>
      <w:widowControl w:val="0"/>
      <w:autoSpaceDE w:val="0"/>
      <w:autoSpaceDN w:val="0"/>
      <w:adjustRightInd w:val="0"/>
      <w:spacing w:line="379" w:lineRule="exact"/>
      <w:ind w:hanging="787"/>
    </w:pPr>
  </w:style>
  <w:style w:type="paragraph" w:customStyle="1" w:styleId="Style204">
    <w:name w:val="Style204"/>
    <w:basedOn w:val="a3"/>
    <w:rsid w:val="00802729"/>
    <w:pPr>
      <w:widowControl w:val="0"/>
      <w:autoSpaceDE w:val="0"/>
      <w:autoSpaceDN w:val="0"/>
      <w:adjustRightInd w:val="0"/>
      <w:spacing w:line="229" w:lineRule="exact"/>
      <w:jc w:val="both"/>
    </w:pPr>
  </w:style>
  <w:style w:type="paragraph" w:customStyle="1" w:styleId="Style210">
    <w:name w:val="Style210"/>
    <w:basedOn w:val="a3"/>
    <w:rsid w:val="00802729"/>
    <w:pPr>
      <w:widowControl w:val="0"/>
      <w:autoSpaceDE w:val="0"/>
      <w:autoSpaceDN w:val="0"/>
      <w:adjustRightInd w:val="0"/>
      <w:spacing w:line="221" w:lineRule="exact"/>
    </w:pPr>
  </w:style>
  <w:style w:type="character" w:customStyle="1" w:styleId="FontStyle575">
    <w:name w:val="Font Style575"/>
    <w:rsid w:val="00802729"/>
    <w:rPr>
      <w:rFonts w:ascii="Courier New" w:hAnsi="Courier New" w:cs="Courier New"/>
      <w:b/>
      <w:bCs/>
      <w:sz w:val="24"/>
      <w:szCs w:val="24"/>
    </w:rPr>
  </w:style>
  <w:style w:type="character" w:customStyle="1" w:styleId="FontStyle668">
    <w:name w:val="Font Style668"/>
    <w:rsid w:val="00802729"/>
    <w:rPr>
      <w:rFonts w:ascii="Times New Roman" w:hAnsi="Times New Roman" w:cs="Times New Roman"/>
      <w:b/>
      <w:bCs/>
      <w:i/>
      <w:iCs/>
      <w:spacing w:val="30"/>
      <w:sz w:val="20"/>
      <w:szCs w:val="20"/>
    </w:rPr>
  </w:style>
  <w:style w:type="character" w:customStyle="1" w:styleId="toctext">
    <w:name w:val="toctext"/>
    <w:rsid w:val="00802729"/>
  </w:style>
  <w:style w:type="paragraph" w:customStyle="1" w:styleId="Style59">
    <w:name w:val="Style59"/>
    <w:basedOn w:val="a3"/>
    <w:rsid w:val="00802729"/>
    <w:pPr>
      <w:widowControl w:val="0"/>
      <w:autoSpaceDE w:val="0"/>
      <w:autoSpaceDN w:val="0"/>
      <w:adjustRightInd w:val="0"/>
      <w:spacing w:line="221" w:lineRule="exact"/>
      <w:ind w:firstLine="950"/>
      <w:jc w:val="both"/>
    </w:pPr>
  </w:style>
  <w:style w:type="paragraph" w:customStyle="1" w:styleId="Style269">
    <w:name w:val="Style269"/>
    <w:basedOn w:val="a3"/>
    <w:rsid w:val="00802729"/>
    <w:pPr>
      <w:widowControl w:val="0"/>
      <w:autoSpaceDE w:val="0"/>
      <w:autoSpaceDN w:val="0"/>
      <w:adjustRightInd w:val="0"/>
      <w:spacing w:line="331" w:lineRule="exact"/>
      <w:ind w:firstLine="2621"/>
    </w:pPr>
  </w:style>
  <w:style w:type="paragraph" w:customStyle="1" w:styleId="Style19">
    <w:name w:val="Style19"/>
    <w:basedOn w:val="a3"/>
    <w:rsid w:val="00802729"/>
    <w:pPr>
      <w:widowControl w:val="0"/>
      <w:autoSpaceDE w:val="0"/>
      <w:autoSpaceDN w:val="0"/>
      <w:adjustRightInd w:val="0"/>
      <w:spacing w:line="456" w:lineRule="exact"/>
      <w:ind w:firstLine="667"/>
      <w:jc w:val="both"/>
    </w:pPr>
  </w:style>
  <w:style w:type="character" w:customStyle="1" w:styleId="FontStyle580">
    <w:name w:val="Font Style580"/>
    <w:rsid w:val="00802729"/>
    <w:rPr>
      <w:rFonts w:ascii="Times New Roman" w:hAnsi="Times New Roman" w:cs="Times New Roman"/>
      <w:i/>
      <w:iCs/>
      <w:sz w:val="22"/>
      <w:szCs w:val="22"/>
    </w:rPr>
  </w:style>
  <w:style w:type="character" w:customStyle="1" w:styleId="FontStyle582">
    <w:name w:val="Font Style582"/>
    <w:rsid w:val="00802729"/>
    <w:rPr>
      <w:rFonts w:ascii="Times New Roman" w:hAnsi="Times New Roman" w:cs="Times New Roman"/>
      <w:b/>
      <w:bCs/>
      <w:i/>
      <w:iCs/>
      <w:sz w:val="22"/>
      <w:szCs w:val="22"/>
    </w:rPr>
  </w:style>
  <w:style w:type="paragraph" w:customStyle="1" w:styleId="Style192">
    <w:name w:val="Style192"/>
    <w:basedOn w:val="a3"/>
    <w:rsid w:val="00802729"/>
    <w:pPr>
      <w:widowControl w:val="0"/>
      <w:autoSpaceDE w:val="0"/>
      <w:autoSpaceDN w:val="0"/>
      <w:adjustRightInd w:val="0"/>
      <w:spacing w:line="226" w:lineRule="exact"/>
      <w:ind w:firstLine="346"/>
      <w:jc w:val="both"/>
    </w:pPr>
  </w:style>
  <w:style w:type="character" w:customStyle="1" w:styleId="FontStyle592">
    <w:name w:val="Font Style592"/>
    <w:rsid w:val="00802729"/>
    <w:rPr>
      <w:rFonts w:ascii="Times New Roman" w:hAnsi="Times New Roman" w:cs="Times New Roman"/>
      <w:b/>
      <w:bCs/>
      <w:sz w:val="20"/>
      <w:szCs w:val="20"/>
    </w:rPr>
  </w:style>
  <w:style w:type="character" w:customStyle="1" w:styleId="FontStyle577">
    <w:name w:val="Font Style577"/>
    <w:rsid w:val="00802729"/>
    <w:rPr>
      <w:rFonts w:ascii="Times New Roman" w:hAnsi="Times New Roman" w:cs="Times New Roman"/>
      <w:sz w:val="20"/>
      <w:szCs w:val="20"/>
    </w:rPr>
  </w:style>
  <w:style w:type="character" w:customStyle="1" w:styleId="FontStyle594">
    <w:name w:val="Font Style594"/>
    <w:rsid w:val="00802729"/>
    <w:rPr>
      <w:rFonts w:ascii="Times New Roman" w:hAnsi="Times New Roman" w:cs="Times New Roman"/>
      <w:i/>
      <w:iCs/>
      <w:sz w:val="20"/>
      <w:szCs w:val="20"/>
    </w:rPr>
  </w:style>
  <w:style w:type="character" w:customStyle="1" w:styleId="FontStyle148">
    <w:name w:val="Font Style148"/>
    <w:rsid w:val="00802729"/>
    <w:rPr>
      <w:rFonts w:ascii="Times New Roman" w:hAnsi="Times New Roman" w:cs="Times New Roman"/>
      <w:i/>
      <w:iCs/>
      <w:sz w:val="20"/>
      <w:szCs w:val="20"/>
    </w:rPr>
  </w:style>
  <w:style w:type="paragraph" w:customStyle="1" w:styleId="Style139">
    <w:name w:val="Style139"/>
    <w:basedOn w:val="a3"/>
    <w:rsid w:val="00802729"/>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802729"/>
    <w:rPr>
      <w:rFonts w:ascii="Times New Roman" w:hAnsi="Times New Roman" w:cs="Times New Roman"/>
      <w:b/>
      <w:bCs/>
      <w:i/>
      <w:iCs/>
      <w:spacing w:val="30"/>
      <w:sz w:val="22"/>
      <w:szCs w:val="22"/>
    </w:rPr>
  </w:style>
  <w:style w:type="paragraph" w:customStyle="1" w:styleId="Style161">
    <w:name w:val="Style161"/>
    <w:basedOn w:val="a3"/>
    <w:rsid w:val="00802729"/>
    <w:pPr>
      <w:widowControl w:val="0"/>
      <w:autoSpaceDE w:val="0"/>
      <w:autoSpaceDN w:val="0"/>
      <w:adjustRightInd w:val="0"/>
      <w:spacing w:line="221" w:lineRule="exact"/>
      <w:ind w:firstLine="379"/>
      <w:jc w:val="both"/>
    </w:pPr>
  </w:style>
  <w:style w:type="character" w:customStyle="1" w:styleId="FontStyle562">
    <w:name w:val="Font Style562"/>
    <w:rsid w:val="00802729"/>
    <w:rPr>
      <w:rFonts w:ascii="Times New Roman" w:hAnsi="Times New Roman" w:cs="Times New Roman"/>
      <w:b/>
      <w:bCs/>
      <w:spacing w:val="-10"/>
      <w:sz w:val="28"/>
      <w:szCs w:val="28"/>
    </w:rPr>
  </w:style>
  <w:style w:type="paragraph" w:customStyle="1" w:styleId="Style135">
    <w:name w:val="Style135"/>
    <w:basedOn w:val="a3"/>
    <w:rsid w:val="00802729"/>
    <w:pPr>
      <w:widowControl w:val="0"/>
      <w:autoSpaceDE w:val="0"/>
      <w:autoSpaceDN w:val="0"/>
      <w:adjustRightInd w:val="0"/>
      <w:spacing w:line="302" w:lineRule="exact"/>
      <w:ind w:firstLine="355"/>
    </w:pPr>
  </w:style>
  <w:style w:type="character" w:customStyle="1" w:styleId="FontStyle188">
    <w:name w:val="Font Style188"/>
    <w:rsid w:val="00802729"/>
    <w:rPr>
      <w:rFonts w:ascii="Times New Roman" w:hAnsi="Times New Roman" w:cs="Times New Roman"/>
      <w:b/>
      <w:bCs/>
      <w:sz w:val="20"/>
      <w:szCs w:val="20"/>
    </w:rPr>
  </w:style>
  <w:style w:type="character" w:customStyle="1" w:styleId="FontStyle581">
    <w:name w:val="Font Style581"/>
    <w:rsid w:val="00802729"/>
    <w:rPr>
      <w:rFonts w:ascii="Courier New" w:hAnsi="Courier New" w:cs="Courier New"/>
      <w:b/>
      <w:bCs/>
      <w:sz w:val="26"/>
      <w:szCs w:val="26"/>
    </w:rPr>
  </w:style>
  <w:style w:type="character" w:customStyle="1" w:styleId="FontStyle653">
    <w:name w:val="Font Style653"/>
    <w:rsid w:val="00802729"/>
    <w:rPr>
      <w:rFonts w:ascii="Book Antiqua" w:hAnsi="Book Antiqua" w:cs="Book Antiqua"/>
      <w:b/>
      <w:bCs/>
      <w:sz w:val="18"/>
      <w:szCs w:val="18"/>
    </w:rPr>
  </w:style>
  <w:style w:type="character" w:customStyle="1" w:styleId="FontStyle631">
    <w:name w:val="Font Style631"/>
    <w:rsid w:val="00802729"/>
    <w:rPr>
      <w:rFonts w:ascii="Times New Roman" w:hAnsi="Times New Roman" w:cs="Times New Roman"/>
      <w:b/>
      <w:bCs/>
      <w:spacing w:val="20"/>
      <w:sz w:val="22"/>
      <w:szCs w:val="22"/>
    </w:rPr>
  </w:style>
  <w:style w:type="character" w:customStyle="1" w:styleId="FontStyle712">
    <w:name w:val="Font Style712"/>
    <w:rsid w:val="00802729"/>
    <w:rPr>
      <w:rFonts w:ascii="Times New Roman" w:hAnsi="Times New Roman" w:cs="Times New Roman"/>
      <w:b/>
      <w:bCs/>
      <w:sz w:val="20"/>
      <w:szCs w:val="20"/>
    </w:rPr>
  </w:style>
  <w:style w:type="character" w:customStyle="1" w:styleId="FontStyle820">
    <w:name w:val="Font Style820"/>
    <w:rsid w:val="00802729"/>
    <w:rPr>
      <w:rFonts w:ascii="Times New Roman" w:hAnsi="Times New Roman" w:cs="Times New Roman"/>
      <w:sz w:val="22"/>
      <w:szCs w:val="22"/>
    </w:rPr>
  </w:style>
  <w:style w:type="character" w:customStyle="1" w:styleId="FontStyle821">
    <w:name w:val="Font Style821"/>
    <w:rsid w:val="00802729"/>
    <w:rPr>
      <w:rFonts w:ascii="Times New Roman" w:hAnsi="Times New Roman" w:cs="Times New Roman"/>
      <w:i/>
      <w:iCs/>
      <w:sz w:val="22"/>
      <w:szCs w:val="22"/>
    </w:rPr>
  </w:style>
  <w:style w:type="paragraph" w:customStyle="1" w:styleId="Style450">
    <w:name w:val="Style450"/>
    <w:basedOn w:val="a3"/>
    <w:rsid w:val="00802729"/>
    <w:pPr>
      <w:widowControl w:val="0"/>
      <w:autoSpaceDE w:val="0"/>
      <w:autoSpaceDN w:val="0"/>
      <w:adjustRightInd w:val="0"/>
      <w:spacing w:line="336" w:lineRule="exact"/>
      <w:ind w:firstLine="331"/>
      <w:jc w:val="both"/>
    </w:pPr>
  </w:style>
  <w:style w:type="character" w:customStyle="1" w:styleId="z-">
    <w:name w:val="z-Начало формы Знак"/>
    <w:link w:val="z-0"/>
    <w:rsid w:val="00802729"/>
    <w:rPr>
      <w:rFonts w:ascii="Arial" w:hAnsi="Arial"/>
      <w:b/>
      <w:bCs/>
      <w:kern w:val="32"/>
      <w:sz w:val="32"/>
      <w:szCs w:val="32"/>
    </w:rPr>
  </w:style>
  <w:style w:type="paragraph" w:styleId="z-0">
    <w:name w:val="HTML Top of Form"/>
    <w:basedOn w:val="a3"/>
    <w:next w:val="a3"/>
    <w:link w:val="z-"/>
    <w:unhideWhenUsed/>
    <w:rsid w:val="00802729"/>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802729"/>
    <w:rPr>
      <w:rFonts w:ascii="Arial" w:eastAsia="Times New Roman" w:hAnsi="Arial" w:cs="Arial"/>
      <w:vanish/>
      <w:sz w:val="16"/>
      <w:szCs w:val="16"/>
      <w:lang w:eastAsia="ru-RU"/>
    </w:rPr>
  </w:style>
  <w:style w:type="character" w:customStyle="1" w:styleId="Heading2Char">
    <w:name w:val="Heading 2 Char"/>
    <w:aliases w:val="Знак3 Знак Char"/>
    <w:locked/>
    <w:rsid w:val="00802729"/>
    <w:rPr>
      <w:rFonts w:ascii="Arial" w:hAnsi="Arial" w:cs="Arial"/>
      <w:b/>
      <w:bCs/>
      <w:i/>
      <w:iCs/>
      <w:sz w:val="28"/>
      <w:szCs w:val="28"/>
    </w:rPr>
  </w:style>
  <w:style w:type="paragraph" w:customStyle="1" w:styleId="1d">
    <w:name w:val="Без интервала1"/>
    <w:basedOn w:val="a3"/>
    <w:link w:val="NoSpacingChar"/>
    <w:rsid w:val="00802729"/>
  </w:style>
  <w:style w:type="character" w:customStyle="1" w:styleId="NoSpacingChar">
    <w:name w:val="No Spacing Char"/>
    <w:link w:val="1d"/>
    <w:locked/>
    <w:rsid w:val="00802729"/>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802729"/>
    <w:pPr>
      <w:ind w:left="708"/>
    </w:pPr>
  </w:style>
  <w:style w:type="character" w:customStyle="1" w:styleId="ListParagraphChar4">
    <w:name w:val="List Paragraph Char4"/>
    <w:link w:val="2f0"/>
    <w:locked/>
    <w:rsid w:val="00802729"/>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802729"/>
    <w:rPr>
      <w:i/>
      <w:iCs/>
      <w:color w:val="000000"/>
    </w:rPr>
  </w:style>
  <w:style w:type="character" w:customStyle="1" w:styleId="QuoteChar">
    <w:name w:val="Quote Char"/>
    <w:link w:val="210"/>
    <w:locked/>
    <w:rsid w:val="00802729"/>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802729"/>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802729"/>
    <w:rPr>
      <w:rFonts w:ascii="Times New Roman" w:eastAsia="Times New Roman" w:hAnsi="Times New Roman" w:cs="Times New Roman"/>
      <w:b/>
      <w:bCs/>
      <w:i/>
      <w:iCs/>
      <w:color w:val="4F81BD"/>
      <w:sz w:val="24"/>
      <w:szCs w:val="24"/>
    </w:rPr>
  </w:style>
  <w:style w:type="character" w:customStyle="1" w:styleId="1f">
    <w:name w:val="Слабое выделение1"/>
    <w:rsid w:val="00802729"/>
    <w:rPr>
      <w:rFonts w:cs="Times New Roman"/>
      <w:i/>
      <w:color w:val="808080"/>
    </w:rPr>
  </w:style>
  <w:style w:type="character" w:customStyle="1" w:styleId="1f0">
    <w:name w:val="Сильное выделение1"/>
    <w:rsid w:val="00802729"/>
    <w:rPr>
      <w:rFonts w:cs="Times New Roman"/>
      <w:b/>
      <w:i/>
      <w:color w:val="4F81BD"/>
    </w:rPr>
  </w:style>
  <w:style w:type="character" w:customStyle="1" w:styleId="1f1">
    <w:name w:val="Слабая ссылка1"/>
    <w:rsid w:val="00802729"/>
    <w:rPr>
      <w:rFonts w:cs="Times New Roman"/>
      <w:smallCaps/>
      <w:color w:val="C0504D"/>
      <w:u w:val="single"/>
    </w:rPr>
  </w:style>
  <w:style w:type="character" w:customStyle="1" w:styleId="1f2">
    <w:name w:val="Сильная ссылка1"/>
    <w:rsid w:val="00802729"/>
    <w:rPr>
      <w:rFonts w:cs="Times New Roman"/>
      <w:b/>
      <w:smallCaps/>
      <w:color w:val="C0504D"/>
      <w:spacing w:val="5"/>
      <w:u w:val="single"/>
    </w:rPr>
  </w:style>
  <w:style w:type="character" w:customStyle="1" w:styleId="1f3">
    <w:name w:val="Название книги1"/>
    <w:rsid w:val="00802729"/>
    <w:rPr>
      <w:rFonts w:cs="Times New Roman"/>
      <w:b/>
      <w:smallCaps/>
      <w:spacing w:val="5"/>
    </w:rPr>
  </w:style>
  <w:style w:type="paragraph" w:customStyle="1" w:styleId="1f4">
    <w:name w:val="Заголовок оглавления1"/>
    <w:basedOn w:val="11"/>
    <w:next w:val="a3"/>
    <w:rsid w:val="00802729"/>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802729"/>
    <w:pPr>
      <w:widowControl w:val="0"/>
      <w:spacing w:before="200" w:after="60" w:line="204" w:lineRule="auto"/>
      <w:jc w:val="center"/>
    </w:pPr>
    <w:rPr>
      <w:rFonts w:ascii="SchoolDL" w:hAnsi="SchoolDL"/>
      <w:b/>
      <w:caps/>
      <w:sz w:val="20"/>
      <w:szCs w:val="20"/>
    </w:rPr>
  </w:style>
  <w:style w:type="paragraph" w:customStyle="1" w:styleId="p">
    <w:name w:val="p"/>
    <w:basedOn w:val="a3"/>
    <w:rsid w:val="00802729"/>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802729"/>
    <w:rPr>
      <w:rFonts w:cs="Times New Roman"/>
    </w:rPr>
  </w:style>
  <w:style w:type="paragraph" w:customStyle="1" w:styleId="1f6">
    <w:name w:val="ЗАГОЛОВОК 1"/>
    <w:link w:val="1f7"/>
    <w:rsid w:val="00802729"/>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802729"/>
    <w:rPr>
      <w:rFonts w:ascii="Times New Roman" w:eastAsia="Times New Roman" w:hAnsi="Times New Roman" w:cs="Times New Roman"/>
      <w:b/>
      <w:caps/>
      <w:sz w:val="24"/>
      <w:szCs w:val="24"/>
      <w:lang w:eastAsia="ru-RU"/>
    </w:rPr>
  </w:style>
  <w:style w:type="paragraph" w:customStyle="1" w:styleId="1f8">
    <w:name w:val="Стиль1"/>
    <w:basedOn w:val="11"/>
    <w:link w:val="1f9"/>
    <w:rsid w:val="00802729"/>
    <w:pPr>
      <w:keepNext/>
      <w:spacing w:line="312" w:lineRule="auto"/>
      <w:ind w:firstLine="0"/>
      <w:jc w:val="center"/>
    </w:pPr>
    <w:rPr>
      <w:bCs/>
      <w:kern w:val="32"/>
    </w:rPr>
  </w:style>
  <w:style w:type="character" w:customStyle="1" w:styleId="1f9">
    <w:name w:val="Стиль1 Знак"/>
    <w:link w:val="1f8"/>
    <w:locked/>
    <w:rsid w:val="00802729"/>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802729"/>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802729"/>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802729"/>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802729"/>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802729"/>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802729"/>
    <w:pPr>
      <w:keepNext/>
      <w:numPr>
        <w:numId w:val="8"/>
      </w:numPr>
      <w:tabs>
        <w:tab w:val="left" w:pos="0"/>
      </w:tabs>
      <w:spacing w:before="240" w:after="60"/>
      <w:outlineLvl w:val="3"/>
    </w:pPr>
    <w:rPr>
      <w:bCs/>
      <w:i/>
      <w:sz w:val="28"/>
      <w:szCs w:val="28"/>
    </w:rPr>
  </w:style>
  <w:style w:type="paragraph" w:customStyle="1" w:styleId="1ff">
    <w:name w:val="Обычный1"/>
    <w:rsid w:val="00802729"/>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802729"/>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802729"/>
    <w:rPr>
      <w:rFonts w:ascii="Cambria" w:hAnsi="Cambria" w:cs="Times New Roman"/>
      <w:b/>
      <w:bCs/>
      <w:color w:val="365F91"/>
      <w:sz w:val="28"/>
      <w:szCs w:val="28"/>
    </w:rPr>
  </w:style>
  <w:style w:type="character" w:customStyle="1" w:styleId="apple-converted-space">
    <w:name w:val="apple-converted-space"/>
    <w:rsid w:val="00802729"/>
  </w:style>
  <w:style w:type="paragraph" w:styleId="afffc">
    <w:name w:val="List Paragraph"/>
    <w:basedOn w:val="a3"/>
    <w:link w:val="afffd"/>
    <w:uiPriority w:val="99"/>
    <w:qFormat/>
    <w:rsid w:val="00802729"/>
    <w:pPr>
      <w:ind w:left="708"/>
    </w:pPr>
  </w:style>
  <w:style w:type="character" w:customStyle="1" w:styleId="afffd">
    <w:name w:val="Абзац списка Знак"/>
    <w:link w:val="afffc"/>
    <w:uiPriority w:val="99"/>
    <w:rsid w:val="00802729"/>
    <w:rPr>
      <w:rFonts w:ascii="Times New Roman" w:eastAsia="Times New Roman" w:hAnsi="Times New Roman" w:cs="Times New Roman"/>
      <w:sz w:val="24"/>
      <w:szCs w:val="24"/>
    </w:rPr>
  </w:style>
  <w:style w:type="character" w:customStyle="1" w:styleId="211">
    <w:name w:val="Заголовок 2 Знак1"/>
    <w:uiPriority w:val="99"/>
    <w:rsid w:val="00802729"/>
    <w:rPr>
      <w:rFonts w:ascii="Arial" w:hAnsi="Arial" w:cs="Arial"/>
      <w:b/>
      <w:bCs/>
      <w:i/>
      <w:iCs/>
      <w:sz w:val="28"/>
      <w:szCs w:val="28"/>
      <w:lang w:val="ru-RU" w:eastAsia="en-US" w:bidi="ar-SA"/>
    </w:rPr>
  </w:style>
  <w:style w:type="character" w:customStyle="1" w:styleId="apple-style-span">
    <w:name w:val="apple-style-span"/>
    <w:uiPriority w:val="99"/>
    <w:rsid w:val="00802729"/>
  </w:style>
  <w:style w:type="paragraph" w:customStyle="1" w:styleId="1ff0">
    <w:name w:val="абзац1"/>
    <w:basedOn w:val="a3"/>
    <w:rsid w:val="00802729"/>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802729"/>
    <w:pPr>
      <w:jc w:val="both"/>
    </w:pPr>
    <w:rPr>
      <w:sz w:val="28"/>
      <w:szCs w:val="20"/>
    </w:rPr>
  </w:style>
  <w:style w:type="paragraph" w:customStyle="1" w:styleId="text">
    <w:name w:val="text"/>
    <w:basedOn w:val="a3"/>
    <w:rsid w:val="00802729"/>
    <w:pPr>
      <w:spacing w:before="100" w:beforeAutospacing="1" w:after="100" w:afterAutospacing="1"/>
    </w:pPr>
  </w:style>
  <w:style w:type="character" w:customStyle="1" w:styleId="112">
    <w:name w:val="1 Заголовок 1 Знак"/>
    <w:link w:val="113"/>
    <w:locked/>
    <w:rsid w:val="00802729"/>
    <w:rPr>
      <w:rFonts w:ascii="Arial" w:hAnsi="Arial"/>
      <w:b/>
      <w:sz w:val="32"/>
      <w:szCs w:val="32"/>
    </w:rPr>
  </w:style>
  <w:style w:type="paragraph" w:customStyle="1" w:styleId="113">
    <w:name w:val="1 Заголовок 1"/>
    <w:basedOn w:val="a3"/>
    <w:link w:val="112"/>
    <w:rsid w:val="00802729"/>
    <w:pPr>
      <w:spacing w:before="240" w:after="60"/>
    </w:pPr>
    <w:rPr>
      <w:rFonts w:ascii="Arial" w:eastAsiaTheme="minorHAnsi" w:hAnsi="Arial" w:cstheme="minorBidi"/>
      <w:b/>
      <w:sz w:val="32"/>
      <w:szCs w:val="32"/>
      <w:lang w:eastAsia="en-US"/>
    </w:rPr>
  </w:style>
  <w:style w:type="paragraph" w:customStyle="1" w:styleId="Style14">
    <w:name w:val="Style14"/>
    <w:basedOn w:val="a3"/>
    <w:rsid w:val="00802729"/>
    <w:pPr>
      <w:widowControl w:val="0"/>
      <w:autoSpaceDE w:val="0"/>
      <w:autoSpaceDN w:val="0"/>
      <w:adjustRightInd w:val="0"/>
    </w:pPr>
  </w:style>
  <w:style w:type="paragraph" w:customStyle="1" w:styleId="Style11">
    <w:name w:val="Style11"/>
    <w:basedOn w:val="a3"/>
    <w:rsid w:val="00802729"/>
    <w:pPr>
      <w:widowControl w:val="0"/>
      <w:autoSpaceDE w:val="0"/>
      <w:autoSpaceDN w:val="0"/>
      <w:adjustRightInd w:val="0"/>
    </w:pPr>
  </w:style>
  <w:style w:type="paragraph" w:customStyle="1" w:styleId="FR1">
    <w:name w:val="FR1"/>
    <w:rsid w:val="00802729"/>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802729"/>
  </w:style>
  <w:style w:type="paragraph" w:customStyle="1" w:styleId="afffe">
    <w:name w:val="Обычный текст"/>
    <w:basedOn w:val="a3"/>
    <w:link w:val="affff"/>
    <w:rsid w:val="00802729"/>
    <w:pPr>
      <w:ind w:firstLine="454"/>
      <w:jc w:val="both"/>
    </w:pPr>
    <w:rPr>
      <w:szCs w:val="20"/>
    </w:rPr>
  </w:style>
  <w:style w:type="character" w:customStyle="1" w:styleId="affff">
    <w:name w:val="Обычный текст Знак"/>
    <w:link w:val="afffe"/>
    <w:rsid w:val="00802729"/>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802729"/>
    <w:rPr>
      <w:bCs/>
      <w:kern w:val="32"/>
      <w:sz w:val="32"/>
      <w:lang w:val="ru-RU" w:eastAsia="en-US" w:bidi="ar-SA"/>
    </w:rPr>
  </w:style>
  <w:style w:type="character" w:customStyle="1" w:styleId="Heading3Char">
    <w:name w:val="Heading 3 Char"/>
    <w:aliases w:val="Знак2 Char"/>
    <w:locked/>
    <w:rsid w:val="00802729"/>
    <w:rPr>
      <w:rFonts w:ascii="Arial" w:hAnsi="Arial" w:cs="Arial"/>
      <w:b/>
      <w:bCs/>
      <w:sz w:val="26"/>
      <w:szCs w:val="26"/>
      <w:lang w:val="ru-RU" w:eastAsia="en-US" w:bidi="ar-SA"/>
    </w:rPr>
  </w:style>
  <w:style w:type="character" w:customStyle="1" w:styleId="TitleChar">
    <w:name w:val="Title Char"/>
    <w:locked/>
    <w:rsid w:val="00802729"/>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802729"/>
    <w:rPr>
      <w:sz w:val="24"/>
      <w:lang w:val="en-US" w:eastAsia="en-US" w:bidi="ar-SA"/>
    </w:rPr>
  </w:style>
  <w:style w:type="paragraph" w:customStyle="1" w:styleId="l1">
    <w:name w:val="l1"/>
    <w:basedOn w:val="a3"/>
    <w:rsid w:val="00802729"/>
    <w:pPr>
      <w:spacing w:before="100" w:beforeAutospacing="1" w:after="100" w:afterAutospacing="1"/>
    </w:pPr>
  </w:style>
  <w:style w:type="paragraph" w:customStyle="1" w:styleId="l2">
    <w:name w:val="l2"/>
    <w:basedOn w:val="a3"/>
    <w:rsid w:val="00802729"/>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802729"/>
    <w:rPr>
      <w:sz w:val="24"/>
      <w:szCs w:val="24"/>
      <w:lang w:val="ru-RU" w:eastAsia="ru-RU" w:bidi="ar-SA"/>
    </w:rPr>
  </w:style>
  <w:style w:type="character" w:customStyle="1" w:styleId="gapspan">
    <w:name w:val="gapspan"/>
    <w:rsid w:val="00802729"/>
    <w:rPr>
      <w:rFonts w:cs="Times New Roman"/>
    </w:rPr>
  </w:style>
  <w:style w:type="paragraph" w:customStyle="1" w:styleId="TablLeft">
    <w:name w:val="Tabl Left"/>
    <w:basedOn w:val="a3"/>
    <w:semiHidden/>
    <w:rsid w:val="00802729"/>
    <w:pPr>
      <w:overflowPunct w:val="0"/>
      <w:autoSpaceDE w:val="0"/>
      <w:autoSpaceDN w:val="0"/>
      <w:adjustRightInd w:val="0"/>
      <w:textAlignment w:val="baseline"/>
    </w:pPr>
    <w:rPr>
      <w:sz w:val="28"/>
      <w:szCs w:val="20"/>
    </w:rPr>
  </w:style>
  <w:style w:type="character" w:customStyle="1" w:styleId="citecrochet1">
    <w:name w:val="cite_crochet1"/>
    <w:rsid w:val="00802729"/>
    <w:rPr>
      <w:vanish/>
    </w:rPr>
  </w:style>
  <w:style w:type="character" w:customStyle="1" w:styleId="nowrap1">
    <w:name w:val="nowrap1"/>
    <w:rsid w:val="00802729"/>
  </w:style>
  <w:style w:type="paragraph" w:customStyle="1" w:styleId="style3">
    <w:name w:val="style3"/>
    <w:basedOn w:val="a3"/>
    <w:rsid w:val="00802729"/>
    <w:pPr>
      <w:spacing w:before="100" w:beforeAutospacing="1" w:after="100" w:afterAutospacing="1"/>
    </w:pPr>
    <w:rPr>
      <w:rFonts w:ascii="Verdana" w:hAnsi="Verdana"/>
      <w:sz w:val="18"/>
      <w:szCs w:val="18"/>
    </w:rPr>
  </w:style>
  <w:style w:type="character" w:customStyle="1" w:styleId="zagl">
    <w:name w:val="zagl"/>
    <w:rsid w:val="00802729"/>
  </w:style>
  <w:style w:type="character" w:customStyle="1" w:styleId="font4">
    <w:name w:val="font4"/>
    <w:rsid w:val="00802729"/>
  </w:style>
  <w:style w:type="paragraph" w:customStyle="1" w:styleId="tekstob">
    <w:name w:val="tekstob"/>
    <w:basedOn w:val="a3"/>
    <w:rsid w:val="00802729"/>
    <w:pPr>
      <w:spacing w:before="100" w:beforeAutospacing="1" w:after="100" w:afterAutospacing="1"/>
    </w:pPr>
  </w:style>
  <w:style w:type="character" w:customStyle="1" w:styleId="st1">
    <w:name w:val="st1"/>
    <w:rsid w:val="00802729"/>
  </w:style>
  <w:style w:type="character" w:customStyle="1" w:styleId="p1">
    <w:name w:val="p1"/>
    <w:rsid w:val="00802729"/>
    <w:rPr>
      <w:rFonts w:cs="Times New Roman"/>
    </w:rPr>
  </w:style>
  <w:style w:type="character" w:customStyle="1" w:styleId="accented">
    <w:name w:val="accented"/>
    <w:rsid w:val="00802729"/>
  </w:style>
  <w:style w:type="character" w:customStyle="1" w:styleId="editsection">
    <w:name w:val="editsection"/>
    <w:rsid w:val="00802729"/>
  </w:style>
  <w:style w:type="paragraph" w:customStyle="1" w:styleId="-1">
    <w:name w:val="Обычный-1"/>
    <w:basedOn w:val="a3"/>
    <w:rsid w:val="00802729"/>
    <w:pPr>
      <w:widowControl w:val="0"/>
      <w:spacing w:line="360" w:lineRule="auto"/>
      <w:ind w:firstLine="720"/>
      <w:jc w:val="both"/>
    </w:pPr>
    <w:rPr>
      <w:szCs w:val="20"/>
    </w:rPr>
  </w:style>
  <w:style w:type="paragraph" w:customStyle="1" w:styleId="text-v">
    <w:name w:val="text-v"/>
    <w:basedOn w:val="a3"/>
    <w:rsid w:val="00802729"/>
    <w:pPr>
      <w:spacing w:before="100" w:beforeAutospacing="1" w:after="100" w:afterAutospacing="1"/>
    </w:pPr>
  </w:style>
  <w:style w:type="paragraph" w:customStyle="1" w:styleId="normal5">
    <w:name w:val="normal5"/>
    <w:basedOn w:val="a3"/>
    <w:rsid w:val="00802729"/>
    <w:pPr>
      <w:spacing w:before="100" w:beforeAutospacing="1" w:after="100" w:afterAutospacing="1"/>
    </w:pPr>
  </w:style>
  <w:style w:type="paragraph" w:styleId="affff0">
    <w:name w:val="No Spacing"/>
    <w:link w:val="affff1"/>
    <w:qFormat/>
    <w:rsid w:val="00802729"/>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802729"/>
    <w:rPr>
      <w:rFonts w:ascii="Times New Roman" w:eastAsia="Times New Roman" w:hAnsi="Times New Roman" w:cs="Times New Roman"/>
      <w:sz w:val="24"/>
      <w:szCs w:val="24"/>
      <w:lang w:eastAsia="ru-RU"/>
    </w:rPr>
  </w:style>
  <w:style w:type="paragraph" w:customStyle="1" w:styleId="1ff1">
    <w:name w:val="Основной текст1"/>
    <w:basedOn w:val="1a"/>
    <w:rsid w:val="00802729"/>
    <w:pPr>
      <w:widowControl/>
      <w:spacing w:after="120"/>
      <w:ind w:firstLine="0"/>
      <w:jc w:val="left"/>
    </w:pPr>
    <w:rPr>
      <w:rFonts w:ascii="Times New Roman" w:hAnsi="Times New Roman"/>
      <w:sz w:val="24"/>
    </w:rPr>
  </w:style>
  <w:style w:type="character" w:customStyle="1" w:styleId="FontStyle571">
    <w:name w:val="Font Style571"/>
    <w:rsid w:val="00802729"/>
    <w:rPr>
      <w:rFonts w:ascii="Times New Roman" w:hAnsi="Times New Roman" w:cs="Times New Roman"/>
      <w:b/>
      <w:bCs/>
      <w:i/>
      <w:iCs/>
      <w:spacing w:val="30"/>
      <w:sz w:val="20"/>
      <w:szCs w:val="20"/>
    </w:rPr>
  </w:style>
  <w:style w:type="character" w:customStyle="1" w:styleId="FontStyle658">
    <w:name w:val="Font Style658"/>
    <w:rsid w:val="00802729"/>
    <w:rPr>
      <w:rFonts w:ascii="Times New Roman" w:hAnsi="Times New Roman" w:cs="Times New Roman"/>
      <w:b/>
      <w:bCs/>
      <w:spacing w:val="-30"/>
      <w:sz w:val="32"/>
      <w:szCs w:val="32"/>
    </w:rPr>
  </w:style>
  <w:style w:type="character" w:customStyle="1" w:styleId="FontStyle596">
    <w:name w:val="Font Style596"/>
    <w:rsid w:val="00802729"/>
    <w:rPr>
      <w:rFonts w:ascii="Consolas" w:hAnsi="Consolas" w:cs="Consolas"/>
      <w:i/>
      <w:iCs/>
      <w:spacing w:val="10"/>
      <w:sz w:val="24"/>
      <w:szCs w:val="24"/>
    </w:rPr>
  </w:style>
  <w:style w:type="character" w:customStyle="1" w:styleId="FontStyle621">
    <w:name w:val="Font Style621"/>
    <w:rsid w:val="00802729"/>
    <w:rPr>
      <w:rFonts w:ascii="Times New Roman" w:hAnsi="Times New Roman" w:cs="Times New Roman" w:hint="default"/>
      <w:b/>
      <w:bCs/>
      <w:i/>
      <w:iCs/>
      <w:spacing w:val="30"/>
      <w:sz w:val="18"/>
      <w:szCs w:val="18"/>
    </w:rPr>
  </w:style>
  <w:style w:type="paragraph" w:customStyle="1" w:styleId="Style570">
    <w:name w:val="Style570"/>
    <w:basedOn w:val="a3"/>
    <w:rsid w:val="00802729"/>
    <w:pPr>
      <w:widowControl w:val="0"/>
      <w:autoSpaceDE w:val="0"/>
      <w:autoSpaceDN w:val="0"/>
      <w:adjustRightInd w:val="0"/>
    </w:pPr>
  </w:style>
  <w:style w:type="character" w:customStyle="1" w:styleId="FontStyle870">
    <w:name w:val="Font Style870"/>
    <w:rsid w:val="00802729"/>
    <w:rPr>
      <w:rFonts w:ascii="Times New Roman" w:hAnsi="Times New Roman" w:cs="Times New Roman" w:hint="default"/>
      <w:b/>
      <w:bCs/>
      <w:i/>
      <w:iCs/>
      <w:sz w:val="22"/>
      <w:szCs w:val="22"/>
    </w:rPr>
  </w:style>
  <w:style w:type="paragraph" w:customStyle="1" w:styleId="Style43">
    <w:name w:val="Style43"/>
    <w:basedOn w:val="a3"/>
    <w:rsid w:val="00802729"/>
    <w:pPr>
      <w:widowControl w:val="0"/>
      <w:autoSpaceDE w:val="0"/>
      <w:autoSpaceDN w:val="0"/>
      <w:adjustRightInd w:val="0"/>
      <w:spacing w:line="211" w:lineRule="exact"/>
      <w:ind w:hanging="756"/>
    </w:pPr>
  </w:style>
  <w:style w:type="paragraph" w:customStyle="1" w:styleId="Style318">
    <w:name w:val="Style318"/>
    <w:basedOn w:val="a3"/>
    <w:rsid w:val="00802729"/>
    <w:pPr>
      <w:widowControl w:val="0"/>
      <w:autoSpaceDE w:val="0"/>
      <w:autoSpaceDN w:val="0"/>
      <w:adjustRightInd w:val="0"/>
      <w:spacing w:line="223" w:lineRule="exact"/>
      <w:ind w:firstLine="374"/>
      <w:jc w:val="both"/>
    </w:pPr>
  </w:style>
  <w:style w:type="character" w:customStyle="1" w:styleId="FontStyle846">
    <w:name w:val="Font Style846"/>
    <w:rsid w:val="00802729"/>
    <w:rPr>
      <w:rFonts w:ascii="Times New Roman" w:hAnsi="Times New Roman" w:cs="Times New Roman"/>
      <w:b/>
      <w:bCs/>
      <w:sz w:val="22"/>
      <w:szCs w:val="22"/>
    </w:rPr>
  </w:style>
  <w:style w:type="character" w:customStyle="1" w:styleId="FontStyle811">
    <w:name w:val="Font Style811"/>
    <w:rsid w:val="00802729"/>
    <w:rPr>
      <w:rFonts w:ascii="Times New Roman" w:hAnsi="Times New Roman" w:cs="Times New Roman"/>
      <w:b/>
      <w:bCs/>
      <w:i/>
      <w:iCs/>
      <w:sz w:val="22"/>
      <w:szCs w:val="22"/>
    </w:rPr>
  </w:style>
  <w:style w:type="paragraph" w:customStyle="1" w:styleId="bodytext">
    <w:name w:val="bodytext"/>
    <w:basedOn w:val="a3"/>
    <w:rsid w:val="00802729"/>
    <w:pPr>
      <w:spacing w:after="100" w:afterAutospacing="1" w:line="300" w:lineRule="atLeast"/>
    </w:pPr>
    <w:rPr>
      <w:rFonts w:ascii="Arial" w:hAnsi="Arial" w:cs="Arial"/>
      <w:color w:val="666666"/>
      <w:sz w:val="21"/>
      <w:szCs w:val="21"/>
    </w:rPr>
  </w:style>
  <w:style w:type="paragraph" w:customStyle="1" w:styleId="subheader">
    <w:name w:val="subheader"/>
    <w:basedOn w:val="a3"/>
    <w:rsid w:val="00802729"/>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802729"/>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802729"/>
  </w:style>
  <w:style w:type="character" w:customStyle="1" w:styleId="mymarkfind">
    <w:name w:val="my_mark_find"/>
    <w:rsid w:val="00802729"/>
  </w:style>
  <w:style w:type="paragraph" w:customStyle="1" w:styleId="3a">
    <w:name w:val="Знак3"/>
    <w:basedOn w:val="a3"/>
    <w:rsid w:val="00802729"/>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802729"/>
    <w:pPr>
      <w:spacing w:before="48" w:after="48"/>
      <w:jc w:val="both"/>
    </w:pPr>
  </w:style>
  <w:style w:type="character" w:customStyle="1" w:styleId="b-serp-url">
    <w:name w:val="b-serp-url"/>
    <w:rsid w:val="00802729"/>
  </w:style>
  <w:style w:type="paragraph" w:styleId="z-2">
    <w:name w:val="HTML Bottom of Form"/>
    <w:basedOn w:val="a3"/>
    <w:next w:val="a3"/>
    <w:link w:val="z-3"/>
    <w:rsid w:val="00802729"/>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802729"/>
    <w:rPr>
      <w:rFonts w:ascii="Arial" w:eastAsia="Times New Roman" w:hAnsi="Arial" w:cs="Times New Roman"/>
      <w:vanish/>
      <w:sz w:val="16"/>
      <w:szCs w:val="16"/>
    </w:rPr>
  </w:style>
  <w:style w:type="paragraph" w:customStyle="1" w:styleId="3b">
    <w:name w:val="Стиль3"/>
    <w:basedOn w:val="a3"/>
    <w:link w:val="3c"/>
    <w:rsid w:val="00802729"/>
    <w:pPr>
      <w:widowControl w:val="0"/>
      <w:autoSpaceDE w:val="0"/>
      <w:autoSpaceDN w:val="0"/>
      <w:adjustRightInd w:val="0"/>
      <w:ind w:firstLine="567"/>
      <w:jc w:val="both"/>
    </w:pPr>
    <w:rPr>
      <w:b/>
      <w:sz w:val="28"/>
      <w:szCs w:val="20"/>
    </w:rPr>
  </w:style>
  <w:style w:type="character" w:customStyle="1" w:styleId="3c">
    <w:name w:val="Стиль3 Знак"/>
    <w:link w:val="3b"/>
    <w:locked/>
    <w:rsid w:val="00802729"/>
    <w:rPr>
      <w:rFonts w:ascii="Times New Roman" w:eastAsia="Times New Roman" w:hAnsi="Times New Roman" w:cs="Times New Roman"/>
      <w:b/>
      <w:sz w:val="28"/>
      <w:szCs w:val="20"/>
      <w:lang w:eastAsia="ru-RU"/>
    </w:rPr>
  </w:style>
  <w:style w:type="paragraph" w:customStyle="1" w:styleId="biblio">
    <w:name w:val="biblio"/>
    <w:basedOn w:val="a3"/>
    <w:rsid w:val="00802729"/>
    <w:pPr>
      <w:spacing w:before="48" w:after="48"/>
      <w:ind w:firstLine="360"/>
      <w:jc w:val="both"/>
    </w:pPr>
    <w:rPr>
      <w:sz w:val="19"/>
      <w:szCs w:val="19"/>
    </w:rPr>
  </w:style>
  <w:style w:type="paragraph" w:customStyle="1" w:styleId="biblio0">
    <w:name w:val="biblio0"/>
    <w:basedOn w:val="a3"/>
    <w:rsid w:val="00802729"/>
    <w:pPr>
      <w:spacing w:before="48" w:after="48"/>
      <w:jc w:val="both"/>
    </w:pPr>
    <w:rPr>
      <w:sz w:val="19"/>
      <w:szCs w:val="19"/>
    </w:rPr>
  </w:style>
  <w:style w:type="paragraph" w:customStyle="1" w:styleId="podpis">
    <w:name w:val="podpis"/>
    <w:basedOn w:val="a3"/>
    <w:rsid w:val="00802729"/>
    <w:pPr>
      <w:spacing w:before="48" w:after="48"/>
      <w:jc w:val="right"/>
    </w:pPr>
    <w:rPr>
      <w:i/>
      <w:iCs/>
      <w:sz w:val="19"/>
      <w:szCs w:val="19"/>
    </w:rPr>
  </w:style>
  <w:style w:type="paragraph" w:customStyle="1" w:styleId="ris">
    <w:name w:val="ris"/>
    <w:basedOn w:val="a3"/>
    <w:rsid w:val="00802729"/>
    <w:pPr>
      <w:spacing w:before="48" w:after="48"/>
      <w:jc w:val="center"/>
    </w:pPr>
    <w:rPr>
      <w:i/>
      <w:iCs/>
      <w:sz w:val="19"/>
      <w:szCs w:val="19"/>
    </w:rPr>
  </w:style>
  <w:style w:type="paragraph" w:customStyle="1" w:styleId="small">
    <w:name w:val="small"/>
    <w:basedOn w:val="a3"/>
    <w:rsid w:val="00802729"/>
    <w:pPr>
      <w:spacing w:before="48" w:after="48"/>
      <w:ind w:firstLine="360"/>
      <w:jc w:val="both"/>
    </w:pPr>
    <w:rPr>
      <w:sz w:val="19"/>
      <w:szCs w:val="19"/>
    </w:rPr>
  </w:style>
  <w:style w:type="paragraph" w:customStyle="1" w:styleId="small0">
    <w:name w:val="small0"/>
    <w:basedOn w:val="a3"/>
    <w:rsid w:val="00802729"/>
    <w:pPr>
      <w:spacing w:before="48" w:after="48"/>
      <w:jc w:val="both"/>
    </w:pPr>
    <w:rPr>
      <w:sz w:val="19"/>
      <w:szCs w:val="19"/>
    </w:rPr>
  </w:style>
  <w:style w:type="paragraph" w:customStyle="1" w:styleId="stih4">
    <w:name w:val="stih4"/>
    <w:basedOn w:val="a3"/>
    <w:rsid w:val="00802729"/>
    <w:pPr>
      <w:spacing w:before="120" w:after="120"/>
      <w:ind w:left="3240"/>
    </w:pPr>
    <w:rPr>
      <w:sz w:val="19"/>
      <w:szCs w:val="19"/>
    </w:rPr>
  </w:style>
  <w:style w:type="paragraph" w:customStyle="1" w:styleId="zag8">
    <w:name w:val="zag8"/>
    <w:basedOn w:val="a3"/>
    <w:rsid w:val="00802729"/>
    <w:pPr>
      <w:spacing w:before="240" w:after="48"/>
      <w:jc w:val="center"/>
    </w:pPr>
    <w:rPr>
      <w:sz w:val="19"/>
      <w:szCs w:val="19"/>
    </w:rPr>
  </w:style>
  <w:style w:type="character" w:customStyle="1" w:styleId="page">
    <w:name w:val="page"/>
    <w:rsid w:val="00802729"/>
    <w:rPr>
      <w:i/>
      <w:iCs/>
      <w:vanish/>
      <w:color w:val="00008B"/>
      <w:sz w:val="19"/>
      <w:szCs w:val="19"/>
      <w:bdr w:val="single" w:sz="4" w:space="0" w:color="C1C1C1"/>
    </w:rPr>
  </w:style>
  <w:style w:type="paragraph" w:customStyle="1" w:styleId="hook">
    <w:name w:val="hook"/>
    <w:basedOn w:val="a3"/>
    <w:rsid w:val="00802729"/>
    <w:pPr>
      <w:spacing w:before="100" w:beforeAutospacing="1" w:after="100" w:afterAutospacing="1"/>
    </w:pPr>
    <w:rPr>
      <w:rFonts w:ascii="Comic Sans MS" w:hAnsi="Comic Sans MS"/>
      <w:b/>
      <w:bCs/>
    </w:rPr>
  </w:style>
  <w:style w:type="character" w:customStyle="1" w:styleId="current">
    <w:name w:val="current"/>
    <w:rsid w:val="00802729"/>
  </w:style>
  <w:style w:type="paragraph" w:customStyle="1" w:styleId="affff3">
    <w:name w:val="Цитаты"/>
    <w:basedOn w:val="1a"/>
    <w:rsid w:val="00802729"/>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802729"/>
    <w:pPr>
      <w:spacing w:before="100" w:after="100"/>
      <w:jc w:val="both"/>
    </w:pPr>
    <w:rPr>
      <w:rFonts w:ascii="Arial" w:hAnsi="Arial"/>
      <w:color w:val="000000"/>
      <w:sz w:val="20"/>
      <w:szCs w:val="20"/>
    </w:rPr>
  </w:style>
  <w:style w:type="character" w:customStyle="1" w:styleId="udar">
    <w:name w:val="udar"/>
    <w:rsid w:val="00802729"/>
    <w:rPr>
      <w:rFonts w:cs="Times New Roman"/>
    </w:rPr>
  </w:style>
  <w:style w:type="paragraph" w:customStyle="1" w:styleId="CharCharCarCarCharCharCarCarCharCharCarCarCharChar">
    <w:name w:val="Char Char Car Car Char Char Car Car Char Char Car Car Char Char"/>
    <w:basedOn w:val="a3"/>
    <w:rsid w:val="00802729"/>
    <w:pPr>
      <w:spacing w:after="160" w:line="240" w:lineRule="exact"/>
    </w:pPr>
    <w:rPr>
      <w:sz w:val="20"/>
      <w:szCs w:val="20"/>
    </w:rPr>
  </w:style>
  <w:style w:type="paragraph" w:customStyle="1" w:styleId="310">
    <w:name w:val="Основной текст с отступом 31"/>
    <w:basedOn w:val="a3"/>
    <w:rsid w:val="00802729"/>
    <w:pPr>
      <w:ind w:firstLine="567"/>
      <w:jc w:val="both"/>
    </w:pPr>
    <w:rPr>
      <w:rFonts w:ascii="Arial" w:hAnsi="Arial"/>
      <w:sz w:val="20"/>
      <w:szCs w:val="20"/>
    </w:rPr>
  </w:style>
  <w:style w:type="character" w:customStyle="1" w:styleId="submenu-table">
    <w:name w:val="submenu-table"/>
    <w:rsid w:val="00802729"/>
  </w:style>
  <w:style w:type="paragraph" w:customStyle="1" w:styleId="book">
    <w:name w:val="book"/>
    <w:basedOn w:val="a3"/>
    <w:rsid w:val="00802729"/>
    <w:pPr>
      <w:ind w:firstLine="450"/>
      <w:jc w:val="both"/>
    </w:pPr>
  </w:style>
  <w:style w:type="character" w:customStyle="1" w:styleId="bday">
    <w:name w:val="bday"/>
    <w:rsid w:val="00802729"/>
  </w:style>
  <w:style w:type="paragraph" w:customStyle="1" w:styleId="212">
    <w:name w:val="Основной текст 21"/>
    <w:basedOn w:val="a3"/>
    <w:rsid w:val="00802729"/>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802729"/>
    <w:rPr>
      <w:sz w:val="24"/>
      <w:szCs w:val="24"/>
    </w:rPr>
  </w:style>
  <w:style w:type="paragraph" w:customStyle="1" w:styleId="Style45">
    <w:name w:val="Style45"/>
    <w:basedOn w:val="a3"/>
    <w:rsid w:val="00802729"/>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802729"/>
    <w:rPr>
      <w:b/>
      <w:caps/>
      <w:sz w:val="24"/>
      <w:szCs w:val="24"/>
      <w:lang w:val="ru-RU" w:eastAsia="ru-RU" w:bidi="ar-SA"/>
    </w:rPr>
  </w:style>
  <w:style w:type="character" w:customStyle="1" w:styleId="400">
    <w:name w:val="Знак Знак40"/>
    <w:locked/>
    <w:rsid w:val="00802729"/>
    <w:rPr>
      <w:rFonts w:ascii="Arial" w:hAnsi="Arial" w:cs="Arial"/>
      <w:b/>
      <w:bCs/>
      <w:i/>
      <w:iCs/>
      <w:sz w:val="28"/>
      <w:szCs w:val="28"/>
      <w:lang w:val="ru-RU" w:eastAsia="en-US" w:bidi="ar-SA"/>
    </w:rPr>
  </w:style>
  <w:style w:type="character" w:customStyle="1" w:styleId="390">
    <w:name w:val="Знак Знак39"/>
    <w:locked/>
    <w:rsid w:val="00802729"/>
    <w:rPr>
      <w:b/>
      <w:bCs/>
      <w:sz w:val="27"/>
      <w:szCs w:val="27"/>
      <w:lang w:val="ru-RU" w:eastAsia="ru-RU" w:bidi="ar-SA"/>
    </w:rPr>
  </w:style>
  <w:style w:type="character" w:customStyle="1" w:styleId="380">
    <w:name w:val="Знак Знак38"/>
    <w:locked/>
    <w:rsid w:val="00802729"/>
    <w:rPr>
      <w:b/>
      <w:bCs/>
      <w:sz w:val="28"/>
      <w:szCs w:val="28"/>
      <w:lang w:val="ru-RU" w:eastAsia="ru-RU" w:bidi="ar-SA"/>
    </w:rPr>
  </w:style>
  <w:style w:type="character" w:customStyle="1" w:styleId="370">
    <w:name w:val="Знак Знак37"/>
    <w:locked/>
    <w:rsid w:val="00802729"/>
    <w:rPr>
      <w:b/>
      <w:bCs/>
      <w:i/>
      <w:iCs/>
      <w:sz w:val="26"/>
      <w:szCs w:val="26"/>
      <w:lang w:val="ru-RU" w:eastAsia="ru-RU" w:bidi="ar-SA"/>
    </w:rPr>
  </w:style>
  <w:style w:type="character" w:customStyle="1" w:styleId="360">
    <w:name w:val="Знак Знак36"/>
    <w:locked/>
    <w:rsid w:val="00802729"/>
    <w:rPr>
      <w:sz w:val="24"/>
      <w:lang w:val="ru-RU" w:eastAsia="ru-RU" w:bidi="ar-SA"/>
    </w:rPr>
  </w:style>
  <w:style w:type="character" w:customStyle="1" w:styleId="350">
    <w:name w:val="Знак Знак35"/>
    <w:locked/>
    <w:rsid w:val="00802729"/>
    <w:rPr>
      <w:sz w:val="24"/>
      <w:szCs w:val="24"/>
      <w:lang w:val="ru-RU" w:eastAsia="ru-RU" w:bidi="ar-SA"/>
    </w:rPr>
  </w:style>
  <w:style w:type="character" w:customStyle="1" w:styleId="340">
    <w:name w:val="Знак Знак34"/>
    <w:locked/>
    <w:rsid w:val="00802729"/>
    <w:rPr>
      <w:i/>
      <w:iCs/>
      <w:sz w:val="24"/>
      <w:szCs w:val="24"/>
      <w:lang w:val="ru-RU" w:eastAsia="ru-RU" w:bidi="ar-SA"/>
    </w:rPr>
  </w:style>
  <w:style w:type="character" w:customStyle="1" w:styleId="affff5">
    <w:name w:val="Знак Знак Знак"/>
    <w:locked/>
    <w:rsid w:val="00802729"/>
    <w:rPr>
      <w:rFonts w:ascii="Courier New" w:hAnsi="Courier New" w:cs="Courier New"/>
      <w:lang w:val="ru-RU" w:eastAsia="ru-RU" w:bidi="ar-SA"/>
    </w:rPr>
  </w:style>
  <w:style w:type="paragraph" w:customStyle="1" w:styleId="affff6">
    <w:name w:val="Знак Знак Знак Знак Знак Знак"/>
    <w:basedOn w:val="a3"/>
    <w:rsid w:val="00802729"/>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802729"/>
    <w:pPr>
      <w:autoSpaceDE w:val="0"/>
      <w:autoSpaceDN w:val="0"/>
      <w:adjustRightInd w:val="0"/>
    </w:pPr>
  </w:style>
  <w:style w:type="paragraph" w:customStyle="1" w:styleId="affff8">
    <w:name w:val="Темы"/>
    <w:basedOn w:val="a3"/>
    <w:link w:val="affff9"/>
    <w:rsid w:val="00802729"/>
    <w:pPr>
      <w:keepNext/>
    </w:pPr>
  </w:style>
  <w:style w:type="character" w:customStyle="1" w:styleId="affff9">
    <w:name w:val="Темы Знак"/>
    <w:link w:val="affff8"/>
    <w:locked/>
    <w:rsid w:val="00802729"/>
    <w:rPr>
      <w:rFonts w:ascii="Times New Roman" w:eastAsia="Times New Roman" w:hAnsi="Times New Roman" w:cs="Times New Roman"/>
      <w:sz w:val="24"/>
      <w:szCs w:val="24"/>
      <w:lang w:eastAsia="ru-RU"/>
    </w:rPr>
  </w:style>
  <w:style w:type="paragraph" w:customStyle="1" w:styleId="affffa">
    <w:name w:val="a"/>
    <w:basedOn w:val="a3"/>
    <w:rsid w:val="00802729"/>
    <w:pPr>
      <w:spacing w:before="100" w:beforeAutospacing="1" w:after="100" w:afterAutospacing="1"/>
    </w:pPr>
  </w:style>
  <w:style w:type="paragraph" w:customStyle="1" w:styleId="acxspmiddle">
    <w:name w:val="acxspmiddle"/>
    <w:basedOn w:val="a3"/>
    <w:rsid w:val="00802729"/>
    <w:pPr>
      <w:spacing w:before="100" w:beforeAutospacing="1" w:after="100" w:afterAutospacing="1"/>
    </w:pPr>
  </w:style>
  <w:style w:type="character" w:customStyle="1" w:styleId="affffb">
    <w:name w:val="Основной текст_"/>
    <w:link w:val="1ff3"/>
    <w:locked/>
    <w:rsid w:val="00802729"/>
    <w:rPr>
      <w:rFonts w:ascii="Arial" w:hAnsi="Arial" w:cs="Arial"/>
      <w:sz w:val="19"/>
      <w:szCs w:val="19"/>
      <w:shd w:val="clear" w:color="auto" w:fill="FFFFFF"/>
    </w:rPr>
  </w:style>
  <w:style w:type="paragraph" w:customStyle="1" w:styleId="1ff3">
    <w:name w:val="Основной текст1"/>
    <w:basedOn w:val="a3"/>
    <w:link w:val="affffb"/>
    <w:rsid w:val="00802729"/>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802729"/>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802729"/>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802729"/>
    <w:pPr>
      <w:spacing w:after="160" w:line="240" w:lineRule="exact"/>
    </w:pPr>
    <w:rPr>
      <w:rFonts w:ascii="Verdana" w:hAnsi="Verdana"/>
      <w:lang w:val="en-US" w:eastAsia="en-US"/>
    </w:rPr>
  </w:style>
  <w:style w:type="paragraph" w:customStyle="1" w:styleId="Style24">
    <w:name w:val="Style24"/>
    <w:basedOn w:val="a3"/>
    <w:rsid w:val="00802729"/>
    <w:pPr>
      <w:widowControl w:val="0"/>
      <w:autoSpaceDE w:val="0"/>
      <w:autoSpaceDN w:val="0"/>
      <w:adjustRightInd w:val="0"/>
      <w:spacing w:line="482" w:lineRule="exact"/>
      <w:ind w:firstLine="720"/>
      <w:jc w:val="both"/>
    </w:pPr>
  </w:style>
  <w:style w:type="paragraph" w:customStyle="1" w:styleId="ConsPlusTitle">
    <w:name w:val="ConsPlusTitle"/>
    <w:rsid w:val="0080272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802729"/>
    <w:rPr>
      <w:rFonts w:ascii="Courier New" w:hAnsi="Courier New"/>
      <w:sz w:val="20"/>
      <w:szCs w:val="20"/>
    </w:rPr>
  </w:style>
  <w:style w:type="paragraph" w:customStyle="1" w:styleId="ConsPlusNormal">
    <w:name w:val="ConsPlusNormal"/>
    <w:link w:val="ConsPlusNormal0"/>
    <w:rsid w:val="0080272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802729"/>
    <w:rPr>
      <w:rFonts w:ascii="Arial" w:eastAsia="Times New Roman" w:hAnsi="Arial" w:cs="Arial"/>
      <w:sz w:val="20"/>
      <w:szCs w:val="20"/>
      <w:lang w:eastAsia="ru-RU"/>
    </w:rPr>
  </w:style>
  <w:style w:type="paragraph" w:customStyle="1" w:styleId="213">
    <w:name w:val="Заголовок 21"/>
    <w:basedOn w:val="a3"/>
    <w:next w:val="a3"/>
    <w:rsid w:val="00802729"/>
    <w:pPr>
      <w:keepNext/>
      <w:widowControl w:val="0"/>
      <w:jc w:val="center"/>
    </w:pPr>
    <w:rPr>
      <w:b/>
      <w:sz w:val="26"/>
      <w:szCs w:val="20"/>
    </w:rPr>
  </w:style>
  <w:style w:type="paragraph" w:customStyle="1" w:styleId="2f1">
    <w:name w:val="Обычный2"/>
    <w:basedOn w:val="a3"/>
    <w:rsid w:val="00802729"/>
    <w:pPr>
      <w:spacing w:before="100" w:beforeAutospacing="1" w:after="100" w:afterAutospacing="1"/>
    </w:pPr>
  </w:style>
  <w:style w:type="paragraph" w:customStyle="1" w:styleId="2f2">
    <w:name w:val="заголовок 2"/>
    <w:basedOn w:val="a3"/>
    <w:next w:val="a3"/>
    <w:rsid w:val="00802729"/>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802729"/>
    <w:pPr>
      <w:spacing w:before="24" w:after="16"/>
      <w:ind w:firstLine="454"/>
      <w:jc w:val="center"/>
    </w:pPr>
    <w:rPr>
      <w:rFonts w:ascii="Times New Roman" w:hAnsi="Times New Roman" w:cs="Times New Roman"/>
      <w:b/>
      <w:bCs/>
    </w:rPr>
  </w:style>
  <w:style w:type="paragraph" w:customStyle="1" w:styleId="46">
    <w:name w:val="Стиль4"/>
    <w:basedOn w:val="21"/>
    <w:rsid w:val="00802729"/>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802729"/>
    <w:pPr>
      <w:keepNext/>
      <w:spacing w:before="0" w:beforeAutospacing="0" w:after="0" w:afterAutospacing="0" w:line="312" w:lineRule="auto"/>
      <w:ind w:firstLine="454"/>
    </w:pPr>
    <w:rPr>
      <w:sz w:val="22"/>
      <w:szCs w:val="22"/>
    </w:rPr>
  </w:style>
  <w:style w:type="paragraph" w:customStyle="1" w:styleId="63">
    <w:name w:val="Стиль6"/>
    <w:basedOn w:val="a3"/>
    <w:rsid w:val="00802729"/>
    <w:pPr>
      <w:spacing w:line="312" w:lineRule="auto"/>
      <w:ind w:firstLine="454"/>
      <w:jc w:val="both"/>
    </w:pPr>
  </w:style>
  <w:style w:type="paragraph" w:customStyle="1" w:styleId="affffd">
    <w:name w:val="Стиль По ширине"/>
    <w:basedOn w:val="a3"/>
    <w:rsid w:val="00802729"/>
    <w:pPr>
      <w:spacing w:line="312" w:lineRule="auto"/>
      <w:ind w:firstLine="454"/>
      <w:jc w:val="both"/>
    </w:pPr>
  </w:style>
  <w:style w:type="paragraph" w:customStyle="1" w:styleId="Style8">
    <w:name w:val="Style8"/>
    <w:basedOn w:val="a3"/>
    <w:rsid w:val="00802729"/>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802729"/>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802729"/>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802729"/>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802729"/>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802729"/>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802729"/>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802729"/>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802729"/>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802729"/>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802729"/>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802729"/>
    <w:rPr>
      <w:rFonts w:ascii="Arial" w:eastAsia="Times New Roman" w:hAnsi="Arial" w:cs="Times New Roman"/>
      <w:sz w:val="20"/>
      <w:szCs w:val="20"/>
      <w:lang w:eastAsia="ru-RU"/>
    </w:rPr>
  </w:style>
  <w:style w:type="paragraph" w:customStyle="1" w:styleId="western">
    <w:name w:val="western"/>
    <w:basedOn w:val="a3"/>
    <w:rsid w:val="00802729"/>
    <w:pPr>
      <w:shd w:val="clear" w:color="auto" w:fill="FFFFFF"/>
      <w:spacing w:before="778" w:line="475" w:lineRule="atLeast"/>
    </w:pPr>
    <w:rPr>
      <w:color w:val="000000"/>
    </w:rPr>
  </w:style>
  <w:style w:type="character" w:customStyle="1" w:styleId="small11">
    <w:name w:val="small11"/>
    <w:rsid w:val="00802729"/>
    <w:rPr>
      <w:rFonts w:ascii="Times New Roman" w:hAnsi="Times New Roman" w:cs="Times New Roman" w:hint="default"/>
      <w:sz w:val="16"/>
      <w:szCs w:val="16"/>
    </w:rPr>
  </w:style>
  <w:style w:type="character" w:customStyle="1" w:styleId="b-serp-urlitem1">
    <w:name w:val="b-serp-url__item1"/>
    <w:rsid w:val="00802729"/>
    <w:rPr>
      <w:rFonts w:ascii="Times New Roman" w:hAnsi="Times New Roman" w:cs="Times New Roman" w:hint="default"/>
    </w:rPr>
  </w:style>
  <w:style w:type="character" w:customStyle="1" w:styleId="121">
    <w:name w:val="Знак Знак12"/>
    <w:locked/>
    <w:rsid w:val="00802729"/>
    <w:rPr>
      <w:b/>
      <w:bCs w:val="0"/>
      <w:caps/>
      <w:sz w:val="24"/>
      <w:szCs w:val="24"/>
      <w:lang w:val="ru-RU" w:eastAsia="ru-RU" w:bidi="ar-SA"/>
    </w:rPr>
  </w:style>
  <w:style w:type="character" w:customStyle="1" w:styleId="tbln121">
    <w:name w:val="tbln121"/>
    <w:rsid w:val="00802729"/>
    <w:rPr>
      <w:rFonts w:ascii="Arial" w:hAnsi="Arial" w:cs="Arial" w:hint="default"/>
      <w:b w:val="0"/>
      <w:bCs w:val="0"/>
      <w:i/>
      <w:iCs/>
      <w:strike w:val="0"/>
      <w:dstrike w:val="0"/>
      <w:color w:val="000000"/>
      <w:sz w:val="18"/>
      <w:szCs w:val="18"/>
      <w:u w:val="none"/>
    </w:rPr>
  </w:style>
  <w:style w:type="character" w:customStyle="1" w:styleId="mistake">
    <w:name w:val="mistake"/>
    <w:rsid w:val="00802729"/>
    <w:rPr>
      <w:sz w:val="24"/>
      <w:szCs w:val="24"/>
    </w:rPr>
  </w:style>
  <w:style w:type="character" w:customStyle="1" w:styleId="trb12">
    <w:name w:val="trb12"/>
    <w:rsid w:val="00802729"/>
  </w:style>
  <w:style w:type="character" w:customStyle="1" w:styleId="tbln12">
    <w:name w:val="tbln12"/>
    <w:rsid w:val="00802729"/>
  </w:style>
  <w:style w:type="character" w:customStyle="1" w:styleId="tbb12">
    <w:name w:val="tbb12"/>
    <w:rsid w:val="00802729"/>
  </w:style>
  <w:style w:type="character" w:customStyle="1" w:styleId="hpsatn">
    <w:name w:val="hps atn"/>
    <w:rsid w:val="00802729"/>
  </w:style>
  <w:style w:type="character" w:customStyle="1" w:styleId="64">
    <w:name w:val="Знак Знак6"/>
    <w:rsid w:val="00802729"/>
    <w:rPr>
      <w:rFonts w:ascii="Arial" w:hAnsi="Arial" w:cs="Arial" w:hint="default"/>
      <w:b/>
      <w:bCs/>
      <w:kern w:val="32"/>
      <w:sz w:val="32"/>
      <w:szCs w:val="32"/>
    </w:rPr>
  </w:style>
  <w:style w:type="character" w:customStyle="1" w:styleId="FontStyle42">
    <w:name w:val="Font Style42"/>
    <w:rsid w:val="00802729"/>
    <w:rPr>
      <w:rFonts w:ascii="Times New Roman" w:hAnsi="Times New Roman" w:cs="Times New Roman" w:hint="default"/>
      <w:sz w:val="26"/>
      <w:szCs w:val="26"/>
    </w:rPr>
  </w:style>
  <w:style w:type="character" w:customStyle="1" w:styleId="FontStyle41">
    <w:name w:val="Font Style41"/>
    <w:rsid w:val="00802729"/>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802729"/>
    <w:rPr>
      <w:sz w:val="24"/>
      <w:szCs w:val="24"/>
      <w:lang w:val="ru-RU" w:eastAsia="ru-RU" w:bidi="ar-SA"/>
    </w:rPr>
  </w:style>
  <w:style w:type="character" w:customStyle="1" w:styleId="FontStyle139">
    <w:name w:val="Font Style139"/>
    <w:rsid w:val="00802729"/>
    <w:rPr>
      <w:rFonts w:ascii="Palatino Linotype" w:hAnsi="Palatino Linotype" w:cs="Palatino Linotype" w:hint="default"/>
      <w:sz w:val="18"/>
      <w:szCs w:val="18"/>
    </w:rPr>
  </w:style>
  <w:style w:type="character" w:customStyle="1" w:styleId="FontStyle157">
    <w:name w:val="Font Style157"/>
    <w:rsid w:val="00802729"/>
    <w:rPr>
      <w:rFonts w:ascii="Palatino Linotype" w:hAnsi="Palatino Linotype" w:cs="Palatino Linotype" w:hint="default"/>
      <w:sz w:val="18"/>
      <w:szCs w:val="18"/>
    </w:rPr>
  </w:style>
  <w:style w:type="character" w:customStyle="1" w:styleId="FontStyle138">
    <w:name w:val="Font Style138"/>
    <w:rsid w:val="00802729"/>
    <w:rPr>
      <w:rFonts w:ascii="Palatino Linotype" w:hAnsi="Palatino Linotype" w:cs="Palatino Linotype" w:hint="default"/>
      <w:b/>
      <w:bCs/>
      <w:sz w:val="18"/>
      <w:szCs w:val="18"/>
    </w:rPr>
  </w:style>
  <w:style w:type="character" w:customStyle="1" w:styleId="FontStyle146">
    <w:name w:val="Font Style146"/>
    <w:rsid w:val="00802729"/>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802729"/>
    <w:rPr>
      <w:sz w:val="24"/>
      <w:szCs w:val="24"/>
      <w:lang w:val="ru-RU" w:eastAsia="ru-RU" w:bidi="ar-SA"/>
    </w:rPr>
  </w:style>
  <w:style w:type="character" w:customStyle="1" w:styleId="1ff7">
    <w:name w:val="Знак1"/>
    <w:rsid w:val="00802729"/>
    <w:rPr>
      <w:rFonts w:ascii="Arial" w:hAnsi="Arial" w:cs="Arial" w:hint="default"/>
      <w:b/>
      <w:bCs/>
      <w:kern w:val="32"/>
      <w:sz w:val="32"/>
      <w:szCs w:val="32"/>
      <w:lang w:val="ru-RU" w:eastAsia="ru-RU" w:bidi="ar-SA"/>
    </w:rPr>
  </w:style>
  <w:style w:type="character" w:customStyle="1" w:styleId="2f3">
    <w:name w:val="Знак2"/>
    <w:rsid w:val="00802729"/>
    <w:rPr>
      <w:sz w:val="24"/>
      <w:lang w:val="ru-RU" w:eastAsia="en-US" w:bidi="ar-SA"/>
    </w:rPr>
  </w:style>
  <w:style w:type="character" w:customStyle="1" w:styleId="311">
    <w:name w:val="Заголовок 3 Знак1"/>
    <w:aliases w:val="Знак2 Знак3"/>
    <w:locked/>
    <w:rsid w:val="00802729"/>
    <w:rPr>
      <w:b/>
      <w:bCs/>
      <w:sz w:val="27"/>
      <w:szCs w:val="27"/>
      <w:lang w:val="ru-RU" w:eastAsia="ru-RU" w:bidi="ar-SA"/>
    </w:rPr>
  </w:style>
  <w:style w:type="paragraph" w:customStyle="1" w:styleId="mane">
    <w:name w:val="mane"/>
    <w:rsid w:val="00802729"/>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802729"/>
    <w:rPr>
      <w:rFonts w:ascii="Sylfaen" w:hAnsi="Sylfaen" w:cs="Sylfaen"/>
      <w:sz w:val="18"/>
      <w:szCs w:val="18"/>
    </w:rPr>
  </w:style>
  <w:style w:type="character" w:customStyle="1" w:styleId="keyword1">
    <w:name w:val="keyword1"/>
    <w:rsid w:val="00802729"/>
    <w:rPr>
      <w:i/>
      <w:iCs/>
    </w:rPr>
  </w:style>
  <w:style w:type="character" w:customStyle="1" w:styleId="keyworddef1">
    <w:name w:val="keyword_def1"/>
    <w:rsid w:val="00802729"/>
    <w:rPr>
      <w:b/>
      <w:bCs/>
      <w:i/>
      <w:iCs/>
    </w:rPr>
  </w:style>
  <w:style w:type="character" w:customStyle="1" w:styleId="afffff">
    <w:name w:val="Выделение в тексте документа"/>
    <w:rsid w:val="00802729"/>
    <w:rPr>
      <w:rFonts w:cs="Times New Roman"/>
      <w:b/>
    </w:rPr>
  </w:style>
  <w:style w:type="paragraph" w:customStyle="1" w:styleId="afffff0">
    <w:name w:val="Текст документа"/>
    <w:basedOn w:val="a3"/>
    <w:rsid w:val="00802729"/>
    <w:pPr>
      <w:ind w:firstLine="709"/>
      <w:jc w:val="both"/>
    </w:pPr>
  </w:style>
  <w:style w:type="character" w:customStyle="1" w:styleId="xmlemitalic1">
    <w:name w:val="xml_em_italic1"/>
    <w:rsid w:val="00802729"/>
    <w:rPr>
      <w:i/>
      <w:iCs/>
    </w:rPr>
  </w:style>
  <w:style w:type="paragraph" w:customStyle="1" w:styleId="afffff1">
    <w:name w:val="Модуль"/>
    <w:basedOn w:val="a3"/>
    <w:rsid w:val="00802729"/>
    <w:pPr>
      <w:keepNext/>
      <w:jc w:val="both"/>
    </w:pPr>
  </w:style>
  <w:style w:type="character" w:customStyle="1" w:styleId="WW8Num4z3">
    <w:name w:val="WW8Num4z3"/>
    <w:rsid w:val="00802729"/>
    <w:rPr>
      <w:rFonts w:ascii="Symbol" w:hAnsi="Symbol"/>
    </w:rPr>
  </w:style>
  <w:style w:type="paragraph" w:customStyle="1" w:styleId="114">
    <w:name w:val="Название11"/>
    <w:basedOn w:val="a3"/>
    <w:next w:val="aff2"/>
    <w:qFormat/>
    <w:rsid w:val="00802729"/>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802729"/>
    <w:pPr>
      <w:suppressLineNumbers/>
      <w:suppressAutoHyphens/>
    </w:pPr>
    <w:rPr>
      <w:lang w:eastAsia="ar-SA"/>
    </w:rPr>
  </w:style>
  <w:style w:type="paragraph" w:customStyle="1" w:styleId="afffff3">
    <w:name w:val="Заголовок таблицы"/>
    <w:basedOn w:val="afffff2"/>
    <w:rsid w:val="00802729"/>
    <w:pPr>
      <w:jc w:val="center"/>
    </w:pPr>
    <w:rPr>
      <w:b/>
      <w:bCs/>
    </w:rPr>
  </w:style>
  <w:style w:type="paragraph" w:customStyle="1" w:styleId="Style46">
    <w:name w:val="Style46"/>
    <w:basedOn w:val="a3"/>
    <w:rsid w:val="00802729"/>
    <w:pPr>
      <w:widowControl w:val="0"/>
      <w:autoSpaceDE w:val="0"/>
      <w:autoSpaceDN w:val="0"/>
      <w:adjustRightInd w:val="0"/>
      <w:spacing w:line="240" w:lineRule="exact"/>
      <w:ind w:hanging="106"/>
    </w:pPr>
  </w:style>
  <w:style w:type="paragraph" w:customStyle="1" w:styleId="Style61">
    <w:name w:val="Style61"/>
    <w:basedOn w:val="a3"/>
    <w:rsid w:val="00802729"/>
    <w:pPr>
      <w:widowControl w:val="0"/>
      <w:autoSpaceDE w:val="0"/>
      <w:autoSpaceDN w:val="0"/>
      <w:adjustRightInd w:val="0"/>
      <w:spacing w:line="242" w:lineRule="exact"/>
      <w:ind w:hanging="446"/>
    </w:pPr>
  </w:style>
  <w:style w:type="paragraph" w:customStyle="1" w:styleId="Style164">
    <w:name w:val="Style164"/>
    <w:basedOn w:val="a3"/>
    <w:rsid w:val="00802729"/>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802729"/>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802729"/>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802729"/>
    <w:pPr>
      <w:spacing w:before="100" w:beforeAutospacing="1" w:after="100" w:afterAutospacing="1"/>
      <w:ind w:firstLine="360"/>
      <w:jc w:val="both"/>
    </w:pPr>
  </w:style>
  <w:style w:type="character" w:customStyle="1" w:styleId="c1">
    <w:name w:val="c1"/>
    <w:rsid w:val="00802729"/>
  </w:style>
  <w:style w:type="character" w:customStyle="1" w:styleId="afffff4">
    <w:name w:val="Текст.Акцентированный"/>
    <w:rsid w:val="00802729"/>
    <w:rPr>
      <w:rFonts w:cs="Times New Roman"/>
      <w:i/>
    </w:rPr>
  </w:style>
  <w:style w:type="paragraph" w:customStyle="1" w:styleId="65">
    <w:name w:val="Обычный (веб)6"/>
    <w:basedOn w:val="a3"/>
    <w:rsid w:val="00802729"/>
  </w:style>
  <w:style w:type="paragraph" w:customStyle="1" w:styleId="afffff5">
    <w:name w:val="слайд"/>
    <w:basedOn w:val="a3"/>
    <w:rsid w:val="00802729"/>
    <w:pPr>
      <w:jc w:val="both"/>
    </w:pPr>
    <w:rPr>
      <w:sz w:val="36"/>
      <w:lang w:eastAsia="en-US"/>
    </w:rPr>
  </w:style>
  <w:style w:type="character" w:customStyle="1" w:styleId="st">
    <w:name w:val="st"/>
    <w:rsid w:val="00802729"/>
  </w:style>
  <w:style w:type="character" w:customStyle="1" w:styleId="keyworddef">
    <w:name w:val="keyword_def"/>
    <w:rsid w:val="00802729"/>
  </w:style>
  <w:style w:type="character" w:customStyle="1" w:styleId="grame">
    <w:name w:val="grame"/>
    <w:rsid w:val="00802729"/>
  </w:style>
  <w:style w:type="paragraph" w:customStyle="1" w:styleId="115">
    <w:name w:val="Обычный + 11 пт"/>
    <w:basedOn w:val="a3"/>
    <w:rsid w:val="00802729"/>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802729"/>
  </w:style>
  <w:style w:type="paragraph" w:customStyle="1" w:styleId="afffff6">
    <w:name w:val="Знак Знак Знак Знак Знак Знак Знак Знак Знак Знак Знак Знак Знак"/>
    <w:basedOn w:val="a3"/>
    <w:rsid w:val="00802729"/>
    <w:pPr>
      <w:spacing w:after="160" w:line="240" w:lineRule="exact"/>
    </w:pPr>
    <w:rPr>
      <w:rFonts w:ascii="Verdana" w:hAnsi="Verdana"/>
      <w:lang w:val="en-US" w:eastAsia="en-US"/>
    </w:rPr>
  </w:style>
  <w:style w:type="character" w:customStyle="1" w:styleId="pav31">
    <w:name w:val="pav31"/>
    <w:rsid w:val="00802729"/>
    <w:rPr>
      <w:rFonts w:ascii="Comic Sans MS" w:hAnsi="Comic Sans MS" w:hint="default"/>
      <w:color w:val="272652"/>
      <w:sz w:val="12"/>
      <w:szCs w:val="12"/>
    </w:rPr>
  </w:style>
  <w:style w:type="paragraph" w:customStyle="1" w:styleId="pri">
    <w:name w:val="pri"/>
    <w:basedOn w:val="a3"/>
    <w:rsid w:val="00802729"/>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802729"/>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802729"/>
    <w:rPr>
      <w:rFonts w:ascii="Times New Roman" w:eastAsia="Times New Roman" w:hAnsi="Times New Roman" w:cs="Times New Roman"/>
      <w:i/>
      <w:snapToGrid w:val="0"/>
      <w:sz w:val="12"/>
      <w:szCs w:val="20"/>
      <w:lang w:eastAsia="ru-RU"/>
    </w:rPr>
  </w:style>
  <w:style w:type="character" w:customStyle="1" w:styleId="WW8Num3z1">
    <w:name w:val="WW8Num3z1"/>
    <w:rsid w:val="00802729"/>
    <w:rPr>
      <w:rFonts w:ascii="Times New Roman" w:eastAsia="Times New Roman" w:hAnsi="Times New Roman" w:cs="Times New Roman"/>
    </w:rPr>
  </w:style>
  <w:style w:type="character" w:customStyle="1" w:styleId="WW8Num4z0">
    <w:name w:val="WW8Num4z0"/>
    <w:rsid w:val="00802729"/>
    <w:rPr>
      <w:rFonts w:ascii="Wingdings" w:hAnsi="Wingdings"/>
    </w:rPr>
  </w:style>
  <w:style w:type="character" w:customStyle="1" w:styleId="WW8Num4z1">
    <w:name w:val="WW8Num4z1"/>
    <w:rsid w:val="00802729"/>
    <w:rPr>
      <w:rFonts w:ascii="Courier New" w:hAnsi="Courier New" w:cs="Courier New"/>
    </w:rPr>
  </w:style>
  <w:style w:type="character" w:customStyle="1" w:styleId="WW8Num6z1">
    <w:name w:val="WW8Num6z1"/>
    <w:rsid w:val="00802729"/>
    <w:rPr>
      <w:rFonts w:ascii="Times New Roman" w:eastAsia="Times New Roman" w:hAnsi="Times New Roman" w:cs="Times New Roman"/>
    </w:rPr>
  </w:style>
  <w:style w:type="character" w:customStyle="1" w:styleId="WW8Num7z1">
    <w:name w:val="WW8Num7z1"/>
    <w:rsid w:val="00802729"/>
    <w:rPr>
      <w:rFonts w:ascii="Times New Roman" w:eastAsia="Times New Roman" w:hAnsi="Times New Roman" w:cs="Times New Roman"/>
    </w:rPr>
  </w:style>
  <w:style w:type="character" w:customStyle="1" w:styleId="WW8Num8z0">
    <w:name w:val="WW8Num8z0"/>
    <w:rsid w:val="00802729"/>
    <w:rPr>
      <w:color w:val="auto"/>
    </w:rPr>
  </w:style>
  <w:style w:type="character" w:customStyle="1" w:styleId="WW8Num14z0">
    <w:name w:val="WW8Num14z0"/>
    <w:rsid w:val="00802729"/>
    <w:rPr>
      <w:rFonts w:ascii="Wingdings" w:hAnsi="Wingdings"/>
    </w:rPr>
  </w:style>
  <w:style w:type="character" w:customStyle="1" w:styleId="WW8Num14z1">
    <w:name w:val="WW8Num14z1"/>
    <w:rsid w:val="00802729"/>
    <w:rPr>
      <w:rFonts w:ascii="Courier New" w:hAnsi="Courier New" w:cs="Courier New"/>
    </w:rPr>
  </w:style>
  <w:style w:type="character" w:customStyle="1" w:styleId="WW8Num14z3">
    <w:name w:val="WW8Num14z3"/>
    <w:rsid w:val="00802729"/>
    <w:rPr>
      <w:rFonts w:ascii="Symbol" w:hAnsi="Symbol"/>
    </w:rPr>
  </w:style>
  <w:style w:type="character" w:customStyle="1" w:styleId="WW8Num15z1">
    <w:name w:val="WW8Num15z1"/>
    <w:rsid w:val="00802729"/>
    <w:rPr>
      <w:rFonts w:ascii="Times New Roman" w:eastAsia="Times New Roman" w:hAnsi="Times New Roman" w:cs="Times New Roman"/>
    </w:rPr>
  </w:style>
  <w:style w:type="character" w:customStyle="1" w:styleId="WW8Num17z1">
    <w:name w:val="WW8Num17z1"/>
    <w:rsid w:val="00802729"/>
    <w:rPr>
      <w:rFonts w:ascii="Times New Roman" w:eastAsia="Times New Roman" w:hAnsi="Times New Roman" w:cs="Times New Roman"/>
    </w:rPr>
  </w:style>
  <w:style w:type="character" w:customStyle="1" w:styleId="WW8Num18z0">
    <w:name w:val="WW8Num18z0"/>
    <w:rsid w:val="00802729"/>
    <w:rPr>
      <w:rFonts w:ascii="Wingdings" w:hAnsi="Wingdings"/>
      <w:sz w:val="20"/>
    </w:rPr>
  </w:style>
  <w:style w:type="character" w:customStyle="1" w:styleId="FontStyle514">
    <w:name w:val="Font Style514"/>
    <w:rsid w:val="00802729"/>
    <w:rPr>
      <w:rFonts w:ascii="Times New Roman" w:hAnsi="Times New Roman" w:cs="Times New Roman" w:hint="default"/>
      <w:sz w:val="20"/>
      <w:szCs w:val="20"/>
    </w:rPr>
  </w:style>
  <w:style w:type="character" w:customStyle="1" w:styleId="FontStyle528">
    <w:name w:val="Font Style528"/>
    <w:rsid w:val="00802729"/>
    <w:rPr>
      <w:rFonts w:ascii="Times New Roman" w:hAnsi="Times New Roman" w:cs="Times New Roman"/>
      <w:b/>
      <w:bCs/>
      <w:i/>
      <w:iCs/>
      <w:sz w:val="16"/>
      <w:szCs w:val="16"/>
    </w:rPr>
  </w:style>
  <w:style w:type="character" w:customStyle="1" w:styleId="MTEquationSection">
    <w:name w:val="MTEquationSection"/>
    <w:rsid w:val="00802729"/>
    <w:rPr>
      <w:vanish/>
      <w:color w:val="FF0000"/>
      <w:lang w:val="en-US"/>
    </w:rPr>
  </w:style>
  <w:style w:type="character" w:customStyle="1" w:styleId="texample1">
    <w:name w:val="texample1"/>
    <w:rsid w:val="00802729"/>
    <w:rPr>
      <w:rFonts w:ascii="Courier New" w:hAnsi="Courier New" w:cs="Courier New" w:hint="default"/>
      <w:color w:val="8B0000"/>
    </w:rPr>
  </w:style>
  <w:style w:type="character" w:customStyle="1" w:styleId="FontStyle28">
    <w:name w:val="Font Style28"/>
    <w:rsid w:val="00802729"/>
    <w:rPr>
      <w:rFonts w:ascii="Times New Roman" w:hAnsi="Times New Roman" w:cs="Times New Roman"/>
      <w:i/>
      <w:iCs/>
      <w:sz w:val="18"/>
      <w:szCs w:val="18"/>
    </w:rPr>
  </w:style>
  <w:style w:type="character" w:customStyle="1" w:styleId="FontStyle33">
    <w:name w:val="Font Style33"/>
    <w:rsid w:val="00802729"/>
    <w:rPr>
      <w:rFonts w:ascii="Arial" w:hAnsi="Arial" w:cs="Arial"/>
      <w:sz w:val="16"/>
      <w:szCs w:val="16"/>
    </w:rPr>
  </w:style>
  <w:style w:type="character" w:customStyle="1" w:styleId="FontStyle20">
    <w:name w:val="Font Style20"/>
    <w:rsid w:val="00802729"/>
    <w:rPr>
      <w:rFonts w:ascii="Book Antiqua" w:hAnsi="Book Antiqua" w:cs="Book Antiqua"/>
      <w:sz w:val="18"/>
      <w:szCs w:val="18"/>
    </w:rPr>
  </w:style>
  <w:style w:type="paragraph" w:customStyle="1" w:styleId="Style6">
    <w:name w:val="Style6"/>
    <w:basedOn w:val="a3"/>
    <w:rsid w:val="00802729"/>
    <w:pPr>
      <w:widowControl w:val="0"/>
      <w:autoSpaceDE w:val="0"/>
      <w:autoSpaceDN w:val="0"/>
      <w:adjustRightInd w:val="0"/>
    </w:pPr>
    <w:rPr>
      <w:rFonts w:ascii="Arial Narrow" w:hAnsi="Arial Narrow"/>
    </w:rPr>
  </w:style>
  <w:style w:type="character" w:customStyle="1" w:styleId="FontStyle14">
    <w:name w:val="Font Style14"/>
    <w:rsid w:val="00802729"/>
    <w:rPr>
      <w:rFonts w:ascii="Franklin Gothic Book" w:hAnsi="Franklin Gothic Book" w:cs="Franklin Gothic Book"/>
      <w:b/>
      <w:bCs/>
      <w:sz w:val="30"/>
      <w:szCs w:val="30"/>
    </w:rPr>
  </w:style>
  <w:style w:type="character" w:customStyle="1" w:styleId="FontStyle13">
    <w:name w:val="Font Style13"/>
    <w:rsid w:val="00802729"/>
    <w:rPr>
      <w:rFonts w:ascii="Arial" w:hAnsi="Arial" w:cs="Arial"/>
      <w:b/>
      <w:bCs/>
      <w:sz w:val="14"/>
      <w:szCs w:val="14"/>
    </w:rPr>
  </w:style>
  <w:style w:type="paragraph" w:customStyle="1" w:styleId="Style18">
    <w:name w:val="Style18"/>
    <w:basedOn w:val="a3"/>
    <w:rsid w:val="00802729"/>
    <w:pPr>
      <w:widowControl w:val="0"/>
      <w:autoSpaceDE w:val="0"/>
      <w:autoSpaceDN w:val="0"/>
      <w:adjustRightInd w:val="0"/>
      <w:spacing w:line="483" w:lineRule="exact"/>
      <w:ind w:firstLine="566"/>
      <w:jc w:val="both"/>
    </w:pPr>
  </w:style>
  <w:style w:type="paragraph" w:customStyle="1" w:styleId="2f4">
    <w:name w:val="Загол. 2 ур."/>
    <w:basedOn w:val="a3"/>
    <w:rsid w:val="00802729"/>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802729"/>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802729"/>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802729"/>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802729"/>
  </w:style>
  <w:style w:type="character" w:customStyle="1" w:styleId="fontstyle15">
    <w:name w:val="fontstyle15"/>
    <w:rsid w:val="00802729"/>
  </w:style>
  <w:style w:type="character" w:customStyle="1" w:styleId="fontstyle140">
    <w:name w:val="fontstyle14"/>
    <w:rsid w:val="00802729"/>
  </w:style>
  <w:style w:type="character" w:customStyle="1" w:styleId="fontstyle16">
    <w:name w:val="fontstyle16"/>
    <w:rsid w:val="00802729"/>
  </w:style>
  <w:style w:type="character" w:customStyle="1" w:styleId="noprint">
    <w:name w:val="noprint"/>
    <w:rsid w:val="00802729"/>
  </w:style>
  <w:style w:type="paragraph" w:customStyle="1" w:styleId="center">
    <w:name w:val="center"/>
    <w:basedOn w:val="a3"/>
    <w:rsid w:val="00802729"/>
    <w:pPr>
      <w:spacing w:before="100" w:beforeAutospacing="1" w:after="100" w:afterAutospacing="1"/>
    </w:pPr>
  </w:style>
  <w:style w:type="paragraph" w:customStyle="1" w:styleId="p12left">
    <w:name w:val="p12_left"/>
    <w:basedOn w:val="a3"/>
    <w:rsid w:val="00802729"/>
    <w:pPr>
      <w:spacing w:before="100" w:beforeAutospacing="1" w:after="100" w:afterAutospacing="1"/>
    </w:pPr>
  </w:style>
  <w:style w:type="character" w:customStyle="1" w:styleId="spelle">
    <w:name w:val="spelle"/>
    <w:rsid w:val="00802729"/>
  </w:style>
  <w:style w:type="character" w:customStyle="1" w:styleId="a00">
    <w:name w:val="a0"/>
    <w:rsid w:val="00802729"/>
  </w:style>
  <w:style w:type="character" w:customStyle="1" w:styleId="style10">
    <w:name w:val="style1"/>
    <w:rsid w:val="00802729"/>
  </w:style>
  <w:style w:type="character" w:customStyle="1" w:styleId="Typewriter">
    <w:name w:val="Typewriter"/>
    <w:rsid w:val="00802729"/>
    <w:rPr>
      <w:rFonts w:ascii="Courier New" w:hAnsi="Courier New"/>
      <w:sz w:val="20"/>
    </w:rPr>
  </w:style>
  <w:style w:type="paragraph" w:customStyle="1" w:styleId="ConsNonformat">
    <w:name w:val="ConsNonformat"/>
    <w:rsid w:val="00802729"/>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802729"/>
    <w:pPr>
      <w:tabs>
        <w:tab w:val="center" w:pos="4153"/>
        <w:tab w:val="right" w:pos="8306"/>
      </w:tabs>
    </w:pPr>
    <w:rPr>
      <w:rFonts w:ascii="Arial" w:hAnsi="Arial"/>
      <w:szCs w:val="20"/>
    </w:rPr>
  </w:style>
  <w:style w:type="character" w:customStyle="1" w:styleId="keyword">
    <w:name w:val="keyword"/>
    <w:rsid w:val="00802729"/>
  </w:style>
  <w:style w:type="character" w:customStyle="1" w:styleId="texample">
    <w:name w:val="texample"/>
    <w:rsid w:val="00802729"/>
  </w:style>
  <w:style w:type="character" w:customStyle="1" w:styleId="sentence">
    <w:name w:val="sentence"/>
    <w:rsid w:val="00802729"/>
  </w:style>
  <w:style w:type="character" w:customStyle="1" w:styleId="input">
    <w:name w:val="input"/>
    <w:rsid w:val="00802729"/>
  </w:style>
  <w:style w:type="character" w:customStyle="1" w:styleId="xmlemitalic">
    <w:name w:val="xml_em_italic"/>
    <w:rsid w:val="00802729"/>
  </w:style>
  <w:style w:type="character" w:customStyle="1" w:styleId="WW8Num16z0">
    <w:name w:val="WW8Num16z0"/>
    <w:rsid w:val="00802729"/>
    <w:rPr>
      <w:rFonts w:ascii="Wingdings 2" w:hAnsi="Wingdings 2" w:cs="OpenSymbol"/>
    </w:rPr>
  </w:style>
  <w:style w:type="paragraph" w:customStyle="1" w:styleId="afffff8">
    <w:name w:val="Абзац"/>
    <w:basedOn w:val="a3"/>
    <w:rsid w:val="00802729"/>
    <w:pPr>
      <w:spacing w:line="312" w:lineRule="auto"/>
      <w:ind w:firstLine="567"/>
      <w:jc w:val="both"/>
    </w:pPr>
    <w:rPr>
      <w:spacing w:val="-4"/>
      <w:szCs w:val="20"/>
    </w:rPr>
  </w:style>
  <w:style w:type="character" w:customStyle="1" w:styleId="BodyTextIndent3Char">
    <w:name w:val="Body Text Indent 3 Char"/>
    <w:semiHidden/>
    <w:locked/>
    <w:rsid w:val="00802729"/>
    <w:rPr>
      <w:sz w:val="16"/>
      <w:szCs w:val="16"/>
      <w:lang w:val="ru-RU" w:eastAsia="ru-RU" w:bidi="ar-SA"/>
    </w:rPr>
  </w:style>
  <w:style w:type="character" w:customStyle="1" w:styleId="FontStyle54">
    <w:name w:val="Font Style54"/>
    <w:rsid w:val="00802729"/>
    <w:rPr>
      <w:rFonts w:ascii="Times New Roman" w:hAnsi="Times New Roman" w:cs="Times New Roman"/>
      <w:sz w:val="24"/>
      <w:szCs w:val="24"/>
    </w:rPr>
  </w:style>
  <w:style w:type="character" w:customStyle="1" w:styleId="HTML10">
    <w:name w:val="Стандартный HTML Знак1"/>
    <w:semiHidden/>
    <w:rsid w:val="00802729"/>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802729"/>
    <w:rPr>
      <w:sz w:val="24"/>
      <w:szCs w:val="24"/>
    </w:rPr>
  </w:style>
  <w:style w:type="character" w:customStyle="1" w:styleId="1ffb">
    <w:name w:val="Текст примечания Знак1"/>
    <w:semiHidden/>
    <w:rsid w:val="00802729"/>
  </w:style>
  <w:style w:type="character" w:customStyle="1" w:styleId="1ffc">
    <w:name w:val="Нижний колонтитул Знак1"/>
    <w:semiHidden/>
    <w:rsid w:val="00802729"/>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802729"/>
    <w:rPr>
      <w:sz w:val="16"/>
      <w:szCs w:val="16"/>
    </w:rPr>
  </w:style>
  <w:style w:type="character" w:customStyle="1" w:styleId="313">
    <w:name w:val="Основной текст с отступом 3 Знак1"/>
    <w:semiHidden/>
    <w:rsid w:val="00802729"/>
    <w:rPr>
      <w:sz w:val="16"/>
      <w:szCs w:val="16"/>
    </w:rPr>
  </w:style>
  <w:style w:type="character" w:customStyle="1" w:styleId="214">
    <w:name w:val="Основной текст с отступом 2 Знак1"/>
    <w:semiHidden/>
    <w:rsid w:val="00802729"/>
    <w:rPr>
      <w:sz w:val="24"/>
      <w:szCs w:val="24"/>
    </w:rPr>
  </w:style>
  <w:style w:type="character" w:customStyle="1" w:styleId="215">
    <w:name w:val="Основной текст 2 Знак1"/>
    <w:semiHidden/>
    <w:rsid w:val="00802729"/>
    <w:rPr>
      <w:sz w:val="24"/>
      <w:szCs w:val="24"/>
    </w:rPr>
  </w:style>
  <w:style w:type="character" w:customStyle="1" w:styleId="1ffd">
    <w:name w:val="Схема документа Знак1"/>
    <w:semiHidden/>
    <w:rsid w:val="00802729"/>
    <w:rPr>
      <w:rFonts w:ascii="Tahoma" w:hAnsi="Tahoma" w:cs="Tahoma"/>
      <w:sz w:val="16"/>
      <w:szCs w:val="16"/>
    </w:rPr>
  </w:style>
  <w:style w:type="character" w:customStyle="1" w:styleId="1ffe">
    <w:name w:val="Текст выноски Знак1"/>
    <w:semiHidden/>
    <w:rsid w:val="00802729"/>
    <w:rPr>
      <w:rFonts w:ascii="Tahoma" w:hAnsi="Tahoma" w:cs="Tahoma"/>
      <w:sz w:val="16"/>
      <w:szCs w:val="16"/>
    </w:rPr>
  </w:style>
  <w:style w:type="character" w:customStyle="1" w:styleId="1fff">
    <w:name w:val="Название Знак1"/>
    <w:rsid w:val="00802729"/>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802729"/>
    <w:rPr>
      <w:b/>
      <w:bCs/>
    </w:rPr>
  </w:style>
  <w:style w:type="character" w:customStyle="1" w:styleId="serp-urlitem">
    <w:name w:val="serp-url__item"/>
    <w:rsid w:val="00802729"/>
  </w:style>
  <w:style w:type="character" w:customStyle="1" w:styleId="1fff1">
    <w:name w:val="Гиперссылка1"/>
    <w:rsid w:val="00802729"/>
    <w:rPr>
      <w:strike w:val="0"/>
      <w:dstrike w:val="0"/>
      <w:color w:val="006890"/>
      <w:u w:val="none"/>
    </w:rPr>
  </w:style>
  <w:style w:type="character" w:customStyle="1" w:styleId="221">
    <w:name w:val="Заголовок 2 Знак2"/>
    <w:rsid w:val="00802729"/>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802729"/>
    <w:rPr>
      <w:sz w:val="24"/>
      <w:szCs w:val="24"/>
    </w:rPr>
  </w:style>
  <w:style w:type="paragraph" w:customStyle="1" w:styleId="paragraf2">
    <w:name w:val="paragraf2"/>
    <w:basedOn w:val="a3"/>
    <w:rsid w:val="00802729"/>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802729"/>
    <w:pPr>
      <w:tabs>
        <w:tab w:val="center" w:pos="4680"/>
        <w:tab w:val="right" w:pos="9360"/>
      </w:tabs>
      <w:ind w:right="850"/>
    </w:pPr>
    <w:rPr>
      <w:lang w:eastAsia="en-US"/>
    </w:rPr>
  </w:style>
  <w:style w:type="paragraph" w:customStyle="1" w:styleId="Mycell">
    <w:name w:val="My cell"/>
    <w:basedOn w:val="a3"/>
    <w:rsid w:val="00802729"/>
    <w:pPr>
      <w:widowControl w:val="0"/>
      <w:jc w:val="both"/>
    </w:pPr>
    <w:rPr>
      <w:rFonts w:ascii="Antiqua" w:hAnsi="Antiqua"/>
      <w:szCs w:val="20"/>
      <w:lang w:val="en-GB"/>
    </w:rPr>
  </w:style>
  <w:style w:type="character" w:customStyle="1" w:styleId="FontStyle55">
    <w:name w:val="Font Style55"/>
    <w:rsid w:val="00802729"/>
    <w:rPr>
      <w:rFonts w:ascii="Times New Roman" w:hAnsi="Times New Roman" w:cs="Times New Roman"/>
      <w:sz w:val="28"/>
      <w:szCs w:val="28"/>
    </w:rPr>
  </w:style>
  <w:style w:type="paragraph" w:customStyle="1" w:styleId="Style49">
    <w:name w:val="Style49"/>
    <w:basedOn w:val="a3"/>
    <w:rsid w:val="00802729"/>
    <w:pPr>
      <w:widowControl w:val="0"/>
      <w:autoSpaceDE w:val="0"/>
      <w:autoSpaceDN w:val="0"/>
      <w:adjustRightInd w:val="0"/>
      <w:spacing w:line="480" w:lineRule="exact"/>
      <w:ind w:firstLine="240"/>
      <w:jc w:val="both"/>
    </w:pPr>
  </w:style>
  <w:style w:type="character" w:customStyle="1" w:styleId="gogofoundword">
    <w:name w:val="gogofoundword"/>
    <w:rsid w:val="00802729"/>
  </w:style>
  <w:style w:type="paragraph" w:customStyle="1" w:styleId="20">
    <w:name w:val="Обычный 2"/>
    <w:basedOn w:val="a3"/>
    <w:rsid w:val="00802729"/>
    <w:pPr>
      <w:numPr>
        <w:ilvl w:val="1"/>
        <w:numId w:val="9"/>
      </w:numPr>
      <w:tabs>
        <w:tab w:val="left" w:pos="1211"/>
      </w:tabs>
      <w:jc w:val="both"/>
    </w:pPr>
    <w:rPr>
      <w:sz w:val="20"/>
      <w:szCs w:val="20"/>
    </w:rPr>
  </w:style>
  <w:style w:type="paragraph" w:customStyle="1" w:styleId="2f5">
    <w:name w:val="Стиль Заголовок 2 + полужирный"/>
    <w:basedOn w:val="21"/>
    <w:rsid w:val="00802729"/>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802729"/>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802729"/>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802729"/>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802729"/>
    <w:pPr>
      <w:keepNext/>
      <w:pageBreakBefore/>
      <w:autoSpaceDE w:val="0"/>
      <w:autoSpaceDN w:val="0"/>
      <w:adjustRightInd w:val="0"/>
      <w:spacing w:line="312" w:lineRule="auto"/>
    </w:pPr>
    <w:rPr>
      <w:bCs/>
      <w:szCs w:val="20"/>
    </w:rPr>
  </w:style>
  <w:style w:type="paragraph" w:customStyle="1" w:styleId="314">
    <w:name w:val="Заголовок 3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802729"/>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802729"/>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802729"/>
    <w:rPr>
      <w:color w:val="auto"/>
    </w:rPr>
  </w:style>
  <w:style w:type="paragraph" w:customStyle="1" w:styleId="Caaieiaie2">
    <w:name w:val="Caaieiaie 2"/>
    <w:basedOn w:val="Default"/>
    <w:next w:val="Default"/>
    <w:rsid w:val="00802729"/>
    <w:rPr>
      <w:color w:val="auto"/>
    </w:rPr>
  </w:style>
  <w:style w:type="paragraph" w:customStyle="1" w:styleId="afffffb">
    <w:name w:val="Нормальный"/>
    <w:rsid w:val="00802729"/>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802729"/>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802729"/>
    <w:rPr>
      <w:rFonts w:ascii="Times New Roman" w:hAnsi="Times New Roman" w:cs="Times New Roman"/>
      <w:i/>
      <w:iCs/>
      <w:sz w:val="20"/>
      <w:szCs w:val="20"/>
    </w:rPr>
  </w:style>
  <w:style w:type="character" w:customStyle="1" w:styleId="Heading4Char">
    <w:name w:val="Heading 4 Char"/>
    <w:semiHidden/>
    <w:locked/>
    <w:rsid w:val="00802729"/>
    <w:rPr>
      <w:b/>
      <w:bCs/>
      <w:sz w:val="28"/>
      <w:szCs w:val="28"/>
      <w:lang w:val="ru-RU" w:eastAsia="ru-RU" w:bidi="ar-SA"/>
    </w:rPr>
  </w:style>
  <w:style w:type="paragraph" w:customStyle="1" w:styleId="e">
    <w:name w:val="Основн*e"/>
    <w:basedOn w:val="a3"/>
    <w:rsid w:val="00802729"/>
    <w:pPr>
      <w:widowControl w:val="0"/>
      <w:autoSpaceDE w:val="0"/>
      <w:autoSpaceDN w:val="0"/>
      <w:adjustRightInd w:val="0"/>
      <w:spacing w:line="360" w:lineRule="auto"/>
      <w:ind w:firstLine="709"/>
      <w:jc w:val="both"/>
    </w:pPr>
    <w:rPr>
      <w:sz w:val="28"/>
      <w:szCs w:val="28"/>
    </w:rPr>
  </w:style>
  <w:style w:type="character" w:customStyle="1" w:styleId="font2">
    <w:name w:val="font2"/>
    <w:rsid w:val="00802729"/>
  </w:style>
  <w:style w:type="character" w:customStyle="1" w:styleId="FontStyle40">
    <w:name w:val="Font Style40"/>
    <w:rsid w:val="00802729"/>
    <w:rPr>
      <w:rFonts w:ascii="Times New Roman" w:hAnsi="Times New Roman" w:cs="Times New Roman"/>
      <w:sz w:val="26"/>
      <w:szCs w:val="26"/>
    </w:rPr>
  </w:style>
  <w:style w:type="paragraph" w:customStyle="1" w:styleId="Style23">
    <w:name w:val="Style23"/>
    <w:basedOn w:val="a3"/>
    <w:rsid w:val="00802729"/>
    <w:pPr>
      <w:widowControl w:val="0"/>
      <w:autoSpaceDE w:val="0"/>
      <w:autoSpaceDN w:val="0"/>
      <w:adjustRightInd w:val="0"/>
      <w:spacing w:line="482" w:lineRule="exact"/>
      <w:ind w:firstLine="720"/>
      <w:jc w:val="both"/>
    </w:pPr>
  </w:style>
  <w:style w:type="character" w:customStyle="1" w:styleId="FontStyle43">
    <w:name w:val="Font Style43"/>
    <w:rsid w:val="00802729"/>
    <w:rPr>
      <w:rFonts w:ascii="Times New Roman" w:hAnsi="Times New Roman" w:cs="Times New Roman"/>
      <w:b/>
      <w:bCs/>
      <w:sz w:val="26"/>
      <w:szCs w:val="26"/>
    </w:rPr>
  </w:style>
  <w:style w:type="character" w:customStyle="1" w:styleId="FontStyle59">
    <w:name w:val="Font Style59"/>
    <w:rsid w:val="00802729"/>
    <w:rPr>
      <w:rFonts w:ascii="Times New Roman" w:hAnsi="Times New Roman" w:cs="Times New Roman"/>
      <w:sz w:val="28"/>
      <w:szCs w:val="28"/>
    </w:rPr>
  </w:style>
  <w:style w:type="paragraph" w:customStyle="1" w:styleId="Style28">
    <w:name w:val="Style28"/>
    <w:basedOn w:val="a3"/>
    <w:rsid w:val="00802729"/>
    <w:pPr>
      <w:widowControl w:val="0"/>
      <w:autoSpaceDE w:val="0"/>
      <w:autoSpaceDN w:val="0"/>
      <w:adjustRightInd w:val="0"/>
      <w:spacing w:line="494" w:lineRule="exact"/>
      <w:ind w:firstLine="902"/>
    </w:pPr>
  </w:style>
  <w:style w:type="character" w:customStyle="1" w:styleId="blk">
    <w:name w:val="blk"/>
    <w:rsid w:val="00802729"/>
  </w:style>
  <w:style w:type="character" w:customStyle="1" w:styleId="FontStyle47">
    <w:name w:val="Font Style47"/>
    <w:rsid w:val="00802729"/>
    <w:rPr>
      <w:rFonts w:ascii="Times New Roman" w:hAnsi="Times New Roman" w:cs="Times New Roman"/>
      <w:b/>
      <w:bCs/>
      <w:sz w:val="22"/>
      <w:szCs w:val="22"/>
    </w:rPr>
  </w:style>
  <w:style w:type="character" w:customStyle="1" w:styleId="FontStyle44">
    <w:name w:val="Font Style44"/>
    <w:rsid w:val="00802729"/>
    <w:rPr>
      <w:rFonts w:ascii="Times New Roman" w:hAnsi="Times New Roman" w:cs="Times New Roman"/>
      <w:b/>
      <w:bCs/>
      <w:sz w:val="26"/>
      <w:szCs w:val="26"/>
    </w:rPr>
  </w:style>
  <w:style w:type="character" w:customStyle="1" w:styleId="FontStyle34">
    <w:name w:val="Font Style34"/>
    <w:rsid w:val="00802729"/>
    <w:rPr>
      <w:rFonts w:ascii="Times New Roman" w:hAnsi="Times New Roman" w:cs="Times New Roman"/>
      <w:sz w:val="26"/>
      <w:szCs w:val="26"/>
    </w:rPr>
  </w:style>
  <w:style w:type="paragraph" w:styleId="afffffd">
    <w:name w:val="Intense Quote"/>
    <w:basedOn w:val="a3"/>
    <w:next w:val="a3"/>
    <w:link w:val="afffffe"/>
    <w:qFormat/>
    <w:rsid w:val="00802729"/>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802729"/>
    <w:rPr>
      <w:rFonts w:ascii="Times New Roman" w:eastAsia="Times New Roman" w:hAnsi="Times New Roman" w:cs="Times New Roman"/>
      <w:b/>
      <w:bCs/>
      <w:i/>
      <w:iCs/>
      <w:color w:val="4F81BD"/>
      <w:sz w:val="24"/>
      <w:szCs w:val="24"/>
    </w:rPr>
  </w:style>
  <w:style w:type="character" w:customStyle="1" w:styleId="FontStyle45">
    <w:name w:val="Font Style45"/>
    <w:rsid w:val="00802729"/>
    <w:rPr>
      <w:rFonts w:ascii="Times New Roman" w:hAnsi="Times New Roman" w:cs="Times New Roman"/>
      <w:i/>
      <w:iCs/>
      <w:sz w:val="26"/>
      <w:szCs w:val="26"/>
    </w:rPr>
  </w:style>
  <w:style w:type="paragraph" w:customStyle="1" w:styleId="Style36">
    <w:name w:val="Style36"/>
    <w:basedOn w:val="a3"/>
    <w:rsid w:val="00802729"/>
    <w:pPr>
      <w:widowControl w:val="0"/>
      <w:autoSpaceDE w:val="0"/>
      <w:autoSpaceDN w:val="0"/>
      <w:adjustRightInd w:val="0"/>
    </w:pPr>
  </w:style>
  <w:style w:type="paragraph" w:customStyle="1" w:styleId="47">
    <w:name w:val="Квадрат4"/>
    <w:basedOn w:val="a3"/>
    <w:rsid w:val="00802729"/>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802729"/>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802729"/>
    <w:rPr>
      <w:rFonts w:ascii="Century Schoolbook" w:hAnsi="Century Schoolbook"/>
      <w:sz w:val="21"/>
      <w:szCs w:val="21"/>
      <w:shd w:val="clear" w:color="auto" w:fill="FFFFFF"/>
    </w:rPr>
  </w:style>
  <w:style w:type="paragraph" w:customStyle="1" w:styleId="225">
    <w:name w:val="Основной текст (22)"/>
    <w:basedOn w:val="a3"/>
    <w:link w:val="223"/>
    <w:rsid w:val="00802729"/>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802729"/>
    <w:rPr>
      <w:rFonts w:ascii="Arial" w:hAnsi="Arial" w:cs="Arial"/>
      <w:b/>
      <w:bCs/>
      <w:i/>
      <w:iCs/>
      <w:sz w:val="21"/>
      <w:szCs w:val="21"/>
      <w:shd w:val="clear" w:color="auto" w:fill="FFFFFF"/>
    </w:rPr>
  </w:style>
  <w:style w:type="paragraph" w:customStyle="1" w:styleId="341">
    <w:name w:val="Основной текст34"/>
    <w:basedOn w:val="a3"/>
    <w:rsid w:val="00802729"/>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802729"/>
    <w:rPr>
      <w:rFonts w:ascii="Century Schoolbook" w:hAnsi="Century Schoolbook"/>
      <w:sz w:val="18"/>
      <w:szCs w:val="18"/>
      <w:shd w:val="clear" w:color="auto" w:fill="FFFFFF"/>
    </w:rPr>
  </w:style>
  <w:style w:type="paragraph" w:customStyle="1" w:styleId="132">
    <w:name w:val="Основной текст (13)"/>
    <w:basedOn w:val="a3"/>
    <w:link w:val="130"/>
    <w:rsid w:val="00802729"/>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802729"/>
    <w:rPr>
      <w:rFonts w:ascii="Century Schoolbook" w:hAnsi="Century Schoolbook"/>
      <w:sz w:val="18"/>
      <w:szCs w:val="18"/>
      <w:shd w:val="clear" w:color="auto" w:fill="FFFFFF"/>
    </w:rPr>
  </w:style>
  <w:style w:type="paragraph" w:customStyle="1" w:styleId="93">
    <w:name w:val="Основной текст (9)"/>
    <w:basedOn w:val="a3"/>
    <w:link w:val="92"/>
    <w:rsid w:val="00802729"/>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802729"/>
    <w:rPr>
      <w:rFonts w:ascii="Century Schoolbook" w:hAnsi="Century Schoolbook"/>
      <w:sz w:val="18"/>
      <w:szCs w:val="18"/>
      <w:shd w:val="clear" w:color="auto" w:fill="FFFFFF"/>
    </w:rPr>
  </w:style>
  <w:style w:type="paragraph" w:customStyle="1" w:styleId="3f">
    <w:name w:val="Основной текст (3)"/>
    <w:basedOn w:val="a3"/>
    <w:link w:val="3e"/>
    <w:rsid w:val="00802729"/>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802729"/>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802729"/>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802729"/>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802729"/>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802729"/>
    <w:rPr>
      <w:sz w:val="24"/>
      <w:lang w:eastAsia="ru-RU"/>
    </w:rPr>
  </w:style>
  <w:style w:type="paragraph" w:customStyle="1" w:styleId="affffff0">
    <w:name w:val="Êðàòêèé îáðàòíûé àäðåñ"/>
    <w:basedOn w:val="a3"/>
    <w:rsid w:val="00802729"/>
    <w:rPr>
      <w:rFonts w:ascii="MS Sans Serif" w:hAnsi="MS Sans Serif"/>
      <w:sz w:val="20"/>
      <w:szCs w:val="20"/>
      <w:lang w:val="en-US"/>
    </w:rPr>
  </w:style>
  <w:style w:type="character" w:customStyle="1" w:styleId="530">
    <w:name w:val="Знак Знак53"/>
    <w:locked/>
    <w:rsid w:val="00802729"/>
    <w:rPr>
      <w:b/>
      <w:caps/>
      <w:sz w:val="24"/>
      <w:szCs w:val="24"/>
      <w:lang w:val="ru-RU" w:eastAsia="ru-RU" w:bidi="ar-SA"/>
    </w:rPr>
  </w:style>
  <w:style w:type="character" w:customStyle="1" w:styleId="ft250">
    <w:name w:val="ft250"/>
    <w:rsid w:val="00802729"/>
  </w:style>
  <w:style w:type="paragraph" w:customStyle="1" w:styleId="s16">
    <w:name w:val="s_16"/>
    <w:basedOn w:val="a3"/>
    <w:rsid w:val="00802729"/>
    <w:pPr>
      <w:spacing w:before="100" w:beforeAutospacing="1" w:after="100" w:afterAutospacing="1"/>
    </w:pPr>
  </w:style>
  <w:style w:type="character" w:customStyle="1" w:styleId="410">
    <w:name w:val="Знак Знак41"/>
    <w:locked/>
    <w:rsid w:val="00802729"/>
    <w:rPr>
      <w:sz w:val="16"/>
      <w:szCs w:val="16"/>
      <w:lang w:val="ru-RU" w:eastAsia="ru-RU" w:bidi="ar-SA"/>
    </w:rPr>
  </w:style>
  <w:style w:type="paragraph" w:customStyle="1" w:styleId="Iniiaiieoaenonionooiii3">
    <w:name w:val="Iniiaiie oaeno n ionooiii 3"/>
    <w:basedOn w:val="a3"/>
    <w:rsid w:val="00802729"/>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802729"/>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802729"/>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802729"/>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802729"/>
    <w:rPr>
      <w:rFonts w:ascii="Arial" w:eastAsia="Times New Roman" w:hAnsi="Arial" w:cs="Arial"/>
      <w:b/>
      <w:bCs/>
      <w:kern w:val="32"/>
      <w:sz w:val="32"/>
      <w:szCs w:val="32"/>
      <w:lang w:eastAsia="ru-RU"/>
    </w:rPr>
  </w:style>
  <w:style w:type="paragraph" w:customStyle="1" w:styleId="article">
    <w:name w:val="article"/>
    <w:basedOn w:val="a3"/>
    <w:rsid w:val="00802729"/>
    <w:pPr>
      <w:spacing w:before="100" w:beforeAutospacing="1" w:after="100" w:afterAutospacing="1"/>
    </w:pPr>
  </w:style>
  <w:style w:type="character" w:customStyle="1" w:styleId="HTML11">
    <w:name w:val="Адрес HTML Знак1"/>
    <w:rsid w:val="00802729"/>
    <w:rPr>
      <w:rFonts w:ascii="Times New Roman" w:eastAsia="Times New Roman" w:hAnsi="Times New Roman"/>
      <w:i/>
      <w:iCs/>
      <w:sz w:val="24"/>
      <w:szCs w:val="24"/>
    </w:rPr>
  </w:style>
  <w:style w:type="paragraph" w:customStyle="1" w:styleId="affffff1">
    <w:name w:val="ненормальный"/>
    <w:basedOn w:val="a3"/>
    <w:rsid w:val="00802729"/>
    <w:pPr>
      <w:spacing w:line="360" w:lineRule="auto"/>
      <w:ind w:firstLine="709"/>
      <w:jc w:val="both"/>
    </w:pPr>
    <w:rPr>
      <w:sz w:val="28"/>
      <w:szCs w:val="20"/>
    </w:rPr>
  </w:style>
  <w:style w:type="character" w:customStyle="1" w:styleId="FontStyle564">
    <w:name w:val="Font Style564"/>
    <w:rsid w:val="00802729"/>
    <w:rPr>
      <w:rFonts w:ascii="Times New Roman" w:hAnsi="Times New Roman" w:cs="Times New Roman"/>
      <w:sz w:val="20"/>
      <w:szCs w:val="20"/>
    </w:rPr>
  </w:style>
  <w:style w:type="character" w:customStyle="1" w:styleId="FontStyle115">
    <w:name w:val="Font Style115"/>
    <w:rsid w:val="00802729"/>
    <w:rPr>
      <w:rFonts w:ascii="Times New Roman" w:hAnsi="Times New Roman" w:cs="Times New Roman"/>
      <w:sz w:val="28"/>
      <w:szCs w:val="28"/>
    </w:rPr>
  </w:style>
  <w:style w:type="character" w:customStyle="1" w:styleId="FontStyle117">
    <w:name w:val="Font Style117"/>
    <w:rsid w:val="00802729"/>
    <w:rPr>
      <w:rFonts w:ascii="Times New Roman" w:hAnsi="Times New Roman" w:cs="Times New Roman"/>
      <w:i/>
      <w:iCs/>
      <w:sz w:val="28"/>
      <w:szCs w:val="28"/>
    </w:rPr>
  </w:style>
  <w:style w:type="character" w:customStyle="1" w:styleId="ft318">
    <w:name w:val="ft318"/>
    <w:rsid w:val="00802729"/>
  </w:style>
  <w:style w:type="character" w:customStyle="1" w:styleId="fieldname">
    <w:name w:val="fieldname"/>
    <w:rsid w:val="00802729"/>
  </w:style>
  <w:style w:type="character" w:customStyle="1" w:styleId="FontStyle448">
    <w:name w:val="Font Style448"/>
    <w:rsid w:val="00802729"/>
    <w:rPr>
      <w:rFonts w:ascii="Times New Roman" w:hAnsi="Times New Roman" w:cs="Times New Roman"/>
      <w:sz w:val="20"/>
      <w:szCs w:val="20"/>
    </w:rPr>
  </w:style>
  <w:style w:type="paragraph" w:customStyle="1" w:styleId="caaieiaie3">
    <w:name w:val="caaieiaie 3"/>
    <w:rsid w:val="00802729"/>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802729"/>
    <w:rPr>
      <w:rFonts w:ascii="Garamond" w:hAnsi="Garamond" w:cs="Garamond"/>
      <w:sz w:val="24"/>
      <w:szCs w:val="24"/>
    </w:rPr>
  </w:style>
  <w:style w:type="character" w:customStyle="1" w:styleId="FooterChar">
    <w:name w:val="Footer Char"/>
    <w:locked/>
    <w:rsid w:val="00802729"/>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802729"/>
    <w:rPr>
      <w:lang w:eastAsia="en-US"/>
    </w:rPr>
  </w:style>
  <w:style w:type="character" w:customStyle="1" w:styleId="316">
    <w:name w:val="Знак3 Знак Знак1"/>
    <w:aliases w:val=" Знак3 Знак Знак Знак1"/>
    <w:semiHidden/>
    <w:locked/>
    <w:rsid w:val="00802729"/>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802729"/>
    <w:rPr>
      <w:rFonts w:ascii="Arial" w:hAnsi="Arial"/>
      <w:b/>
      <w:sz w:val="36"/>
      <w:lang w:val="ru-RU" w:eastAsia="en-US"/>
    </w:rPr>
  </w:style>
  <w:style w:type="character" w:customStyle="1" w:styleId="2f6">
    <w:name w:val="Знак Знак2"/>
    <w:rsid w:val="00802729"/>
    <w:rPr>
      <w:rFonts w:ascii="Arial" w:hAnsi="Arial"/>
      <w:b/>
      <w:sz w:val="36"/>
      <w:lang w:val="ru-RU" w:eastAsia="en-US"/>
    </w:rPr>
  </w:style>
  <w:style w:type="paragraph" w:customStyle="1" w:styleId="1fff5">
    <w:name w:val="Знак Знак Знак Знак Знак Знак1"/>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802729"/>
    <w:rPr>
      <w:b/>
      <w:caps/>
      <w:sz w:val="24"/>
      <w:lang w:val="ru-RU" w:eastAsia="ru-RU"/>
    </w:rPr>
  </w:style>
  <w:style w:type="character" w:customStyle="1" w:styleId="143">
    <w:name w:val="Знак Знак14"/>
    <w:locked/>
    <w:rsid w:val="00802729"/>
    <w:rPr>
      <w:b/>
      <w:sz w:val="27"/>
      <w:lang w:val="ru-RU" w:eastAsia="ru-RU"/>
    </w:rPr>
  </w:style>
  <w:style w:type="character" w:customStyle="1" w:styleId="72">
    <w:name w:val="Знак Знак7"/>
    <w:rsid w:val="00802729"/>
    <w:rPr>
      <w:sz w:val="16"/>
      <w:lang w:val="ru-RU" w:eastAsia="ru-RU"/>
    </w:rPr>
  </w:style>
  <w:style w:type="character" w:customStyle="1" w:styleId="151">
    <w:name w:val="Знак Знак15"/>
    <w:rsid w:val="00802729"/>
    <w:rPr>
      <w:rFonts w:ascii="Arial" w:hAnsi="Arial"/>
      <w:b/>
      <w:i/>
      <w:sz w:val="28"/>
      <w:lang w:val="ru-RU" w:eastAsia="en-US"/>
    </w:rPr>
  </w:style>
  <w:style w:type="character" w:customStyle="1" w:styleId="101">
    <w:name w:val="Знак Знак10"/>
    <w:rsid w:val="00802729"/>
    <w:rPr>
      <w:rFonts w:ascii="Calibri" w:hAnsi="Calibri"/>
      <w:i/>
      <w:sz w:val="24"/>
      <w:lang w:val="ru-RU" w:eastAsia="en-US"/>
    </w:rPr>
  </w:style>
  <w:style w:type="character" w:customStyle="1" w:styleId="611">
    <w:name w:val="Знак Знак61"/>
    <w:locked/>
    <w:rsid w:val="00802729"/>
    <w:rPr>
      <w:sz w:val="24"/>
    </w:rPr>
  </w:style>
  <w:style w:type="character" w:customStyle="1" w:styleId="affffff2">
    <w:name w:val="Основной текст + Курсив"/>
    <w:aliases w:val="Интервал 1 pt144"/>
    <w:rsid w:val="00802729"/>
    <w:rPr>
      <w:i/>
      <w:spacing w:val="20"/>
      <w:sz w:val="22"/>
    </w:rPr>
  </w:style>
  <w:style w:type="character" w:customStyle="1" w:styleId="460">
    <w:name w:val="Знак Знак46"/>
    <w:locked/>
    <w:rsid w:val="00802729"/>
    <w:rPr>
      <w:rFonts w:ascii="Arial" w:hAnsi="Arial" w:cs="Arial"/>
      <w:b/>
      <w:bCs/>
      <w:i/>
      <w:iCs/>
      <w:sz w:val="28"/>
      <w:szCs w:val="28"/>
      <w:lang w:val="ru-RU" w:eastAsia="en-US" w:bidi="ar-SA"/>
    </w:rPr>
  </w:style>
  <w:style w:type="character" w:customStyle="1" w:styleId="56">
    <w:name w:val="Знак5 Знак Знак"/>
    <w:locked/>
    <w:rsid w:val="00802729"/>
    <w:rPr>
      <w:sz w:val="16"/>
      <w:szCs w:val="16"/>
      <w:lang w:val="ru-RU" w:eastAsia="ru-RU" w:bidi="ar-SA"/>
    </w:rPr>
  </w:style>
  <w:style w:type="paragraph" w:customStyle="1" w:styleId="affffff3">
    <w:name w:val="заг_пар"/>
    <w:basedOn w:val="32"/>
    <w:next w:val="1a"/>
    <w:rsid w:val="00802729"/>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802729"/>
    <w:pPr>
      <w:widowControl w:val="0"/>
    </w:pPr>
    <w:rPr>
      <w:rFonts w:ascii="Calibri" w:hAnsi="Calibri"/>
      <w:sz w:val="22"/>
      <w:szCs w:val="22"/>
      <w:lang w:val="en-US" w:eastAsia="en-US"/>
    </w:rPr>
  </w:style>
  <w:style w:type="paragraph" w:customStyle="1" w:styleId="affffff4">
    <w:name w:val="параг_огл"/>
    <w:basedOn w:val="a3"/>
    <w:next w:val="aff0"/>
    <w:rsid w:val="00802729"/>
    <w:rPr>
      <w:sz w:val="20"/>
      <w:szCs w:val="20"/>
      <w:lang w:eastAsia="en-US"/>
    </w:rPr>
  </w:style>
  <w:style w:type="paragraph" w:customStyle="1" w:styleId="411">
    <w:name w:val="Заголовок 41"/>
    <w:basedOn w:val="1a"/>
    <w:next w:val="1a"/>
    <w:rsid w:val="00802729"/>
    <w:pPr>
      <w:keepNext/>
      <w:widowControl/>
      <w:ind w:firstLine="0"/>
      <w:jc w:val="left"/>
    </w:pPr>
    <w:rPr>
      <w:rFonts w:ascii="Times New Roman" w:hAnsi="Times New Roman"/>
      <w:snapToGrid/>
      <w:sz w:val="24"/>
    </w:rPr>
  </w:style>
  <w:style w:type="paragraph" w:customStyle="1" w:styleId="Style17">
    <w:name w:val="Style17"/>
    <w:basedOn w:val="a3"/>
    <w:rsid w:val="00802729"/>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802729"/>
    <w:pPr>
      <w:keepNext/>
      <w:widowControl w:val="0"/>
      <w:jc w:val="center"/>
    </w:pPr>
    <w:rPr>
      <w:rFonts w:eastAsia="Calibri"/>
      <w:b/>
      <w:sz w:val="26"/>
      <w:szCs w:val="20"/>
    </w:rPr>
  </w:style>
  <w:style w:type="paragraph" w:customStyle="1" w:styleId="2f7">
    <w:name w:val="Обычный2"/>
    <w:basedOn w:val="a3"/>
    <w:rsid w:val="00802729"/>
    <w:pPr>
      <w:spacing w:before="100" w:beforeAutospacing="1" w:after="100" w:afterAutospacing="1"/>
    </w:pPr>
    <w:rPr>
      <w:rFonts w:eastAsia="Calibri"/>
    </w:rPr>
  </w:style>
  <w:style w:type="paragraph" w:customStyle="1" w:styleId="217">
    <w:name w:val="Основной текст 21"/>
    <w:basedOn w:val="a3"/>
    <w:rsid w:val="00802729"/>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802729"/>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802729"/>
    <w:pPr>
      <w:widowControl/>
      <w:spacing w:before="0" w:after="0"/>
    </w:pPr>
    <w:rPr>
      <w:rFonts w:ascii="Courier New" w:eastAsia="Calibri" w:hAnsi="Courier New"/>
      <w:sz w:val="20"/>
    </w:rPr>
  </w:style>
  <w:style w:type="paragraph" w:customStyle="1" w:styleId="412">
    <w:name w:val="Заголовок 41"/>
    <w:basedOn w:val="1ff"/>
    <w:next w:val="1ff"/>
    <w:rsid w:val="00802729"/>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802729"/>
    <w:pPr>
      <w:spacing w:after="160" w:line="240" w:lineRule="exact"/>
    </w:pPr>
    <w:rPr>
      <w:rFonts w:ascii="Verdana" w:eastAsia="Calibri" w:hAnsi="Verdana"/>
      <w:lang w:val="en-US" w:eastAsia="en-US"/>
    </w:rPr>
  </w:style>
  <w:style w:type="paragraph" w:customStyle="1" w:styleId="affffff5">
    <w:name w:val="Мой стиль"/>
    <w:basedOn w:val="a3"/>
    <w:rsid w:val="00802729"/>
    <w:pPr>
      <w:ind w:left="284" w:right="567"/>
      <w:jc w:val="center"/>
    </w:pPr>
    <w:rPr>
      <w:rFonts w:ascii="Calibri" w:hAnsi="Calibri" w:cs="Calibri"/>
      <w:b/>
      <w:bCs/>
      <w:sz w:val="28"/>
      <w:szCs w:val="28"/>
    </w:rPr>
  </w:style>
  <w:style w:type="paragraph" w:customStyle="1" w:styleId="base">
    <w:name w:val="base"/>
    <w:basedOn w:val="a3"/>
    <w:rsid w:val="00802729"/>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802729"/>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802729"/>
    <w:rPr>
      <w:sz w:val="16"/>
      <w:szCs w:val="16"/>
      <w:lang w:bidi="ar-SA"/>
    </w:rPr>
  </w:style>
  <w:style w:type="character" w:customStyle="1" w:styleId="1fff8">
    <w:name w:val="Знак1 Знак Знак"/>
    <w:rsid w:val="00802729"/>
    <w:rPr>
      <w:sz w:val="24"/>
      <w:szCs w:val="24"/>
      <w:lang w:val="ru-RU" w:eastAsia="ru-RU" w:bidi="ar-SA"/>
    </w:rPr>
  </w:style>
  <w:style w:type="character" w:customStyle="1" w:styleId="1fff9">
    <w:name w:val="Знак Знак Знак1"/>
    <w:locked/>
    <w:rsid w:val="00802729"/>
    <w:rPr>
      <w:b/>
      <w:caps/>
      <w:sz w:val="24"/>
      <w:szCs w:val="24"/>
      <w:lang w:val="ru-RU" w:eastAsia="ru-RU" w:bidi="ar-SA"/>
    </w:rPr>
  </w:style>
  <w:style w:type="character" w:customStyle="1" w:styleId="sem">
    <w:name w:val="sem"/>
    <w:rsid w:val="00802729"/>
  </w:style>
  <w:style w:type="paragraph" w:customStyle="1" w:styleId="1">
    <w:name w:val="1"/>
    <w:basedOn w:val="a3"/>
    <w:rsid w:val="00802729"/>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802729"/>
    <w:rPr>
      <w:rFonts w:ascii="Times New Roman" w:hAnsi="Times New Roman"/>
      <w:i w:val="0"/>
      <w:iCs w:val="0"/>
      <w:sz w:val="24"/>
      <w:lang w:eastAsia="ru-RU"/>
    </w:rPr>
  </w:style>
  <w:style w:type="paragraph" w:customStyle="1" w:styleId="main">
    <w:name w:val="main"/>
    <w:basedOn w:val="a3"/>
    <w:rsid w:val="00802729"/>
    <w:pPr>
      <w:ind w:firstLine="400"/>
      <w:jc w:val="both"/>
      <w:textAlignment w:val="center"/>
    </w:pPr>
    <w:rPr>
      <w:sz w:val="27"/>
      <w:szCs w:val="27"/>
    </w:rPr>
  </w:style>
  <w:style w:type="character" w:customStyle="1" w:styleId="affffff6">
    <w:name w:val="кадр"/>
    <w:rsid w:val="00802729"/>
  </w:style>
  <w:style w:type="character" w:customStyle="1" w:styleId="-">
    <w:name w:val="опред-е"/>
    <w:rsid w:val="00802729"/>
  </w:style>
  <w:style w:type="paragraph" w:customStyle="1" w:styleId="218">
    <w:name w:val="Основной текст с отступом 21"/>
    <w:basedOn w:val="a3"/>
    <w:rsid w:val="00802729"/>
    <w:pPr>
      <w:keepNext/>
      <w:ind w:right="-2" w:firstLine="709"/>
      <w:jc w:val="both"/>
    </w:pPr>
    <w:rPr>
      <w:sz w:val="28"/>
      <w:szCs w:val="20"/>
    </w:rPr>
  </w:style>
  <w:style w:type="character" w:customStyle="1" w:styleId="searchmatch">
    <w:name w:val="searchmatch"/>
    <w:rsid w:val="00802729"/>
  </w:style>
  <w:style w:type="character" w:customStyle="1" w:styleId="FontStyle160">
    <w:name w:val="Font Style16"/>
    <w:rsid w:val="00802729"/>
    <w:rPr>
      <w:rFonts w:ascii="Times New Roman" w:hAnsi="Times New Roman" w:cs="Times New Roman"/>
      <w:sz w:val="26"/>
      <w:szCs w:val="26"/>
    </w:rPr>
  </w:style>
  <w:style w:type="paragraph" w:customStyle="1" w:styleId="1KGK9">
    <w:name w:val="1KG=K9"/>
    <w:rsid w:val="00802729"/>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802729"/>
    <w:rPr>
      <w:rFonts w:ascii="Times New Roman" w:hAnsi="Times New Roman" w:cs="Times New Roman"/>
      <w:i/>
      <w:iCs/>
      <w:sz w:val="24"/>
      <w:szCs w:val="24"/>
    </w:rPr>
  </w:style>
  <w:style w:type="character" w:customStyle="1" w:styleId="1fffa">
    <w:name w:val="Основной шрифт абзаца1"/>
    <w:rsid w:val="00802729"/>
  </w:style>
  <w:style w:type="character" w:customStyle="1" w:styleId="affffff7">
    <w:name w:val="Символ сноски"/>
    <w:rsid w:val="00802729"/>
  </w:style>
  <w:style w:type="character" w:customStyle="1" w:styleId="mnemo">
    <w:name w:val="mnemo"/>
    <w:rsid w:val="00802729"/>
  </w:style>
  <w:style w:type="character" w:customStyle="1" w:styleId="texhtml">
    <w:name w:val="texhtml"/>
    <w:rsid w:val="00802729"/>
  </w:style>
  <w:style w:type="paragraph" w:customStyle="1" w:styleId="1fffb">
    <w:name w:val="Название1"/>
    <w:basedOn w:val="a3"/>
    <w:rsid w:val="00802729"/>
    <w:pPr>
      <w:suppressLineNumbers/>
      <w:suppressAutoHyphens/>
      <w:spacing w:before="120" w:after="120"/>
    </w:pPr>
    <w:rPr>
      <w:rFonts w:cs="Mangal"/>
      <w:i/>
      <w:iCs/>
      <w:lang w:eastAsia="ar-SA"/>
    </w:rPr>
  </w:style>
  <w:style w:type="paragraph" w:customStyle="1" w:styleId="1fffc">
    <w:name w:val="Указатель1"/>
    <w:basedOn w:val="a3"/>
    <w:rsid w:val="00802729"/>
    <w:pPr>
      <w:suppressLineNumbers/>
      <w:suppressAutoHyphens/>
    </w:pPr>
    <w:rPr>
      <w:rFonts w:cs="Mangal"/>
      <w:lang w:eastAsia="ar-SA"/>
    </w:rPr>
  </w:style>
  <w:style w:type="character" w:customStyle="1" w:styleId="butback">
    <w:name w:val="butback"/>
    <w:rsid w:val="00802729"/>
  </w:style>
  <w:style w:type="paragraph" w:customStyle="1" w:styleId="Style26">
    <w:name w:val="Style26"/>
    <w:basedOn w:val="a3"/>
    <w:rsid w:val="00802729"/>
    <w:pPr>
      <w:widowControl w:val="0"/>
      <w:autoSpaceDE w:val="0"/>
      <w:autoSpaceDN w:val="0"/>
      <w:adjustRightInd w:val="0"/>
      <w:spacing w:line="485" w:lineRule="exact"/>
      <w:ind w:firstLine="902"/>
      <w:jc w:val="both"/>
    </w:pPr>
  </w:style>
  <w:style w:type="paragraph" w:customStyle="1" w:styleId="Style7">
    <w:name w:val="Style7"/>
    <w:basedOn w:val="a3"/>
    <w:rsid w:val="00802729"/>
    <w:pPr>
      <w:widowControl w:val="0"/>
      <w:autoSpaceDE w:val="0"/>
      <w:autoSpaceDN w:val="0"/>
      <w:adjustRightInd w:val="0"/>
    </w:pPr>
  </w:style>
  <w:style w:type="paragraph" w:customStyle="1" w:styleId="Style32">
    <w:name w:val="Style32"/>
    <w:basedOn w:val="a3"/>
    <w:rsid w:val="00802729"/>
    <w:pPr>
      <w:widowControl w:val="0"/>
      <w:autoSpaceDE w:val="0"/>
      <w:autoSpaceDN w:val="0"/>
      <w:adjustRightInd w:val="0"/>
    </w:pPr>
  </w:style>
  <w:style w:type="paragraph" w:customStyle="1" w:styleId="Style34">
    <w:name w:val="Style34"/>
    <w:basedOn w:val="a3"/>
    <w:rsid w:val="00802729"/>
    <w:pPr>
      <w:widowControl w:val="0"/>
      <w:autoSpaceDE w:val="0"/>
      <w:autoSpaceDN w:val="0"/>
      <w:adjustRightInd w:val="0"/>
      <w:spacing w:line="485" w:lineRule="exact"/>
      <w:ind w:firstLine="691"/>
    </w:pPr>
  </w:style>
  <w:style w:type="paragraph" w:customStyle="1" w:styleId="Style4">
    <w:name w:val="Style4"/>
    <w:basedOn w:val="a3"/>
    <w:rsid w:val="00802729"/>
    <w:pPr>
      <w:widowControl w:val="0"/>
      <w:autoSpaceDE w:val="0"/>
      <w:autoSpaceDN w:val="0"/>
      <w:adjustRightInd w:val="0"/>
      <w:spacing w:line="499" w:lineRule="exact"/>
      <w:ind w:firstLine="667"/>
      <w:jc w:val="both"/>
    </w:pPr>
  </w:style>
  <w:style w:type="paragraph" w:customStyle="1" w:styleId="Style40">
    <w:name w:val="Style40"/>
    <w:basedOn w:val="a3"/>
    <w:rsid w:val="00802729"/>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802729"/>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802729"/>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802729"/>
    <w:pPr>
      <w:widowControl w:val="0"/>
      <w:autoSpaceDE w:val="0"/>
      <w:autoSpaceDN w:val="0"/>
      <w:adjustRightInd w:val="0"/>
      <w:spacing w:line="446" w:lineRule="exact"/>
    </w:pPr>
  </w:style>
  <w:style w:type="paragraph" w:customStyle="1" w:styleId="Style20">
    <w:name w:val="Style20"/>
    <w:basedOn w:val="a3"/>
    <w:rsid w:val="00802729"/>
    <w:pPr>
      <w:widowControl w:val="0"/>
      <w:autoSpaceDE w:val="0"/>
      <w:autoSpaceDN w:val="0"/>
      <w:adjustRightInd w:val="0"/>
      <w:spacing w:line="485" w:lineRule="exact"/>
      <w:ind w:firstLine="854"/>
      <w:jc w:val="both"/>
    </w:pPr>
  </w:style>
  <w:style w:type="paragraph" w:customStyle="1" w:styleId="Style13">
    <w:name w:val="Style13"/>
    <w:basedOn w:val="a3"/>
    <w:rsid w:val="00802729"/>
    <w:pPr>
      <w:widowControl w:val="0"/>
      <w:autoSpaceDE w:val="0"/>
      <w:autoSpaceDN w:val="0"/>
      <w:adjustRightInd w:val="0"/>
      <w:spacing w:line="486" w:lineRule="exact"/>
      <w:ind w:firstLine="710"/>
      <w:jc w:val="both"/>
    </w:pPr>
  </w:style>
  <w:style w:type="paragraph" w:customStyle="1" w:styleId="urllink">
    <w:name w:val="urllink"/>
    <w:basedOn w:val="a3"/>
    <w:rsid w:val="00802729"/>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802729"/>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802729"/>
    <w:pPr>
      <w:tabs>
        <w:tab w:val="left" w:pos="454"/>
      </w:tabs>
      <w:ind w:left="454" w:hanging="454"/>
      <w:jc w:val="both"/>
    </w:pPr>
    <w:rPr>
      <w:b/>
    </w:rPr>
  </w:style>
  <w:style w:type="paragraph" w:customStyle="1" w:styleId="10pt">
    <w:name w:val="Стиль Основной текст с отступом + 10 pt по ширине"/>
    <w:basedOn w:val="aff9"/>
    <w:rsid w:val="00802729"/>
    <w:pPr>
      <w:spacing w:after="0"/>
      <w:ind w:left="0" w:firstLine="454"/>
      <w:jc w:val="both"/>
    </w:pPr>
    <w:rPr>
      <w:sz w:val="20"/>
      <w:szCs w:val="20"/>
    </w:rPr>
  </w:style>
  <w:style w:type="paragraph" w:customStyle="1" w:styleId="ConsPlusDocList">
    <w:name w:val="ConsPlusDocList"/>
    <w:rsid w:val="0080272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802729"/>
  </w:style>
  <w:style w:type="paragraph" w:customStyle="1" w:styleId="affffff8">
    <w:name w:val="Стиль"/>
    <w:link w:val="3f1"/>
    <w:rsid w:val="0080272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802729"/>
    <w:rPr>
      <w:rFonts w:ascii="Times New Roman" w:eastAsia="Times New Roman" w:hAnsi="Times New Roman" w:cs="Times New Roman"/>
      <w:sz w:val="24"/>
      <w:szCs w:val="24"/>
      <w:lang w:eastAsia="ru-RU"/>
    </w:rPr>
  </w:style>
  <w:style w:type="paragraph" w:customStyle="1" w:styleId="affffff9">
    <w:name w:val="Литература"/>
    <w:basedOn w:val="a3"/>
    <w:rsid w:val="00802729"/>
    <w:pPr>
      <w:keepNext/>
      <w:jc w:val="center"/>
    </w:pPr>
    <w:rPr>
      <w:b/>
    </w:rPr>
  </w:style>
  <w:style w:type="paragraph" w:customStyle="1" w:styleId="affffffa">
    <w:name w:val="Знак Знак Знак Знак Знак Знак Знак"/>
    <w:basedOn w:val="a3"/>
    <w:rsid w:val="00802729"/>
    <w:pPr>
      <w:spacing w:after="160" w:line="240" w:lineRule="exact"/>
    </w:pPr>
    <w:rPr>
      <w:rFonts w:ascii="Verdana" w:hAnsi="Verdana"/>
      <w:sz w:val="20"/>
      <w:szCs w:val="20"/>
      <w:lang w:val="en-US" w:eastAsia="en-US"/>
    </w:rPr>
  </w:style>
  <w:style w:type="character" w:customStyle="1" w:styleId="highlighthighlightactive">
    <w:name w:val="highlight highlight_active"/>
    <w:rsid w:val="00802729"/>
  </w:style>
  <w:style w:type="paragraph" w:customStyle="1" w:styleId="osntext">
    <w:name w:val="osn_text"/>
    <w:basedOn w:val="a3"/>
    <w:rsid w:val="00802729"/>
    <w:pPr>
      <w:widowControl w:val="0"/>
      <w:ind w:firstLine="567"/>
      <w:jc w:val="both"/>
    </w:pPr>
    <w:rPr>
      <w:sz w:val="20"/>
      <w:szCs w:val="20"/>
    </w:rPr>
  </w:style>
  <w:style w:type="paragraph" w:customStyle="1" w:styleId="copyrights">
    <w:name w:val="copyrights"/>
    <w:basedOn w:val="a3"/>
    <w:rsid w:val="00802729"/>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802729"/>
    <w:pPr>
      <w:widowControl w:val="0"/>
      <w:autoSpaceDE w:val="0"/>
      <w:autoSpaceDN w:val="0"/>
      <w:adjustRightInd w:val="0"/>
    </w:pPr>
  </w:style>
  <w:style w:type="paragraph" w:customStyle="1" w:styleId="Style30">
    <w:name w:val="Style30"/>
    <w:basedOn w:val="a3"/>
    <w:rsid w:val="00802729"/>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802729"/>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802729"/>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802729"/>
    <w:pPr>
      <w:numPr>
        <w:ilvl w:val="1"/>
      </w:numPr>
      <w:tabs>
        <w:tab w:val="left" w:pos="792"/>
      </w:tabs>
    </w:pPr>
    <w:rPr>
      <w:i w:val="0"/>
      <w:iCs w:val="0"/>
      <w:kern w:val="32"/>
      <w:sz w:val="24"/>
      <w:szCs w:val="32"/>
      <w:lang w:eastAsia="ru-RU"/>
    </w:rPr>
  </w:style>
  <w:style w:type="character" w:styleId="affffffb">
    <w:name w:val="Subtle Emphasis"/>
    <w:qFormat/>
    <w:rsid w:val="00802729"/>
    <w:rPr>
      <w:i/>
      <w:iCs/>
      <w:color w:val="808080"/>
    </w:rPr>
  </w:style>
  <w:style w:type="character" w:styleId="affffffc">
    <w:name w:val="Placeholder Text"/>
    <w:semiHidden/>
    <w:rsid w:val="00802729"/>
    <w:rPr>
      <w:color w:val="808080"/>
    </w:rPr>
  </w:style>
  <w:style w:type="character" w:customStyle="1" w:styleId="textcopy">
    <w:name w:val="textcopy"/>
    <w:rsid w:val="00802729"/>
  </w:style>
  <w:style w:type="character" w:customStyle="1" w:styleId="affffffd">
    <w:name w:val="Выделенный"/>
    <w:rsid w:val="00802729"/>
    <w:rPr>
      <w:b/>
      <w:lang w:val="ru-RU" w:eastAsia="ru-RU"/>
    </w:rPr>
  </w:style>
  <w:style w:type="character" w:customStyle="1" w:styleId="ft224">
    <w:name w:val="ft224"/>
    <w:rsid w:val="00802729"/>
  </w:style>
  <w:style w:type="paragraph" w:customStyle="1" w:styleId="1ffff">
    <w:name w:val="стиль1"/>
    <w:basedOn w:val="a3"/>
    <w:rsid w:val="00802729"/>
    <w:pPr>
      <w:spacing w:before="100" w:beforeAutospacing="1" w:after="100" w:afterAutospacing="1"/>
    </w:pPr>
  </w:style>
  <w:style w:type="character" w:customStyle="1" w:styleId="PlainTextChar">
    <w:name w:val="Plain Text Char"/>
    <w:aliases w:val="Heading 12 Char,Знак8 Char"/>
    <w:semiHidden/>
    <w:locked/>
    <w:rsid w:val="00802729"/>
    <w:rPr>
      <w:rFonts w:ascii="Courier New" w:hAnsi="Courier New"/>
      <w:lang w:val="ru-RU" w:eastAsia="ru-RU" w:bidi="ar-SA"/>
    </w:rPr>
  </w:style>
  <w:style w:type="paragraph" w:customStyle="1" w:styleId="Times">
    <w:name w:val="Times"/>
    <w:basedOn w:val="TableParagraph"/>
    <w:rsid w:val="00802729"/>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802729"/>
  </w:style>
  <w:style w:type="paragraph" w:customStyle="1" w:styleId="2f9">
    <w:name w:val="Основной текст2"/>
    <w:basedOn w:val="a3"/>
    <w:rsid w:val="00802729"/>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802729"/>
    <w:rPr>
      <w:rFonts w:cs="Times New Roman"/>
      <w:color w:val="666666"/>
    </w:rPr>
  </w:style>
  <w:style w:type="paragraph" w:customStyle="1" w:styleId="12pt025">
    <w:name w:val="Стиль 12 pt полужирный Черный уплотненный на  025 пт"/>
    <w:basedOn w:val="11"/>
    <w:rsid w:val="00802729"/>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802729"/>
    <w:pPr>
      <w:numPr>
        <w:numId w:val="13"/>
      </w:numPr>
      <w:tabs>
        <w:tab w:val="left" w:pos="0"/>
      </w:tabs>
      <w:jc w:val="both"/>
    </w:pPr>
    <w:rPr>
      <w:b/>
    </w:rPr>
  </w:style>
  <w:style w:type="character" w:customStyle="1" w:styleId="FontStyle111">
    <w:name w:val="Font Style111"/>
    <w:rsid w:val="00802729"/>
    <w:rPr>
      <w:rFonts w:ascii="Century Schoolbook" w:hAnsi="Century Schoolbook" w:cs="Century Schoolbook" w:hint="default"/>
      <w:sz w:val="18"/>
      <w:szCs w:val="18"/>
    </w:rPr>
  </w:style>
  <w:style w:type="character" w:customStyle="1" w:styleId="FontStyle136">
    <w:name w:val="Font Style136"/>
    <w:rsid w:val="00802729"/>
    <w:rPr>
      <w:rFonts w:ascii="Century Schoolbook" w:hAnsi="Century Schoolbook" w:cs="Century Schoolbook"/>
      <w:b/>
      <w:bCs/>
      <w:sz w:val="18"/>
      <w:szCs w:val="18"/>
    </w:rPr>
  </w:style>
  <w:style w:type="paragraph" w:customStyle="1" w:styleId="Style67">
    <w:name w:val="Style67"/>
    <w:basedOn w:val="a3"/>
    <w:rsid w:val="00802729"/>
    <w:pPr>
      <w:widowControl w:val="0"/>
      <w:autoSpaceDE w:val="0"/>
      <w:autoSpaceDN w:val="0"/>
      <w:adjustRightInd w:val="0"/>
    </w:pPr>
    <w:rPr>
      <w:rFonts w:ascii="Arial Black" w:hAnsi="Arial Black"/>
    </w:rPr>
  </w:style>
  <w:style w:type="character" w:customStyle="1" w:styleId="r">
    <w:name w:val="r"/>
    <w:rsid w:val="00802729"/>
  </w:style>
  <w:style w:type="character" w:customStyle="1" w:styleId="rl">
    <w:name w:val="rl"/>
    <w:rsid w:val="00802729"/>
  </w:style>
  <w:style w:type="character" w:customStyle="1" w:styleId="ep">
    <w:name w:val="ep"/>
    <w:rsid w:val="00802729"/>
  </w:style>
  <w:style w:type="character" w:customStyle="1" w:styleId="f">
    <w:name w:val="f"/>
    <w:rsid w:val="00802729"/>
  </w:style>
  <w:style w:type="paragraph" w:customStyle="1" w:styleId="affffffe">
    <w:name w:val="Диссер"/>
    <w:basedOn w:val="a3"/>
    <w:rsid w:val="00802729"/>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802729"/>
    <w:rPr>
      <w:sz w:val="24"/>
      <w:szCs w:val="24"/>
      <w:lang w:val="ru-RU" w:eastAsia="ru-RU" w:bidi="ar-SA"/>
    </w:rPr>
  </w:style>
  <w:style w:type="character" w:customStyle="1" w:styleId="430">
    <w:name w:val="Знак Знак43"/>
    <w:locked/>
    <w:rsid w:val="00802729"/>
    <w:rPr>
      <w:color w:val="000000"/>
      <w:sz w:val="28"/>
      <w:szCs w:val="24"/>
      <w:lang w:eastAsia="ru-RU"/>
    </w:rPr>
  </w:style>
  <w:style w:type="paragraph" w:customStyle="1" w:styleId="afffffff">
    <w:name w:val="Знак Знак Знак Знак Знак Знак Знак Знак Знак"/>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802729"/>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802729"/>
    <w:rPr>
      <w:sz w:val="24"/>
      <w:szCs w:val="24"/>
      <w:lang w:val="ru-RU" w:eastAsia="ru-RU" w:bidi="ar-SA"/>
    </w:rPr>
  </w:style>
  <w:style w:type="paragraph" w:customStyle="1" w:styleId="a1">
    <w:name w:val="мой"/>
    <w:basedOn w:val="a3"/>
    <w:rsid w:val="00802729"/>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802729"/>
    <w:pPr>
      <w:widowControl/>
      <w:ind w:firstLine="0"/>
      <w:jc w:val="left"/>
    </w:pPr>
    <w:rPr>
      <w:rFonts w:ascii="Times New Roman" w:hAnsi="Times New Roman"/>
      <w:snapToGrid/>
      <w:sz w:val="24"/>
    </w:rPr>
  </w:style>
  <w:style w:type="paragraph" w:customStyle="1" w:styleId="31">
    <w:name w:val="заголовок 3"/>
    <w:basedOn w:val="a3"/>
    <w:next w:val="a3"/>
    <w:rsid w:val="00802729"/>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802729"/>
  </w:style>
  <w:style w:type="paragraph" w:customStyle="1" w:styleId="-0">
    <w:name w:val="абзац-Азар"/>
    <w:basedOn w:val="afe"/>
    <w:rsid w:val="00802729"/>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802729"/>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802729"/>
    <w:rPr>
      <w:rFonts w:ascii="Arial" w:hAnsi="Arial"/>
      <w:sz w:val="24"/>
      <w:szCs w:val="24"/>
      <w:lang w:bidi="ar-SA"/>
    </w:rPr>
  </w:style>
  <w:style w:type="paragraph" w:customStyle="1" w:styleId="1ffff1">
    <w:name w:val="Знак Знак Знак Знак Знак Знак1 Знак Знак Знак"/>
    <w:basedOn w:val="a3"/>
    <w:rsid w:val="00802729"/>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802729"/>
    <w:pPr>
      <w:spacing w:before="100" w:beforeAutospacing="1" w:after="100" w:afterAutospacing="1"/>
      <w:jc w:val="both"/>
    </w:pPr>
    <w:rPr>
      <w:rFonts w:ascii="Georgia" w:hAnsi="Georgia"/>
      <w:color w:val="555555"/>
    </w:rPr>
  </w:style>
  <w:style w:type="paragraph" w:customStyle="1" w:styleId="bodytxt">
    <w:name w:val="bodytxt"/>
    <w:basedOn w:val="a3"/>
    <w:rsid w:val="00802729"/>
    <w:pPr>
      <w:spacing w:before="100" w:beforeAutospacing="1" w:after="100" w:afterAutospacing="1"/>
    </w:pPr>
    <w:rPr>
      <w:rFonts w:ascii="Tahoma" w:hAnsi="Tahoma" w:cs="Tahoma"/>
      <w:color w:val="111111"/>
      <w:sz w:val="33"/>
      <w:szCs w:val="33"/>
    </w:rPr>
  </w:style>
  <w:style w:type="character" w:customStyle="1" w:styleId="afffffff1">
    <w:name w:val="выделение"/>
    <w:rsid w:val="00802729"/>
    <w:rPr>
      <w:rFonts w:cs="Times New Roman"/>
    </w:rPr>
  </w:style>
  <w:style w:type="paragraph" w:customStyle="1" w:styleId="a">
    <w:name w:val="нумерованный содержание"/>
    <w:basedOn w:val="a3"/>
    <w:rsid w:val="00802729"/>
    <w:pPr>
      <w:numPr>
        <w:numId w:val="16"/>
      </w:numPr>
    </w:pPr>
    <w:rPr>
      <w:rFonts w:eastAsia="Calibri"/>
      <w:szCs w:val="22"/>
      <w:lang w:eastAsia="en-US"/>
    </w:rPr>
  </w:style>
  <w:style w:type="character" w:customStyle="1" w:styleId="440">
    <w:name w:val="Знак Знак44"/>
    <w:locked/>
    <w:rsid w:val="00802729"/>
    <w:rPr>
      <w:sz w:val="24"/>
      <w:szCs w:val="24"/>
    </w:rPr>
  </w:style>
  <w:style w:type="character" w:customStyle="1" w:styleId="FontStyle18">
    <w:name w:val="Font Style18"/>
    <w:rsid w:val="00802729"/>
    <w:rPr>
      <w:rFonts w:ascii="Times New Roman" w:hAnsi="Times New Roman" w:cs="Times New Roman"/>
      <w:b/>
      <w:bCs/>
      <w:sz w:val="18"/>
      <w:szCs w:val="18"/>
    </w:rPr>
  </w:style>
  <w:style w:type="character" w:customStyle="1" w:styleId="FontStyle19">
    <w:name w:val="Font Style19"/>
    <w:rsid w:val="00802729"/>
    <w:rPr>
      <w:rFonts w:ascii="Arial" w:hAnsi="Arial" w:cs="Arial"/>
      <w:sz w:val="16"/>
      <w:szCs w:val="16"/>
    </w:rPr>
  </w:style>
  <w:style w:type="character" w:customStyle="1" w:styleId="FontStyle150">
    <w:name w:val="Font Style15"/>
    <w:rsid w:val="00802729"/>
    <w:rPr>
      <w:rFonts w:ascii="Georgia" w:hAnsi="Georgia" w:cs="Georgia"/>
      <w:sz w:val="18"/>
      <w:szCs w:val="18"/>
    </w:rPr>
  </w:style>
  <w:style w:type="character" w:customStyle="1" w:styleId="FontStyle17">
    <w:name w:val="Font Style17"/>
    <w:rsid w:val="00802729"/>
    <w:rPr>
      <w:rFonts w:ascii="Times New Roman" w:hAnsi="Times New Roman" w:cs="Times New Roman"/>
      <w:sz w:val="20"/>
      <w:szCs w:val="20"/>
    </w:rPr>
  </w:style>
  <w:style w:type="character" w:customStyle="1" w:styleId="c0">
    <w:name w:val="c0"/>
    <w:rsid w:val="00802729"/>
  </w:style>
  <w:style w:type="character" w:customStyle="1" w:styleId="FontStyle48">
    <w:name w:val="Font Style48"/>
    <w:rsid w:val="00802729"/>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802729"/>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802729"/>
    <w:pPr>
      <w:spacing w:before="100" w:beforeAutospacing="1" w:after="100" w:afterAutospacing="1"/>
    </w:pPr>
  </w:style>
  <w:style w:type="character" w:customStyle="1" w:styleId="WW8Num1z0">
    <w:name w:val="WW8Num1z0"/>
    <w:rsid w:val="00802729"/>
  </w:style>
  <w:style w:type="character" w:customStyle="1" w:styleId="WW8Num1z1">
    <w:name w:val="WW8Num1z1"/>
    <w:rsid w:val="00802729"/>
  </w:style>
  <w:style w:type="character" w:customStyle="1" w:styleId="WW8Num1z2">
    <w:name w:val="WW8Num1z2"/>
    <w:rsid w:val="00802729"/>
  </w:style>
  <w:style w:type="character" w:customStyle="1" w:styleId="WW8Num1z3">
    <w:name w:val="WW8Num1z3"/>
    <w:rsid w:val="00802729"/>
  </w:style>
  <w:style w:type="character" w:customStyle="1" w:styleId="WW8Num1z4">
    <w:name w:val="WW8Num1z4"/>
    <w:rsid w:val="00802729"/>
  </w:style>
  <w:style w:type="character" w:customStyle="1" w:styleId="WW8Num1z5">
    <w:name w:val="WW8Num1z5"/>
    <w:rsid w:val="00802729"/>
  </w:style>
  <w:style w:type="character" w:customStyle="1" w:styleId="WW8Num1z6">
    <w:name w:val="WW8Num1z6"/>
    <w:rsid w:val="00802729"/>
  </w:style>
  <w:style w:type="character" w:customStyle="1" w:styleId="WW8Num1z7">
    <w:name w:val="WW8Num1z7"/>
    <w:rsid w:val="00802729"/>
  </w:style>
  <w:style w:type="character" w:customStyle="1" w:styleId="WW8Num1z8">
    <w:name w:val="WW8Num1z8"/>
    <w:rsid w:val="00802729"/>
  </w:style>
  <w:style w:type="character" w:customStyle="1" w:styleId="WW8Num2z0">
    <w:name w:val="WW8Num2z0"/>
    <w:rsid w:val="00802729"/>
    <w:rPr>
      <w:rFonts w:ascii="Symbol" w:hAnsi="Symbol" w:cs="Symbol"/>
    </w:rPr>
  </w:style>
  <w:style w:type="character" w:customStyle="1" w:styleId="WW8Num2z1">
    <w:name w:val="WW8Num2z1"/>
    <w:rsid w:val="00802729"/>
    <w:rPr>
      <w:rFonts w:ascii="Courier New" w:hAnsi="Courier New" w:cs="Courier New"/>
    </w:rPr>
  </w:style>
  <w:style w:type="character" w:customStyle="1" w:styleId="WW8Num2z2">
    <w:name w:val="WW8Num2z2"/>
    <w:rsid w:val="00802729"/>
    <w:rPr>
      <w:rFonts w:ascii="Wingdings" w:hAnsi="Wingdings" w:cs="Wingdings"/>
    </w:rPr>
  </w:style>
  <w:style w:type="character" w:customStyle="1" w:styleId="WW8Num3z0">
    <w:name w:val="WW8Num3z0"/>
    <w:rsid w:val="00802729"/>
    <w:rPr>
      <w:rFonts w:ascii="Symbol" w:hAnsi="Symbol" w:cs="Symbol"/>
      <w:color w:val="auto"/>
    </w:rPr>
  </w:style>
  <w:style w:type="character" w:customStyle="1" w:styleId="WW8Num3z2">
    <w:name w:val="WW8Num3z2"/>
    <w:rsid w:val="00802729"/>
    <w:rPr>
      <w:rFonts w:ascii="Wingdings" w:hAnsi="Wingdings" w:cs="Wingdings"/>
    </w:rPr>
  </w:style>
  <w:style w:type="character" w:customStyle="1" w:styleId="WW8Num3z3">
    <w:name w:val="WW8Num3z3"/>
    <w:rsid w:val="00802729"/>
    <w:rPr>
      <w:rFonts w:ascii="Symbol" w:hAnsi="Symbol" w:cs="Symbol"/>
    </w:rPr>
  </w:style>
  <w:style w:type="character" w:customStyle="1" w:styleId="WW8Num4z2">
    <w:name w:val="WW8Num4z2"/>
    <w:rsid w:val="00802729"/>
  </w:style>
  <w:style w:type="character" w:customStyle="1" w:styleId="WW8Num4z4">
    <w:name w:val="WW8Num4z4"/>
    <w:rsid w:val="00802729"/>
  </w:style>
  <w:style w:type="character" w:customStyle="1" w:styleId="WW8Num4z5">
    <w:name w:val="WW8Num4z5"/>
    <w:rsid w:val="00802729"/>
  </w:style>
  <w:style w:type="character" w:customStyle="1" w:styleId="WW8Num4z6">
    <w:name w:val="WW8Num4z6"/>
    <w:rsid w:val="00802729"/>
  </w:style>
  <w:style w:type="character" w:customStyle="1" w:styleId="WW8Num4z7">
    <w:name w:val="WW8Num4z7"/>
    <w:rsid w:val="00802729"/>
  </w:style>
  <w:style w:type="character" w:customStyle="1" w:styleId="WW8Num4z8">
    <w:name w:val="WW8Num4z8"/>
    <w:rsid w:val="00802729"/>
  </w:style>
  <w:style w:type="character" w:customStyle="1" w:styleId="WW8Num5z0">
    <w:name w:val="WW8Num5z0"/>
    <w:rsid w:val="00802729"/>
  </w:style>
  <w:style w:type="character" w:customStyle="1" w:styleId="WW8Num5z1">
    <w:name w:val="WW8Num5z1"/>
    <w:rsid w:val="00802729"/>
  </w:style>
  <w:style w:type="character" w:customStyle="1" w:styleId="WW8Num5z2">
    <w:name w:val="WW8Num5z2"/>
    <w:rsid w:val="00802729"/>
  </w:style>
  <w:style w:type="character" w:customStyle="1" w:styleId="WW8Num5z3">
    <w:name w:val="WW8Num5z3"/>
    <w:rsid w:val="00802729"/>
  </w:style>
  <w:style w:type="character" w:customStyle="1" w:styleId="WW8Num5z4">
    <w:name w:val="WW8Num5z4"/>
    <w:rsid w:val="00802729"/>
  </w:style>
  <w:style w:type="character" w:customStyle="1" w:styleId="WW8Num5z5">
    <w:name w:val="WW8Num5z5"/>
    <w:rsid w:val="00802729"/>
  </w:style>
  <w:style w:type="character" w:customStyle="1" w:styleId="WW8Num5z6">
    <w:name w:val="WW8Num5z6"/>
    <w:rsid w:val="00802729"/>
  </w:style>
  <w:style w:type="character" w:customStyle="1" w:styleId="WW8Num5z7">
    <w:name w:val="WW8Num5z7"/>
    <w:rsid w:val="00802729"/>
  </w:style>
  <w:style w:type="character" w:customStyle="1" w:styleId="WW8Num5z8">
    <w:name w:val="WW8Num5z8"/>
    <w:rsid w:val="00802729"/>
  </w:style>
  <w:style w:type="character" w:customStyle="1" w:styleId="WW8Num6z0">
    <w:name w:val="WW8Num6z0"/>
    <w:rsid w:val="00802729"/>
  </w:style>
  <w:style w:type="character" w:customStyle="1" w:styleId="WW8Num6z2">
    <w:name w:val="WW8Num6z2"/>
    <w:rsid w:val="00802729"/>
  </w:style>
  <w:style w:type="character" w:customStyle="1" w:styleId="WW8Num6z3">
    <w:name w:val="WW8Num6z3"/>
    <w:rsid w:val="00802729"/>
  </w:style>
  <w:style w:type="character" w:customStyle="1" w:styleId="WW8Num6z4">
    <w:name w:val="WW8Num6z4"/>
    <w:rsid w:val="00802729"/>
  </w:style>
  <w:style w:type="character" w:customStyle="1" w:styleId="WW8Num6z5">
    <w:name w:val="WW8Num6z5"/>
    <w:rsid w:val="00802729"/>
  </w:style>
  <w:style w:type="character" w:customStyle="1" w:styleId="WW8Num6z6">
    <w:name w:val="WW8Num6z6"/>
    <w:rsid w:val="00802729"/>
  </w:style>
  <w:style w:type="character" w:customStyle="1" w:styleId="WW8Num6z7">
    <w:name w:val="WW8Num6z7"/>
    <w:rsid w:val="00802729"/>
  </w:style>
  <w:style w:type="character" w:customStyle="1" w:styleId="WW8Num6z8">
    <w:name w:val="WW8Num6z8"/>
    <w:rsid w:val="00802729"/>
  </w:style>
  <w:style w:type="character" w:customStyle="1" w:styleId="WW8Num7z0">
    <w:name w:val="WW8Num7z0"/>
    <w:rsid w:val="00802729"/>
    <w:rPr>
      <w:rFonts w:ascii="Symbol" w:hAnsi="Symbol" w:cs="Symbol"/>
    </w:rPr>
  </w:style>
  <w:style w:type="character" w:customStyle="1" w:styleId="WW8Num7z2">
    <w:name w:val="WW8Num7z2"/>
    <w:rsid w:val="00802729"/>
  </w:style>
  <w:style w:type="character" w:customStyle="1" w:styleId="WW8Num7z3">
    <w:name w:val="WW8Num7z3"/>
    <w:rsid w:val="00802729"/>
  </w:style>
  <w:style w:type="character" w:customStyle="1" w:styleId="WW8Num7z4">
    <w:name w:val="WW8Num7z4"/>
    <w:rsid w:val="00802729"/>
  </w:style>
  <w:style w:type="character" w:customStyle="1" w:styleId="WW8Num7z5">
    <w:name w:val="WW8Num7z5"/>
    <w:rsid w:val="00802729"/>
  </w:style>
  <w:style w:type="character" w:customStyle="1" w:styleId="WW8Num7z6">
    <w:name w:val="WW8Num7z6"/>
    <w:rsid w:val="00802729"/>
  </w:style>
  <w:style w:type="character" w:customStyle="1" w:styleId="WW8Num7z7">
    <w:name w:val="WW8Num7z7"/>
    <w:rsid w:val="00802729"/>
  </w:style>
  <w:style w:type="character" w:customStyle="1" w:styleId="WW8Num7z8">
    <w:name w:val="WW8Num7z8"/>
    <w:rsid w:val="00802729"/>
  </w:style>
  <w:style w:type="character" w:customStyle="1" w:styleId="WW8Num8z1">
    <w:name w:val="WW8Num8z1"/>
    <w:rsid w:val="00802729"/>
  </w:style>
  <w:style w:type="character" w:customStyle="1" w:styleId="WW8Num8z2">
    <w:name w:val="WW8Num8z2"/>
    <w:rsid w:val="00802729"/>
  </w:style>
  <w:style w:type="character" w:customStyle="1" w:styleId="WW8Num8z3">
    <w:name w:val="WW8Num8z3"/>
    <w:rsid w:val="00802729"/>
  </w:style>
  <w:style w:type="character" w:customStyle="1" w:styleId="WW8Num8z4">
    <w:name w:val="WW8Num8z4"/>
    <w:rsid w:val="00802729"/>
  </w:style>
  <w:style w:type="character" w:customStyle="1" w:styleId="WW8Num8z5">
    <w:name w:val="WW8Num8z5"/>
    <w:rsid w:val="00802729"/>
  </w:style>
  <w:style w:type="character" w:customStyle="1" w:styleId="WW8Num8z6">
    <w:name w:val="WW8Num8z6"/>
    <w:rsid w:val="00802729"/>
  </w:style>
  <w:style w:type="character" w:customStyle="1" w:styleId="WW8Num8z7">
    <w:name w:val="WW8Num8z7"/>
    <w:rsid w:val="00802729"/>
  </w:style>
  <w:style w:type="character" w:customStyle="1" w:styleId="WW8Num8z8">
    <w:name w:val="WW8Num8z8"/>
    <w:rsid w:val="00802729"/>
  </w:style>
  <w:style w:type="character" w:customStyle="1" w:styleId="WW8Num9z0">
    <w:name w:val="WW8Num9z0"/>
    <w:rsid w:val="00802729"/>
  </w:style>
  <w:style w:type="character" w:customStyle="1" w:styleId="WW8Num9z1">
    <w:name w:val="WW8Num9z1"/>
    <w:rsid w:val="00802729"/>
  </w:style>
  <w:style w:type="character" w:customStyle="1" w:styleId="WW8Num9z2">
    <w:name w:val="WW8Num9z2"/>
    <w:rsid w:val="00802729"/>
  </w:style>
  <w:style w:type="character" w:customStyle="1" w:styleId="WW8Num9z3">
    <w:name w:val="WW8Num9z3"/>
    <w:rsid w:val="00802729"/>
  </w:style>
  <w:style w:type="character" w:customStyle="1" w:styleId="WW8Num9z4">
    <w:name w:val="WW8Num9z4"/>
    <w:rsid w:val="00802729"/>
  </w:style>
  <w:style w:type="character" w:customStyle="1" w:styleId="WW8Num9z5">
    <w:name w:val="WW8Num9z5"/>
    <w:rsid w:val="00802729"/>
  </w:style>
  <w:style w:type="character" w:customStyle="1" w:styleId="WW8Num9z6">
    <w:name w:val="WW8Num9z6"/>
    <w:rsid w:val="00802729"/>
  </w:style>
  <w:style w:type="character" w:customStyle="1" w:styleId="WW8Num9z7">
    <w:name w:val="WW8Num9z7"/>
    <w:rsid w:val="00802729"/>
  </w:style>
  <w:style w:type="character" w:customStyle="1" w:styleId="WW8Num9z8">
    <w:name w:val="WW8Num9z8"/>
    <w:rsid w:val="00802729"/>
  </w:style>
  <w:style w:type="character" w:customStyle="1" w:styleId="WW8Num10z0">
    <w:name w:val="WW8Num10z0"/>
    <w:rsid w:val="00802729"/>
  </w:style>
  <w:style w:type="character" w:customStyle="1" w:styleId="WW8Num10z1">
    <w:name w:val="WW8Num10z1"/>
    <w:rsid w:val="00802729"/>
  </w:style>
  <w:style w:type="character" w:customStyle="1" w:styleId="WW8Num10z2">
    <w:name w:val="WW8Num10z2"/>
    <w:rsid w:val="00802729"/>
  </w:style>
  <w:style w:type="character" w:customStyle="1" w:styleId="WW8Num10z3">
    <w:name w:val="WW8Num10z3"/>
    <w:rsid w:val="00802729"/>
  </w:style>
  <w:style w:type="character" w:customStyle="1" w:styleId="WW8Num10z4">
    <w:name w:val="WW8Num10z4"/>
    <w:rsid w:val="00802729"/>
  </w:style>
  <w:style w:type="character" w:customStyle="1" w:styleId="WW8Num10z5">
    <w:name w:val="WW8Num10z5"/>
    <w:rsid w:val="00802729"/>
  </w:style>
  <w:style w:type="character" w:customStyle="1" w:styleId="WW8Num10z6">
    <w:name w:val="WW8Num10z6"/>
    <w:rsid w:val="00802729"/>
  </w:style>
  <w:style w:type="character" w:customStyle="1" w:styleId="WW8Num10z7">
    <w:name w:val="WW8Num10z7"/>
    <w:rsid w:val="00802729"/>
  </w:style>
  <w:style w:type="character" w:customStyle="1" w:styleId="WW8Num10z8">
    <w:name w:val="WW8Num10z8"/>
    <w:rsid w:val="00802729"/>
  </w:style>
  <w:style w:type="character" w:customStyle="1" w:styleId="WW8Num11z0">
    <w:name w:val="WW8Num11z0"/>
    <w:rsid w:val="00802729"/>
  </w:style>
  <w:style w:type="character" w:customStyle="1" w:styleId="WW8Num11z1">
    <w:name w:val="WW8Num11z1"/>
    <w:rsid w:val="00802729"/>
    <w:rPr>
      <w:rFonts w:ascii="Symbol" w:hAnsi="Symbol" w:cs="Symbol"/>
    </w:rPr>
  </w:style>
  <w:style w:type="character" w:customStyle="1" w:styleId="WW8Num11z2">
    <w:name w:val="WW8Num11z2"/>
    <w:rsid w:val="00802729"/>
  </w:style>
  <w:style w:type="character" w:customStyle="1" w:styleId="WW8Num11z3">
    <w:name w:val="WW8Num11z3"/>
    <w:rsid w:val="00802729"/>
  </w:style>
  <w:style w:type="character" w:customStyle="1" w:styleId="WW8Num11z4">
    <w:name w:val="WW8Num11z4"/>
    <w:rsid w:val="00802729"/>
  </w:style>
  <w:style w:type="character" w:customStyle="1" w:styleId="WW8Num11z5">
    <w:name w:val="WW8Num11z5"/>
    <w:rsid w:val="00802729"/>
  </w:style>
  <w:style w:type="character" w:customStyle="1" w:styleId="WW8Num11z6">
    <w:name w:val="WW8Num11z6"/>
    <w:rsid w:val="00802729"/>
  </w:style>
  <w:style w:type="character" w:customStyle="1" w:styleId="WW8Num11z7">
    <w:name w:val="WW8Num11z7"/>
    <w:rsid w:val="00802729"/>
  </w:style>
  <w:style w:type="character" w:customStyle="1" w:styleId="WW8Num11z8">
    <w:name w:val="WW8Num11z8"/>
    <w:rsid w:val="00802729"/>
  </w:style>
  <w:style w:type="character" w:customStyle="1" w:styleId="WW8Num12z0">
    <w:name w:val="WW8Num12z0"/>
    <w:rsid w:val="00802729"/>
  </w:style>
  <w:style w:type="character" w:customStyle="1" w:styleId="WW8Num12z1">
    <w:name w:val="WW8Num12z1"/>
    <w:rsid w:val="00802729"/>
    <w:rPr>
      <w:b/>
      <w:bCs/>
    </w:rPr>
  </w:style>
  <w:style w:type="character" w:customStyle="1" w:styleId="WW8Num12z2">
    <w:name w:val="WW8Num12z2"/>
    <w:rsid w:val="00802729"/>
  </w:style>
  <w:style w:type="character" w:customStyle="1" w:styleId="WW8Num12z3">
    <w:name w:val="WW8Num12z3"/>
    <w:rsid w:val="00802729"/>
  </w:style>
  <w:style w:type="character" w:customStyle="1" w:styleId="WW8Num12z4">
    <w:name w:val="WW8Num12z4"/>
    <w:rsid w:val="00802729"/>
  </w:style>
  <w:style w:type="character" w:customStyle="1" w:styleId="WW8Num12z5">
    <w:name w:val="WW8Num12z5"/>
    <w:rsid w:val="00802729"/>
  </w:style>
  <w:style w:type="character" w:customStyle="1" w:styleId="WW8Num12z6">
    <w:name w:val="WW8Num12z6"/>
    <w:rsid w:val="00802729"/>
  </w:style>
  <w:style w:type="character" w:customStyle="1" w:styleId="WW8Num12z7">
    <w:name w:val="WW8Num12z7"/>
    <w:rsid w:val="00802729"/>
  </w:style>
  <w:style w:type="character" w:customStyle="1" w:styleId="WW8Num12z8">
    <w:name w:val="WW8Num12z8"/>
    <w:rsid w:val="00802729"/>
  </w:style>
  <w:style w:type="character" w:customStyle="1" w:styleId="WW8Num13z0">
    <w:name w:val="WW8Num13z0"/>
    <w:rsid w:val="00802729"/>
    <w:rPr>
      <w:rFonts w:ascii="Symbol" w:hAnsi="Symbol" w:cs="Symbol"/>
    </w:rPr>
  </w:style>
  <w:style w:type="character" w:customStyle="1" w:styleId="WW8Num13z1">
    <w:name w:val="WW8Num13z1"/>
    <w:rsid w:val="00802729"/>
    <w:rPr>
      <w:rFonts w:ascii="Courier New" w:hAnsi="Courier New" w:cs="Courier New"/>
    </w:rPr>
  </w:style>
  <w:style w:type="character" w:customStyle="1" w:styleId="WW8Num13z2">
    <w:name w:val="WW8Num13z2"/>
    <w:rsid w:val="00802729"/>
    <w:rPr>
      <w:rFonts w:ascii="Wingdings" w:hAnsi="Wingdings" w:cs="Wingdings"/>
    </w:rPr>
  </w:style>
  <w:style w:type="character" w:customStyle="1" w:styleId="WW8Num14z2">
    <w:name w:val="WW8Num14z2"/>
    <w:rsid w:val="00802729"/>
    <w:rPr>
      <w:rFonts w:ascii="Wingdings" w:hAnsi="Wingdings" w:cs="Wingdings"/>
    </w:rPr>
  </w:style>
  <w:style w:type="character" w:customStyle="1" w:styleId="WW8Num15z0">
    <w:name w:val="WW8Num15z0"/>
    <w:rsid w:val="00802729"/>
  </w:style>
  <w:style w:type="character" w:customStyle="1" w:styleId="WW8Num15z2">
    <w:name w:val="WW8Num15z2"/>
    <w:rsid w:val="00802729"/>
  </w:style>
  <w:style w:type="character" w:customStyle="1" w:styleId="WW8Num15z3">
    <w:name w:val="WW8Num15z3"/>
    <w:rsid w:val="00802729"/>
  </w:style>
  <w:style w:type="character" w:customStyle="1" w:styleId="WW8Num15z4">
    <w:name w:val="WW8Num15z4"/>
    <w:rsid w:val="00802729"/>
  </w:style>
  <w:style w:type="character" w:customStyle="1" w:styleId="WW8Num15z5">
    <w:name w:val="WW8Num15z5"/>
    <w:rsid w:val="00802729"/>
  </w:style>
  <w:style w:type="character" w:customStyle="1" w:styleId="WW8Num15z6">
    <w:name w:val="WW8Num15z6"/>
    <w:rsid w:val="00802729"/>
  </w:style>
  <w:style w:type="character" w:customStyle="1" w:styleId="WW8Num15z7">
    <w:name w:val="WW8Num15z7"/>
    <w:rsid w:val="00802729"/>
  </w:style>
  <w:style w:type="character" w:customStyle="1" w:styleId="WW8Num15z8">
    <w:name w:val="WW8Num15z8"/>
    <w:rsid w:val="00802729"/>
  </w:style>
  <w:style w:type="character" w:customStyle="1" w:styleId="WW8Num16z1">
    <w:name w:val="WW8Num16z1"/>
    <w:rsid w:val="00802729"/>
  </w:style>
  <w:style w:type="character" w:customStyle="1" w:styleId="WW8Num16z2">
    <w:name w:val="WW8Num16z2"/>
    <w:rsid w:val="00802729"/>
  </w:style>
  <w:style w:type="character" w:customStyle="1" w:styleId="WW8Num16z3">
    <w:name w:val="WW8Num16z3"/>
    <w:rsid w:val="00802729"/>
  </w:style>
  <w:style w:type="character" w:customStyle="1" w:styleId="WW8Num16z4">
    <w:name w:val="WW8Num16z4"/>
    <w:rsid w:val="00802729"/>
  </w:style>
  <w:style w:type="character" w:customStyle="1" w:styleId="WW8Num16z5">
    <w:name w:val="WW8Num16z5"/>
    <w:rsid w:val="00802729"/>
  </w:style>
  <w:style w:type="character" w:customStyle="1" w:styleId="WW8Num16z6">
    <w:name w:val="WW8Num16z6"/>
    <w:rsid w:val="00802729"/>
  </w:style>
  <w:style w:type="character" w:customStyle="1" w:styleId="WW8Num16z7">
    <w:name w:val="WW8Num16z7"/>
    <w:rsid w:val="00802729"/>
  </w:style>
  <w:style w:type="character" w:customStyle="1" w:styleId="WW8Num16z8">
    <w:name w:val="WW8Num16z8"/>
    <w:rsid w:val="00802729"/>
  </w:style>
  <w:style w:type="character" w:customStyle="1" w:styleId="WW8Num17z0">
    <w:name w:val="WW8Num17z0"/>
    <w:rsid w:val="00802729"/>
    <w:rPr>
      <w:rFonts w:ascii="Times New Roman" w:hAnsi="Times New Roman" w:cs="Times New Roman"/>
      <w:b w:val="0"/>
      <w:i w:val="0"/>
      <w:sz w:val="24"/>
      <w:szCs w:val="24"/>
    </w:rPr>
  </w:style>
  <w:style w:type="character" w:customStyle="1" w:styleId="WW8Num17z2">
    <w:name w:val="WW8Num17z2"/>
    <w:rsid w:val="00802729"/>
  </w:style>
  <w:style w:type="character" w:customStyle="1" w:styleId="WW8Num17z3">
    <w:name w:val="WW8Num17z3"/>
    <w:rsid w:val="00802729"/>
  </w:style>
  <w:style w:type="character" w:customStyle="1" w:styleId="WW8Num17z4">
    <w:name w:val="WW8Num17z4"/>
    <w:rsid w:val="00802729"/>
  </w:style>
  <w:style w:type="character" w:customStyle="1" w:styleId="WW8Num17z5">
    <w:name w:val="WW8Num17z5"/>
    <w:rsid w:val="00802729"/>
  </w:style>
  <w:style w:type="character" w:customStyle="1" w:styleId="WW8Num17z6">
    <w:name w:val="WW8Num17z6"/>
    <w:rsid w:val="00802729"/>
  </w:style>
  <w:style w:type="character" w:customStyle="1" w:styleId="WW8Num17z7">
    <w:name w:val="WW8Num17z7"/>
    <w:rsid w:val="00802729"/>
  </w:style>
  <w:style w:type="character" w:customStyle="1" w:styleId="WW8Num17z8">
    <w:name w:val="WW8Num17z8"/>
    <w:rsid w:val="00802729"/>
  </w:style>
  <w:style w:type="character" w:customStyle="1" w:styleId="WW8Num18z1">
    <w:name w:val="WW8Num18z1"/>
    <w:rsid w:val="00802729"/>
  </w:style>
  <w:style w:type="character" w:customStyle="1" w:styleId="WW8Num18z2">
    <w:name w:val="WW8Num18z2"/>
    <w:rsid w:val="00802729"/>
  </w:style>
  <w:style w:type="character" w:customStyle="1" w:styleId="WW8Num18z3">
    <w:name w:val="WW8Num18z3"/>
    <w:rsid w:val="00802729"/>
  </w:style>
  <w:style w:type="character" w:customStyle="1" w:styleId="WW8Num18z4">
    <w:name w:val="WW8Num18z4"/>
    <w:rsid w:val="00802729"/>
  </w:style>
  <w:style w:type="character" w:customStyle="1" w:styleId="WW8Num18z5">
    <w:name w:val="WW8Num18z5"/>
    <w:rsid w:val="00802729"/>
  </w:style>
  <w:style w:type="character" w:customStyle="1" w:styleId="WW8Num18z6">
    <w:name w:val="WW8Num18z6"/>
    <w:rsid w:val="00802729"/>
  </w:style>
  <w:style w:type="character" w:customStyle="1" w:styleId="WW8Num18z7">
    <w:name w:val="WW8Num18z7"/>
    <w:rsid w:val="00802729"/>
  </w:style>
  <w:style w:type="character" w:customStyle="1" w:styleId="WW8Num18z8">
    <w:name w:val="WW8Num18z8"/>
    <w:rsid w:val="00802729"/>
  </w:style>
  <w:style w:type="character" w:customStyle="1" w:styleId="WW8Num19z0">
    <w:name w:val="WW8Num19z0"/>
    <w:rsid w:val="00802729"/>
  </w:style>
  <w:style w:type="character" w:customStyle="1" w:styleId="WW8Num19z1">
    <w:name w:val="WW8Num19z1"/>
    <w:rsid w:val="00802729"/>
  </w:style>
  <w:style w:type="character" w:customStyle="1" w:styleId="WW8Num19z2">
    <w:name w:val="WW8Num19z2"/>
    <w:rsid w:val="00802729"/>
  </w:style>
  <w:style w:type="character" w:customStyle="1" w:styleId="WW8Num19z3">
    <w:name w:val="WW8Num19z3"/>
    <w:rsid w:val="00802729"/>
  </w:style>
  <w:style w:type="character" w:customStyle="1" w:styleId="WW8Num19z4">
    <w:name w:val="WW8Num19z4"/>
    <w:rsid w:val="00802729"/>
  </w:style>
  <w:style w:type="character" w:customStyle="1" w:styleId="WW8Num19z5">
    <w:name w:val="WW8Num19z5"/>
    <w:rsid w:val="00802729"/>
  </w:style>
  <w:style w:type="character" w:customStyle="1" w:styleId="WW8Num19z6">
    <w:name w:val="WW8Num19z6"/>
    <w:rsid w:val="00802729"/>
  </w:style>
  <w:style w:type="character" w:customStyle="1" w:styleId="WW8Num19z7">
    <w:name w:val="WW8Num19z7"/>
    <w:rsid w:val="00802729"/>
  </w:style>
  <w:style w:type="character" w:customStyle="1" w:styleId="WW8Num19z8">
    <w:name w:val="WW8Num19z8"/>
    <w:rsid w:val="00802729"/>
  </w:style>
  <w:style w:type="character" w:customStyle="1" w:styleId="WW8Num20z0">
    <w:name w:val="WW8Num20z0"/>
    <w:rsid w:val="00802729"/>
  </w:style>
  <w:style w:type="character" w:customStyle="1" w:styleId="WW8Num21z0">
    <w:name w:val="WW8Num21z0"/>
    <w:rsid w:val="00802729"/>
  </w:style>
  <w:style w:type="character" w:customStyle="1" w:styleId="WW8Num21z1">
    <w:name w:val="WW8Num21z1"/>
    <w:rsid w:val="00802729"/>
  </w:style>
  <w:style w:type="character" w:customStyle="1" w:styleId="WW8Num21z2">
    <w:name w:val="WW8Num21z2"/>
    <w:rsid w:val="00802729"/>
  </w:style>
  <w:style w:type="character" w:customStyle="1" w:styleId="WW8Num21z3">
    <w:name w:val="WW8Num21z3"/>
    <w:rsid w:val="00802729"/>
  </w:style>
  <w:style w:type="character" w:customStyle="1" w:styleId="WW8Num21z4">
    <w:name w:val="WW8Num21z4"/>
    <w:rsid w:val="00802729"/>
  </w:style>
  <w:style w:type="character" w:customStyle="1" w:styleId="WW8Num21z5">
    <w:name w:val="WW8Num21z5"/>
    <w:rsid w:val="00802729"/>
  </w:style>
  <w:style w:type="character" w:customStyle="1" w:styleId="WW8Num21z6">
    <w:name w:val="WW8Num21z6"/>
    <w:rsid w:val="00802729"/>
  </w:style>
  <w:style w:type="character" w:customStyle="1" w:styleId="WW8Num21z7">
    <w:name w:val="WW8Num21z7"/>
    <w:rsid w:val="00802729"/>
  </w:style>
  <w:style w:type="character" w:customStyle="1" w:styleId="WW8Num21z8">
    <w:name w:val="WW8Num21z8"/>
    <w:rsid w:val="00802729"/>
  </w:style>
  <w:style w:type="character" w:customStyle="1" w:styleId="WW8Num22z0">
    <w:name w:val="WW8Num22z0"/>
    <w:rsid w:val="00802729"/>
    <w:rPr>
      <w:rFonts w:ascii="Symbol" w:hAnsi="Symbol" w:cs="Symbol"/>
    </w:rPr>
  </w:style>
  <w:style w:type="character" w:customStyle="1" w:styleId="WW8Num22z1">
    <w:name w:val="WW8Num22z1"/>
    <w:rsid w:val="00802729"/>
    <w:rPr>
      <w:rFonts w:ascii="Courier New" w:hAnsi="Courier New" w:cs="Courier New"/>
    </w:rPr>
  </w:style>
  <w:style w:type="character" w:customStyle="1" w:styleId="WW8Num22z2">
    <w:name w:val="WW8Num22z2"/>
    <w:rsid w:val="00802729"/>
    <w:rPr>
      <w:rFonts w:ascii="Wingdings" w:hAnsi="Wingdings" w:cs="Wingdings"/>
    </w:rPr>
  </w:style>
  <w:style w:type="character" w:customStyle="1" w:styleId="WW8Num23z0">
    <w:name w:val="WW8Num23z0"/>
    <w:rsid w:val="00802729"/>
    <w:rPr>
      <w:b w:val="0"/>
      <w:bCs/>
    </w:rPr>
  </w:style>
  <w:style w:type="character" w:customStyle="1" w:styleId="WW8Num23z1">
    <w:name w:val="WW8Num23z1"/>
    <w:rsid w:val="00802729"/>
  </w:style>
  <w:style w:type="character" w:customStyle="1" w:styleId="WW8Num23z2">
    <w:name w:val="WW8Num23z2"/>
    <w:rsid w:val="00802729"/>
  </w:style>
  <w:style w:type="character" w:customStyle="1" w:styleId="WW8Num23z3">
    <w:name w:val="WW8Num23z3"/>
    <w:rsid w:val="00802729"/>
  </w:style>
  <w:style w:type="character" w:customStyle="1" w:styleId="WW8Num23z4">
    <w:name w:val="WW8Num23z4"/>
    <w:rsid w:val="00802729"/>
  </w:style>
  <w:style w:type="character" w:customStyle="1" w:styleId="WW8Num23z5">
    <w:name w:val="WW8Num23z5"/>
    <w:rsid w:val="00802729"/>
  </w:style>
  <w:style w:type="character" w:customStyle="1" w:styleId="WW8Num23z6">
    <w:name w:val="WW8Num23z6"/>
    <w:rsid w:val="00802729"/>
  </w:style>
  <w:style w:type="character" w:customStyle="1" w:styleId="WW8Num23z7">
    <w:name w:val="WW8Num23z7"/>
    <w:rsid w:val="00802729"/>
  </w:style>
  <w:style w:type="character" w:customStyle="1" w:styleId="WW8Num23z8">
    <w:name w:val="WW8Num23z8"/>
    <w:rsid w:val="00802729"/>
  </w:style>
  <w:style w:type="character" w:customStyle="1" w:styleId="WW8Num24z0">
    <w:name w:val="WW8Num24z0"/>
    <w:rsid w:val="00802729"/>
    <w:rPr>
      <w:rFonts w:ascii="Symbol" w:hAnsi="Symbol" w:cs="Symbol"/>
      <w:sz w:val="24"/>
      <w:szCs w:val="24"/>
    </w:rPr>
  </w:style>
  <w:style w:type="character" w:customStyle="1" w:styleId="WW8Num24z1">
    <w:name w:val="WW8Num24z1"/>
    <w:rsid w:val="00802729"/>
    <w:rPr>
      <w:rFonts w:ascii="Courier New" w:hAnsi="Courier New" w:cs="Courier New"/>
    </w:rPr>
  </w:style>
  <w:style w:type="character" w:customStyle="1" w:styleId="WW8Num24z2">
    <w:name w:val="WW8Num24z2"/>
    <w:rsid w:val="00802729"/>
    <w:rPr>
      <w:rFonts w:ascii="Wingdings" w:hAnsi="Wingdings" w:cs="Wingdings"/>
    </w:rPr>
  </w:style>
  <w:style w:type="character" w:customStyle="1" w:styleId="WW8Num24z3">
    <w:name w:val="WW8Num24z3"/>
    <w:rsid w:val="00802729"/>
    <w:rPr>
      <w:rFonts w:ascii="Symbol" w:hAnsi="Symbol" w:cs="Symbol"/>
    </w:rPr>
  </w:style>
  <w:style w:type="character" w:customStyle="1" w:styleId="WW8Num25z0">
    <w:name w:val="WW8Num25z0"/>
    <w:rsid w:val="00802729"/>
    <w:rPr>
      <w:rFonts w:ascii="Symbol" w:hAnsi="Symbol" w:cs="Symbol"/>
      <w:color w:val="auto"/>
    </w:rPr>
  </w:style>
  <w:style w:type="character" w:customStyle="1" w:styleId="WW8Num25z1">
    <w:name w:val="WW8Num25z1"/>
    <w:rsid w:val="00802729"/>
    <w:rPr>
      <w:rFonts w:ascii="Courier New" w:hAnsi="Courier New" w:cs="Courier New"/>
    </w:rPr>
  </w:style>
  <w:style w:type="character" w:customStyle="1" w:styleId="WW8Num25z2">
    <w:name w:val="WW8Num25z2"/>
    <w:rsid w:val="00802729"/>
    <w:rPr>
      <w:rFonts w:ascii="Wingdings" w:hAnsi="Wingdings" w:cs="Wingdings"/>
    </w:rPr>
  </w:style>
  <w:style w:type="character" w:customStyle="1" w:styleId="WW8Num25z3">
    <w:name w:val="WW8Num25z3"/>
    <w:rsid w:val="00802729"/>
    <w:rPr>
      <w:rFonts w:ascii="Symbol" w:hAnsi="Symbol" w:cs="Symbol"/>
    </w:rPr>
  </w:style>
  <w:style w:type="character" w:customStyle="1" w:styleId="WW8Num26z0">
    <w:name w:val="WW8Num26z0"/>
    <w:rsid w:val="00802729"/>
    <w:rPr>
      <w:rFonts w:ascii="Symbol" w:hAnsi="Symbol" w:cs="Symbol"/>
    </w:rPr>
  </w:style>
  <w:style w:type="character" w:customStyle="1" w:styleId="WW8Num26z1">
    <w:name w:val="WW8Num26z1"/>
    <w:rsid w:val="00802729"/>
    <w:rPr>
      <w:rFonts w:ascii="Courier New" w:hAnsi="Courier New" w:cs="Courier New"/>
    </w:rPr>
  </w:style>
  <w:style w:type="character" w:customStyle="1" w:styleId="WW8Num26z2">
    <w:name w:val="WW8Num26z2"/>
    <w:rsid w:val="00802729"/>
    <w:rPr>
      <w:rFonts w:ascii="Wingdings" w:hAnsi="Wingdings" w:cs="Wingdings"/>
    </w:rPr>
  </w:style>
  <w:style w:type="character" w:customStyle="1" w:styleId="WW8Num27z0">
    <w:name w:val="WW8Num27z0"/>
    <w:rsid w:val="00802729"/>
  </w:style>
  <w:style w:type="character" w:customStyle="1" w:styleId="WW8Num27z1">
    <w:name w:val="WW8Num27z1"/>
    <w:rsid w:val="00802729"/>
  </w:style>
  <w:style w:type="character" w:customStyle="1" w:styleId="WW8Num27z2">
    <w:name w:val="WW8Num27z2"/>
    <w:rsid w:val="00802729"/>
  </w:style>
  <w:style w:type="character" w:customStyle="1" w:styleId="WW8Num27z3">
    <w:name w:val="WW8Num27z3"/>
    <w:rsid w:val="00802729"/>
  </w:style>
  <w:style w:type="character" w:customStyle="1" w:styleId="WW8Num27z4">
    <w:name w:val="WW8Num27z4"/>
    <w:rsid w:val="00802729"/>
  </w:style>
  <w:style w:type="character" w:customStyle="1" w:styleId="WW8Num27z5">
    <w:name w:val="WW8Num27z5"/>
    <w:rsid w:val="00802729"/>
  </w:style>
  <w:style w:type="character" w:customStyle="1" w:styleId="WW8Num27z6">
    <w:name w:val="WW8Num27z6"/>
    <w:rsid w:val="00802729"/>
  </w:style>
  <w:style w:type="character" w:customStyle="1" w:styleId="WW8Num27z7">
    <w:name w:val="WW8Num27z7"/>
    <w:rsid w:val="00802729"/>
  </w:style>
  <w:style w:type="character" w:customStyle="1" w:styleId="WW8Num27z8">
    <w:name w:val="WW8Num27z8"/>
    <w:rsid w:val="00802729"/>
  </w:style>
  <w:style w:type="character" w:customStyle="1" w:styleId="WW8Num28z0">
    <w:name w:val="WW8Num28z0"/>
    <w:rsid w:val="00802729"/>
  </w:style>
  <w:style w:type="character" w:customStyle="1" w:styleId="WW8Num28z1">
    <w:name w:val="WW8Num28z1"/>
    <w:rsid w:val="00802729"/>
    <w:rPr>
      <w:rFonts w:ascii="Symbol" w:hAnsi="Symbol" w:cs="Symbol"/>
      <w:sz w:val="24"/>
      <w:szCs w:val="24"/>
    </w:rPr>
  </w:style>
  <w:style w:type="character" w:customStyle="1" w:styleId="WW8Num28z2">
    <w:name w:val="WW8Num28z2"/>
    <w:rsid w:val="00802729"/>
  </w:style>
  <w:style w:type="character" w:customStyle="1" w:styleId="WW8Num28z3">
    <w:name w:val="WW8Num28z3"/>
    <w:rsid w:val="00802729"/>
  </w:style>
  <w:style w:type="character" w:customStyle="1" w:styleId="WW8Num28z4">
    <w:name w:val="WW8Num28z4"/>
    <w:rsid w:val="00802729"/>
  </w:style>
  <w:style w:type="character" w:customStyle="1" w:styleId="WW8Num28z5">
    <w:name w:val="WW8Num28z5"/>
    <w:rsid w:val="00802729"/>
  </w:style>
  <w:style w:type="character" w:customStyle="1" w:styleId="WW8Num28z6">
    <w:name w:val="WW8Num28z6"/>
    <w:rsid w:val="00802729"/>
  </w:style>
  <w:style w:type="character" w:customStyle="1" w:styleId="WW8Num28z7">
    <w:name w:val="WW8Num28z7"/>
    <w:rsid w:val="00802729"/>
  </w:style>
  <w:style w:type="character" w:customStyle="1" w:styleId="WW8Num28z8">
    <w:name w:val="WW8Num28z8"/>
    <w:rsid w:val="00802729"/>
  </w:style>
  <w:style w:type="character" w:customStyle="1" w:styleId="WW8Num29z0">
    <w:name w:val="WW8Num29z0"/>
    <w:rsid w:val="00802729"/>
  </w:style>
  <w:style w:type="character" w:customStyle="1" w:styleId="WW8Num29z1">
    <w:name w:val="WW8Num29z1"/>
    <w:rsid w:val="00802729"/>
  </w:style>
  <w:style w:type="character" w:customStyle="1" w:styleId="WW8Num29z2">
    <w:name w:val="WW8Num29z2"/>
    <w:rsid w:val="00802729"/>
  </w:style>
  <w:style w:type="character" w:customStyle="1" w:styleId="WW8Num29z3">
    <w:name w:val="WW8Num29z3"/>
    <w:rsid w:val="00802729"/>
  </w:style>
  <w:style w:type="character" w:customStyle="1" w:styleId="WW8Num29z4">
    <w:name w:val="WW8Num29z4"/>
    <w:rsid w:val="00802729"/>
  </w:style>
  <w:style w:type="character" w:customStyle="1" w:styleId="WW8Num29z5">
    <w:name w:val="WW8Num29z5"/>
    <w:rsid w:val="00802729"/>
  </w:style>
  <w:style w:type="character" w:customStyle="1" w:styleId="WW8Num29z6">
    <w:name w:val="WW8Num29z6"/>
    <w:rsid w:val="00802729"/>
  </w:style>
  <w:style w:type="character" w:customStyle="1" w:styleId="WW8Num29z7">
    <w:name w:val="WW8Num29z7"/>
    <w:rsid w:val="00802729"/>
  </w:style>
  <w:style w:type="character" w:customStyle="1" w:styleId="WW8Num29z8">
    <w:name w:val="WW8Num29z8"/>
    <w:rsid w:val="00802729"/>
  </w:style>
  <w:style w:type="character" w:customStyle="1" w:styleId="WW8Num30z0">
    <w:name w:val="WW8Num30z0"/>
    <w:rsid w:val="00802729"/>
    <w:rPr>
      <w:rFonts w:ascii="Wingdings" w:hAnsi="Wingdings" w:cs="Wingdings"/>
    </w:rPr>
  </w:style>
  <w:style w:type="character" w:customStyle="1" w:styleId="WW8Num30z1">
    <w:name w:val="WW8Num30z1"/>
    <w:rsid w:val="00802729"/>
    <w:rPr>
      <w:rFonts w:ascii="Courier New" w:hAnsi="Courier New" w:cs="Courier New"/>
    </w:rPr>
  </w:style>
  <w:style w:type="character" w:customStyle="1" w:styleId="WW8Num30z3">
    <w:name w:val="WW8Num30z3"/>
    <w:rsid w:val="00802729"/>
    <w:rPr>
      <w:rFonts w:ascii="Symbol" w:hAnsi="Symbol" w:cs="Symbol"/>
    </w:rPr>
  </w:style>
  <w:style w:type="character" w:customStyle="1" w:styleId="WW8Num31z0">
    <w:name w:val="WW8Num31z0"/>
    <w:rsid w:val="00802729"/>
    <w:rPr>
      <w:rFonts w:ascii="Wingdings" w:hAnsi="Wingdings" w:cs="Wingdings"/>
    </w:rPr>
  </w:style>
  <w:style w:type="character" w:customStyle="1" w:styleId="WW8Num31z1">
    <w:name w:val="WW8Num31z1"/>
    <w:rsid w:val="00802729"/>
    <w:rPr>
      <w:rFonts w:ascii="Courier New" w:hAnsi="Courier New" w:cs="Courier New"/>
    </w:rPr>
  </w:style>
  <w:style w:type="character" w:customStyle="1" w:styleId="WW8Num31z3">
    <w:name w:val="WW8Num31z3"/>
    <w:rsid w:val="00802729"/>
    <w:rPr>
      <w:rFonts w:ascii="Symbol" w:hAnsi="Symbol" w:cs="Symbol"/>
    </w:rPr>
  </w:style>
  <w:style w:type="character" w:customStyle="1" w:styleId="WW8Num32z0">
    <w:name w:val="WW8Num32z0"/>
    <w:rsid w:val="00802729"/>
  </w:style>
  <w:style w:type="character" w:customStyle="1" w:styleId="WW8Num32z1">
    <w:name w:val="WW8Num32z1"/>
    <w:rsid w:val="00802729"/>
    <w:rPr>
      <w:rFonts w:ascii="Courier New" w:hAnsi="Courier New" w:cs="Courier New"/>
    </w:rPr>
  </w:style>
  <w:style w:type="character" w:customStyle="1" w:styleId="WW8Num32z2">
    <w:name w:val="WW8Num32z2"/>
    <w:rsid w:val="00802729"/>
    <w:rPr>
      <w:rFonts w:ascii="Wingdings" w:hAnsi="Wingdings" w:cs="Wingdings"/>
    </w:rPr>
  </w:style>
  <w:style w:type="character" w:customStyle="1" w:styleId="WW8Num32z3">
    <w:name w:val="WW8Num32z3"/>
    <w:rsid w:val="00802729"/>
    <w:rPr>
      <w:rFonts w:ascii="Symbol" w:hAnsi="Symbol" w:cs="Symbol"/>
    </w:rPr>
  </w:style>
  <w:style w:type="character" w:customStyle="1" w:styleId="FontStyle30">
    <w:name w:val="Font Style30"/>
    <w:rsid w:val="00802729"/>
    <w:rPr>
      <w:rFonts w:ascii="Times New Roman" w:hAnsi="Times New Roman" w:cs="Times New Roman"/>
      <w:sz w:val="28"/>
      <w:szCs w:val="28"/>
    </w:rPr>
  </w:style>
  <w:style w:type="paragraph" w:customStyle="1" w:styleId="318">
    <w:name w:val="Основной текст 31"/>
    <w:basedOn w:val="a3"/>
    <w:rsid w:val="00802729"/>
    <w:pPr>
      <w:suppressAutoHyphens/>
      <w:spacing w:after="120"/>
    </w:pPr>
    <w:rPr>
      <w:sz w:val="16"/>
      <w:szCs w:val="16"/>
      <w:lang w:eastAsia="zh-CN"/>
    </w:rPr>
  </w:style>
  <w:style w:type="paragraph" w:customStyle="1" w:styleId="219">
    <w:name w:val="Основной текст с отступом 21"/>
    <w:basedOn w:val="a3"/>
    <w:rsid w:val="00802729"/>
    <w:pPr>
      <w:suppressAutoHyphens/>
      <w:spacing w:after="120" w:line="480" w:lineRule="auto"/>
      <w:ind w:left="283"/>
    </w:pPr>
    <w:rPr>
      <w:lang w:eastAsia="zh-CN"/>
    </w:rPr>
  </w:style>
  <w:style w:type="paragraph" w:customStyle="1" w:styleId="afffffff2">
    <w:name w:val="Содержимое врезки"/>
    <w:basedOn w:val="a3"/>
    <w:rsid w:val="00802729"/>
    <w:pPr>
      <w:suppressAutoHyphens/>
    </w:pPr>
    <w:rPr>
      <w:lang w:eastAsia="zh-CN"/>
    </w:rPr>
  </w:style>
  <w:style w:type="paragraph" w:customStyle="1" w:styleId="text1">
    <w:name w:val="text1"/>
    <w:basedOn w:val="a3"/>
    <w:rsid w:val="00802729"/>
    <w:pPr>
      <w:spacing w:after="300"/>
    </w:pPr>
  </w:style>
  <w:style w:type="paragraph" w:styleId="afffffff3">
    <w:name w:val="TOC Heading"/>
    <w:basedOn w:val="11"/>
    <w:next w:val="a3"/>
    <w:qFormat/>
    <w:rsid w:val="00802729"/>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802729"/>
    <w:rPr>
      <w:rFonts w:ascii="Times New Roman" w:hAnsi="Times New Roman" w:cs="Times New Roman"/>
      <w:sz w:val="18"/>
      <w:szCs w:val="18"/>
    </w:rPr>
  </w:style>
  <w:style w:type="paragraph" w:customStyle="1" w:styleId="afffffff4">
    <w:name w:val="Базовый"/>
    <w:rsid w:val="00802729"/>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802729"/>
    <w:rPr>
      <w:rFonts w:cs="Times New Roman"/>
      <w:color w:val="0000FF"/>
      <w:u w:val="single"/>
    </w:rPr>
  </w:style>
  <w:style w:type="character" w:customStyle="1" w:styleId="textmaincenter">
    <w:name w:val="textmain_center"/>
    <w:rsid w:val="00802729"/>
  </w:style>
  <w:style w:type="character" w:customStyle="1" w:styleId="WW8Num2z3">
    <w:name w:val="WW8Num2z3"/>
    <w:rsid w:val="00802729"/>
  </w:style>
  <w:style w:type="character" w:customStyle="1" w:styleId="WW8Num2z4">
    <w:name w:val="WW8Num2z4"/>
    <w:rsid w:val="00802729"/>
  </w:style>
  <w:style w:type="character" w:customStyle="1" w:styleId="WW8Num2z5">
    <w:name w:val="WW8Num2z5"/>
    <w:rsid w:val="00802729"/>
  </w:style>
  <w:style w:type="character" w:customStyle="1" w:styleId="WW8Num2z6">
    <w:name w:val="WW8Num2z6"/>
    <w:rsid w:val="00802729"/>
  </w:style>
  <w:style w:type="character" w:customStyle="1" w:styleId="WW8Num2z7">
    <w:name w:val="WW8Num2z7"/>
    <w:rsid w:val="00802729"/>
  </w:style>
  <w:style w:type="character" w:customStyle="1" w:styleId="WW8Num2z8">
    <w:name w:val="WW8Num2z8"/>
    <w:rsid w:val="00802729"/>
  </w:style>
  <w:style w:type="character" w:customStyle="1" w:styleId="WW8Num3z4">
    <w:name w:val="WW8Num3z4"/>
    <w:rsid w:val="00802729"/>
  </w:style>
  <w:style w:type="character" w:customStyle="1" w:styleId="WW8Num3z5">
    <w:name w:val="WW8Num3z5"/>
    <w:rsid w:val="00802729"/>
  </w:style>
  <w:style w:type="character" w:customStyle="1" w:styleId="WW8Num3z6">
    <w:name w:val="WW8Num3z6"/>
    <w:rsid w:val="00802729"/>
  </w:style>
  <w:style w:type="character" w:customStyle="1" w:styleId="WW8Num3z7">
    <w:name w:val="WW8Num3z7"/>
    <w:rsid w:val="00802729"/>
  </w:style>
  <w:style w:type="character" w:customStyle="1" w:styleId="WW8Num3z8">
    <w:name w:val="WW8Num3z8"/>
    <w:rsid w:val="00802729"/>
  </w:style>
  <w:style w:type="paragraph" w:customStyle="1" w:styleId="LO-Normal">
    <w:name w:val="LO-Normal"/>
    <w:rsid w:val="00802729"/>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802729"/>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802729"/>
  </w:style>
  <w:style w:type="character" w:customStyle="1" w:styleId="afffffff6">
    <w:name w:val="Стиль Обычный"/>
    <w:rsid w:val="00802729"/>
    <w:rPr>
      <w:rFonts w:ascii="Times New Roman" w:hAnsi="Times New Roman"/>
      <w:sz w:val="24"/>
    </w:rPr>
  </w:style>
  <w:style w:type="paragraph" w:customStyle="1" w:styleId="2TimesNewRoman12">
    <w:name w:val="Стиль Заголовок 2 + Times New Roman 12 пт"/>
    <w:basedOn w:val="21"/>
    <w:rsid w:val="00802729"/>
    <w:rPr>
      <w:i w:val="0"/>
      <w:sz w:val="24"/>
      <w:lang w:eastAsia="ru-RU"/>
    </w:rPr>
  </w:style>
  <w:style w:type="paragraph" w:customStyle="1" w:styleId="afffffff7">
    <w:name w:val="Стиль Основной текст"/>
    <w:basedOn w:val="a3"/>
    <w:rsid w:val="00802729"/>
    <w:rPr>
      <w:szCs w:val="20"/>
    </w:rPr>
  </w:style>
  <w:style w:type="character" w:customStyle="1" w:styleId="1ffff2">
    <w:name w:val="Основной текст + Полужирный1"/>
    <w:rsid w:val="00802729"/>
    <w:rPr>
      <w:rFonts w:ascii="Times New Roman" w:hAnsi="Times New Roman" w:cs="Times New Roman"/>
      <w:b/>
      <w:bCs/>
      <w:sz w:val="20"/>
      <w:szCs w:val="20"/>
    </w:rPr>
  </w:style>
  <w:style w:type="paragraph" w:customStyle="1" w:styleId="319">
    <w:name w:val="Основной текст (3)1"/>
    <w:basedOn w:val="a3"/>
    <w:rsid w:val="00802729"/>
    <w:pPr>
      <w:shd w:val="clear" w:color="auto" w:fill="FFFFFF"/>
      <w:spacing w:before="300" w:after="180" w:line="240" w:lineRule="atLeast"/>
    </w:pPr>
    <w:rPr>
      <w:rFonts w:ascii="Garamond" w:hAnsi="Garamond"/>
    </w:rPr>
  </w:style>
  <w:style w:type="character" w:customStyle="1" w:styleId="48">
    <w:name w:val="Основной текст (4)"/>
    <w:link w:val="413"/>
    <w:rsid w:val="00802729"/>
    <w:rPr>
      <w:rFonts w:ascii="Garamond" w:hAnsi="Garamond"/>
      <w:sz w:val="24"/>
      <w:szCs w:val="24"/>
      <w:shd w:val="clear" w:color="auto" w:fill="FFFFFF"/>
    </w:rPr>
  </w:style>
  <w:style w:type="paragraph" w:customStyle="1" w:styleId="413">
    <w:name w:val="Основной текст (4)1"/>
    <w:basedOn w:val="a3"/>
    <w:link w:val="48"/>
    <w:rsid w:val="00802729"/>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802729"/>
    <w:rPr>
      <w:rFonts w:ascii="Garamond" w:hAnsi="Garamond"/>
      <w:sz w:val="24"/>
      <w:szCs w:val="24"/>
      <w:shd w:val="clear" w:color="auto" w:fill="FFFFFF"/>
    </w:rPr>
  </w:style>
  <w:style w:type="paragraph" w:customStyle="1" w:styleId="21a">
    <w:name w:val="Подпись к картинке (2)1"/>
    <w:basedOn w:val="a3"/>
    <w:link w:val="2fb"/>
    <w:rsid w:val="00802729"/>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802729"/>
    <w:rPr>
      <w:rFonts w:ascii="Garamond" w:hAnsi="Garamond"/>
      <w:b/>
      <w:bCs/>
      <w:sz w:val="18"/>
      <w:szCs w:val="18"/>
      <w:shd w:val="clear" w:color="auto" w:fill="FFFFFF"/>
    </w:rPr>
  </w:style>
  <w:style w:type="paragraph" w:customStyle="1" w:styleId="261">
    <w:name w:val="Основной текст (26)1"/>
    <w:basedOn w:val="a3"/>
    <w:link w:val="260"/>
    <w:uiPriority w:val="99"/>
    <w:rsid w:val="00802729"/>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802729"/>
    <w:rPr>
      <w:rFonts w:ascii="Century Schoolbook" w:hAnsi="Century Schoolbook"/>
      <w:shd w:val="clear" w:color="auto" w:fill="FFFFFF"/>
    </w:rPr>
  </w:style>
  <w:style w:type="paragraph" w:customStyle="1" w:styleId="5310">
    <w:name w:val="Основной текст (53)1"/>
    <w:basedOn w:val="a3"/>
    <w:link w:val="531"/>
    <w:rsid w:val="00802729"/>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802729"/>
    <w:rPr>
      <w:rFonts w:ascii="Century Schoolbook" w:hAnsi="Century Schoolbook"/>
      <w:sz w:val="26"/>
      <w:szCs w:val="26"/>
      <w:shd w:val="clear" w:color="auto" w:fill="FFFFFF"/>
    </w:rPr>
  </w:style>
  <w:style w:type="paragraph" w:customStyle="1" w:styleId="711">
    <w:name w:val="Основной текст (7)1"/>
    <w:basedOn w:val="a3"/>
    <w:link w:val="74"/>
    <w:rsid w:val="00802729"/>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802729"/>
    <w:rPr>
      <w:rFonts w:ascii="Trebuchet MS" w:hAnsi="Trebuchet MS"/>
      <w:b/>
      <w:bCs/>
      <w:sz w:val="14"/>
      <w:szCs w:val="14"/>
      <w:shd w:val="clear" w:color="auto" w:fill="FFFFFF"/>
    </w:rPr>
  </w:style>
  <w:style w:type="paragraph" w:customStyle="1" w:styleId="811">
    <w:name w:val="Основной текст (81)1"/>
    <w:basedOn w:val="a3"/>
    <w:link w:val="810"/>
    <w:rsid w:val="00802729"/>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802729"/>
    <w:rPr>
      <w:sz w:val="10"/>
      <w:szCs w:val="10"/>
      <w:shd w:val="clear" w:color="auto" w:fill="FFFFFF"/>
      <w:lang w:val="ru-RU" w:eastAsia="ru-RU"/>
    </w:rPr>
  </w:style>
  <w:style w:type="paragraph" w:customStyle="1" w:styleId="741">
    <w:name w:val="Основной текст (74)1"/>
    <w:basedOn w:val="a3"/>
    <w:link w:val="740"/>
    <w:rsid w:val="00802729"/>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802729"/>
    <w:rPr>
      <w:rFonts w:ascii="Garamond" w:hAnsi="Garamond"/>
      <w:sz w:val="10"/>
      <w:szCs w:val="10"/>
      <w:shd w:val="clear" w:color="auto" w:fill="FFFFFF"/>
      <w:lang w:val="ru-RU" w:eastAsia="ru-RU"/>
    </w:rPr>
  </w:style>
  <w:style w:type="paragraph" w:customStyle="1" w:styleId="271">
    <w:name w:val="Основной текст (27)1"/>
    <w:basedOn w:val="a3"/>
    <w:link w:val="270"/>
    <w:rsid w:val="00802729"/>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802729"/>
    <w:pPr>
      <w:ind w:firstLine="709"/>
      <w:jc w:val="both"/>
    </w:pPr>
    <w:rPr>
      <w:rFonts w:ascii="Verdana" w:hAnsi="Verdana"/>
      <w:bCs/>
      <w:sz w:val="20"/>
      <w:szCs w:val="20"/>
    </w:rPr>
  </w:style>
  <w:style w:type="character" w:customStyle="1" w:styleId="3f2">
    <w:name w:val="Основной текст3"/>
    <w:rsid w:val="00802729"/>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802729"/>
    <w:pPr>
      <w:spacing w:line="360" w:lineRule="auto"/>
    </w:pPr>
    <w:rPr>
      <w:szCs w:val="20"/>
    </w:rPr>
  </w:style>
  <w:style w:type="paragraph" w:customStyle="1" w:styleId="21b">
    <w:name w:val="Красная строка 21"/>
    <w:basedOn w:val="aff9"/>
    <w:rsid w:val="00802729"/>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802729"/>
    <w:rPr>
      <w:szCs w:val="20"/>
    </w:rPr>
  </w:style>
  <w:style w:type="paragraph" w:customStyle="1" w:styleId="Style100">
    <w:name w:val="Style10"/>
    <w:basedOn w:val="a3"/>
    <w:rsid w:val="00802729"/>
    <w:pPr>
      <w:widowControl w:val="0"/>
      <w:autoSpaceDE w:val="0"/>
      <w:autoSpaceDN w:val="0"/>
      <w:adjustRightInd w:val="0"/>
      <w:spacing w:line="321" w:lineRule="exact"/>
      <w:ind w:firstLine="485"/>
      <w:jc w:val="both"/>
    </w:pPr>
  </w:style>
  <w:style w:type="paragraph" w:customStyle="1" w:styleId="u">
    <w:name w:val="u"/>
    <w:basedOn w:val="a3"/>
    <w:rsid w:val="00802729"/>
    <w:pPr>
      <w:spacing w:before="100" w:beforeAutospacing="1" w:after="100" w:afterAutospacing="1"/>
    </w:pPr>
  </w:style>
  <w:style w:type="character" w:customStyle="1" w:styleId="FontStyle95">
    <w:name w:val="Font Style95"/>
    <w:rsid w:val="00802729"/>
    <w:rPr>
      <w:rFonts w:ascii="Times New Roman" w:hAnsi="Times New Roman" w:cs="Times New Roman"/>
      <w:sz w:val="22"/>
      <w:szCs w:val="22"/>
    </w:rPr>
  </w:style>
  <w:style w:type="character" w:customStyle="1" w:styleId="FontStyle94">
    <w:name w:val="Font Style94"/>
    <w:rsid w:val="00802729"/>
    <w:rPr>
      <w:rFonts w:ascii="Times New Roman" w:hAnsi="Times New Roman" w:cs="Times New Roman"/>
      <w:b/>
      <w:bCs/>
      <w:sz w:val="22"/>
      <w:szCs w:val="22"/>
    </w:rPr>
  </w:style>
  <w:style w:type="character" w:customStyle="1" w:styleId="FontStyle231">
    <w:name w:val="Font Style231"/>
    <w:rsid w:val="00802729"/>
    <w:rPr>
      <w:rFonts w:ascii="Times New Roman" w:hAnsi="Times New Roman" w:cs="Times New Roman"/>
      <w:sz w:val="26"/>
      <w:szCs w:val="26"/>
    </w:rPr>
  </w:style>
  <w:style w:type="character" w:customStyle="1" w:styleId="Heading1Char1">
    <w:name w:val="Heading 1 Char1"/>
    <w:aliases w:val="Знак Char1"/>
    <w:locked/>
    <w:rsid w:val="00802729"/>
    <w:rPr>
      <w:rFonts w:ascii="Times New Roman" w:hAnsi="Times New Roman" w:cs="Tahoma"/>
      <w:b/>
      <w:bCs/>
      <w:kern w:val="32"/>
      <w:sz w:val="32"/>
      <w:szCs w:val="32"/>
      <w:lang w:eastAsia="ru-RU"/>
    </w:rPr>
  </w:style>
  <w:style w:type="character" w:customStyle="1" w:styleId="news">
    <w:name w:val="news"/>
    <w:rsid w:val="00802729"/>
    <w:rPr>
      <w:rFonts w:ascii="Times New Roman" w:hAnsi="Times New Roman" w:cs="Times New Roman"/>
    </w:rPr>
  </w:style>
  <w:style w:type="character" w:customStyle="1" w:styleId="hl">
    <w:name w:val="hl"/>
    <w:rsid w:val="00802729"/>
    <w:rPr>
      <w:rFonts w:cs="Times New Roman"/>
    </w:rPr>
  </w:style>
  <w:style w:type="character" w:customStyle="1" w:styleId="DocumentMapChar">
    <w:name w:val="Document Map Char"/>
    <w:semiHidden/>
    <w:locked/>
    <w:rsid w:val="00802729"/>
    <w:rPr>
      <w:rFonts w:ascii="Tahoma" w:hAnsi="Tahoma" w:cs="Tahoma"/>
      <w:lang w:val="ru-RU" w:eastAsia="ru-RU" w:bidi="ar-SA"/>
    </w:rPr>
  </w:style>
  <w:style w:type="character" w:customStyle="1" w:styleId="BodyText3Char">
    <w:name w:val="Body Text 3 Char"/>
    <w:aliases w:val="Знак5 Char"/>
    <w:locked/>
    <w:rsid w:val="00802729"/>
    <w:rPr>
      <w:sz w:val="16"/>
      <w:szCs w:val="16"/>
      <w:lang w:val="ru-RU" w:eastAsia="ru-RU" w:bidi="ar-SA"/>
    </w:rPr>
  </w:style>
  <w:style w:type="character" w:customStyle="1" w:styleId="BalloonTextChar">
    <w:name w:val="Balloon Text Char"/>
    <w:locked/>
    <w:rsid w:val="00802729"/>
    <w:rPr>
      <w:rFonts w:ascii="Tahoma" w:hAnsi="Tahoma" w:cs="Tahoma"/>
      <w:sz w:val="16"/>
      <w:szCs w:val="16"/>
      <w:lang w:val="ru-RU" w:eastAsia="ru-RU" w:bidi="ar-SA"/>
    </w:rPr>
  </w:style>
  <w:style w:type="character" w:customStyle="1" w:styleId="FontStyle145">
    <w:name w:val="Font Style145"/>
    <w:rsid w:val="00802729"/>
    <w:rPr>
      <w:rFonts w:ascii="Times New Roman" w:hAnsi="Times New Roman" w:cs="Times New Roman"/>
      <w:color w:val="000000"/>
      <w:sz w:val="18"/>
      <w:szCs w:val="18"/>
    </w:rPr>
  </w:style>
  <w:style w:type="character" w:customStyle="1" w:styleId="FontStyle215">
    <w:name w:val="Font Style215"/>
    <w:rsid w:val="00802729"/>
    <w:rPr>
      <w:rFonts w:ascii="Times New Roman" w:hAnsi="Times New Roman" w:cs="Times New Roman"/>
      <w:b/>
      <w:bCs/>
      <w:color w:val="000000"/>
      <w:sz w:val="18"/>
      <w:szCs w:val="18"/>
    </w:rPr>
  </w:style>
  <w:style w:type="character" w:customStyle="1" w:styleId="FontStyle153">
    <w:name w:val="Font Style153"/>
    <w:rsid w:val="00802729"/>
    <w:rPr>
      <w:rFonts w:ascii="Times New Roman" w:hAnsi="Times New Roman" w:cs="Times New Roman"/>
      <w:i/>
      <w:iCs/>
      <w:color w:val="000000"/>
      <w:sz w:val="18"/>
      <w:szCs w:val="18"/>
    </w:rPr>
  </w:style>
  <w:style w:type="paragraph" w:customStyle="1" w:styleId="Style101">
    <w:name w:val="Style101"/>
    <w:basedOn w:val="a3"/>
    <w:rsid w:val="00802729"/>
    <w:pPr>
      <w:widowControl w:val="0"/>
      <w:suppressAutoHyphens/>
      <w:autoSpaceDE w:val="0"/>
      <w:spacing w:line="240" w:lineRule="atLeast"/>
    </w:pPr>
    <w:rPr>
      <w:sz w:val="20"/>
      <w:szCs w:val="20"/>
      <w:lang w:eastAsia="ar-SA"/>
    </w:rPr>
  </w:style>
  <w:style w:type="character" w:customStyle="1" w:styleId="FontStyle173">
    <w:name w:val="Font Style173"/>
    <w:rsid w:val="00802729"/>
    <w:rPr>
      <w:rFonts w:ascii="Times New Roman" w:hAnsi="Times New Roman" w:cs="Times New Roman"/>
      <w:i/>
      <w:iCs/>
      <w:color w:val="000000"/>
      <w:spacing w:val="20"/>
      <w:sz w:val="18"/>
      <w:szCs w:val="18"/>
    </w:rPr>
  </w:style>
  <w:style w:type="paragraph" w:customStyle="1" w:styleId="Style92">
    <w:name w:val="Style92"/>
    <w:basedOn w:val="a3"/>
    <w:rsid w:val="00802729"/>
    <w:pPr>
      <w:widowControl w:val="0"/>
      <w:suppressAutoHyphens/>
      <w:autoSpaceDE w:val="0"/>
      <w:spacing w:line="240" w:lineRule="atLeast"/>
    </w:pPr>
    <w:rPr>
      <w:sz w:val="20"/>
      <w:szCs w:val="20"/>
      <w:lang w:eastAsia="ar-SA"/>
    </w:rPr>
  </w:style>
  <w:style w:type="paragraph" w:customStyle="1" w:styleId="Style87">
    <w:name w:val="Style87"/>
    <w:basedOn w:val="a3"/>
    <w:rsid w:val="00802729"/>
    <w:pPr>
      <w:widowControl w:val="0"/>
      <w:suppressAutoHyphens/>
      <w:autoSpaceDE w:val="0"/>
      <w:spacing w:line="240" w:lineRule="atLeast"/>
    </w:pPr>
    <w:rPr>
      <w:sz w:val="20"/>
      <w:szCs w:val="20"/>
      <w:lang w:eastAsia="ar-SA"/>
    </w:rPr>
  </w:style>
  <w:style w:type="paragraph" w:customStyle="1" w:styleId="Style44">
    <w:name w:val="Style44"/>
    <w:basedOn w:val="a3"/>
    <w:rsid w:val="00802729"/>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802729"/>
    <w:rPr>
      <w:rFonts w:ascii="Arial" w:hAnsi="Arial" w:cs="Arial"/>
      <w:b/>
      <w:bCs/>
      <w:sz w:val="18"/>
      <w:szCs w:val="18"/>
    </w:rPr>
  </w:style>
  <w:style w:type="character" w:customStyle="1" w:styleId="FontStyle255">
    <w:name w:val="Font Style255"/>
    <w:rsid w:val="00802729"/>
    <w:rPr>
      <w:rFonts w:ascii="Times New Roman" w:hAnsi="Times New Roman" w:cs="Times New Roman"/>
      <w:b/>
      <w:bCs/>
      <w:i/>
      <w:iCs/>
      <w:sz w:val="20"/>
      <w:szCs w:val="20"/>
    </w:rPr>
  </w:style>
  <w:style w:type="character" w:customStyle="1" w:styleId="FontStyle256">
    <w:name w:val="Font Style256"/>
    <w:rsid w:val="00802729"/>
    <w:rPr>
      <w:rFonts w:ascii="Times New Roman" w:hAnsi="Times New Roman" w:cs="Times New Roman"/>
      <w:b/>
      <w:bCs/>
      <w:sz w:val="20"/>
      <w:szCs w:val="20"/>
    </w:rPr>
  </w:style>
  <w:style w:type="character" w:customStyle="1" w:styleId="FontStyle240">
    <w:name w:val="Font Style240"/>
    <w:rsid w:val="00802729"/>
    <w:rPr>
      <w:rFonts w:ascii="Times New Roman" w:hAnsi="Times New Roman" w:cs="Times New Roman"/>
      <w:sz w:val="18"/>
      <w:szCs w:val="18"/>
    </w:rPr>
  </w:style>
  <w:style w:type="character" w:customStyle="1" w:styleId="FontStyle253">
    <w:name w:val="Font Style253"/>
    <w:rsid w:val="00802729"/>
    <w:rPr>
      <w:rFonts w:ascii="Times New Roman" w:hAnsi="Times New Roman" w:cs="Times New Roman"/>
      <w:i/>
      <w:iCs/>
      <w:sz w:val="18"/>
      <w:szCs w:val="18"/>
    </w:rPr>
  </w:style>
  <w:style w:type="character" w:customStyle="1" w:styleId="FontStyle234">
    <w:name w:val="Font Style234"/>
    <w:rsid w:val="00802729"/>
    <w:rPr>
      <w:rFonts w:ascii="Arial" w:hAnsi="Arial" w:cs="Arial"/>
      <w:b/>
      <w:bCs/>
      <w:sz w:val="16"/>
      <w:szCs w:val="16"/>
    </w:rPr>
  </w:style>
  <w:style w:type="paragraph" w:customStyle="1" w:styleId="Style55">
    <w:name w:val="Style55"/>
    <w:basedOn w:val="a3"/>
    <w:rsid w:val="00802729"/>
    <w:pPr>
      <w:widowControl w:val="0"/>
      <w:autoSpaceDE w:val="0"/>
      <w:autoSpaceDN w:val="0"/>
      <w:adjustRightInd w:val="0"/>
    </w:pPr>
    <w:rPr>
      <w:rFonts w:ascii="Segoe UI" w:hAnsi="Segoe UI" w:cs="Segoe UI"/>
    </w:rPr>
  </w:style>
  <w:style w:type="paragraph" w:customStyle="1" w:styleId="Style69">
    <w:name w:val="Style69"/>
    <w:basedOn w:val="a3"/>
    <w:rsid w:val="00802729"/>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802729"/>
    <w:pPr>
      <w:widowControl w:val="0"/>
      <w:autoSpaceDE w:val="0"/>
      <w:autoSpaceDN w:val="0"/>
      <w:adjustRightInd w:val="0"/>
    </w:pPr>
    <w:rPr>
      <w:rFonts w:ascii="Segoe UI" w:hAnsi="Segoe UI" w:cs="Segoe UI"/>
    </w:rPr>
  </w:style>
  <w:style w:type="character" w:customStyle="1" w:styleId="FontStyle271">
    <w:name w:val="Font Style271"/>
    <w:rsid w:val="00802729"/>
    <w:rPr>
      <w:rFonts w:ascii="Arial" w:hAnsi="Arial" w:cs="Arial"/>
      <w:b/>
      <w:bCs/>
      <w:spacing w:val="-10"/>
      <w:sz w:val="18"/>
      <w:szCs w:val="18"/>
    </w:rPr>
  </w:style>
  <w:style w:type="character" w:customStyle="1" w:styleId="FontStyle38">
    <w:name w:val="Font Style38"/>
    <w:rsid w:val="00802729"/>
    <w:rPr>
      <w:rFonts w:ascii="Times New Roman" w:hAnsi="Times New Roman" w:cs="Times New Roman"/>
      <w:sz w:val="28"/>
      <w:szCs w:val="28"/>
    </w:rPr>
  </w:style>
  <w:style w:type="character" w:customStyle="1" w:styleId="FontStyle35">
    <w:name w:val="Font Style35"/>
    <w:rsid w:val="00802729"/>
    <w:rPr>
      <w:rFonts w:ascii="Times New Roman" w:hAnsi="Times New Roman" w:cs="Times New Roman"/>
      <w:sz w:val="26"/>
      <w:szCs w:val="26"/>
    </w:rPr>
  </w:style>
  <w:style w:type="paragraph" w:customStyle="1" w:styleId="Style15">
    <w:name w:val="Style15"/>
    <w:basedOn w:val="a3"/>
    <w:rsid w:val="00802729"/>
    <w:pPr>
      <w:widowControl w:val="0"/>
      <w:autoSpaceDE w:val="0"/>
      <w:autoSpaceDN w:val="0"/>
      <w:adjustRightInd w:val="0"/>
      <w:spacing w:line="482" w:lineRule="exact"/>
      <w:ind w:firstLine="701"/>
      <w:jc w:val="both"/>
    </w:pPr>
  </w:style>
  <w:style w:type="paragraph" w:customStyle="1" w:styleId="Style22">
    <w:name w:val="Style22"/>
    <w:basedOn w:val="a3"/>
    <w:rsid w:val="00802729"/>
    <w:pPr>
      <w:widowControl w:val="0"/>
      <w:autoSpaceDE w:val="0"/>
      <w:autoSpaceDN w:val="0"/>
      <w:adjustRightInd w:val="0"/>
      <w:spacing w:line="274" w:lineRule="exact"/>
    </w:pPr>
  </w:style>
  <w:style w:type="character" w:customStyle="1" w:styleId="citation">
    <w:name w:val="citation"/>
    <w:rsid w:val="00802729"/>
  </w:style>
  <w:style w:type="character" w:customStyle="1" w:styleId="xmlemitalic10">
    <w:name w:val="xmlemitalic1"/>
    <w:rsid w:val="00802729"/>
  </w:style>
  <w:style w:type="paragraph" w:customStyle="1" w:styleId="nospacing">
    <w:name w:val="nospacing"/>
    <w:basedOn w:val="a3"/>
    <w:rsid w:val="00802729"/>
    <w:pPr>
      <w:spacing w:before="100" w:beforeAutospacing="1" w:after="100" w:afterAutospacing="1"/>
    </w:pPr>
  </w:style>
  <w:style w:type="paragraph" w:customStyle="1" w:styleId="afffffff9">
    <w:name w:val="...... . ......."/>
    <w:basedOn w:val="Default"/>
    <w:next w:val="Default"/>
    <w:rsid w:val="00802729"/>
    <w:rPr>
      <w:color w:val="auto"/>
    </w:rPr>
  </w:style>
  <w:style w:type="paragraph" w:customStyle="1" w:styleId="PrilogRazd">
    <w:name w:val="Prilog Razd"/>
    <w:rsid w:val="00802729"/>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802729"/>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802729"/>
    <w:rPr>
      <w:rFonts w:ascii="Calibri" w:hAnsi="Calibri"/>
      <w:i/>
      <w:iCs/>
      <w:sz w:val="24"/>
      <w:szCs w:val="24"/>
      <w:lang w:val="ru-RU" w:eastAsia="en-US" w:bidi="ar-SA"/>
    </w:rPr>
  </w:style>
  <w:style w:type="character" w:customStyle="1" w:styleId="640">
    <w:name w:val="Знак Знак64"/>
    <w:locked/>
    <w:rsid w:val="00802729"/>
    <w:rPr>
      <w:b/>
      <w:bCs/>
      <w:sz w:val="28"/>
      <w:szCs w:val="28"/>
      <w:lang w:val="ru-RU" w:eastAsia="ru-RU" w:bidi="ar-SA"/>
    </w:rPr>
  </w:style>
  <w:style w:type="character" w:customStyle="1" w:styleId="FontStyle133">
    <w:name w:val="Font Style133"/>
    <w:rsid w:val="00802729"/>
    <w:rPr>
      <w:rFonts w:ascii="Times New Roman" w:hAnsi="Times New Roman" w:cs="Times New Roman"/>
      <w:i/>
      <w:iCs/>
      <w:sz w:val="18"/>
      <w:szCs w:val="18"/>
    </w:rPr>
  </w:style>
  <w:style w:type="character" w:customStyle="1" w:styleId="blk3">
    <w:name w:val="blk3"/>
    <w:rsid w:val="00802729"/>
    <w:rPr>
      <w:vanish w:val="0"/>
    </w:rPr>
  </w:style>
  <w:style w:type="paragraph" w:customStyle="1" w:styleId="afffffffa">
    <w:name w:val="Словарная статья"/>
    <w:basedOn w:val="a3"/>
    <w:next w:val="a3"/>
    <w:rsid w:val="00802729"/>
    <w:pPr>
      <w:autoSpaceDE w:val="0"/>
      <w:autoSpaceDN w:val="0"/>
      <w:adjustRightInd w:val="0"/>
      <w:ind w:left="170" w:right="118"/>
      <w:jc w:val="both"/>
    </w:pPr>
    <w:rPr>
      <w:rFonts w:ascii="Arial" w:hAnsi="Arial"/>
      <w:sz w:val="20"/>
      <w:szCs w:val="20"/>
    </w:rPr>
  </w:style>
  <w:style w:type="character" w:customStyle="1" w:styleId="FontStyle214">
    <w:name w:val="Font Style214"/>
    <w:rsid w:val="00802729"/>
    <w:rPr>
      <w:rFonts w:ascii="Trebuchet MS" w:hAnsi="Trebuchet MS" w:cs="Trebuchet MS"/>
      <w:b/>
      <w:bCs/>
      <w:color w:val="000000"/>
      <w:sz w:val="22"/>
      <w:szCs w:val="22"/>
    </w:rPr>
  </w:style>
  <w:style w:type="character" w:customStyle="1" w:styleId="afffffffb">
    <w:name w:val="Цветовое выделение"/>
    <w:rsid w:val="00802729"/>
    <w:rPr>
      <w:b/>
      <w:bCs/>
      <w:color w:val="000080"/>
      <w:sz w:val="22"/>
      <w:szCs w:val="22"/>
    </w:rPr>
  </w:style>
  <w:style w:type="character" w:customStyle="1" w:styleId="afffffffc">
    <w:name w:val="Гипертекстовая ссылка"/>
    <w:rsid w:val="00802729"/>
    <w:rPr>
      <w:b/>
      <w:bCs/>
      <w:color w:val="008000"/>
      <w:sz w:val="22"/>
      <w:szCs w:val="22"/>
      <w:u w:val="single"/>
    </w:rPr>
  </w:style>
  <w:style w:type="paragraph" w:customStyle="1" w:styleId="Tst1">
    <w:name w:val="Tst1"/>
    <w:basedOn w:val="a3"/>
    <w:rsid w:val="00802729"/>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802729"/>
    <w:rPr>
      <w:sz w:val="24"/>
      <w:lang w:val="ru-RU" w:eastAsia="ru-RU" w:bidi="ar-SA"/>
    </w:rPr>
  </w:style>
  <w:style w:type="character" w:customStyle="1" w:styleId="FontStyle816">
    <w:name w:val="Font Style816"/>
    <w:rsid w:val="00802729"/>
    <w:rPr>
      <w:rFonts w:ascii="Times New Roman" w:hAnsi="Times New Roman" w:cs="Times New Roman"/>
      <w:sz w:val="20"/>
      <w:szCs w:val="20"/>
    </w:rPr>
  </w:style>
  <w:style w:type="paragraph" w:customStyle="1" w:styleId="opredelenie">
    <w:name w:val="opredelenie"/>
    <w:basedOn w:val="a3"/>
    <w:rsid w:val="00802729"/>
    <w:pPr>
      <w:spacing w:before="100" w:beforeAutospacing="1" w:after="100" w:afterAutospacing="1"/>
    </w:pPr>
  </w:style>
  <w:style w:type="paragraph" w:customStyle="1" w:styleId="afffffffd">
    <w:name w:val="НУМ"/>
    <w:basedOn w:val="afff3"/>
    <w:next w:val="afff3"/>
    <w:rsid w:val="00802729"/>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802729"/>
    <w:rPr>
      <w:rFonts w:ascii="Cambria" w:eastAsia="Times New Roman" w:hAnsi="Cambria" w:cs="Times New Roman" w:hint="default"/>
      <w:b/>
      <w:bCs/>
      <w:color w:val="4F81BD"/>
      <w:sz w:val="26"/>
      <w:szCs w:val="26"/>
    </w:rPr>
  </w:style>
  <w:style w:type="character" w:customStyle="1" w:styleId="280">
    <w:name w:val="Знак Знак28"/>
    <w:locked/>
    <w:rsid w:val="00802729"/>
    <w:rPr>
      <w:b/>
      <w:bCs/>
      <w:lang w:val="ru-RU" w:eastAsia="ru-RU" w:bidi="ar-SA"/>
    </w:rPr>
  </w:style>
  <w:style w:type="paragraph" w:customStyle="1" w:styleId="afffffffe">
    <w:name w:val="ТЕМА"/>
    <w:basedOn w:val="a3"/>
    <w:rsid w:val="00802729"/>
    <w:pPr>
      <w:spacing w:after="60" w:line="264" w:lineRule="auto"/>
      <w:jc w:val="both"/>
    </w:pPr>
    <w:rPr>
      <w:rFonts w:ascii="Arial" w:hAnsi="Arial"/>
      <w:b/>
      <w:sz w:val="30"/>
    </w:rPr>
  </w:style>
  <w:style w:type="character" w:customStyle="1" w:styleId="3f3">
    <w:name w:val="Гиперссылка3"/>
    <w:rsid w:val="00802729"/>
    <w:rPr>
      <w:strike w:val="0"/>
      <w:dstrike w:val="0"/>
      <w:color w:val="2C437A"/>
      <w:u w:val="none"/>
    </w:rPr>
  </w:style>
  <w:style w:type="paragraph" w:customStyle="1" w:styleId="affffffff">
    <w:name w:val="Список М"/>
    <w:basedOn w:val="afff3"/>
    <w:rsid w:val="00802729"/>
    <w:pPr>
      <w:spacing w:before="0" w:beforeAutospacing="0" w:after="0" w:afterAutospacing="0" w:line="288" w:lineRule="auto"/>
      <w:jc w:val="both"/>
    </w:pPr>
    <w:rPr>
      <w:sz w:val="30"/>
      <w:szCs w:val="30"/>
      <w:lang w:bidi="ar-SA"/>
    </w:rPr>
  </w:style>
  <w:style w:type="character" w:customStyle="1" w:styleId="FontStyle31">
    <w:name w:val="Font Style31"/>
    <w:rsid w:val="00802729"/>
    <w:rPr>
      <w:rFonts w:ascii="Times New Roman" w:hAnsi="Times New Roman" w:cs="Times New Roman"/>
      <w:b/>
      <w:bCs/>
      <w:sz w:val="28"/>
      <w:szCs w:val="28"/>
    </w:rPr>
  </w:style>
  <w:style w:type="character" w:customStyle="1" w:styleId="480">
    <w:name w:val="Знак Знак48"/>
    <w:locked/>
    <w:rsid w:val="00802729"/>
    <w:rPr>
      <w:b/>
      <w:bCs/>
      <w:sz w:val="27"/>
      <w:szCs w:val="27"/>
      <w:lang w:val="ru-RU" w:eastAsia="ru-RU" w:bidi="ar-SA"/>
    </w:rPr>
  </w:style>
  <w:style w:type="character" w:customStyle="1" w:styleId="511">
    <w:name w:val="Знак5 Знак Знак1"/>
    <w:locked/>
    <w:rsid w:val="00802729"/>
    <w:rPr>
      <w:sz w:val="16"/>
      <w:szCs w:val="16"/>
      <w:lang w:val="ru-RU" w:eastAsia="ru-RU" w:bidi="ar-SA"/>
    </w:rPr>
  </w:style>
  <w:style w:type="table" w:customStyle="1" w:styleId="1ffff3">
    <w:name w:val="Сетка таблицы1"/>
    <w:basedOn w:val="a5"/>
    <w:rsid w:val="00802729"/>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802729"/>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802729"/>
    <w:rPr>
      <w:b/>
      <w:bCs/>
      <w:sz w:val="28"/>
      <w:szCs w:val="28"/>
      <w:lang w:val="ru-RU" w:eastAsia="ru-RU" w:bidi="ar-SA"/>
    </w:rPr>
  </w:style>
  <w:style w:type="character" w:customStyle="1" w:styleId="hl1">
    <w:name w:val="hl1"/>
    <w:rsid w:val="00802729"/>
    <w:rPr>
      <w:color w:val="4682B4"/>
    </w:rPr>
  </w:style>
  <w:style w:type="character" w:customStyle="1" w:styleId="font23">
    <w:name w:val="font23"/>
    <w:rsid w:val="00802729"/>
  </w:style>
  <w:style w:type="character" w:customStyle="1" w:styleId="texttext1">
    <w:name w:val="texttext1"/>
    <w:rsid w:val="00802729"/>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802729"/>
    <w:rPr>
      <w:rFonts w:ascii="Times New Roman" w:hAnsi="Times New Roman" w:cs="Times New Roman" w:hint="default"/>
      <w:b/>
      <w:bCs/>
      <w:sz w:val="24"/>
      <w:szCs w:val="24"/>
    </w:rPr>
  </w:style>
  <w:style w:type="character" w:customStyle="1" w:styleId="authorabout1">
    <w:name w:val="authorabout1"/>
    <w:rsid w:val="00802729"/>
    <w:rPr>
      <w:vanish w:val="0"/>
      <w:sz w:val="26"/>
      <w:szCs w:val="26"/>
    </w:rPr>
  </w:style>
  <w:style w:type="character" w:customStyle="1" w:styleId="authorabout">
    <w:name w:val="authorabout"/>
    <w:rsid w:val="00802729"/>
    <w:rPr>
      <w:rFonts w:ascii="Times New Roman" w:hAnsi="Times New Roman" w:cs="Times New Roman" w:hint="default"/>
    </w:rPr>
  </w:style>
  <w:style w:type="character" w:customStyle="1" w:styleId="textbf">
    <w:name w:val="textbf"/>
    <w:rsid w:val="00802729"/>
    <w:rPr>
      <w:rFonts w:cs="Times New Roman"/>
    </w:rPr>
  </w:style>
  <w:style w:type="character" w:customStyle="1" w:styleId="textit">
    <w:name w:val="textit"/>
    <w:rsid w:val="00802729"/>
    <w:rPr>
      <w:rFonts w:cs="Times New Roman"/>
    </w:rPr>
  </w:style>
  <w:style w:type="character" w:customStyle="1" w:styleId="textdoc1">
    <w:name w:val="textdoc1"/>
    <w:rsid w:val="00802729"/>
    <w:rPr>
      <w:rFonts w:cs="Times New Roman"/>
    </w:rPr>
  </w:style>
  <w:style w:type="paragraph" w:customStyle="1" w:styleId="textdoc">
    <w:name w:val="textdoc"/>
    <w:basedOn w:val="a3"/>
    <w:rsid w:val="00802729"/>
    <w:pPr>
      <w:spacing w:before="100" w:beforeAutospacing="1" w:after="100" w:afterAutospacing="1"/>
    </w:pPr>
  </w:style>
  <w:style w:type="paragraph" w:customStyle="1" w:styleId="msonormalcxsplast">
    <w:name w:val="msonormalcxsplast"/>
    <w:basedOn w:val="a3"/>
    <w:rsid w:val="00802729"/>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802729"/>
    <w:pPr>
      <w:spacing w:before="100" w:beforeAutospacing="1" w:after="100" w:afterAutospacing="1"/>
    </w:pPr>
    <w:rPr>
      <w:rFonts w:ascii="Arial" w:hAnsi="Arial" w:cs="Arial"/>
      <w:color w:val="000000"/>
      <w:sz w:val="20"/>
      <w:szCs w:val="20"/>
    </w:rPr>
  </w:style>
  <w:style w:type="character" w:customStyle="1" w:styleId="FontStyle52">
    <w:name w:val="Font Style52"/>
    <w:rsid w:val="00802729"/>
    <w:rPr>
      <w:rFonts w:ascii="Times New Roman" w:hAnsi="Times New Roman" w:cs="Times New Roman"/>
      <w:sz w:val="20"/>
      <w:szCs w:val="20"/>
    </w:rPr>
  </w:style>
  <w:style w:type="character" w:customStyle="1" w:styleId="t9">
    <w:name w:val="t9"/>
    <w:rsid w:val="00802729"/>
  </w:style>
  <w:style w:type="character" w:customStyle="1" w:styleId="t10">
    <w:name w:val="t10"/>
    <w:rsid w:val="00802729"/>
  </w:style>
  <w:style w:type="character" w:customStyle="1" w:styleId="snsep">
    <w:name w:val="snsep"/>
    <w:rsid w:val="00802729"/>
  </w:style>
  <w:style w:type="character" w:customStyle="1" w:styleId="FontStyle56">
    <w:name w:val="Font Style56"/>
    <w:rsid w:val="00802729"/>
    <w:rPr>
      <w:rFonts w:ascii="Times New Roman" w:hAnsi="Times New Roman" w:cs="Times New Roman"/>
      <w:sz w:val="22"/>
      <w:szCs w:val="22"/>
    </w:rPr>
  </w:style>
  <w:style w:type="paragraph" w:customStyle="1" w:styleId="normalrus">
    <w:name w:val="normalrus"/>
    <w:basedOn w:val="a3"/>
    <w:rsid w:val="00802729"/>
    <w:pPr>
      <w:spacing w:before="100" w:beforeAutospacing="1" w:after="100" w:afterAutospacing="1"/>
    </w:pPr>
  </w:style>
  <w:style w:type="paragraph" w:customStyle="1" w:styleId="listnum">
    <w:name w:val="listnum"/>
    <w:basedOn w:val="a3"/>
    <w:rsid w:val="00802729"/>
    <w:pPr>
      <w:spacing w:before="100" w:beforeAutospacing="1" w:after="100" w:afterAutospacing="1"/>
    </w:pPr>
  </w:style>
  <w:style w:type="character" w:customStyle="1" w:styleId="bold">
    <w:name w:val="bold"/>
    <w:rsid w:val="00802729"/>
    <w:rPr>
      <w:rFonts w:cs="Times New Roman"/>
    </w:rPr>
  </w:style>
  <w:style w:type="character" w:customStyle="1" w:styleId="133">
    <w:name w:val="табл_заголовок_13 Знак"/>
    <w:link w:val="134"/>
    <w:locked/>
    <w:rsid w:val="00802729"/>
    <w:rPr>
      <w:b/>
      <w:bCs/>
      <w:sz w:val="26"/>
      <w:lang w:eastAsia="ru-RU"/>
    </w:rPr>
  </w:style>
  <w:style w:type="paragraph" w:customStyle="1" w:styleId="134">
    <w:name w:val="табл_заголовок_13"/>
    <w:basedOn w:val="a3"/>
    <w:link w:val="133"/>
    <w:rsid w:val="00802729"/>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802729"/>
    <w:rPr>
      <w:rFonts w:ascii="Courier New" w:eastAsia="Calibri" w:hAnsi="Courier New"/>
      <w:sz w:val="20"/>
      <w:szCs w:val="20"/>
    </w:rPr>
  </w:style>
  <w:style w:type="paragraph" w:customStyle="1" w:styleId="a0cxspmiddle">
    <w:name w:val="a0cxspmiddle"/>
    <w:basedOn w:val="a3"/>
    <w:rsid w:val="00802729"/>
    <w:pPr>
      <w:spacing w:before="100" w:beforeAutospacing="1" w:after="100" w:afterAutospacing="1"/>
    </w:pPr>
  </w:style>
  <w:style w:type="character" w:customStyle="1" w:styleId="wrc131">
    <w:name w:val="wrc131"/>
    <w:rsid w:val="00802729"/>
    <w:rPr>
      <w:vanish/>
    </w:rPr>
  </w:style>
  <w:style w:type="character" w:customStyle="1" w:styleId="mw-editsection">
    <w:name w:val="mw-editsection"/>
    <w:rsid w:val="00802729"/>
  </w:style>
  <w:style w:type="character" w:customStyle="1" w:styleId="num0">
    <w:name w:val="num0"/>
    <w:rsid w:val="00802729"/>
  </w:style>
  <w:style w:type="paragraph" w:customStyle="1" w:styleId="c3">
    <w:name w:val="c3"/>
    <w:basedOn w:val="a3"/>
    <w:rsid w:val="00802729"/>
    <w:pPr>
      <w:spacing w:before="100" w:beforeAutospacing="1" w:after="100" w:afterAutospacing="1"/>
    </w:pPr>
  </w:style>
  <w:style w:type="character" w:customStyle="1" w:styleId="c4">
    <w:name w:val="c4"/>
    <w:rsid w:val="00802729"/>
  </w:style>
  <w:style w:type="paragraph" w:customStyle="1" w:styleId="HTML12">
    <w:name w:val="Стандартный HTML1"/>
    <w:basedOn w:val="a3"/>
    <w:rsid w:val="00802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802729"/>
    <w:rPr>
      <w:rFonts w:cs="Times New Roman"/>
    </w:rPr>
  </w:style>
  <w:style w:type="character" w:customStyle="1" w:styleId="BalloonTextChar1">
    <w:name w:val="Balloon Text Char1"/>
    <w:locked/>
    <w:rsid w:val="00802729"/>
    <w:rPr>
      <w:rFonts w:cs="Times New Roman"/>
      <w:sz w:val="2"/>
    </w:rPr>
  </w:style>
  <w:style w:type="character" w:customStyle="1" w:styleId="highlight">
    <w:name w:val="highlight"/>
    <w:rsid w:val="00802729"/>
    <w:rPr>
      <w:rFonts w:cs="Times New Roman"/>
    </w:rPr>
  </w:style>
  <w:style w:type="character" w:customStyle="1" w:styleId="style80">
    <w:name w:val="style8"/>
    <w:rsid w:val="00802729"/>
    <w:rPr>
      <w:rFonts w:cs="Times New Roman"/>
    </w:rPr>
  </w:style>
  <w:style w:type="character" w:customStyle="1" w:styleId="b-serp-itemtextpassage">
    <w:name w:val="b-serp-item__text_passage"/>
    <w:rsid w:val="00802729"/>
    <w:rPr>
      <w:rFonts w:cs="Times New Roman"/>
    </w:rPr>
  </w:style>
  <w:style w:type="character" w:customStyle="1" w:styleId="postbody">
    <w:name w:val="postbody"/>
    <w:rsid w:val="00802729"/>
    <w:rPr>
      <w:rFonts w:cs="Times New Roman"/>
    </w:rPr>
  </w:style>
  <w:style w:type="paragraph" w:customStyle="1" w:styleId="ptx2">
    <w:name w:val="ptx2"/>
    <w:basedOn w:val="a3"/>
    <w:rsid w:val="00802729"/>
    <w:pPr>
      <w:spacing w:before="100" w:beforeAutospacing="1" w:after="100" w:afterAutospacing="1"/>
    </w:pPr>
  </w:style>
  <w:style w:type="character" w:customStyle="1" w:styleId="512">
    <w:name w:val="Заголовок 5 Знак1"/>
    <w:locked/>
    <w:rsid w:val="00802729"/>
    <w:rPr>
      <w:b/>
      <w:bCs/>
      <w:i/>
      <w:iCs/>
      <w:sz w:val="26"/>
      <w:szCs w:val="26"/>
    </w:rPr>
  </w:style>
  <w:style w:type="character" w:customStyle="1" w:styleId="affffffff0">
    <w:name w:val="Выделение жирным"/>
    <w:rsid w:val="00802729"/>
    <w:rPr>
      <w:b/>
    </w:rPr>
  </w:style>
  <w:style w:type="character" w:customStyle="1" w:styleId="ListLabel1">
    <w:name w:val="ListLabel 1"/>
    <w:rsid w:val="00802729"/>
    <w:rPr>
      <w:color w:val="000000"/>
      <w:spacing w:val="0"/>
      <w:position w:val="0"/>
      <w:sz w:val="20"/>
      <w:u w:val="none"/>
      <w:vertAlign w:val="baseline"/>
    </w:rPr>
  </w:style>
  <w:style w:type="character" w:customStyle="1" w:styleId="ListLabel2">
    <w:name w:val="ListLabel 2"/>
    <w:rsid w:val="00802729"/>
  </w:style>
  <w:style w:type="character" w:customStyle="1" w:styleId="ListLabel3">
    <w:name w:val="ListLabel 3"/>
    <w:rsid w:val="00802729"/>
    <w:rPr>
      <w:b/>
    </w:rPr>
  </w:style>
  <w:style w:type="character" w:customStyle="1" w:styleId="ListLabel4">
    <w:name w:val="ListLabel 4"/>
    <w:rsid w:val="00802729"/>
  </w:style>
  <w:style w:type="character" w:customStyle="1" w:styleId="ListLabel5">
    <w:name w:val="ListLabel 5"/>
    <w:rsid w:val="00802729"/>
    <w:rPr>
      <w:color w:val="00000A"/>
    </w:rPr>
  </w:style>
  <w:style w:type="character" w:customStyle="1" w:styleId="ListLabel6">
    <w:name w:val="ListLabel 6"/>
    <w:rsid w:val="00802729"/>
    <w:rPr>
      <w:sz w:val="20"/>
    </w:rPr>
  </w:style>
  <w:style w:type="character" w:customStyle="1" w:styleId="2fe">
    <w:name w:val="Название Знак2"/>
    <w:locked/>
    <w:rsid w:val="00802729"/>
    <w:rPr>
      <w:rFonts w:cs="Mangal"/>
      <w:i/>
      <w:iCs/>
      <w:color w:val="00000A"/>
      <w:sz w:val="24"/>
      <w:szCs w:val="24"/>
    </w:rPr>
  </w:style>
  <w:style w:type="character" w:customStyle="1" w:styleId="2ff">
    <w:name w:val="Схема документа Знак2"/>
    <w:locked/>
    <w:rsid w:val="00802729"/>
    <w:rPr>
      <w:rFonts w:ascii="Tahoma" w:hAnsi="Tahoma" w:cs="Tahoma"/>
      <w:color w:val="00000A"/>
      <w:shd w:val="clear" w:color="auto" w:fill="000080"/>
    </w:rPr>
  </w:style>
  <w:style w:type="character" w:customStyle="1" w:styleId="322">
    <w:name w:val="Основной текст с отступом 3 Знак2"/>
    <w:semiHidden/>
    <w:locked/>
    <w:rsid w:val="00802729"/>
    <w:rPr>
      <w:color w:val="00000A"/>
      <w:sz w:val="16"/>
      <w:szCs w:val="16"/>
      <w:lang w:val="ru-RU" w:eastAsia="ru-RU" w:bidi="ar-SA"/>
    </w:rPr>
  </w:style>
  <w:style w:type="character" w:customStyle="1" w:styleId="2ff0">
    <w:name w:val="Нижний колонтитул Знак2"/>
    <w:locked/>
    <w:rsid w:val="00802729"/>
    <w:rPr>
      <w:sz w:val="24"/>
      <w:szCs w:val="24"/>
    </w:rPr>
  </w:style>
  <w:style w:type="character" w:customStyle="1" w:styleId="2ff1">
    <w:name w:val="Текст выноски Знак2"/>
    <w:locked/>
    <w:rsid w:val="00802729"/>
    <w:rPr>
      <w:rFonts w:ascii="Tahoma" w:hAnsi="Tahoma"/>
      <w:color w:val="00000A"/>
      <w:sz w:val="16"/>
      <w:szCs w:val="16"/>
    </w:rPr>
  </w:style>
  <w:style w:type="character" w:customStyle="1" w:styleId="HTML20">
    <w:name w:val="Стандартный HTML Знак2"/>
    <w:locked/>
    <w:rsid w:val="00802729"/>
    <w:rPr>
      <w:rFonts w:ascii="Courier New" w:hAnsi="Courier New" w:cs="Courier New"/>
      <w:color w:val="00000A"/>
    </w:rPr>
  </w:style>
  <w:style w:type="character" w:customStyle="1" w:styleId="226">
    <w:name w:val="Основной текст 2 Знак2"/>
    <w:locked/>
    <w:rsid w:val="00802729"/>
    <w:rPr>
      <w:sz w:val="24"/>
      <w:szCs w:val="24"/>
    </w:rPr>
  </w:style>
  <w:style w:type="paragraph" w:customStyle="1" w:styleId="affffffff1">
    <w:name w:val="Заглавие"/>
    <w:basedOn w:val="afffffff4"/>
    <w:rsid w:val="00802729"/>
    <w:pPr>
      <w:jc w:val="center"/>
    </w:pPr>
    <w:rPr>
      <w:sz w:val="20"/>
      <w:szCs w:val="20"/>
    </w:rPr>
  </w:style>
  <w:style w:type="table" w:customStyle="1" w:styleId="119">
    <w:name w:val="Сетка таблицы11"/>
    <w:basedOn w:val="a5"/>
    <w:rsid w:val="00802729"/>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802729"/>
    <w:rPr>
      <w:b/>
      <w:bCs/>
      <w:sz w:val="22"/>
      <w:szCs w:val="22"/>
      <w:lang w:val="ru-RU" w:eastAsia="ru-RU" w:bidi="ar-SA"/>
    </w:rPr>
  </w:style>
  <w:style w:type="character" w:customStyle="1" w:styleId="420">
    <w:name w:val="Знак Знак42"/>
    <w:rsid w:val="00802729"/>
    <w:rPr>
      <w:sz w:val="24"/>
      <w:szCs w:val="24"/>
      <w:lang w:val="ru-RU" w:eastAsia="ru-RU" w:bidi="ar-SA"/>
    </w:rPr>
  </w:style>
  <w:style w:type="character" w:customStyle="1" w:styleId="ft1834">
    <w:name w:val="ft1834"/>
    <w:rsid w:val="00802729"/>
  </w:style>
  <w:style w:type="character" w:customStyle="1" w:styleId="ft1846">
    <w:name w:val="ft1846"/>
    <w:rsid w:val="00802729"/>
  </w:style>
  <w:style w:type="character" w:customStyle="1" w:styleId="ft1850">
    <w:name w:val="ft1850"/>
    <w:rsid w:val="00802729"/>
  </w:style>
  <w:style w:type="character" w:customStyle="1" w:styleId="ft1994">
    <w:name w:val="ft1994"/>
    <w:rsid w:val="00802729"/>
  </w:style>
  <w:style w:type="character" w:customStyle="1" w:styleId="ft2006">
    <w:name w:val="ft2006"/>
    <w:rsid w:val="00802729"/>
  </w:style>
  <w:style w:type="character" w:customStyle="1" w:styleId="ft2181">
    <w:name w:val="ft2181"/>
    <w:rsid w:val="00802729"/>
  </w:style>
  <w:style w:type="character" w:customStyle="1" w:styleId="ft2193">
    <w:name w:val="ft2193"/>
    <w:rsid w:val="00802729"/>
  </w:style>
  <w:style w:type="character" w:customStyle="1" w:styleId="ft2205">
    <w:name w:val="ft2205"/>
    <w:rsid w:val="00802729"/>
  </w:style>
  <w:style w:type="character" w:customStyle="1" w:styleId="ft2213">
    <w:name w:val="ft2213"/>
    <w:rsid w:val="00802729"/>
  </w:style>
  <w:style w:type="paragraph" w:customStyle="1" w:styleId="-10-11">
    <w:name w:val="А-10-11"/>
    <w:basedOn w:val="a3"/>
    <w:rsid w:val="00802729"/>
    <w:pPr>
      <w:spacing w:line="233" w:lineRule="exact"/>
      <w:ind w:firstLine="397"/>
      <w:jc w:val="both"/>
    </w:pPr>
    <w:rPr>
      <w:sz w:val="20"/>
      <w:szCs w:val="20"/>
    </w:rPr>
  </w:style>
  <w:style w:type="paragraph" w:customStyle="1" w:styleId="Lang">
    <w:name w:val="Lang"/>
    <w:basedOn w:val="a3"/>
    <w:rsid w:val="00802729"/>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802729"/>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802729"/>
    <w:pPr>
      <w:suppressAutoHyphens/>
      <w:jc w:val="center"/>
    </w:pPr>
    <w:rPr>
      <w:sz w:val="26"/>
      <w:lang w:eastAsia="ar-SA"/>
    </w:rPr>
  </w:style>
  <w:style w:type="paragraph" w:customStyle="1" w:styleId="2ff2">
    <w:name w:val="Заголовок_2"/>
    <w:basedOn w:val="a3"/>
    <w:rsid w:val="00802729"/>
    <w:pPr>
      <w:spacing w:line="360" w:lineRule="auto"/>
      <w:jc w:val="both"/>
    </w:pPr>
    <w:rPr>
      <w:rFonts w:ascii="Arial" w:hAnsi="Arial"/>
      <w:b/>
      <w:i/>
      <w:sz w:val="28"/>
      <w:szCs w:val="20"/>
    </w:rPr>
  </w:style>
  <w:style w:type="paragraph" w:customStyle="1" w:styleId="affffffff2">
    <w:name w:val="Абзац_СУБД"/>
    <w:basedOn w:val="a3"/>
    <w:rsid w:val="00802729"/>
    <w:pPr>
      <w:spacing w:line="360" w:lineRule="auto"/>
      <w:ind w:firstLine="720"/>
      <w:jc w:val="both"/>
    </w:pPr>
    <w:rPr>
      <w:rFonts w:ascii="Arial" w:hAnsi="Arial"/>
      <w:sz w:val="28"/>
      <w:szCs w:val="20"/>
    </w:rPr>
  </w:style>
  <w:style w:type="character" w:customStyle="1" w:styleId="f1">
    <w:name w:val="f1"/>
    <w:rsid w:val="00802729"/>
    <w:rPr>
      <w:rFonts w:cs="Times New Roman"/>
    </w:rPr>
  </w:style>
  <w:style w:type="paragraph" w:customStyle="1" w:styleId="075">
    <w:name w:val="Стиль Нумерованный список + сверху: (одинарная Авто  075 пт лини..."/>
    <w:basedOn w:val="a2"/>
    <w:rsid w:val="00802729"/>
    <w:pPr>
      <w:numPr>
        <w:numId w:val="0"/>
      </w:numPr>
      <w:tabs>
        <w:tab w:val="left" w:pos="720"/>
        <w:tab w:val="left" w:pos="1354"/>
      </w:tabs>
      <w:ind w:left="360" w:hanging="360"/>
    </w:pPr>
    <w:rPr>
      <w:sz w:val="24"/>
      <w:lang w:eastAsia="ru-RU"/>
    </w:rPr>
  </w:style>
  <w:style w:type="paragraph" w:customStyle="1" w:styleId="4a">
    <w:name w:val="Обычный4"/>
    <w:rsid w:val="00802729"/>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802729"/>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802729"/>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802729"/>
  </w:style>
  <w:style w:type="character" w:customStyle="1" w:styleId="ft776">
    <w:name w:val="ft776"/>
    <w:rsid w:val="00802729"/>
  </w:style>
  <w:style w:type="character" w:customStyle="1" w:styleId="ft431">
    <w:name w:val="ft431"/>
    <w:rsid w:val="00802729"/>
  </w:style>
  <w:style w:type="character" w:customStyle="1" w:styleId="ft793">
    <w:name w:val="ft793"/>
    <w:rsid w:val="00802729"/>
  </w:style>
  <w:style w:type="character" w:customStyle="1" w:styleId="ft802">
    <w:name w:val="ft802"/>
    <w:rsid w:val="00802729"/>
  </w:style>
  <w:style w:type="character" w:customStyle="1" w:styleId="ft890">
    <w:name w:val="ft890"/>
    <w:rsid w:val="00802729"/>
  </w:style>
  <w:style w:type="character" w:customStyle="1" w:styleId="ft904">
    <w:name w:val="ft904"/>
    <w:rsid w:val="00802729"/>
  </w:style>
  <w:style w:type="character" w:customStyle="1" w:styleId="ft914">
    <w:name w:val="ft914"/>
    <w:rsid w:val="00802729"/>
  </w:style>
  <w:style w:type="character" w:customStyle="1" w:styleId="HTMLPreformattedChar">
    <w:name w:val="HTML Preformatted Char"/>
    <w:locked/>
    <w:rsid w:val="00802729"/>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802729"/>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802729"/>
    <w:pPr>
      <w:keepNext/>
      <w:outlineLvl w:val="2"/>
    </w:pPr>
    <w:rPr>
      <w:rFonts w:eastAsia="Calibri"/>
      <w:szCs w:val="20"/>
    </w:rPr>
  </w:style>
  <w:style w:type="character" w:customStyle="1" w:styleId="review-h52">
    <w:name w:val="review-h52"/>
    <w:rsid w:val="00802729"/>
    <w:rPr>
      <w:rFonts w:cs="Times New Roman"/>
      <w:b/>
      <w:bCs/>
      <w:color w:val="004080"/>
      <w:sz w:val="18"/>
      <w:szCs w:val="18"/>
      <w:u w:val="none"/>
    </w:rPr>
  </w:style>
  <w:style w:type="character" w:customStyle="1" w:styleId="BodyText2Char">
    <w:name w:val="Body Text 2 Char"/>
    <w:locked/>
    <w:rsid w:val="00802729"/>
    <w:rPr>
      <w:rFonts w:ascii="Calibri" w:hAnsi="Calibri"/>
      <w:sz w:val="22"/>
      <w:szCs w:val="22"/>
      <w:lang w:val="ru-RU" w:eastAsia="ru-RU" w:bidi="ar-SA"/>
    </w:rPr>
  </w:style>
  <w:style w:type="paragraph" w:customStyle="1" w:styleId="1TimesNewRoman12">
    <w:name w:val="Стиль Загол. 1 ур. + Times New Roman 12 пт"/>
    <w:basedOn w:val="a3"/>
    <w:rsid w:val="00802729"/>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802729"/>
    <w:rPr>
      <w:sz w:val="24"/>
      <w:szCs w:val="24"/>
      <w:lang w:val="ru-RU" w:eastAsia="ru-RU" w:bidi="ar-SA"/>
    </w:rPr>
  </w:style>
  <w:style w:type="character" w:customStyle="1" w:styleId="BodyText2Char1">
    <w:name w:val="Body Text 2 Char1"/>
    <w:semiHidden/>
    <w:locked/>
    <w:rsid w:val="00802729"/>
    <w:rPr>
      <w:rFonts w:ascii="Calibri" w:hAnsi="Calibri"/>
      <w:lang w:val="ru-RU" w:eastAsia="ru-RU" w:bidi="ar-SA"/>
    </w:rPr>
  </w:style>
  <w:style w:type="paragraph" w:customStyle="1" w:styleId="affffffff3">
    <w:name w:val="НаКурсач"/>
    <w:basedOn w:val="a3"/>
    <w:rsid w:val="00802729"/>
    <w:pPr>
      <w:spacing w:line="312" w:lineRule="auto"/>
      <w:jc w:val="both"/>
    </w:pPr>
    <w:rPr>
      <w:sz w:val="28"/>
    </w:rPr>
  </w:style>
  <w:style w:type="character" w:customStyle="1" w:styleId="Heading8Char">
    <w:name w:val="Heading 8 Char"/>
    <w:semiHidden/>
    <w:locked/>
    <w:rsid w:val="00802729"/>
    <w:rPr>
      <w:rFonts w:ascii="Cambria" w:hAnsi="Cambria"/>
      <w:color w:val="404040"/>
      <w:lang w:val="ru-RU" w:eastAsia="ru-RU" w:bidi="ar-SA"/>
    </w:rPr>
  </w:style>
  <w:style w:type="character" w:customStyle="1" w:styleId="a10">
    <w:name w:val="a1"/>
    <w:rsid w:val="00802729"/>
    <w:rPr>
      <w:rFonts w:cs="Times New Roman"/>
    </w:rPr>
  </w:style>
  <w:style w:type="character" w:customStyle="1" w:styleId="94">
    <w:name w:val="Знак Знак9"/>
    <w:locked/>
    <w:rsid w:val="00802729"/>
    <w:rPr>
      <w:sz w:val="16"/>
      <w:szCs w:val="16"/>
      <w:lang w:val="ru-RU" w:eastAsia="ar-SA" w:bidi="ar-SA"/>
    </w:rPr>
  </w:style>
  <w:style w:type="character" w:customStyle="1" w:styleId="136">
    <w:name w:val="Знак Знак13"/>
    <w:locked/>
    <w:rsid w:val="00802729"/>
    <w:rPr>
      <w:b/>
      <w:bCs/>
      <w:sz w:val="27"/>
      <w:szCs w:val="27"/>
      <w:lang w:val="ru-RU" w:eastAsia="ru-RU" w:bidi="ar-SA"/>
    </w:rPr>
  </w:style>
  <w:style w:type="character" w:customStyle="1" w:styleId="1ffff5">
    <w:name w:val="Сильное выделение1"/>
    <w:rsid w:val="00802729"/>
    <w:rPr>
      <w:b/>
    </w:rPr>
  </w:style>
  <w:style w:type="paragraph" w:customStyle="1" w:styleId="HTML13">
    <w:name w:val="Стандартный HTML1"/>
    <w:basedOn w:val="a3"/>
    <w:rsid w:val="00802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802729"/>
    <w:rPr>
      <w:rFonts w:ascii="Arial" w:hAnsi="Arial" w:cs="Arial"/>
      <w:b/>
      <w:bCs/>
      <w:kern w:val="32"/>
      <w:sz w:val="32"/>
      <w:szCs w:val="32"/>
    </w:rPr>
  </w:style>
  <w:style w:type="character" w:customStyle="1" w:styleId="31a">
    <w:name w:val="Знак Знак31"/>
    <w:rsid w:val="00802729"/>
    <w:rPr>
      <w:rFonts w:ascii="Arial" w:hAnsi="Arial" w:cs="Arial"/>
      <w:b/>
      <w:bCs/>
      <w:sz w:val="26"/>
      <w:szCs w:val="26"/>
    </w:rPr>
  </w:style>
  <w:style w:type="character" w:customStyle="1" w:styleId="227">
    <w:name w:val="Знак Знак22"/>
    <w:rsid w:val="00802729"/>
    <w:rPr>
      <w:sz w:val="24"/>
      <w:szCs w:val="24"/>
    </w:rPr>
  </w:style>
  <w:style w:type="character" w:customStyle="1" w:styleId="300">
    <w:name w:val="Знак Знак30"/>
    <w:rsid w:val="00802729"/>
    <w:rPr>
      <w:b/>
      <w:bCs/>
      <w:sz w:val="28"/>
      <w:szCs w:val="28"/>
    </w:rPr>
  </w:style>
  <w:style w:type="character" w:customStyle="1" w:styleId="262">
    <w:name w:val="Знак Знак26"/>
    <w:rsid w:val="00802729"/>
    <w:rPr>
      <w:rFonts w:ascii="Calibri" w:hAnsi="Calibri"/>
      <w:i/>
      <w:iCs/>
      <w:sz w:val="24"/>
      <w:szCs w:val="24"/>
      <w:lang w:eastAsia="en-US"/>
    </w:rPr>
  </w:style>
  <w:style w:type="character" w:customStyle="1" w:styleId="200">
    <w:name w:val="Знак Знак20"/>
    <w:rsid w:val="00802729"/>
    <w:rPr>
      <w:sz w:val="16"/>
      <w:szCs w:val="16"/>
    </w:rPr>
  </w:style>
  <w:style w:type="character" w:customStyle="1" w:styleId="190">
    <w:name w:val="Знак Знак19"/>
    <w:rsid w:val="00802729"/>
    <w:rPr>
      <w:sz w:val="16"/>
      <w:szCs w:val="16"/>
    </w:rPr>
  </w:style>
  <w:style w:type="character" w:customStyle="1" w:styleId="250">
    <w:name w:val="Знак Знак25"/>
    <w:rsid w:val="00802729"/>
    <w:rPr>
      <w:sz w:val="24"/>
    </w:rPr>
  </w:style>
  <w:style w:type="paragraph" w:customStyle="1" w:styleId="324">
    <w:name w:val="Основной текст 32"/>
    <w:basedOn w:val="a3"/>
    <w:rsid w:val="00802729"/>
    <w:pPr>
      <w:overflowPunct w:val="0"/>
      <w:autoSpaceDE w:val="0"/>
      <w:autoSpaceDN w:val="0"/>
      <w:adjustRightInd w:val="0"/>
      <w:jc w:val="center"/>
      <w:textAlignment w:val="baseline"/>
    </w:pPr>
    <w:rPr>
      <w:b/>
      <w:sz w:val="32"/>
      <w:szCs w:val="20"/>
    </w:rPr>
  </w:style>
  <w:style w:type="character" w:customStyle="1" w:styleId="82">
    <w:name w:val="Знак Знак8"/>
    <w:rsid w:val="00802729"/>
    <w:rPr>
      <w:rFonts w:ascii="Arial" w:hAnsi="Arial" w:cs="Arial"/>
      <w:b/>
      <w:bCs/>
      <w:i/>
      <w:iCs/>
      <w:sz w:val="28"/>
      <w:szCs w:val="28"/>
      <w:lang w:val="ru-RU" w:eastAsia="en-US" w:bidi="ar-SA"/>
    </w:rPr>
  </w:style>
  <w:style w:type="character" w:customStyle="1" w:styleId="field-content">
    <w:name w:val="field-content"/>
    <w:rsid w:val="00802729"/>
  </w:style>
  <w:style w:type="character" w:customStyle="1" w:styleId="reference-text">
    <w:name w:val="reference-text"/>
    <w:rsid w:val="00802729"/>
  </w:style>
  <w:style w:type="paragraph" w:customStyle="1" w:styleId="snip1">
    <w:name w:val="snip1"/>
    <w:basedOn w:val="a3"/>
    <w:rsid w:val="00802729"/>
    <w:pPr>
      <w:spacing w:before="49" w:line="300" w:lineRule="atLeast"/>
    </w:pPr>
    <w:rPr>
      <w:color w:val="000000"/>
    </w:rPr>
  </w:style>
  <w:style w:type="paragraph" w:customStyle="1" w:styleId="Style74">
    <w:name w:val="Style74"/>
    <w:basedOn w:val="a3"/>
    <w:rsid w:val="00802729"/>
    <w:pPr>
      <w:widowControl w:val="0"/>
      <w:autoSpaceDE w:val="0"/>
      <w:autoSpaceDN w:val="0"/>
      <w:adjustRightInd w:val="0"/>
      <w:spacing w:line="274" w:lineRule="exact"/>
      <w:ind w:firstLine="293"/>
      <w:jc w:val="both"/>
    </w:pPr>
  </w:style>
  <w:style w:type="character" w:customStyle="1" w:styleId="513">
    <w:name w:val="Знак Знак51"/>
    <w:locked/>
    <w:rsid w:val="00802729"/>
    <w:rPr>
      <w:b/>
      <w:caps/>
      <w:sz w:val="24"/>
      <w:szCs w:val="24"/>
      <w:lang w:val="ru-RU" w:eastAsia="ru-RU" w:bidi="ar-SA"/>
    </w:rPr>
  </w:style>
  <w:style w:type="paragraph" w:customStyle="1" w:styleId="affffffff4">
    <w:name w:val="Основной текст с отступо"/>
    <w:basedOn w:val="a3"/>
    <w:rsid w:val="00802729"/>
    <w:pPr>
      <w:ind w:left="-340" w:firstLine="720"/>
    </w:pPr>
    <w:rPr>
      <w:sz w:val="36"/>
      <w:szCs w:val="20"/>
    </w:rPr>
  </w:style>
  <w:style w:type="paragraph" w:customStyle="1" w:styleId="Standard">
    <w:name w:val="Standard"/>
    <w:rsid w:val="00802729"/>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802729"/>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802729"/>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802729"/>
    <w:rPr>
      <w:rFonts w:ascii="Sylfaen" w:hAnsi="Sylfaen" w:cs="Sylfaen"/>
      <w:sz w:val="19"/>
      <w:szCs w:val="19"/>
      <w:u w:val="none"/>
    </w:rPr>
  </w:style>
  <w:style w:type="character" w:customStyle="1" w:styleId="520">
    <w:name w:val="Знак Знак52"/>
    <w:rsid w:val="00802729"/>
    <w:rPr>
      <w:rFonts w:ascii="Arial" w:eastAsia="Times New Roman" w:hAnsi="Arial" w:cs="Arial"/>
      <w:b/>
      <w:bCs/>
      <w:i/>
      <w:iCs/>
      <w:sz w:val="28"/>
      <w:szCs w:val="28"/>
    </w:rPr>
  </w:style>
  <w:style w:type="paragraph" w:customStyle="1" w:styleId="a3cxspmiddle">
    <w:name w:val="a3cxspmiddle"/>
    <w:basedOn w:val="a3"/>
    <w:rsid w:val="00802729"/>
    <w:pPr>
      <w:spacing w:before="100" w:beforeAutospacing="1" w:after="100" w:afterAutospacing="1"/>
    </w:pPr>
    <w:rPr>
      <w:color w:val="000000"/>
    </w:rPr>
  </w:style>
  <w:style w:type="paragraph" w:customStyle="1" w:styleId="a3cxsplast">
    <w:name w:val="a3cxsplast"/>
    <w:basedOn w:val="a3"/>
    <w:rsid w:val="00802729"/>
    <w:pPr>
      <w:spacing w:before="100" w:beforeAutospacing="1" w:after="100" w:afterAutospacing="1"/>
    </w:pPr>
    <w:rPr>
      <w:color w:val="000000"/>
    </w:rPr>
  </w:style>
  <w:style w:type="character" w:customStyle="1" w:styleId="ft1786">
    <w:name w:val="ft1786"/>
    <w:uiPriority w:val="99"/>
    <w:rsid w:val="00802729"/>
  </w:style>
  <w:style w:type="character" w:customStyle="1" w:styleId="c16">
    <w:name w:val="c16"/>
    <w:rsid w:val="00802729"/>
  </w:style>
  <w:style w:type="character" w:customStyle="1" w:styleId="BodyTextChar1">
    <w:name w:val="Body Text Char1"/>
    <w:aliases w:val="Знак1 Char"/>
    <w:locked/>
    <w:rsid w:val="00802729"/>
    <w:rPr>
      <w:sz w:val="24"/>
      <w:lang w:val="ru-RU" w:eastAsia="ru-RU"/>
    </w:rPr>
  </w:style>
  <w:style w:type="character" w:customStyle="1" w:styleId="font7">
    <w:name w:val="font7"/>
    <w:rsid w:val="00802729"/>
  </w:style>
  <w:style w:type="paragraph" w:customStyle="1" w:styleId="affffffff5">
    <w:name w:val="Знак Знак Знак Знак Знак Знак Знак Знак Знак Знак"/>
    <w:basedOn w:val="a3"/>
    <w:rsid w:val="00802729"/>
    <w:pPr>
      <w:spacing w:after="160" w:line="240" w:lineRule="exact"/>
    </w:pPr>
    <w:rPr>
      <w:rFonts w:ascii="Verdana" w:hAnsi="Verdana" w:cs="Verdana"/>
      <w:sz w:val="20"/>
      <w:szCs w:val="20"/>
      <w:lang w:val="en-US" w:eastAsia="en-US"/>
    </w:rPr>
  </w:style>
  <w:style w:type="character" w:customStyle="1" w:styleId="FontStyle79">
    <w:name w:val="Font Style79"/>
    <w:rsid w:val="00802729"/>
    <w:rPr>
      <w:rFonts w:ascii="Times New Roman" w:hAnsi="Times New Roman" w:cs="Times New Roman"/>
      <w:sz w:val="16"/>
      <w:szCs w:val="16"/>
    </w:rPr>
  </w:style>
  <w:style w:type="character" w:customStyle="1" w:styleId="FontStyle57">
    <w:name w:val="Font Style57"/>
    <w:rsid w:val="00802729"/>
    <w:rPr>
      <w:rFonts w:ascii="Times New Roman" w:hAnsi="Times New Roman" w:cs="Times New Roman"/>
      <w:b/>
      <w:bCs/>
      <w:sz w:val="16"/>
      <w:szCs w:val="16"/>
    </w:rPr>
  </w:style>
  <w:style w:type="character" w:customStyle="1" w:styleId="FontStyle32">
    <w:name w:val="Font Style32"/>
    <w:rsid w:val="00802729"/>
    <w:rPr>
      <w:rFonts w:ascii="Times New Roman" w:hAnsi="Times New Roman" w:cs="Times New Roman"/>
      <w:i/>
      <w:iCs/>
      <w:sz w:val="26"/>
      <w:szCs w:val="26"/>
    </w:rPr>
  </w:style>
  <w:style w:type="paragraph" w:customStyle="1" w:styleId="iditems">
    <w:name w:val="iditems"/>
    <w:basedOn w:val="a3"/>
    <w:rsid w:val="00802729"/>
    <w:pPr>
      <w:spacing w:before="75" w:after="150"/>
    </w:pPr>
  </w:style>
  <w:style w:type="character" w:customStyle="1" w:styleId="pseudo-href5">
    <w:name w:val="pseudo-href5"/>
    <w:rsid w:val="00802729"/>
  </w:style>
  <w:style w:type="character" w:customStyle="1" w:styleId="title1">
    <w:name w:val="title1"/>
    <w:rsid w:val="00802729"/>
    <w:rPr>
      <w:rFonts w:ascii="Verdana" w:hAnsi="Verdana" w:hint="default"/>
      <w:color w:val="301007"/>
      <w:sz w:val="30"/>
      <w:szCs w:val="30"/>
    </w:rPr>
  </w:style>
  <w:style w:type="paragraph" w:customStyle="1" w:styleId="325">
    <w:name w:val="Заголовок 32"/>
    <w:basedOn w:val="a3"/>
    <w:next w:val="a3"/>
    <w:rsid w:val="00802729"/>
    <w:pPr>
      <w:keepNext/>
      <w:snapToGrid w:val="0"/>
      <w:spacing w:before="240" w:after="60"/>
    </w:pPr>
    <w:rPr>
      <w:rFonts w:ascii="Arial" w:hAnsi="Arial"/>
      <w:szCs w:val="20"/>
    </w:rPr>
  </w:style>
  <w:style w:type="character" w:customStyle="1" w:styleId="2ff3">
    <w:name w:val="Заголовок 2 Знак Знак Знак"/>
    <w:rsid w:val="00802729"/>
    <w:rPr>
      <w:rFonts w:ascii="Arial" w:hAnsi="Arial" w:cs="Arial"/>
      <w:b/>
      <w:bCs/>
      <w:i/>
      <w:iCs/>
      <w:sz w:val="28"/>
      <w:szCs w:val="28"/>
      <w:lang w:val="en-US" w:eastAsia="en-US" w:bidi="ar-SA"/>
    </w:rPr>
  </w:style>
  <w:style w:type="character" w:customStyle="1" w:styleId="ft21391">
    <w:name w:val="ft21391"/>
    <w:rsid w:val="00802729"/>
    <w:rPr>
      <w:rFonts w:ascii="Times" w:hAnsi="Times" w:hint="default"/>
      <w:color w:val="000000"/>
      <w:spacing w:val="13"/>
      <w:sz w:val="24"/>
      <w:szCs w:val="24"/>
    </w:rPr>
  </w:style>
  <w:style w:type="character" w:customStyle="1" w:styleId="ft21791">
    <w:name w:val="ft21791"/>
    <w:rsid w:val="00802729"/>
    <w:rPr>
      <w:rFonts w:ascii="Times" w:hAnsi="Times" w:hint="default"/>
      <w:color w:val="000000"/>
      <w:spacing w:val="13"/>
      <w:sz w:val="24"/>
      <w:szCs w:val="24"/>
    </w:rPr>
  </w:style>
  <w:style w:type="character" w:customStyle="1" w:styleId="ft23581">
    <w:name w:val="ft23581"/>
    <w:rsid w:val="00802729"/>
    <w:rPr>
      <w:rFonts w:ascii="Times" w:hAnsi="Times" w:hint="default"/>
      <w:color w:val="000000"/>
      <w:spacing w:val="13"/>
      <w:sz w:val="24"/>
      <w:szCs w:val="24"/>
    </w:rPr>
  </w:style>
  <w:style w:type="character" w:customStyle="1" w:styleId="ft22941">
    <w:name w:val="ft22941"/>
    <w:rsid w:val="00802729"/>
    <w:rPr>
      <w:rFonts w:ascii="Times" w:hAnsi="Times" w:hint="default"/>
      <w:color w:val="000000"/>
      <w:spacing w:val="13"/>
      <w:sz w:val="24"/>
      <w:szCs w:val="24"/>
    </w:rPr>
  </w:style>
  <w:style w:type="character" w:customStyle="1" w:styleId="garantcommenttitle1">
    <w:name w:val="garantcommenttitle1"/>
    <w:rsid w:val="00802729"/>
    <w:rPr>
      <w:sz w:val="22"/>
      <w:szCs w:val="22"/>
    </w:rPr>
  </w:style>
  <w:style w:type="paragraph" w:customStyle="1" w:styleId="affffffff6">
    <w:name w:val="Текст диссертации"/>
    <w:basedOn w:val="a3"/>
    <w:rsid w:val="00802729"/>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802729"/>
    <w:rPr>
      <w:rFonts w:ascii="Times New Roman" w:hAnsi="Times New Roman"/>
      <w:b/>
      <w:i/>
      <w:spacing w:val="0"/>
      <w:sz w:val="23"/>
    </w:rPr>
  </w:style>
  <w:style w:type="paragraph" w:customStyle="1" w:styleId="src">
    <w:name w:val="src"/>
    <w:basedOn w:val="a3"/>
    <w:rsid w:val="00802729"/>
    <w:pPr>
      <w:spacing w:after="225"/>
    </w:pPr>
    <w:rPr>
      <w:i/>
      <w:iCs/>
      <w:color w:val="939756"/>
      <w:sz w:val="17"/>
      <w:szCs w:val="17"/>
    </w:rPr>
  </w:style>
  <w:style w:type="paragraph" w:customStyle="1" w:styleId="3f4">
    <w:name w:val="Обычный3"/>
    <w:rsid w:val="00802729"/>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802729"/>
    <w:pPr>
      <w:widowControl w:val="0"/>
      <w:autoSpaceDE w:val="0"/>
      <w:autoSpaceDN w:val="0"/>
      <w:adjustRightInd w:val="0"/>
      <w:spacing w:line="317" w:lineRule="exact"/>
      <w:ind w:firstLine="355"/>
      <w:jc w:val="both"/>
    </w:pPr>
  </w:style>
  <w:style w:type="character" w:customStyle="1" w:styleId="FontStyle924">
    <w:name w:val="Font Style924"/>
    <w:rsid w:val="00802729"/>
    <w:rPr>
      <w:rFonts w:ascii="Times New Roman" w:hAnsi="Times New Roman" w:cs="Times New Roman"/>
      <w:b/>
      <w:bCs/>
      <w:i/>
      <w:iCs/>
      <w:sz w:val="12"/>
      <w:szCs w:val="12"/>
    </w:rPr>
  </w:style>
  <w:style w:type="paragraph" w:customStyle="1" w:styleId="Style451">
    <w:name w:val="Style451"/>
    <w:basedOn w:val="a3"/>
    <w:rsid w:val="00802729"/>
    <w:pPr>
      <w:widowControl w:val="0"/>
      <w:autoSpaceDE w:val="0"/>
      <w:autoSpaceDN w:val="0"/>
      <w:adjustRightInd w:val="0"/>
    </w:pPr>
  </w:style>
  <w:style w:type="character" w:customStyle="1" w:styleId="FontStyle818">
    <w:name w:val="Font Style818"/>
    <w:rsid w:val="00802729"/>
    <w:rPr>
      <w:rFonts w:ascii="Times New Roman" w:hAnsi="Times New Roman" w:cs="Times New Roman"/>
      <w:b/>
      <w:bCs/>
      <w:sz w:val="16"/>
      <w:szCs w:val="16"/>
    </w:rPr>
  </w:style>
  <w:style w:type="character" w:customStyle="1" w:styleId="FontStyle998">
    <w:name w:val="Font Style998"/>
    <w:rsid w:val="00802729"/>
    <w:rPr>
      <w:rFonts w:ascii="Times New Roman" w:hAnsi="Times New Roman" w:cs="Times New Roman"/>
      <w:b/>
      <w:bCs/>
      <w:spacing w:val="-10"/>
      <w:sz w:val="22"/>
      <w:szCs w:val="22"/>
    </w:rPr>
  </w:style>
  <w:style w:type="paragraph" w:customStyle="1" w:styleId="Style411">
    <w:name w:val="Style411"/>
    <w:basedOn w:val="a3"/>
    <w:rsid w:val="00802729"/>
    <w:pPr>
      <w:widowControl w:val="0"/>
      <w:autoSpaceDE w:val="0"/>
      <w:autoSpaceDN w:val="0"/>
      <w:adjustRightInd w:val="0"/>
    </w:pPr>
  </w:style>
  <w:style w:type="character" w:customStyle="1" w:styleId="FontStyle812">
    <w:name w:val="Font Style812"/>
    <w:rsid w:val="00802729"/>
    <w:rPr>
      <w:rFonts w:ascii="Times New Roman" w:hAnsi="Times New Roman" w:cs="Times New Roman"/>
      <w:b/>
      <w:bCs/>
      <w:spacing w:val="-10"/>
      <w:sz w:val="30"/>
      <w:szCs w:val="30"/>
    </w:rPr>
  </w:style>
  <w:style w:type="character" w:customStyle="1" w:styleId="FontStyle947">
    <w:name w:val="Font Style947"/>
    <w:rsid w:val="00802729"/>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802729"/>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802729"/>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802729"/>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802729"/>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802729"/>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802729"/>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802729"/>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802729"/>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802729"/>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802729"/>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802729"/>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802729"/>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802729"/>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802729"/>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802729"/>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802729"/>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802729"/>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802729"/>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802729"/>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802729"/>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802729"/>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802729"/>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802729"/>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802729"/>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802729"/>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802729"/>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802729"/>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802729"/>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802729"/>
    <w:rPr>
      <w:rFonts w:ascii="Times New Roman" w:hAnsi="Times New Roman"/>
      <w:bCs w:val="0"/>
      <w:i w:val="0"/>
      <w:sz w:val="24"/>
      <w:lang w:eastAsia="ru-RU"/>
    </w:rPr>
  </w:style>
  <w:style w:type="paragraph" w:customStyle="1" w:styleId="FR5">
    <w:name w:val="FR5"/>
    <w:rsid w:val="00802729"/>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802729"/>
    <w:pPr>
      <w:spacing w:before="100" w:beforeAutospacing="1" w:after="100" w:afterAutospacing="1"/>
    </w:pPr>
  </w:style>
  <w:style w:type="paragraph" w:customStyle="1" w:styleId="unip">
    <w:name w:val="unip"/>
    <w:basedOn w:val="a3"/>
    <w:rsid w:val="00802729"/>
    <w:pPr>
      <w:spacing w:before="100" w:beforeAutospacing="1" w:after="100" w:afterAutospacing="1"/>
    </w:pPr>
  </w:style>
  <w:style w:type="character" w:customStyle="1" w:styleId="modinfo">
    <w:name w:val="modinfo"/>
    <w:rsid w:val="00802729"/>
  </w:style>
  <w:style w:type="character" w:customStyle="1" w:styleId="style81">
    <w:name w:val="style81"/>
    <w:rsid w:val="00802729"/>
    <w:rPr>
      <w:b/>
      <w:bCs/>
      <w:color w:val="333333"/>
      <w:sz w:val="31"/>
      <w:szCs w:val="31"/>
    </w:rPr>
  </w:style>
  <w:style w:type="character" w:customStyle="1" w:styleId="affffffff7">
    <w:name w:val="Разрядка"/>
    <w:rsid w:val="00802729"/>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802729"/>
    <w:rPr>
      <w:sz w:val="24"/>
      <w:szCs w:val="24"/>
      <w:lang w:val="ru-RU" w:eastAsia="ru-RU" w:bidi="hi-IN"/>
    </w:rPr>
  </w:style>
  <w:style w:type="character" w:customStyle="1" w:styleId="401">
    <w:name w:val="Знак Знак40"/>
    <w:locked/>
    <w:rsid w:val="00802729"/>
    <w:rPr>
      <w:rFonts w:ascii="Arial" w:hAnsi="Arial"/>
      <w:b/>
      <w:sz w:val="26"/>
    </w:rPr>
  </w:style>
  <w:style w:type="character" w:customStyle="1" w:styleId="290">
    <w:name w:val="Знак Знак29"/>
    <w:locked/>
    <w:rsid w:val="00802729"/>
    <w:rPr>
      <w:sz w:val="24"/>
    </w:rPr>
  </w:style>
  <w:style w:type="character" w:customStyle="1" w:styleId="21c">
    <w:name w:val="Красная строка 2 Знак1"/>
    <w:rsid w:val="00802729"/>
    <w:rPr>
      <w:sz w:val="24"/>
      <w:lang w:val="ru-RU" w:eastAsia="ru-RU"/>
    </w:rPr>
  </w:style>
  <w:style w:type="character" w:customStyle="1" w:styleId="3231Heading121">
    <w:name w:val="Знак Знак3;Текст Знак2;Знак3 Знак1;Heading 12 Знак1 Знак Знак"/>
    <w:locked/>
    <w:rsid w:val="00802729"/>
    <w:rPr>
      <w:sz w:val="24"/>
      <w:lang w:val="ru-RU" w:eastAsia="ru-RU"/>
    </w:rPr>
  </w:style>
  <w:style w:type="character" w:customStyle="1" w:styleId="391">
    <w:name w:val="Знак Знак39"/>
    <w:locked/>
    <w:rsid w:val="00802729"/>
    <w:rPr>
      <w:b/>
      <w:sz w:val="28"/>
    </w:rPr>
  </w:style>
  <w:style w:type="character" w:customStyle="1" w:styleId="381">
    <w:name w:val="Знак Знак38"/>
    <w:locked/>
    <w:rsid w:val="00802729"/>
    <w:rPr>
      <w:b/>
      <w:i/>
      <w:sz w:val="26"/>
    </w:rPr>
  </w:style>
  <w:style w:type="character" w:customStyle="1" w:styleId="371">
    <w:name w:val="Знак Знак37"/>
    <w:locked/>
    <w:rsid w:val="00802729"/>
    <w:rPr>
      <w:b/>
      <w:sz w:val="22"/>
      <w:lang w:val="ru-RU" w:eastAsia="ru-RU"/>
    </w:rPr>
  </w:style>
  <w:style w:type="character" w:customStyle="1" w:styleId="361">
    <w:name w:val="Знак Знак36"/>
    <w:locked/>
    <w:rsid w:val="00802729"/>
    <w:rPr>
      <w:sz w:val="24"/>
      <w:lang w:val="ru-RU" w:eastAsia="ru-RU"/>
    </w:rPr>
  </w:style>
  <w:style w:type="character" w:customStyle="1" w:styleId="351">
    <w:name w:val="Знак Знак35"/>
    <w:uiPriority w:val="99"/>
    <w:locked/>
    <w:rsid w:val="00802729"/>
    <w:rPr>
      <w:rFonts w:ascii="Calibri" w:hAnsi="Calibri"/>
      <w:i/>
      <w:sz w:val="24"/>
      <w:lang w:eastAsia="en-US"/>
    </w:rPr>
  </w:style>
  <w:style w:type="character" w:customStyle="1" w:styleId="342">
    <w:name w:val="Знак Знак34"/>
    <w:locked/>
    <w:rsid w:val="00802729"/>
    <w:rPr>
      <w:rFonts w:ascii="Arial" w:hAnsi="Arial"/>
      <w:sz w:val="22"/>
      <w:lang w:val="ru-RU" w:eastAsia="ru-RU"/>
    </w:rPr>
  </w:style>
  <w:style w:type="character" w:customStyle="1" w:styleId="301">
    <w:name w:val="Знак Знак301"/>
    <w:locked/>
    <w:rsid w:val="00802729"/>
    <w:rPr>
      <w:sz w:val="24"/>
    </w:rPr>
  </w:style>
  <w:style w:type="character" w:customStyle="1" w:styleId="272">
    <w:name w:val="Знак Знак27"/>
    <w:locked/>
    <w:rsid w:val="00802729"/>
    <w:rPr>
      <w:sz w:val="24"/>
    </w:rPr>
  </w:style>
  <w:style w:type="paragraph" w:customStyle="1" w:styleId="affffffff8">
    <w:name w:val="Об"/>
    <w:rsid w:val="00802729"/>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802729"/>
    <w:rPr>
      <w:sz w:val="24"/>
      <w:lang w:val="en-US"/>
    </w:rPr>
  </w:style>
  <w:style w:type="paragraph" w:customStyle="1" w:styleId="stepanov">
    <w:name w:val="stepanov"/>
    <w:basedOn w:val="af3"/>
    <w:rsid w:val="00802729"/>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802729"/>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802729"/>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802729"/>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802729"/>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802729"/>
    <w:rPr>
      <w:iCs/>
    </w:rPr>
  </w:style>
  <w:style w:type="character" w:customStyle="1" w:styleId="720">
    <w:name w:val="Знак Знак72"/>
    <w:rsid w:val="00802729"/>
    <w:rPr>
      <w:sz w:val="16"/>
      <w:lang w:val="ru-RU" w:eastAsia="ru-RU"/>
    </w:rPr>
  </w:style>
  <w:style w:type="paragraph" w:customStyle="1" w:styleId="08">
    <w:name w:val="Стиль По ширине Первая строка:  08 см"/>
    <w:basedOn w:val="a3"/>
    <w:rsid w:val="00802729"/>
    <w:pPr>
      <w:ind w:firstLine="454"/>
      <w:jc w:val="both"/>
    </w:pPr>
  </w:style>
  <w:style w:type="character" w:customStyle="1" w:styleId="orange">
    <w:name w:val="orange"/>
    <w:rsid w:val="00802729"/>
  </w:style>
  <w:style w:type="character" w:customStyle="1" w:styleId="gray">
    <w:name w:val="gray"/>
    <w:rsid w:val="00802729"/>
  </w:style>
  <w:style w:type="paragraph" w:customStyle="1" w:styleId="affffffff9">
    <w:name w:val="Основной тект"/>
    <w:basedOn w:val="a3"/>
    <w:link w:val="affffffffa"/>
    <w:rsid w:val="00802729"/>
    <w:pPr>
      <w:ind w:firstLine="454"/>
      <w:jc w:val="both"/>
    </w:pPr>
  </w:style>
  <w:style w:type="character" w:customStyle="1" w:styleId="affffffffa">
    <w:name w:val="Основной тект Знак"/>
    <w:link w:val="affffffff9"/>
    <w:locked/>
    <w:rsid w:val="00802729"/>
    <w:rPr>
      <w:rFonts w:ascii="Times New Roman" w:eastAsia="Times New Roman" w:hAnsi="Times New Roman" w:cs="Times New Roman"/>
      <w:sz w:val="24"/>
      <w:szCs w:val="24"/>
      <w:lang w:eastAsia="ru-RU"/>
    </w:rPr>
  </w:style>
  <w:style w:type="paragraph" w:customStyle="1" w:styleId="affffffffb">
    <w:name w:val="Примечание"/>
    <w:basedOn w:val="a3"/>
    <w:rsid w:val="00802729"/>
    <w:pPr>
      <w:ind w:firstLine="454"/>
      <w:jc w:val="both"/>
    </w:pPr>
    <w:rPr>
      <w:i/>
    </w:rPr>
  </w:style>
  <w:style w:type="character" w:customStyle="1" w:styleId="nameautor3">
    <w:name w:val="name_autor3"/>
    <w:rsid w:val="00802729"/>
    <w:rPr>
      <w:rFonts w:cs="Times New Roman"/>
    </w:rPr>
  </w:style>
  <w:style w:type="paragraph" w:customStyle="1" w:styleId="affffffffc">
    <w:name w:val="Прижатый влево"/>
    <w:basedOn w:val="a3"/>
    <w:next w:val="a3"/>
    <w:rsid w:val="00802729"/>
    <w:pPr>
      <w:autoSpaceDE w:val="0"/>
      <w:autoSpaceDN w:val="0"/>
      <w:adjustRightInd w:val="0"/>
    </w:pPr>
    <w:rPr>
      <w:rFonts w:ascii="Arial" w:hAnsi="Arial"/>
      <w:sz w:val="20"/>
      <w:szCs w:val="20"/>
    </w:rPr>
  </w:style>
  <w:style w:type="paragraph" w:customStyle="1" w:styleId="11a">
    <w:name w:val="Обычный11"/>
    <w:rsid w:val="00802729"/>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802729"/>
    <w:pPr>
      <w:spacing w:before="100" w:beforeAutospacing="1" w:after="100" w:afterAutospacing="1"/>
    </w:pPr>
  </w:style>
  <w:style w:type="paragraph" w:customStyle="1" w:styleId="affffffffd">
    <w:name w:val="Нормальный (таблица)"/>
    <w:basedOn w:val="a3"/>
    <w:next w:val="a3"/>
    <w:rsid w:val="00802729"/>
    <w:pPr>
      <w:widowControl w:val="0"/>
      <w:autoSpaceDE w:val="0"/>
      <w:autoSpaceDN w:val="0"/>
      <w:adjustRightInd w:val="0"/>
      <w:jc w:val="both"/>
    </w:pPr>
    <w:rPr>
      <w:rFonts w:ascii="Arial" w:hAnsi="Arial" w:cs="Arial"/>
    </w:rPr>
  </w:style>
  <w:style w:type="character" w:customStyle="1" w:styleId="ft523">
    <w:name w:val="ft523"/>
    <w:rsid w:val="00802729"/>
    <w:rPr>
      <w:rFonts w:cs="Times New Roman"/>
    </w:rPr>
  </w:style>
  <w:style w:type="character" w:customStyle="1" w:styleId="ft553">
    <w:name w:val="ft553"/>
    <w:rsid w:val="00802729"/>
    <w:rPr>
      <w:rFonts w:cs="Times New Roman"/>
    </w:rPr>
  </w:style>
  <w:style w:type="character" w:customStyle="1" w:styleId="ft672">
    <w:name w:val="ft672"/>
    <w:rsid w:val="00802729"/>
    <w:rPr>
      <w:rFonts w:cs="Times New Roman"/>
    </w:rPr>
  </w:style>
  <w:style w:type="character" w:customStyle="1" w:styleId="formlabels1">
    <w:name w:val="form_labels1"/>
    <w:rsid w:val="00802729"/>
    <w:rPr>
      <w:rFonts w:ascii="Verdana" w:hAnsi="Verdana"/>
      <w:sz w:val="16"/>
    </w:rPr>
  </w:style>
  <w:style w:type="paragraph" w:customStyle="1" w:styleId="2ff4">
    <w:name w:val="Знак Знак2 Знак Знак Знак Знак Знак Знак Знак Знак Знак Знак"/>
    <w:basedOn w:val="a3"/>
    <w:rsid w:val="00802729"/>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802729"/>
    <w:rPr>
      <w:rFonts w:ascii="Verdana" w:hAnsi="Verdana"/>
      <w:b/>
      <w:color w:val="7C9DC0"/>
      <w:sz w:val="22"/>
      <w:shd w:val="clear" w:color="auto" w:fill="FAF0E6"/>
    </w:rPr>
  </w:style>
  <w:style w:type="paragraph" w:customStyle="1" w:styleId="cjk">
    <w:name w:val="cjk"/>
    <w:basedOn w:val="a3"/>
    <w:rsid w:val="00802729"/>
    <w:pPr>
      <w:spacing w:before="100" w:beforeAutospacing="1" w:after="115"/>
    </w:pPr>
    <w:rPr>
      <w:color w:val="000000"/>
      <w:sz w:val="20"/>
      <w:szCs w:val="20"/>
    </w:rPr>
  </w:style>
  <w:style w:type="paragraph" w:customStyle="1" w:styleId="ctl">
    <w:name w:val="ctl"/>
    <w:basedOn w:val="a3"/>
    <w:rsid w:val="00802729"/>
    <w:pPr>
      <w:spacing w:before="100" w:beforeAutospacing="1" w:after="115"/>
    </w:pPr>
    <w:rPr>
      <w:rFonts w:ascii="Calibri" w:hAnsi="Calibri"/>
      <w:color w:val="000000"/>
      <w:sz w:val="20"/>
      <w:szCs w:val="20"/>
    </w:rPr>
  </w:style>
  <w:style w:type="character" w:customStyle="1" w:styleId="ft1100">
    <w:name w:val="ft1100"/>
    <w:rsid w:val="00802729"/>
    <w:rPr>
      <w:rFonts w:cs="Times New Roman"/>
    </w:rPr>
  </w:style>
  <w:style w:type="character" w:customStyle="1" w:styleId="ft1168">
    <w:name w:val="ft1168"/>
    <w:rsid w:val="00802729"/>
    <w:rPr>
      <w:rFonts w:cs="Times New Roman"/>
    </w:rPr>
  </w:style>
  <w:style w:type="character" w:customStyle="1" w:styleId="ft1237">
    <w:name w:val="ft1237"/>
    <w:rsid w:val="00802729"/>
    <w:rPr>
      <w:rFonts w:cs="Times New Roman"/>
    </w:rPr>
  </w:style>
  <w:style w:type="character" w:customStyle="1" w:styleId="ft1245">
    <w:name w:val="ft1245"/>
    <w:rsid w:val="00802729"/>
    <w:rPr>
      <w:rFonts w:cs="Times New Roman"/>
    </w:rPr>
  </w:style>
  <w:style w:type="paragraph" w:customStyle="1" w:styleId="2ff5">
    <w:name w:val="[О] Загол. 2 ур."/>
    <w:rsid w:val="00802729"/>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802729"/>
    <w:rPr>
      <w:b/>
      <w:caps/>
      <w:sz w:val="24"/>
      <w:lang w:val="ru-RU" w:eastAsia="ru-RU"/>
    </w:rPr>
  </w:style>
  <w:style w:type="character" w:customStyle="1" w:styleId="162">
    <w:name w:val="Знак Знак162"/>
    <w:rsid w:val="00802729"/>
    <w:rPr>
      <w:rFonts w:ascii="Cambria" w:eastAsia="Times New Roman" w:hAnsi="Cambria"/>
      <w:b/>
      <w:kern w:val="32"/>
      <w:sz w:val="32"/>
    </w:rPr>
  </w:style>
  <w:style w:type="paragraph" w:customStyle="1" w:styleId="BodyText22">
    <w:name w:val="Body Text 22"/>
    <w:basedOn w:val="a3"/>
    <w:rsid w:val="00802729"/>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802729"/>
    <w:pPr>
      <w:ind w:left="600" w:hanging="600"/>
      <w:jc w:val="both"/>
    </w:pPr>
    <w:rPr>
      <w:rFonts w:eastAsia="MS Mincho"/>
      <w:sz w:val="28"/>
      <w:szCs w:val="28"/>
      <w:lang w:eastAsia="ja-JP"/>
    </w:rPr>
  </w:style>
  <w:style w:type="paragraph" w:customStyle="1" w:styleId="affffffffe">
    <w:name w:val="Îñíîâíîé"/>
    <w:basedOn w:val="a3"/>
    <w:rsid w:val="00802729"/>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802729"/>
    <w:pPr>
      <w:overflowPunct w:val="0"/>
      <w:autoSpaceDE w:val="0"/>
      <w:autoSpaceDN w:val="0"/>
      <w:adjustRightInd w:val="0"/>
      <w:jc w:val="center"/>
      <w:textAlignment w:val="baseline"/>
    </w:pPr>
    <w:rPr>
      <w:sz w:val="28"/>
      <w:szCs w:val="20"/>
    </w:rPr>
  </w:style>
  <w:style w:type="character" w:customStyle="1" w:styleId="name">
    <w:name w:val="name"/>
    <w:rsid w:val="00802729"/>
    <w:rPr>
      <w:rFonts w:cs="Times New Roman"/>
    </w:rPr>
  </w:style>
  <w:style w:type="paragraph" w:customStyle="1" w:styleId="acaae">
    <w:name w:val="?acaae"/>
    <w:basedOn w:val="a3"/>
    <w:rsid w:val="00802729"/>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802729"/>
    <w:pPr>
      <w:widowControl w:val="0"/>
      <w:ind w:left="720" w:firstLine="400"/>
      <w:jc w:val="both"/>
    </w:pPr>
  </w:style>
  <w:style w:type="paragraph" w:customStyle="1" w:styleId="326">
    <w:name w:val="Основной текст с отступом 32"/>
    <w:basedOn w:val="a3"/>
    <w:rsid w:val="00802729"/>
    <w:pPr>
      <w:overflowPunct w:val="0"/>
      <w:autoSpaceDE w:val="0"/>
      <w:autoSpaceDN w:val="0"/>
      <w:adjustRightInd w:val="0"/>
      <w:spacing w:after="120"/>
      <w:ind w:left="283"/>
      <w:textAlignment w:val="baseline"/>
    </w:pPr>
    <w:rPr>
      <w:sz w:val="16"/>
      <w:szCs w:val="20"/>
    </w:rPr>
  </w:style>
  <w:style w:type="character" w:customStyle="1" w:styleId="ft3087">
    <w:name w:val="ft3087"/>
    <w:rsid w:val="00802729"/>
    <w:rPr>
      <w:rFonts w:cs="Times New Roman"/>
    </w:rPr>
  </w:style>
  <w:style w:type="character" w:customStyle="1" w:styleId="ft3162">
    <w:name w:val="ft3162"/>
    <w:rsid w:val="00802729"/>
    <w:rPr>
      <w:rFonts w:cs="Times New Roman"/>
    </w:rPr>
  </w:style>
  <w:style w:type="character" w:customStyle="1" w:styleId="ft1373">
    <w:name w:val="ft1373"/>
    <w:rsid w:val="00802729"/>
    <w:rPr>
      <w:rFonts w:cs="Times New Roman"/>
    </w:rPr>
  </w:style>
  <w:style w:type="character" w:customStyle="1" w:styleId="ft32">
    <w:name w:val="ft32"/>
    <w:rsid w:val="00802729"/>
    <w:rPr>
      <w:rFonts w:cs="Times New Roman"/>
    </w:rPr>
  </w:style>
  <w:style w:type="character" w:customStyle="1" w:styleId="ft1433">
    <w:name w:val="ft1433"/>
    <w:rsid w:val="00802729"/>
    <w:rPr>
      <w:rFonts w:cs="Times New Roman"/>
    </w:rPr>
  </w:style>
  <w:style w:type="character" w:customStyle="1" w:styleId="ft1481">
    <w:name w:val="ft1481"/>
    <w:rsid w:val="00802729"/>
    <w:rPr>
      <w:rFonts w:cs="Times New Roman"/>
    </w:rPr>
  </w:style>
  <w:style w:type="character" w:customStyle="1" w:styleId="ft1536">
    <w:name w:val="ft1536"/>
    <w:rsid w:val="00802729"/>
    <w:rPr>
      <w:rFonts w:cs="Times New Roman"/>
    </w:rPr>
  </w:style>
  <w:style w:type="character" w:customStyle="1" w:styleId="ft1543">
    <w:name w:val="ft1543"/>
    <w:rsid w:val="00802729"/>
    <w:rPr>
      <w:rFonts w:cs="Times New Roman"/>
    </w:rPr>
  </w:style>
  <w:style w:type="character" w:customStyle="1" w:styleId="ft1">
    <w:name w:val="ft1"/>
    <w:rsid w:val="00802729"/>
    <w:rPr>
      <w:rFonts w:cs="Times New Roman"/>
    </w:rPr>
  </w:style>
  <w:style w:type="character" w:customStyle="1" w:styleId="ft1546">
    <w:name w:val="ft1546"/>
    <w:rsid w:val="00802729"/>
    <w:rPr>
      <w:rFonts w:cs="Times New Roman"/>
    </w:rPr>
  </w:style>
  <w:style w:type="character" w:customStyle="1" w:styleId="ft1550">
    <w:name w:val="ft1550"/>
    <w:rsid w:val="00802729"/>
    <w:rPr>
      <w:rFonts w:cs="Times New Roman"/>
    </w:rPr>
  </w:style>
  <w:style w:type="character" w:customStyle="1" w:styleId="ft1571">
    <w:name w:val="ft1571"/>
    <w:rsid w:val="00802729"/>
    <w:rPr>
      <w:rFonts w:cs="Times New Roman"/>
    </w:rPr>
  </w:style>
  <w:style w:type="character" w:customStyle="1" w:styleId="ft1577">
    <w:name w:val="ft1577"/>
    <w:rsid w:val="00802729"/>
    <w:rPr>
      <w:rFonts w:cs="Times New Roman"/>
    </w:rPr>
  </w:style>
  <w:style w:type="character" w:customStyle="1" w:styleId="ft1583">
    <w:name w:val="ft1583"/>
    <w:rsid w:val="00802729"/>
    <w:rPr>
      <w:rFonts w:cs="Times New Roman"/>
    </w:rPr>
  </w:style>
  <w:style w:type="character" w:customStyle="1" w:styleId="ft1593">
    <w:name w:val="ft1593"/>
    <w:rsid w:val="00802729"/>
    <w:rPr>
      <w:rFonts w:cs="Times New Roman"/>
    </w:rPr>
  </w:style>
  <w:style w:type="character" w:customStyle="1" w:styleId="ft1641">
    <w:name w:val="ft1641"/>
    <w:rsid w:val="00802729"/>
    <w:rPr>
      <w:rFonts w:cs="Times New Roman"/>
    </w:rPr>
  </w:style>
  <w:style w:type="character" w:customStyle="1" w:styleId="ft1671">
    <w:name w:val="ft1671"/>
    <w:rsid w:val="00802729"/>
    <w:rPr>
      <w:rFonts w:cs="Times New Roman"/>
    </w:rPr>
  </w:style>
  <w:style w:type="character" w:customStyle="1" w:styleId="ft1723">
    <w:name w:val="ft1723"/>
    <w:rsid w:val="00802729"/>
    <w:rPr>
      <w:rFonts w:cs="Times New Roman"/>
    </w:rPr>
  </w:style>
  <w:style w:type="character" w:customStyle="1" w:styleId="ft1809">
    <w:name w:val="ft1809"/>
    <w:rsid w:val="00802729"/>
    <w:rPr>
      <w:rFonts w:cs="Times New Roman"/>
    </w:rPr>
  </w:style>
  <w:style w:type="character" w:customStyle="1" w:styleId="ft1814">
    <w:name w:val="ft1814"/>
    <w:rsid w:val="00802729"/>
    <w:rPr>
      <w:rFonts w:cs="Times New Roman"/>
    </w:rPr>
  </w:style>
  <w:style w:type="character" w:customStyle="1" w:styleId="ft1827">
    <w:name w:val="ft1827"/>
    <w:rsid w:val="00802729"/>
    <w:rPr>
      <w:rFonts w:cs="Times New Roman"/>
    </w:rPr>
  </w:style>
  <w:style w:type="character" w:customStyle="1" w:styleId="ft1831">
    <w:name w:val="ft1831"/>
    <w:rsid w:val="00802729"/>
    <w:rPr>
      <w:rFonts w:cs="Times New Roman"/>
    </w:rPr>
  </w:style>
  <w:style w:type="character" w:customStyle="1" w:styleId="ft1837">
    <w:name w:val="ft1837"/>
    <w:rsid w:val="00802729"/>
    <w:rPr>
      <w:rFonts w:cs="Times New Roman"/>
    </w:rPr>
  </w:style>
  <w:style w:type="character" w:customStyle="1" w:styleId="ft1857">
    <w:name w:val="ft1857"/>
    <w:rsid w:val="00802729"/>
    <w:rPr>
      <w:rFonts w:cs="Times New Roman"/>
    </w:rPr>
  </w:style>
  <w:style w:type="character" w:customStyle="1" w:styleId="ft1873">
    <w:name w:val="ft1873"/>
    <w:rsid w:val="00802729"/>
    <w:rPr>
      <w:rFonts w:cs="Times New Roman"/>
    </w:rPr>
  </w:style>
  <w:style w:type="character" w:customStyle="1" w:styleId="ft1932">
    <w:name w:val="ft1932"/>
    <w:rsid w:val="00802729"/>
    <w:rPr>
      <w:rFonts w:cs="Times New Roman"/>
    </w:rPr>
  </w:style>
  <w:style w:type="character" w:customStyle="1" w:styleId="ft1995">
    <w:name w:val="ft1995"/>
    <w:rsid w:val="00802729"/>
    <w:rPr>
      <w:rFonts w:cs="Times New Roman"/>
    </w:rPr>
  </w:style>
  <w:style w:type="character" w:customStyle="1" w:styleId="ft2033">
    <w:name w:val="ft2033"/>
    <w:rsid w:val="00802729"/>
    <w:rPr>
      <w:rFonts w:cs="Times New Roman"/>
    </w:rPr>
  </w:style>
  <w:style w:type="character" w:customStyle="1" w:styleId="ft11943">
    <w:name w:val="ft11943"/>
    <w:rsid w:val="00802729"/>
    <w:rPr>
      <w:rFonts w:cs="Times New Roman"/>
    </w:rPr>
  </w:style>
  <w:style w:type="character" w:customStyle="1" w:styleId="ft12010">
    <w:name w:val="ft12010"/>
    <w:rsid w:val="00802729"/>
    <w:rPr>
      <w:rFonts w:cs="Times New Roman"/>
    </w:rPr>
  </w:style>
  <w:style w:type="character" w:customStyle="1" w:styleId="ft12050">
    <w:name w:val="ft12050"/>
    <w:rsid w:val="00802729"/>
    <w:rPr>
      <w:rFonts w:cs="Times New Roman"/>
    </w:rPr>
  </w:style>
  <w:style w:type="character" w:customStyle="1" w:styleId="ft12104">
    <w:name w:val="ft12104"/>
    <w:rsid w:val="00802729"/>
    <w:rPr>
      <w:rFonts w:cs="Times New Roman"/>
    </w:rPr>
  </w:style>
  <w:style w:type="character" w:customStyle="1" w:styleId="ft12139">
    <w:name w:val="ft12139"/>
    <w:rsid w:val="00802729"/>
    <w:rPr>
      <w:rFonts w:cs="Times New Roman"/>
    </w:rPr>
  </w:style>
  <w:style w:type="character" w:customStyle="1" w:styleId="ft12166">
    <w:name w:val="ft12166"/>
    <w:rsid w:val="00802729"/>
    <w:rPr>
      <w:rFonts w:cs="Times New Roman"/>
    </w:rPr>
  </w:style>
  <w:style w:type="character" w:customStyle="1" w:styleId="ft12184">
    <w:name w:val="ft12184"/>
    <w:rsid w:val="00802729"/>
    <w:rPr>
      <w:rFonts w:cs="Times New Roman"/>
    </w:rPr>
  </w:style>
  <w:style w:type="character" w:customStyle="1" w:styleId="ft12250">
    <w:name w:val="ft12250"/>
    <w:rsid w:val="00802729"/>
    <w:rPr>
      <w:rFonts w:cs="Times New Roman"/>
    </w:rPr>
  </w:style>
  <w:style w:type="character" w:customStyle="1" w:styleId="ft12278">
    <w:name w:val="ft12278"/>
    <w:rsid w:val="00802729"/>
    <w:rPr>
      <w:rFonts w:cs="Times New Roman"/>
    </w:rPr>
  </w:style>
  <w:style w:type="character" w:customStyle="1" w:styleId="ft12329">
    <w:name w:val="ft12329"/>
    <w:rsid w:val="00802729"/>
    <w:rPr>
      <w:rFonts w:cs="Times New Roman"/>
    </w:rPr>
  </w:style>
  <w:style w:type="character" w:customStyle="1" w:styleId="ft12373">
    <w:name w:val="ft12373"/>
    <w:rsid w:val="00802729"/>
    <w:rPr>
      <w:rFonts w:cs="Times New Roman"/>
    </w:rPr>
  </w:style>
  <w:style w:type="character" w:customStyle="1" w:styleId="ft12374">
    <w:name w:val="ft12374"/>
    <w:rsid w:val="00802729"/>
    <w:rPr>
      <w:rFonts w:cs="Times New Roman"/>
    </w:rPr>
  </w:style>
  <w:style w:type="character" w:customStyle="1" w:styleId="ft12429">
    <w:name w:val="ft12429"/>
    <w:rsid w:val="00802729"/>
    <w:rPr>
      <w:rFonts w:cs="Times New Roman"/>
    </w:rPr>
  </w:style>
  <w:style w:type="character" w:customStyle="1" w:styleId="ft12471">
    <w:name w:val="ft12471"/>
    <w:rsid w:val="00802729"/>
    <w:rPr>
      <w:rFonts w:cs="Times New Roman"/>
    </w:rPr>
  </w:style>
  <w:style w:type="character" w:customStyle="1" w:styleId="ft12500">
    <w:name w:val="ft12500"/>
    <w:rsid w:val="00802729"/>
    <w:rPr>
      <w:rFonts w:cs="Times New Roman"/>
    </w:rPr>
  </w:style>
  <w:style w:type="character" w:customStyle="1" w:styleId="ft12501">
    <w:name w:val="ft12501"/>
    <w:rsid w:val="00802729"/>
    <w:rPr>
      <w:rFonts w:cs="Times New Roman"/>
    </w:rPr>
  </w:style>
  <w:style w:type="character" w:customStyle="1" w:styleId="ft12561">
    <w:name w:val="ft12561"/>
    <w:rsid w:val="00802729"/>
    <w:rPr>
      <w:rFonts w:cs="Times New Roman"/>
    </w:rPr>
  </w:style>
  <w:style w:type="character" w:customStyle="1" w:styleId="ft12562">
    <w:name w:val="ft12562"/>
    <w:rsid w:val="00802729"/>
    <w:rPr>
      <w:rFonts w:cs="Times New Roman"/>
    </w:rPr>
  </w:style>
  <w:style w:type="character" w:customStyle="1" w:styleId="ft12589">
    <w:name w:val="ft12589"/>
    <w:rsid w:val="00802729"/>
    <w:rPr>
      <w:rFonts w:cs="Times New Roman"/>
    </w:rPr>
  </w:style>
  <w:style w:type="character" w:customStyle="1" w:styleId="ft12609">
    <w:name w:val="ft12609"/>
    <w:rsid w:val="00802729"/>
    <w:rPr>
      <w:rFonts w:cs="Times New Roman"/>
    </w:rPr>
  </w:style>
  <w:style w:type="character" w:customStyle="1" w:styleId="ft12670">
    <w:name w:val="ft12670"/>
    <w:rsid w:val="00802729"/>
    <w:rPr>
      <w:rFonts w:cs="Times New Roman"/>
    </w:rPr>
  </w:style>
  <w:style w:type="character" w:customStyle="1" w:styleId="ft12676">
    <w:name w:val="ft12676"/>
    <w:rsid w:val="00802729"/>
    <w:rPr>
      <w:rFonts w:cs="Times New Roman"/>
    </w:rPr>
  </w:style>
  <w:style w:type="character" w:customStyle="1" w:styleId="ft12686">
    <w:name w:val="ft12686"/>
    <w:rsid w:val="00802729"/>
    <w:rPr>
      <w:rFonts w:cs="Times New Roman"/>
    </w:rPr>
  </w:style>
  <w:style w:type="character" w:customStyle="1" w:styleId="ft12696">
    <w:name w:val="ft12696"/>
    <w:rsid w:val="00802729"/>
    <w:rPr>
      <w:rFonts w:cs="Times New Roman"/>
    </w:rPr>
  </w:style>
  <w:style w:type="character" w:customStyle="1" w:styleId="ft12701">
    <w:name w:val="ft12701"/>
    <w:rsid w:val="00802729"/>
    <w:rPr>
      <w:rFonts w:cs="Times New Roman"/>
    </w:rPr>
  </w:style>
  <w:style w:type="character" w:customStyle="1" w:styleId="ft12708">
    <w:name w:val="ft12708"/>
    <w:rsid w:val="00802729"/>
    <w:rPr>
      <w:rFonts w:cs="Times New Roman"/>
    </w:rPr>
  </w:style>
  <w:style w:type="character" w:customStyle="1" w:styleId="ft12715">
    <w:name w:val="ft12715"/>
    <w:rsid w:val="00802729"/>
    <w:rPr>
      <w:rFonts w:cs="Times New Roman"/>
    </w:rPr>
  </w:style>
  <w:style w:type="character" w:customStyle="1" w:styleId="ft12722">
    <w:name w:val="ft12722"/>
    <w:rsid w:val="00802729"/>
    <w:rPr>
      <w:rFonts w:cs="Times New Roman"/>
    </w:rPr>
  </w:style>
  <w:style w:type="character" w:customStyle="1" w:styleId="ft12787">
    <w:name w:val="ft12787"/>
    <w:rsid w:val="00802729"/>
    <w:rPr>
      <w:rFonts w:cs="Times New Roman"/>
    </w:rPr>
  </w:style>
  <w:style w:type="character" w:customStyle="1" w:styleId="ft12790">
    <w:name w:val="ft12790"/>
    <w:rsid w:val="00802729"/>
    <w:rPr>
      <w:rFonts w:cs="Times New Roman"/>
    </w:rPr>
  </w:style>
  <w:style w:type="character" w:customStyle="1" w:styleId="ft12850">
    <w:name w:val="ft12850"/>
    <w:rsid w:val="00802729"/>
    <w:rPr>
      <w:rFonts w:cs="Times New Roman"/>
    </w:rPr>
  </w:style>
  <w:style w:type="character" w:customStyle="1" w:styleId="ft12896">
    <w:name w:val="ft12896"/>
    <w:rsid w:val="00802729"/>
    <w:rPr>
      <w:rFonts w:cs="Times New Roman"/>
    </w:rPr>
  </w:style>
  <w:style w:type="character" w:customStyle="1" w:styleId="ft12942">
    <w:name w:val="ft12942"/>
    <w:rsid w:val="00802729"/>
    <w:rPr>
      <w:rFonts w:cs="Times New Roman"/>
    </w:rPr>
  </w:style>
  <w:style w:type="character" w:customStyle="1" w:styleId="ft12991">
    <w:name w:val="ft12991"/>
    <w:rsid w:val="00802729"/>
    <w:rPr>
      <w:rFonts w:cs="Times New Roman"/>
    </w:rPr>
  </w:style>
  <w:style w:type="character" w:customStyle="1" w:styleId="ft13046">
    <w:name w:val="ft13046"/>
    <w:rsid w:val="00802729"/>
    <w:rPr>
      <w:rFonts w:cs="Times New Roman"/>
    </w:rPr>
  </w:style>
  <w:style w:type="character" w:customStyle="1" w:styleId="ft13079">
    <w:name w:val="ft13079"/>
    <w:rsid w:val="00802729"/>
    <w:rPr>
      <w:rFonts w:cs="Times New Roman"/>
    </w:rPr>
  </w:style>
  <w:style w:type="character" w:customStyle="1" w:styleId="ft13129">
    <w:name w:val="ft13129"/>
    <w:rsid w:val="00802729"/>
    <w:rPr>
      <w:rFonts w:cs="Times New Roman"/>
    </w:rPr>
  </w:style>
  <w:style w:type="character" w:customStyle="1" w:styleId="ft13186">
    <w:name w:val="ft13186"/>
    <w:rsid w:val="00802729"/>
    <w:rPr>
      <w:rFonts w:cs="Times New Roman"/>
    </w:rPr>
  </w:style>
  <w:style w:type="character" w:customStyle="1" w:styleId="ft13226">
    <w:name w:val="ft13226"/>
    <w:rsid w:val="00802729"/>
    <w:rPr>
      <w:rFonts w:cs="Times New Roman"/>
    </w:rPr>
  </w:style>
  <w:style w:type="character" w:customStyle="1" w:styleId="ft13271">
    <w:name w:val="ft13271"/>
    <w:rsid w:val="00802729"/>
    <w:rPr>
      <w:rFonts w:cs="Times New Roman"/>
    </w:rPr>
  </w:style>
  <w:style w:type="character" w:customStyle="1" w:styleId="ft13309">
    <w:name w:val="ft13309"/>
    <w:rsid w:val="00802729"/>
    <w:rPr>
      <w:rFonts w:cs="Times New Roman"/>
    </w:rPr>
  </w:style>
  <w:style w:type="character" w:customStyle="1" w:styleId="ft13366">
    <w:name w:val="ft13366"/>
    <w:rsid w:val="00802729"/>
    <w:rPr>
      <w:rFonts w:cs="Times New Roman"/>
    </w:rPr>
  </w:style>
  <w:style w:type="character" w:customStyle="1" w:styleId="ft13418">
    <w:name w:val="ft13418"/>
    <w:rsid w:val="00802729"/>
    <w:rPr>
      <w:rFonts w:cs="Times New Roman"/>
    </w:rPr>
  </w:style>
  <w:style w:type="character" w:customStyle="1" w:styleId="ft13441">
    <w:name w:val="ft13441"/>
    <w:rsid w:val="00802729"/>
    <w:rPr>
      <w:rFonts w:cs="Times New Roman"/>
    </w:rPr>
  </w:style>
  <w:style w:type="character" w:customStyle="1" w:styleId="ft13487">
    <w:name w:val="ft13487"/>
    <w:rsid w:val="00802729"/>
    <w:rPr>
      <w:rFonts w:cs="Times New Roman"/>
    </w:rPr>
  </w:style>
  <w:style w:type="character" w:customStyle="1" w:styleId="ft13488">
    <w:name w:val="ft13488"/>
    <w:rsid w:val="00802729"/>
    <w:rPr>
      <w:rFonts w:cs="Times New Roman"/>
    </w:rPr>
  </w:style>
  <w:style w:type="character" w:customStyle="1" w:styleId="ft13494">
    <w:name w:val="ft13494"/>
    <w:rsid w:val="00802729"/>
    <w:rPr>
      <w:rFonts w:cs="Times New Roman"/>
    </w:rPr>
  </w:style>
  <w:style w:type="character" w:customStyle="1" w:styleId="ft13500">
    <w:name w:val="ft13500"/>
    <w:rsid w:val="00802729"/>
    <w:rPr>
      <w:rFonts w:cs="Times New Roman"/>
    </w:rPr>
  </w:style>
  <w:style w:type="character" w:customStyle="1" w:styleId="ft13505">
    <w:name w:val="ft13505"/>
    <w:rsid w:val="00802729"/>
    <w:rPr>
      <w:rFonts w:cs="Times New Roman"/>
    </w:rPr>
  </w:style>
  <w:style w:type="character" w:customStyle="1" w:styleId="ft13518">
    <w:name w:val="ft13518"/>
    <w:rsid w:val="00802729"/>
    <w:rPr>
      <w:rFonts w:cs="Times New Roman"/>
    </w:rPr>
  </w:style>
  <w:style w:type="character" w:customStyle="1" w:styleId="ft13525">
    <w:name w:val="ft13525"/>
    <w:rsid w:val="00802729"/>
    <w:rPr>
      <w:rFonts w:cs="Times New Roman"/>
    </w:rPr>
  </w:style>
  <w:style w:type="character" w:customStyle="1" w:styleId="ft13537">
    <w:name w:val="ft13537"/>
    <w:rsid w:val="00802729"/>
    <w:rPr>
      <w:rFonts w:cs="Times New Roman"/>
    </w:rPr>
  </w:style>
  <w:style w:type="character" w:customStyle="1" w:styleId="ft13542">
    <w:name w:val="ft13542"/>
    <w:rsid w:val="00802729"/>
    <w:rPr>
      <w:rFonts w:cs="Times New Roman"/>
    </w:rPr>
  </w:style>
  <w:style w:type="character" w:customStyle="1" w:styleId="ft13555">
    <w:name w:val="ft13555"/>
    <w:rsid w:val="00802729"/>
    <w:rPr>
      <w:rFonts w:cs="Times New Roman"/>
    </w:rPr>
  </w:style>
  <w:style w:type="character" w:customStyle="1" w:styleId="ft13563">
    <w:name w:val="ft13563"/>
    <w:rsid w:val="00802729"/>
    <w:rPr>
      <w:rFonts w:cs="Times New Roman"/>
    </w:rPr>
  </w:style>
  <w:style w:type="character" w:customStyle="1" w:styleId="ft13566">
    <w:name w:val="ft13566"/>
    <w:rsid w:val="00802729"/>
    <w:rPr>
      <w:rFonts w:cs="Times New Roman"/>
    </w:rPr>
  </w:style>
  <w:style w:type="character" w:customStyle="1" w:styleId="ft13578">
    <w:name w:val="ft13578"/>
    <w:rsid w:val="00802729"/>
    <w:rPr>
      <w:rFonts w:cs="Times New Roman"/>
    </w:rPr>
  </w:style>
  <w:style w:type="character" w:customStyle="1" w:styleId="ft13580">
    <w:name w:val="ft13580"/>
    <w:rsid w:val="00802729"/>
    <w:rPr>
      <w:rFonts w:cs="Times New Roman"/>
    </w:rPr>
  </w:style>
  <w:style w:type="character" w:customStyle="1" w:styleId="ft13588">
    <w:name w:val="ft13588"/>
    <w:rsid w:val="00802729"/>
    <w:rPr>
      <w:rFonts w:cs="Times New Roman"/>
    </w:rPr>
  </w:style>
  <w:style w:type="character" w:customStyle="1" w:styleId="ft13644">
    <w:name w:val="ft13644"/>
    <w:rsid w:val="00802729"/>
    <w:rPr>
      <w:rFonts w:cs="Times New Roman"/>
    </w:rPr>
  </w:style>
  <w:style w:type="character" w:customStyle="1" w:styleId="ft13668">
    <w:name w:val="ft13668"/>
    <w:rsid w:val="00802729"/>
    <w:rPr>
      <w:rFonts w:cs="Times New Roman"/>
    </w:rPr>
  </w:style>
  <w:style w:type="character" w:customStyle="1" w:styleId="ft13712">
    <w:name w:val="ft13712"/>
    <w:rsid w:val="00802729"/>
    <w:rPr>
      <w:rFonts w:cs="Times New Roman"/>
    </w:rPr>
  </w:style>
  <w:style w:type="character" w:customStyle="1" w:styleId="ft13768">
    <w:name w:val="ft13768"/>
    <w:rsid w:val="00802729"/>
    <w:rPr>
      <w:rFonts w:cs="Times New Roman"/>
    </w:rPr>
  </w:style>
  <w:style w:type="character" w:customStyle="1" w:styleId="ft13810">
    <w:name w:val="ft13810"/>
    <w:rsid w:val="00802729"/>
    <w:rPr>
      <w:rFonts w:cs="Times New Roman"/>
    </w:rPr>
  </w:style>
  <w:style w:type="character" w:customStyle="1" w:styleId="ft13834">
    <w:name w:val="ft13834"/>
    <w:rsid w:val="00802729"/>
    <w:rPr>
      <w:rFonts w:cs="Times New Roman"/>
    </w:rPr>
  </w:style>
  <w:style w:type="character" w:customStyle="1" w:styleId="ft13885">
    <w:name w:val="ft13885"/>
    <w:rsid w:val="00802729"/>
    <w:rPr>
      <w:rFonts w:cs="Times New Roman"/>
    </w:rPr>
  </w:style>
  <w:style w:type="paragraph" w:customStyle="1" w:styleId="TimesNewRoman">
    <w:name w:val="Стиль Основной текст + Times New Roman по ширине Первая строка:  ..."/>
    <w:basedOn w:val="aff2"/>
    <w:rsid w:val="00802729"/>
    <w:pPr>
      <w:spacing w:after="0"/>
      <w:ind w:firstLine="720"/>
      <w:jc w:val="both"/>
    </w:pPr>
    <w:rPr>
      <w:szCs w:val="20"/>
    </w:rPr>
  </w:style>
  <w:style w:type="character" w:customStyle="1" w:styleId="afffffffff">
    <w:name w:val="Оглавление"/>
    <w:rsid w:val="00802729"/>
    <w:rPr>
      <w:rFonts w:ascii="Times New Roman" w:hAnsi="Times New Roman"/>
      <w:b/>
      <w:i/>
      <w:sz w:val="28"/>
    </w:rPr>
  </w:style>
  <w:style w:type="character" w:customStyle="1" w:styleId="Heading5Char">
    <w:name w:val="Heading 5 Char"/>
    <w:locked/>
    <w:rsid w:val="00802729"/>
    <w:rPr>
      <w:sz w:val="22"/>
      <w:lang w:val="ru-RU" w:eastAsia="en-US"/>
    </w:rPr>
  </w:style>
  <w:style w:type="character" w:customStyle="1" w:styleId="Heading6Char">
    <w:name w:val="Heading 6 Char"/>
    <w:locked/>
    <w:rsid w:val="00802729"/>
    <w:rPr>
      <w:i/>
      <w:sz w:val="22"/>
      <w:lang w:val="ru-RU" w:eastAsia="en-US"/>
    </w:rPr>
  </w:style>
  <w:style w:type="paragraph" w:customStyle="1" w:styleId="1ffff8">
    <w:name w:val="Стиль Заголовок 1 + все прописные"/>
    <w:basedOn w:val="11"/>
    <w:rsid w:val="00802729"/>
    <w:pPr>
      <w:keepNext/>
      <w:keepLines/>
      <w:spacing w:before="240" w:after="60"/>
      <w:ind w:left="360" w:hanging="360"/>
    </w:pPr>
    <w:rPr>
      <w:rFonts w:ascii="Arial" w:hAnsi="Arial"/>
      <w:bCs/>
      <w:caps w:val="0"/>
      <w:sz w:val="32"/>
      <w:szCs w:val="32"/>
    </w:rPr>
  </w:style>
  <w:style w:type="character" w:customStyle="1" w:styleId="FontStyle75">
    <w:name w:val="Font Style75"/>
    <w:rsid w:val="00802729"/>
    <w:rPr>
      <w:rFonts w:ascii="Times New Roman" w:hAnsi="Times New Roman"/>
      <w:b/>
      <w:sz w:val="16"/>
    </w:rPr>
  </w:style>
  <w:style w:type="paragraph" w:customStyle="1" w:styleId="2Arial1">
    <w:name w:val="Стиль Заголовок 2 + Arial"/>
    <w:basedOn w:val="21"/>
    <w:rsid w:val="00802729"/>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802729"/>
    <w:pPr>
      <w:shd w:val="clear" w:color="auto" w:fill="FFFFFF"/>
      <w:spacing w:before="240" w:after="60"/>
    </w:pPr>
    <w:rPr>
      <w:rFonts w:ascii="Arial" w:hAnsi="Arial"/>
      <w:b/>
      <w:bCs/>
      <w:sz w:val="32"/>
      <w:szCs w:val="20"/>
    </w:rPr>
  </w:style>
  <w:style w:type="character" w:customStyle="1" w:styleId="style21">
    <w:name w:val="style21"/>
    <w:rsid w:val="00802729"/>
  </w:style>
  <w:style w:type="paragraph" w:customStyle="1" w:styleId="justify2">
    <w:name w:val="justify2"/>
    <w:basedOn w:val="a3"/>
    <w:rsid w:val="00802729"/>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802729"/>
    <w:pPr>
      <w:keepNext/>
      <w:snapToGrid w:val="0"/>
      <w:spacing w:before="100" w:after="100"/>
      <w:outlineLvl w:val="5"/>
    </w:pPr>
    <w:rPr>
      <w:b/>
      <w:sz w:val="20"/>
      <w:szCs w:val="20"/>
    </w:rPr>
  </w:style>
  <w:style w:type="character" w:customStyle="1" w:styleId="3f5">
    <w:name w:val="Знак Знак Знак3"/>
    <w:rsid w:val="00802729"/>
    <w:rPr>
      <w:rFonts w:ascii="Times New Roman" w:eastAsia="Times New Roman" w:hAnsi="Times New Roman"/>
      <w:b/>
      <w:caps/>
      <w:sz w:val="28"/>
    </w:rPr>
  </w:style>
  <w:style w:type="character" w:customStyle="1" w:styleId="FontStyle185">
    <w:name w:val="Font Style185"/>
    <w:rsid w:val="00802729"/>
    <w:rPr>
      <w:rFonts w:ascii="Times New Roman" w:hAnsi="Times New Roman"/>
      <w:sz w:val="18"/>
    </w:rPr>
  </w:style>
  <w:style w:type="character" w:customStyle="1" w:styleId="FontStyle179">
    <w:name w:val="Font Style179"/>
    <w:rsid w:val="00802729"/>
    <w:rPr>
      <w:rFonts w:ascii="Times New Roman" w:hAnsi="Times New Roman"/>
      <w:i/>
      <w:sz w:val="18"/>
    </w:rPr>
  </w:style>
  <w:style w:type="paragraph" w:customStyle="1" w:styleId="Style66">
    <w:name w:val="Style66"/>
    <w:basedOn w:val="a3"/>
    <w:rsid w:val="00802729"/>
    <w:pPr>
      <w:widowControl w:val="0"/>
      <w:autoSpaceDE w:val="0"/>
      <w:autoSpaceDN w:val="0"/>
      <w:adjustRightInd w:val="0"/>
    </w:pPr>
  </w:style>
  <w:style w:type="paragraph" w:customStyle="1" w:styleId="Style71">
    <w:name w:val="Style71"/>
    <w:basedOn w:val="a3"/>
    <w:rsid w:val="00802729"/>
    <w:pPr>
      <w:widowControl w:val="0"/>
      <w:autoSpaceDE w:val="0"/>
      <w:autoSpaceDN w:val="0"/>
      <w:adjustRightInd w:val="0"/>
      <w:spacing w:line="250" w:lineRule="exact"/>
      <w:ind w:firstLine="302"/>
      <w:jc w:val="both"/>
    </w:pPr>
  </w:style>
  <w:style w:type="character" w:customStyle="1" w:styleId="FontStyle266">
    <w:name w:val="Font Style266"/>
    <w:rsid w:val="00802729"/>
    <w:rPr>
      <w:rFonts w:ascii="Times New Roman" w:hAnsi="Times New Roman"/>
      <w:sz w:val="18"/>
    </w:rPr>
  </w:style>
  <w:style w:type="character" w:customStyle="1" w:styleId="FontStyle267">
    <w:name w:val="Font Style267"/>
    <w:rsid w:val="00802729"/>
    <w:rPr>
      <w:rFonts w:ascii="Times New Roman" w:hAnsi="Times New Roman"/>
      <w:i/>
      <w:sz w:val="18"/>
    </w:rPr>
  </w:style>
  <w:style w:type="character" w:customStyle="1" w:styleId="FontStyle202">
    <w:name w:val="Font Style202"/>
    <w:rsid w:val="00802729"/>
    <w:rPr>
      <w:rFonts w:ascii="Times New Roman" w:hAnsi="Times New Roman"/>
      <w:sz w:val="18"/>
    </w:rPr>
  </w:style>
  <w:style w:type="character" w:customStyle="1" w:styleId="FontStyle563">
    <w:name w:val="Font Style563"/>
    <w:rsid w:val="00802729"/>
    <w:rPr>
      <w:rFonts w:ascii="Times New Roman" w:hAnsi="Times New Roman"/>
      <w:b/>
      <w:sz w:val="20"/>
    </w:rPr>
  </w:style>
  <w:style w:type="paragraph" w:customStyle="1" w:styleId="Style113">
    <w:name w:val="Style113"/>
    <w:basedOn w:val="a3"/>
    <w:rsid w:val="00802729"/>
    <w:pPr>
      <w:widowControl w:val="0"/>
      <w:autoSpaceDE w:val="0"/>
      <w:autoSpaceDN w:val="0"/>
      <w:adjustRightInd w:val="0"/>
    </w:pPr>
  </w:style>
  <w:style w:type="character" w:customStyle="1" w:styleId="FontStyle134">
    <w:name w:val="Font Style134"/>
    <w:rsid w:val="00802729"/>
    <w:rPr>
      <w:rFonts w:ascii="Times New Roman" w:hAnsi="Times New Roman"/>
      <w:b/>
      <w:sz w:val="18"/>
    </w:rPr>
  </w:style>
  <w:style w:type="character" w:customStyle="1" w:styleId="textcop1">
    <w:name w:val="textcop1"/>
    <w:rsid w:val="00802729"/>
    <w:rPr>
      <w:rFonts w:ascii="Arial" w:hAnsi="Arial"/>
      <w:color w:val="000000"/>
      <w:sz w:val="20"/>
    </w:rPr>
  </w:style>
  <w:style w:type="character" w:customStyle="1" w:styleId="b1">
    <w:name w:val="b1"/>
    <w:rsid w:val="00802729"/>
    <w:rPr>
      <w:b/>
    </w:rPr>
  </w:style>
  <w:style w:type="character" w:customStyle="1" w:styleId="FontStyle201">
    <w:name w:val="Font Style201"/>
    <w:rsid w:val="00802729"/>
    <w:rPr>
      <w:rFonts w:ascii="Times New Roman" w:hAnsi="Times New Roman"/>
      <w:sz w:val="26"/>
    </w:rPr>
  </w:style>
  <w:style w:type="paragraph" w:customStyle="1" w:styleId="Style12">
    <w:name w:val="Style12"/>
    <w:basedOn w:val="a3"/>
    <w:rsid w:val="00802729"/>
    <w:pPr>
      <w:widowControl w:val="0"/>
      <w:autoSpaceDE w:val="0"/>
      <w:autoSpaceDN w:val="0"/>
      <w:adjustRightInd w:val="0"/>
    </w:pPr>
  </w:style>
  <w:style w:type="character" w:customStyle="1" w:styleId="180">
    <w:name w:val="Знак Знак18"/>
    <w:rsid w:val="00802729"/>
    <w:rPr>
      <w:rFonts w:ascii="Courier New" w:eastAsia="Times New Roman" w:hAnsi="Courier New"/>
    </w:rPr>
  </w:style>
  <w:style w:type="character" w:customStyle="1" w:styleId="170">
    <w:name w:val="Знак Знак17"/>
    <w:rsid w:val="00802729"/>
    <w:rPr>
      <w:rFonts w:ascii="Times New Roman" w:eastAsia="Times New Roman" w:hAnsi="Times New Roman"/>
      <w:sz w:val="24"/>
    </w:rPr>
  </w:style>
  <w:style w:type="character" w:customStyle="1" w:styleId="812">
    <w:name w:val="Знак Знак81"/>
    <w:locked/>
    <w:rsid w:val="00802729"/>
    <w:rPr>
      <w:sz w:val="24"/>
    </w:rPr>
  </w:style>
  <w:style w:type="paragraph" w:customStyle="1" w:styleId="en">
    <w:name w:val="?en"/>
    <w:basedOn w:val="a3"/>
    <w:rsid w:val="00802729"/>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802729"/>
    <w:rPr>
      <w:rFonts w:ascii="Tahoma" w:hAnsi="Tahoma"/>
      <w:sz w:val="16"/>
      <w:lang w:val="ru-RU" w:eastAsia="ru-RU"/>
    </w:rPr>
  </w:style>
  <w:style w:type="paragraph" w:customStyle="1" w:styleId="75">
    <w:name w:val="Стиль7"/>
    <w:basedOn w:val="11"/>
    <w:rsid w:val="00802729"/>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802729"/>
    <w:rPr>
      <w:rFonts w:ascii="Verdana" w:hAnsi="Verdana" w:cs="Verdana"/>
      <w:sz w:val="20"/>
      <w:szCs w:val="20"/>
      <w:lang w:val="en-US" w:eastAsia="en-US"/>
    </w:rPr>
  </w:style>
  <w:style w:type="paragraph" w:customStyle="1" w:styleId="Style38">
    <w:name w:val="Style38"/>
    <w:basedOn w:val="a3"/>
    <w:rsid w:val="00802729"/>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802729"/>
    <w:rPr>
      <w:rFonts w:ascii="Times New Roman" w:hAnsi="Times New Roman"/>
      <w:i/>
      <w:sz w:val="20"/>
    </w:rPr>
  </w:style>
  <w:style w:type="character" w:customStyle="1" w:styleId="FontStyle293">
    <w:name w:val="Font Style293"/>
    <w:rsid w:val="00802729"/>
    <w:rPr>
      <w:rFonts w:ascii="Times New Roman" w:hAnsi="Times New Roman"/>
      <w:sz w:val="20"/>
    </w:rPr>
  </w:style>
  <w:style w:type="character" w:customStyle="1" w:styleId="FontStyle325">
    <w:name w:val="Font Style325"/>
    <w:rsid w:val="00802729"/>
    <w:rPr>
      <w:rFonts w:ascii="Times New Roman" w:hAnsi="Times New Roman"/>
      <w:sz w:val="26"/>
    </w:rPr>
  </w:style>
  <w:style w:type="character" w:customStyle="1" w:styleId="FontStyle219">
    <w:name w:val="Font Style219"/>
    <w:rsid w:val="00802729"/>
    <w:rPr>
      <w:rFonts w:ascii="Times New Roman" w:hAnsi="Times New Roman"/>
      <w:b/>
      <w:sz w:val="18"/>
    </w:rPr>
  </w:style>
  <w:style w:type="character" w:customStyle="1" w:styleId="FontStyle207">
    <w:name w:val="Font Style207"/>
    <w:rsid w:val="00802729"/>
    <w:rPr>
      <w:rFonts w:ascii="Times New Roman" w:hAnsi="Times New Roman"/>
      <w:i/>
      <w:sz w:val="18"/>
    </w:rPr>
  </w:style>
  <w:style w:type="character" w:customStyle="1" w:styleId="FontStyle574">
    <w:name w:val="Font Style574"/>
    <w:rsid w:val="00802729"/>
    <w:rPr>
      <w:rFonts w:ascii="Times New Roman" w:hAnsi="Times New Roman"/>
      <w:b/>
      <w:i/>
      <w:sz w:val="20"/>
    </w:rPr>
  </w:style>
  <w:style w:type="character" w:customStyle="1" w:styleId="FontStyle588">
    <w:name w:val="Font Style588"/>
    <w:rsid w:val="00802729"/>
    <w:rPr>
      <w:rFonts w:ascii="Times New Roman" w:hAnsi="Times New Roman"/>
      <w:sz w:val="20"/>
    </w:rPr>
  </w:style>
  <w:style w:type="character" w:customStyle="1" w:styleId="402">
    <w:name w:val="Основной текст (40)"/>
    <w:link w:val="4010"/>
    <w:locked/>
    <w:rsid w:val="00802729"/>
    <w:rPr>
      <w:b/>
      <w:sz w:val="14"/>
      <w:shd w:val="clear" w:color="auto" w:fill="FFFFFF"/>
    </w:rPr>
  </w:style>
  <w:style w:type="paragraph" w:customStyle="1" w:styleId="4010">
    <w:name w:val="Основной текст (40)1"/>
    <w:basedOn w:val="a3"/>
    <w:link w:val="402"/>
    <w:rsid w:val="00802729"/>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802729"/>
    <w:rPr>
      <w:b/>
      <w:sz w:val="16"/>
      <w:shd w:val="clear" w:color="auto" w:fill="FFFFFF"/>
    </w:rPr>
  </w:style>
  <w:style w:type="paragraph" w:customStyle="1" w:styleId="1410">
    <w:name w:val="Основной текст (14)1"/>
    <w:basedOn w:val="a3"/>
    <w:link w:val="145"/>
    <w:rsid w:val="00802729"/>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802729"/>
    <w:pPr>
      <w:tabs>
        <w:tab w:val="left" w:pos="369"/>
        <w:tab w:val="left" w:pos="643"/>
      </w:tabs>
      <w:spacing w:after="40"/>
      <w:ind w:left="697" w:hanging="357"/>
      <w:jc w:val="both"/>
    </w:pPr>
    <w:rPr>
      <w:sz w:val="20"/>
      <w:szCs w:val="20"/>
    </w:rPr>
  </w:style>
  <w:style w:type="paragraph" w:customStyle="1" w:styleId="2ff7">
    <w:name w:val="обычный2"/>
    <w:basedOn w:val="a3"/>
    <w:rsid w:val="00802729"/>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802729"/>
    <w:pPr>
      <w:ind w:firstLine="720"/>
      <w:jc w:val="both"/>
    </w:pPr>
    <w:rPr>
      <w:szCs w:val="20"/>
    </w:rPr>
  </w:style>
  <w:style w:type="paragraph" w:customStyle="1" w:styleId="3000">
    <w:name w:val="Стиль Заголовок 3 + Перед:  0 пт После:  0 пт"/>
    <w:basedOn w:val="32"/>
    <w:rsid w:val="00802729"/>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802729"/>
    <w:pPr>
      <w:keepNext/>
      <w:spacing w:before="520" w:after="260"/>
      <w:jc w:val="center"/>
      <w:outlineLvl w:val="0"/>
    </w:pPr>
    <w:rPr>
      <w:b/>
    </w:rPr>
  </w:style>
  <w:style w:type="paragraph" w:customStyle="1" w:styleId="Heading">
    <w:name w:val="Heading"/>
    <w:rsid w:val="00802729"/>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802729"/>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802729"/>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802729"/>
    <w:pPr>
      <w:keepNext w:val="0"/>
      <w:widowControl w:val="0"/>
    </w:pPr>
    <w:rPr>
      <w:rFonts w:cs="Times New Roman"/>
      <w:bCs w:val="0"/>
      <w:i w:val="0"/>
      <w:iCs w:val="0"/>
      <w:kern w:val="32"/>
      <w:sz w:val="24"/>
      <w:szCs w:val="20"/>
    </w:rPr>
  </w:style>
  <w:style w:type="paragraph" w:customStyle="1" w:styleId="1ffffc">
    <w:name w:val="маркирован_1"/>
    <w:basedOn w:val="a3"/>
    <w:rsid w:val="00802729"/>
    <w:pPr>
      <w:widowControl w:val="0"/>
      <w:adjustRightInd w:val="0"/>
      <w:spacing w:line="360" w:lineRule="auto"/>
      <w:jc w:val="both"/>
      <w:textAlignment w:val="baseline"/>
    </w:pPr>
    <w:rPr>
      <w:sz w:val="28"/>
      <w:szCs w:val="28"/>
    </w:rPr>
  </w:style>
  <w:style w:type="paragraph" w:customStyle="1" w:styleId="1ffffd">
    <w:name w:val="Нумерован_1"/>
    <w:basedOn w:val="a3"/>
    <w:rsid w:val="00802729"/>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802729"/>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802729"/>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802729"/>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802729"/>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802729"/>
    <w:pPr>
      <w:spacing w:line="360" w:lineRule="auto"/>
      <w:ind w:firstLine="720"/>
    </w:pPr>
    <w:rPr>
      <w:szCs w:val="20"/>
    </w:rPr>
  </w:style>
  <w:style w:type="character" w:customStyle="1" w:styleId="331">
    <w:name w:val="Знак3 Знак Знак3"/>
    <w:rsid w:val="00802729"/>
    <w:rPr>
      <w:rFonts w:ascii="Times New Roman" w:eastAsia="Times New Roman" w:hAnsi="Times New Roman"/>
      <w:lang w:eastAsia="en-US"/>
    </w:rPr>
  </w:style>
  <w:style w:type="character" w:customStyle="1" w:styleId="FontStyle278">
    <w:name w:val="Font Style278"/>
    <w:rsid w:val="00802729"/>
    <w:rPr>
      <w:rFonts w:ascii="Times New Roman" w:hAnsi="Times New Roman"/>
      <w:color w:val="000000"/>
      <w:sz w:val="22"/>
    </w:rPr>
  </w:style>
  <w:style w:type="character" w:customStyle="1" w:styleId="2110">
    <w:name w:val="Знак Знак211"/>
    <w:locked/>
    <w:rsid w:val="00802729"/>
    <w:rPr>
      <w:b/>
      <w:sz w:val="28"/>
      <w:lang w:val="ru-RU" w:eastAsia="ru-RU"/>
    </w:rPr>
  </w:style>
  <w:style w:type="character" w:customStyle="1" w:styleId="414">
    <w:name w:val="Знак Знак41"/>
    <w:locked/>
    <w:rsid w:val="00802729"/>
    <w:rPr>
      <w:rFonts w:ascii="Arial" w:hAnsi="Arial"/>
      <w:b/>
      <w:i/>
      <w:sz w:val="28"/>
      <w:lang w:val="ru-RU" w:eastAsia="en-US"/>
    </w:rPr>
  </w:style>
  <w:style w:type="character" w:customStyle="1" w:styleId="4011">
    <w:name w:val="Знак Знак401"/>
    <w:locked/>
    <w:rsid w:val="00802729"/>
    <w:rPr>
      <w:b/>
      <w:sz w:val="27"/>
      <w:lang w:val="ru-RU" w:eastAsia="ru-RU"/>
    </w:rPr>
  </w:style>
  <w:style w:type="character" w:customStyle="1" w:styleId="3910">
    <w:name w:val="Знак Знак391"/>
    <w:locked/>
    <w:rsid w:val="00802729"/>
    <w:rPr>
      <w:b/>
      <w:sz w:val="28"/>
      <w:lang w:val="ru-RU" w:eastAsia="ru-RU"/>
    </w:rPr>
  </w:style>
  <w:style w:type="character" w:customStyle="1" w:styleId="3810">
    <w:name w:val="Знак Знак381"/>
    <w:locked/>
    <w:rsid w:val="00802729"/>
    <w:rPr>
      <w:b/>
      <w:i/>
      <w:sz w:val="26"/>
      <w:lang w:val="ru-RU" w:eastAsia="ru-RU"/>
    </w:rPr>
  </w:style>
  <w:style w:type="character" w:customStyle="1" w:styleId="3710">
    <w:name w:val="Знак Знак371"/>
    <w:locked/>
    <w:rsid w:val="00802729"/>
    <w:rPr>
      <w:sz w:val="24"/>
      <w:lang w:val="ru-RU" w:eastAsia="ru-RU"/>
    </w:rPr>
  </w:style>
  <w:style w:type="character" w:customStyle="1" w:styleId="3610">
    <w:name w:val="Знак Знак361"/>
    <w:locked/>
    <w:rsid w:val="00802729"/>
    <w:rPr>
      <w:sz w:val="24"/>
      <w:lang w:val="ru-RU" w:eastAsia="ru-RU"/>
    </w:rPr>
  </w:style>
  <w:style w:type="character" w:customStyle="1" w:styleId="3510">
    <w:name w:val="Знак Знак351"/>
    <w:locked/>
    <w:rsid w:val="00802729"/>
    <w:rPr>
      <w:i/>
      <w:sz w:val="24"/>
      <w:lang w:val="ru-RU" w:eastAsia="ru-RU"/>
    </w:rPr>
  </w:style>
  <w:style w:type="character" w:customStyle="1" w:styleId="3410">
    <w:name w:val="Знак Знак341"/>
    <w:locked/>
    <w:rsid w:val="00802729"/>
    <w:rPr>
      <w:rFonts w:ascii="Arial" w:hAnsi="Arial"/>
      <w:sz w:val="22"/>
      <w:lang w:val="ru-RU" w:eastAsia="ru-RU"/>
    </w:rPr>
  </w:style>
  <w:style w:type="character" w:customStyle="1" w:styleId="3310">
    <w:name w:val="Знак Знак331"/>
    <w:locked/>
    <w:rsid w:val="00802729"/>
    <w:rPr>
      <w:rFonts w:ascii="Courier New" w:hAnsi="Courier New"/>
      <w:lang w:val="ru-RU" w:eastAsia="ru-RU"/>
    </w:rPr>
  </w:style>
  <w:style w:type="character" w:customStyle="1" w:styleId="3210">
    <w:name w:val="Знак Знак321"/>
    <w:locked/>
    <w:rsid w:val="00802729"/>
    <w:rPr>
      <w:lang w:val="ru-RU" w:eastAsia="ru-RU"/>
    </w:rPr>
  </w:style>
  <w:style w:type="character" w:customStyle="1" w:styleId="3110">
    <w:name w:val="Знак Знак311"/>
    <w:locked/>
    <w:rsid w:val="00802729"/>
    <w:rPr>
      <w:sz w:val="24"/>
      <w:lang w:val="ru-RU" w:eastAsia="ru-RU"/>
    </w:rPr>
  </w:style>
  <w:style w:type="character" w:customStyle="1" w:styleId="1fffff">
    <w:name w:val="Знак1 Знак Знак"/>
    <w:locked/>
    <w:rsid w:val="00802729"/>
    <w:rPr>
      <w:sz w:val="24"/>
      <w:lang w:val="ru-RU" w:eastAsia="ru-RU"/>
    </w:rPr>
  </w:style>
  <w:style w:type="character" w:customStyle="1" w:styleId="191">
    <w:name w:val="Знак Знак191"/>
    <w:locked/>
    <w:rsid w:val="00802729"/>
    <w:rPr>
      <w:sz w:val="24"/>
      <w:lang w:val="en-US" w:eastAsia="ru-RU"/>
    </w:rPr>
  </w:style>
  <w:style w:type="character" w:customStyle="1" w:styleId="1411">
    <w:name w:val="Знак Знак141"/>
    <w:locked/>
    <w:rsid w:val="00802729"/>
    <w:rPr>
      <w:rFonts w:ascii="Cambria" w:hAnsi="Cambria"/>
      <w:i/>
      <w:color w:val="4F81BD"/>
      <w:spacing w:val="15"/>
      <w:sz w:val="24"/>
      <w:lang w:val="ru-RU" w:eastAsia="ru-RU"/>
    </w:rPr>
  </w:style>
  <w:style w:type="character" w:customStyle="1" w:styleId="1210">
    <w:name w:val="Знак Знак121"/>
    <w:locked/>
    <w:rsid w:val="00802729"/>
    <w:rPr>
      <w:rFonts w:ascii="PragmaticaCTT" w:hAnsi="PragmaticaCTT"/>
      <w:sz w:val="24"/>
      <w:lang w:val="ru-RU" w:eastAsia="ru-RU"/>
    </w:rPr>
  </w:style>
  <w:style w:type="character" w:customStyle="1" w:styleId="2210">
    <w:name w:val="Знак Знак221"/>
    <w:locked/>
    <w:rsid w:val="00802729"/>
    <w:rPr>
      <w:color w:val="000000"/>
      <w:sz w:val="24"/>
      <w:lang w:val="ru-RU" w:eastAsia="ru-RU"/>
    </w:rPr>
  </w:style>
  <w:style w:type="character" w:customStyle="1" w:styleId="291">
    <w:name w:val="Знак Знак291"/>
    <w:locked/>
    <w:rsid w:val="00802729"/>
    <w:rPr>
      <w:sz w:val="16"/>
      <w:lang w:val="ru-RU" w:eastAsia="ru-RU"/>
    </w:rPr>
  </w:style>
  <w:style w:type="character" w:customStyle="1" w:styleId="251">
    <w:name w:val="Знак Знак251"/>
    <w:locked/>
    <w:rsid w:val="00802729"/>
    <w:rPr>
      <w:sz w:val="24"/>
      <w:lang w:val="ru-RU" w:eastAsia="ru-RU"/>
    </w:rPr>
  </w:style>
  <w:style w:type="character" w:customStyle="1" w:styleId="281">
    <w:name w:val="Знак Знак281"/>
    <w:locked/>
    <w:rsid w:val="00802729"/>
    <w:rPr>
      <w:sz w:val="16"/>
      <w:lang w:val="ru-RU" w:eastAsia="ru-RU"/>
    </w:rPr>
  </w:style>
  <w:style w:type="character" w:customStyle="1" w:styleId="2710">
    <w:name w:val="Знак Знак271"/>
    <w:locked/>
    <w:rsid w:val="00802729"/>
    <w:rPr>
      <w:rFonts w:ascii="Courier New" w:hAnsi="Courier New"/>
      <w:lang w:val="ru-RU" w:eastAsia="ru-RU"/>
    </w:rPr>
  </w:style>
  <w:style w:type="character" w:customStyle="1" w:styleId="181">
    <w:name w:val="Знак Знак181"/>
    <w:locked/>
    <w:rsid w:val="00802729"/>
    <w:rPr>
      <w:b/>
      <w:lang w:val="ru-RU" w:eastAsia="ru-RU"/>
    </w:rPr>
  </w:style>
  <w:style w:type="character" w:customStyle="1" w:styleId="201">
    <w:name w:val="Знак Знак201"/>
    <w:locked/>
    <w:rsid w:val="00802729"/>
    <w:rPr>
      <w:rFonts w:ascii="Tahoma" w:hAnsi="Tahoma"/>
      <w:sz w:val="16"/>
      <w:lang w:val="ru-RU" w:eastAsia="ru-RU"/>
    </w:rPr>
  </w:style>
  <w:style w:type="paragraph" w:customStyle="1" w:styleId="2ff9">
    <w:name w:val="Знак Знак Знак Знак Знак Знак2"/>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802729"/>
    <w:rPr>
      <w:i/>
      <w:color w:val="000000"/>
      <w:sz w:val="24"/>
      <w:lang w:eastAsia="ru-RU"/>
    </w:rPr>
  </w:style>
  <w:style w:type="paragraph" w:styleId="2ffb">
    <w:name w:val="Quote"/>
    <w:basedOn w:val="a3"/>
    <w:next w:val="a3"/>
    <w:link w:val="2ffa"/>
    <w:qFormat/>
    <w:rsid w:val="00802729"/>
    <w:rPr>
      <w:rFonts w:asciiTheme="minorHAnsi" w:eastAsiaTheme="minorHAnsi" w:hAnsiTheme="minorHAnsi" w:cstheme="minorBidi"/>
      <w:i/>
      <w:color w:val="000000"/>
      <w:szCs w:val="22"/>
    </w:rPr>
  </w:style>
  <w:style w:type="character" w:customStyle="1" w:styleId="21f">
    <w:name w:val="Цитата 2 Знак1"/>
    <w:basedOn w:val="a4"/>
    <w:rsid w:val="00802729"/>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802729"/>
    <w:rPr>
      <w:rFonts w:cs="Times New Roman"/>
      <w:i w:val="0"/>
      <w:sz w:val="24"/>
      <w:szCs w:val="20"/>
      <w:lang w:eastAsia="ru-RU"/>
    </w:rPr>
  </w:style>
  <w:style w:type="paragraph" w:customStyle="1" w:styleId="msolistparagraph0">
    <w:name w:val="msolistparagraph"/>
    <w:basedOn w:val="a3"/>
    <w:rsid w:val="00802729"/>
    <w:pPr>
      <w:spacing w:line="312" w:lineRule="auto"/>
      <w:ind w:left="720" w:firstLine="454"/>
      <w:contextualSpacing/>
      <w:jc w:val="both"/>
    </w:pPr>
  </w:style>
  <w:style w:type="character" w:customStyle="1" w:styleId="afffffffff5">
    <w:name w:val="ВЭС отступ Знак"/>
    <w:link w:val="afffffffff6"/>
    <w:locked/>
    <w:rsid w:val="00802729"/>
    <w:rPr>
      <w:color w:val="000000"/>
      <w:sz w:val="24"/>
    </w:rPr>
  </w:style>
  <w:style w:type="paragraph" w:customStyle="1" w:styleId="afffffffff6">
    <w:name w:val="ВЭС отступ"/>
    <w:basedOn w:val="a3"/>
    <w:link w:val="afffffffff5"/>
    <w:rsid w:val="00802729"/>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802729"/>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802729"/>
    <w:pPr>
      <w:spacing w:after="160" w:line="240" w:lineRule="exact"/>
    </w:pPr>
    <w:rPr>
      <w:rFonts w:ascii="Verdana" w:hAnsi="Verdana"/>
      <w:lang w:val="en-US" w:eastAsia="en-US"/>
    </w:rPr>
  </w:style>
  <w:style w:type="paragraph" w:customStyle="1" w:styleId="Li">
    <w:name w:val="Li"/>
    <w:basedOn w:val="a3"/>
    <w:rsid w:val="00802729"/>
    <w:pPr>
      <w:shd w:val="clear" w:color="auto" w:fill="FFFFFF"/>
      <w:suppressAutoHyphens/>
    </w:pPr>
    <w:rPr>
      <w:lang w:eastAsia="ar-SA"/>
    </w:rPr>
  </w:style>
  <w:style w:type="paragraph" w:customStyle="1" w:styleId="afffffffff7">
    <w:name w:val="Название оглавления"/>
    <w:rsid w:val="00802729"/>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802729"/>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802729"/>
    <w:pPr>
      <w:jc w:val="both"/>
    </w:pPr>
    <w:rPr>
      <w:kern w:val="28"/>
      <w:szCs w:val="20"/>
    </w:rPr>
  </w:style>
  <w:style w:type="paragraph" w:customStyle="1" w:styleId="Tst-question">
    <w:name w:val="Tst-question"/>
    <w:basedOn w:val="a3"/>
    <w:rsid w:val="00802729"/>
    <w:pPr>
      <w:numPr>
        <w:numId w:val="18"/>
      </w:numPr>
      <w:tabs>
        <w:tab w:val="clear" w:pos="357"/>
        <w:tab w:val="left" w:pos="360"/>
      </w:tabs>
      <w:jc w:val="both"/>
    </w:pPr>
    <w:rPr>
      <w:kern w:val="28"/>
      <w:szCs w:val="20"/>
    </w:rPr>
  </w:style>
  <w:style w:type="paragraph" w:customStyle="1" w:styleId="Tst10">
    <w:name w:val="Tst_1"/>
    <w:basedOn w:val="notabstyle"/>
    <w:rsid w:val="00802729"/>
    <w:pPr>
      <w:tabs>
        <w:tab w:val="left" w:pos="720"/>
      </w:tabs>
      <w:ind w:left="720" w:hanging="360"/>
    </w:pPr>
  </w:style>
  <w:style w:type="paragraph" w:customStyle="1" w:styleId="afffffffff9">
    <w:name w:val="УПЛОТНЕННЫЙ"/>
    <w:basedOn w:val="a3"/>
    <w:rsid w:val="00802729"/>
    <w:pPr>
      <w:ind w:firstLine="720"/>
      <w:jc w:val="both"/>
    </w:pPr>
    <w:rPr>
      <w:spacing w:val="-4"/>
      <w:sz w:val="28"/>
      <w:szCs w:val="20"/>
    </w:rPr>
  </w:style>
  <w:style w:type="paragraph" w:customStyle="1" w:styleId="afffffffffa">
    <w:name w:val="ОСНОВНОЙ"/>
    <w:basedOn w:val="a3"/>
    <w:rsid w:val="00802729"/>
    <w:pPr>
      <w:autoSpaceDE w:val="0"/>
      <w:autoSpaceDN w:val="0"/>
      <w:adjustRightInd w:val="0"/>
      <w:ind w:firstLine="720"/>
      <w:jc w:val="both"/>
    </w:pPr>
    <w:rPr>
      <w:sz w:val="28"/>
      <w:szCs w:val="20"/>
    </w:rPr>
  </w:style>
  <w:style w:type="paragraph" w:customStyle="1" w:styleId="simple">
    <w:name w:val="simple"/>
    <w:basedOn w:val="a3"/>
    <w:rsid w:val="00802729"/>
    <w:pPr>
      <w:spacing w:before="100" w:beforeAutospacing="1" w:after="100" w:afterAutospacing="1"/>
    </w:pPr>
  </w:style>
  <w:style w:type="paragraph" w:customStyle="1" w:styleId="uj">
    <w:name w:val="uj"/>
    <w:basedOn w:val="a3"/>
    <w:rsid w:val="00802729"/>
    <w:pPr>
      <w:spacing w:before="100" w:beforeAutospacing="1" w:after="100" w:afterAutospacing="1"/>
    </w:pPr>
  </w:style>
  <w:style w:type="paragraph" w:customStyle="1" w:styleId="a4cxspmiddle">
    <w:name w:val="a4cxspmiddle"/>
    <w:basedOn w:val="a3"/>
    <w:rsid w:val="00802729"/>
    <w:pPr>
      <w:spacing w:before="100" w:beforeAutospacing="1" w:after="100" w:afterAutospacing="1"/>
    </w:pPr>
    <w:rPr>
      <w:color w:val="000000"/>
    </w:rPr>
  </w:style>
  <w:style w:type="paragraph" w:customStyle="1" w:styleId="Style56">
    <w:name w:val="Style56"/>
    <w:basedOn w:val="a3"/>
    <w:rsid w:val="00802729"/>
    <w:pPr>
      <w:widowControl w:val="0"/>
      <w:autoSpaceDE w:val="0"/>
      <w:autoSpaceDN w:val="0"/>
      <w:adjustRightInd w:val="0"/>
      <w:spacing w:line="194" w:lineRule="exact"/>
    </w:pPr>
  </w:style>
  <w:style w:type="paragraph" w:customStyle="1" w:styleId="otstup">
    <w:name w:val="otstup"/>
    <w:basedOn w:val="a3"/>
    <w:rsid w:val="00802729"/>
    <w:pPr>
      <w:spacing w:before="100" w:beforeAutospacing="1" w:after="100" w:afterAutospacing="1"/>
    </w:pPr>
  </w:style>
  <w:style w:type="paragraph" w:customStyle="1" w:styleId="1fffff0">
    <w:name w:val="Схема документа1"/>
    <w:basedOn w:val="a3"/>
    <w:rsid w:val="00802729"/>
    <w:pPr>
      <w:shd w:val="clear" w:color="auto" w:fill="000080"/>
    </w:pPr>
    <w:rPr>
      <w:rFonts w:ascii="Tahoma" w:hAnsi="Tahoma" w:cs="Tahoma"/>
      <w:sz w:val="20"/>
      <w:szCs w:val="20"/>
      <w:lang w:eastAsia="zh-CN"/>
    </w:rPr>
  </w:style>
  <w:style w:type="paragraph" w:customStyle="1" w:styleId="BodyText1">
    <w:name w:val="Body Text1"/>
    <w:basedOn w:val="Normal1"/>
    <w:rsid w:val="00802729"/>
    <w:pPr>
      <w:widowControl/>
      <w:spacing w:line="360" w:lineRule="auto"/>
    </w:pPr>
    <w:rPr>
      <w:sz w:val="24"/>
    </w:rPr>
  </w:style>
  <w:style w:type="paragraph" w:customStyle="1" w:styleId="BodyText211">
    <w:name w:val="Body Text 211"/>
    <w:basedOn w:val="a3"/>
    <w:rsid w:val="00802729"/>
    <w:pPr>
      <w:spacing w:line="360" w:lineRule="auto"/>
      <w:jc w:val="both"/>
    </w:pPr>
    <w:rPr>
      <w:szCs w:val="20"/>
    </w:rPr>
  </w:style>
  <w:style w:type="paragraph" w:customStyle="1" w:styleId="ListParagraph1">
    <w:name w:val="List Paragraph1"/>
    <w:basedOn w:val="a3"/>
    <w:link w:val="ListParagraphChar1"/>
    <w:rsid w:val="00802729"/>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802729"/>
    <w:rPr>
      <w:rFonts w:ascii="Calibri" w:eastAsia="Times New Roman" w:hAnsi="Calibri" w:cs="Times New Roman"/>
      <w:lang w:eastAsia="ru-RU"/>
    </w:rPr>
  </w:style>
  <w:style w:type="paragraph" w:customStyle="1" w:styleId="BodyText31">
    <w:name w:val="Body Text 31"/>
    <w:basedOn w:val="Normal1"/>
    <w:rsid w:val="00802729"/>
    <w:pPr>
      <w:widowControl/>
      <w:jc w:val="both"/>
    </w:pPr>
    <w:rPr>
      <w:i/>
      <w:sz w:val="26"/>
    </w:rPr>
  </w:style>
  <w:style w:type="character" w:customStyle="1" w:styleId="1010">
    <w:name w:val="Знак Знак101"/>
    <w:locked/>
    <w:rsid w:val="00802729"/>
    <w:rPr>
      <w:rFonts w:ascii="PragmaticaCTT" w:hAnsi="PragmaticaCTT"/>
      <w:sz w:val="24"/>
      <w:lang w:val="ru-RU" w:eastAsia="ru-RU"/>
    </w:rPr>
  </w:style>
  <w:style w:type="character" w:customStyle="1" w:styleId="4110">
    <w:name w:val="Знак Знак411"/>
    <w:locked/>
    <w:rsid w:val="00802729"/>
    <w:rPr>
      <w:rFonts w:ascii="Arial" w:hAnsi="Arial"/>
      <w:b/>
      <w:i/>
      <w:sz w:val="28"/>
      <w:lang w:val="ru-RU" w:eastAsia="en-US"/>
    </w:rPr>
  </w:style>
  <w:style w:type="character" w:customStyle="1" w:styleId="1100">
    <w:name w:val="Знак Знак110"/>
    <w:rsid w:val="00802729"/>
    <w:rPr>
      <w:rFonts w:ascii="Arial" w:hAnsi="Arial"/>
      <w:b/>
      <w:sz w:val="36"/>
      <w:lang w:val="ru-RU" w:eastAsia="en-US"/>
    </w:rPr>
  </w:style>
  <w:style w:type="character" w:customStyle="1" w:styleId="415">
    <w:name w:val="Заголовок 4 Знак1"/>
    <w:locked/>
    <w:rsid w:val="00802729"/>
    <w:rPr>
      <w:rFonts w:ascii="Times New Roman" w:eastAsia="Times New Roman" w:hAnsi="Times New Roman"/>
      <w:b/>
      <w:sz w:val="28"/>
      <w:lang w:eastAsia="ru-RU"/>
    </w:rPr>
  </w:style>
  <w:style w:type="character" w:styleId="afffffffffb">
    <w:name w:val="Intense Emphasis"/>
    <w:qFormat/>
    <w:rsid w:val="00802729"/>
    <w:rPr>
      <w:b/>
      <w:i/>
      <w:color w:val="4F81BD"/>
    </w:rPr>
  </w:style>
  <w:style w:type="character" w:styleId="afffffffffc">
    <w:name w:val="Subtle Reference"/>
    <w:qFormat/>
    <w:rsid w:val="00802729"/>
    <w:rPr>
      <w:smallCaps/>
      <w:color w:val="C0504D"/>
      <w:u w:val="single"/>
    </w:rPr>
  </w:style>
  <w:style w:type="character" w:styleId="afffffffffd">
    <w:name w:val="Intense Reference"/>
    <w:qFormat/>
    <w:rsid w:val="00802729"/>
    <w:rPr>
      <w:b/>
      <w:smallCaps/>
      <w:color w:val="C0504D"/>
      <w:spacing w:val="5"/>
      <w:u w:val="single"/>
    </w:rPr>
  </w:style>
  <w:style w:type="character" w:styleId="afffffffffe">
    <w:name w:val="Book Title"/>
    <w:qFormat/>
    <w:rsid w:val="00802729"/>
    <w:rPr>
      <w:b/>
      <w:smallCaps/>
      <w:spacing w:val="5"/>
    </w:rPr>
  </w:style>
  <w:style w:type="character" w:customStyle="1" w:styleId="612">
    <w:name w:val="Заголовок 6 Знак1"/>
    <w:rsid w:val="00802729"/>
    <w:rPr>
      <w:b/>
      <w:sz w:val="22"/>
      <w:lang w:val="ru-RU" w:eastAsia="ru-RU"/>
    </w:rPr>
  </w:style>
  <w:style w:type="character" w:customStyle="1" w:styleId="712">
    <w:name w:val="Заголовок 7 Знак1"/>
    <w:rsid w:val="00802729"/>
    <w:rPr>
      <w:sz w:val="24"/>
      <w:lang w:val="ru-RU" w:eastAsia="ru-RU"/>
    </w:rPr>
  </w:style>
  <w:style w:type="character" w:customStyle="1" w:styleId="813">
    <w:name w:val="Заголовок 8 Знак1"/>
    <w:rsid w:val="00802729"/>
    <w:rPr>
      <w:rFonts w:ascii="Calibri" w:hAnsi="Calibri"/>
      <w:i/>
      <w:sz w:val="24"/>
      <w:lang w:val="ru-RU" w:eastAsia="en-US"/>
    </w:rPr>
  </w:style>
  <w:style w:type="character" w:customStyle="1" w:styleId="911">
    <w:name w:val="Заголовок 9 Знак1"/>
    <w:rsid w:val="00802729"/>
    <w:rPr>
      <w:rFonts w:ascii="Arial" w:hAnsi="Arial"/>
      <w:sz w:val="22"/>
      <w:lang w:val="ru-RU" w:eastAsia="ru-RU"/>
    </w:rPr>
  </w:style>
  <w:style w:type="character" w:customStyle="1" w:styleId="tbb121">
    <w:name w:val="tbb121"/>
    <w:rsid w:val="00802729"/>
    <w:rPr>
      <w:rFonts w:ascii="Arial" w:hAnsi="Arial"/>
      <w:b/>
      <w:color w:val="000000"/>
      <w:sz w:val="18"/>
      <w:u w:val="none"/>
    </w:rPr>
  </w:style>
  <w:style w:type="character" w:customStyle="1" w:styleId="tbl121">
    <w:name w:val="tbl121"/>
    <w:rsid w:val="00802729"/>
    <w:rPr>
      <w:rFonts w:ascii="Tahoma" w:hAnsi="Tahoma"/>
      <w:color w:val="000000"/>
      <w:sz w:val="18"/>
      <w:u w:val="none"/>
    </w:rPr>
  </w:style>
  <w:style w:type="character" w:customStyle="1" w:styleId="em11">
    <w:name w:val="em11"/>
    <w:rsid w:val="00802729"/>
    <w:rPr>
      <w:b/>
      <w:sz w:val="24"/>
    </w:rPr>
  </w:style>
  <w:style w:type="character" w:customStyle="1" w:styleId="8pt">
    <w:name w:val="Основной текст + 8 pt"/>
    <w:rsid w:val="00802729"/>
    <w:rPr>
      <w:rFonts w:ascii="Times New Roman" w:eastAsia="Times New Roman" w:hAnsi="Times New Roman"/>
      <w:spacing w:val="0"/>
      <w:sz w:val="16"/>
    </w:rPr>
  </w:style>
  <w:style w:type="character" w:customStyle="1" w:styleId="7pt">
    <w:name w:val="Основной текст + 7 pt"/>
    <w:rsid w:val="00802729"/>
    <w:rPr>
      <w:rFonts w:ascii="Times New Roman" w:eastAsia="Times New Roman" w:hAnsi="Times New Roman"/>
      <w:spacing w:val="0"/>
      <w:sz w:val="14"/>
    </w:rPr>
  </w:style>
  <w:style w:type="character" w:customStyle="1" w:styleId="10pt0">
    <w:name w:val="Основной текст + 10 pt"/>
    <w:rsid w:val="00802729"/>
    <w:rPr>
      <w:rFonts w:ascii="Times New Roman" w:eastAsia="Times New Roman" w:hAnsi="Times New Roman"/>
      <w:b/>
      <w:spacing w:val="0"/>
      <w:sz w:val="20"/>
    </w:rPr>
  </w:style>
  <w:style w:type="character" w:customStyle="1" w:styleId="5pt">
    <w:name w:val="Основной текст + 5 pt"/>
    <w:rsid w:val="00802729"/>
    <w:rPr>
      <w:rFonts w:ascii="Times New Roman" w:eastAsia="Times New Roman" w:hAnsi="Times New Roman"/>
      <w:spacing w:val="10"/>
      <w:sz w:val="10"/>
    </w:rPr>
  </w:style>
  <w:style w:type="character" w:customStyle="1" w:styleId="9pt">
    <w:name w:val="Основной текст + 9 pt"/>
    <w:rsid w:val="00802729"/>
    <w:rPr>
      <w:rFonts w:ascii="Times New Roman" w:eastAsia="Times New Roman" w:hAnsi="Times New Roman"/>
      <w:spacing w:val="0"/>
      <w:sz w:val="18"/>
    </w:rPr>
  </w:style>
  <w:style w:type="character" w:customStyle="1" w:styleId="TimesNewRoman0">
    <w:name w:val="Основной текст + Times New Roman"/>
    <w:rsid w:val="00802729"/>
    <w:rPr>
      <w:rFonts w:ascii="Times New Roman" w:eastAsia="Times New Roman" w:hAnsi="Times New Roman"/>
      <w:spacing w:val="0"/>
      <w:sz w:val="21"/>
    </w:rPr>
  </w:style>
  <w:style w:type="character" w:customStyle="1" w:styleId="WW-9pt">
    <w:name w:val="WW-Основной текст + 9 pt"/>
    <w:rsid w:val="00802729"/>
    <w:rPr>
      <w:rFonts w:ascii="Times New Roman" w:eastAsia="Times New Roman" w:hAnsi="Times New Roman"/>
      <w:spacing w:val="0"/>
      <w:sz w:val="18"/>
    </w:rPr>
  </w:style>
  <w:style w:type="character" w:customStyle="1" w:styleId="FontStyle124">
    <w:name w:val="Font Style124"/>
    <w:rsid w:val="00802729"/>
    <w:rPr>
      <w:rFonts w:ascii="Times New Roman" w:hAnsi="Times New Roman"/>
      <w:b/>
      <w:sz w:val="18"/>
    </w:rPr>
  </w:style>
  <w:style w:type="character" w:customStyle="1" w:styleId="red">
    <w:name w:val="red"/>
    <w:rsid w:val="00802729"/>
    <w:rPr>
      <w:rFonts w:cs="Times New Roman"/>
    </w:rPr>
  </w:style>
  <w:style w:type="character" w:customStyle="1" w:styleId="msosubtleemphasis0">
    <w:name w:val="msosubtleemphasis"/>
    <w:rsid w:val="00802729"/>
    <w:rPr>
      <w:i/>
      <w:color w:val="808080"/>
    </w:rPr>
  </w:style>
  <w:style w:type="character" w:customStyle="1" w:styleId="FontStyle120">
    <w:name w:val="Font Style120"/>
    <w:rsid w:val="00802729"/>
    <w:rPr>
      <w:rFonts w:ascii="Times New Roman" w:hAnsi="Times New Roman"/>
      <w:b/>
      <w:sz w:val="26"/>
    </w:rPr>
  </w:style>
  <w:style w:type="character" w:customStyle="1" w:styleId="FontStyle121">
    <w:name w:val="Font Style121"/>
    <w:rsid w:val="00802729"/>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802729"/>
    <w:pPr>
      <w:spacing w:after="160" w:line="240" w:lineRule="exact"/>
    </w:pPr>
    <w:rPr>
      <w:rFonts w:ascii="Verdana" w:hAnsi="Verdana"/>
      <w:lang w:val="en-US" w:eastAsia="en-US"/>
    </w:rPr>
  </w:style>
  <w:style w:type="character" w:customStyle="1" w:styleId="font0">
    <w:name w:val="font0"/>
    <w:rsid w:val="00802729"/>
    <w:rPr>
      <w:rFonts w:cs="Times New Roman"/>
    </w:rPr>
  </w:style>
  <w:style w:type="character" w:customStyle="1" w:styleId="s3">
    <w:name w:val="s3"/>
    <w:rsid w:val="00802729"/>
  </w:style>
  <w:style w:type="character" w:customStyle="1" w:styleId="FontStyle46">
    <w:name w:val="Font Style46"/>
    <w:rsid w:val="00802729"/>
    <w:rPr>
      <w:rFonts w:ascii="Times New Roman" w:hAnsi="Times New Roman"/>
      <w:b/>
      <w:sz w:val="30"/>
    </w:rPr>
  </w:style>
  <w:style w:type="character" w:customStyle="1" w:styleId="newstitle">
    <w:name w:val="news_title"/>
    <w:rsid w:val="00802729"/>
    <w:rPr>
      <w:rFonts w:cs="Times New Roman"/>
    </w:rPr>
  </w:style>
  <w:style w:type="character" w:customStyle="1" w:styleId="s1">
    <w:name w:val="s1"/>
    <w:rsid w:val="00802729"/>
  </w:style>
  <w:style w:type="paragraph" w:customStyle="1" w:styleId="31b">
    <w:name w:val="Знак31"/>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802729"/>
    <w:rPr>
      <w:b/>
      <w:sz w:val="2"/>
      <w:bdr w:val="single" w:sz="6" w:space="0" w:color="0000FF"/>
      <w:shd w:val="clear" w:color="auto" w:fill="CCCCFF"/>
    </w:rPr>
  </w:style>
  <w:style w:type="character" w:customStyle="1" w:styleId="FontStyle264">
    <w:name w:val="Font Style264"/>
    <w:rsid w:val="00802729"/>
    <w:rPr>
      <w:rFonts w:ascii="Franklin Gothic Demi" w:hAnsi="Franklin Gothic Demi"/>
      <w:b/>
      <w:sz w:val="22"/>
    </w:rPr>
  </w:style>
  <w:style w:type="character" w:customStyle="1" w:styleId="FontStyle260">
    <w:name w:val="Font Style260"/>
    <w:rsid w:val="00802729"/>
    <w:rPr>
      <w:rFonts w:ascii="Franklin Gothic Demi" w:hAnsi="Franklin Gothic Demi"/>
      <w:b/>
      <w:sz w:val="26"/>
    </w:rPr>
  </w:style>
  <w:style w:type="character" w:customStyle="1" w:styleId="FontStyle426">
    <w:name w:val="Font Style426"/>
    <w:rsid w:val="00802729"/>
    <w:rPr>
      <w:rFonts w:ascii="Times New Roman" w:hAnsi="Times New Roman"/>
      <w:color w:val="000000"/>
      <w:sz w:val="20"/>
    </w:rPr>
  </w:style>
  <w:style w:type="character" w:customStyle="1" w:styleId="FontStyle707">
    <w:name w:val="Font Style707"/>
    <w:rsid w:val="00802729"/>
    <w:rPr>
      <w:rFonts w:ascii="Bookman Old Style" w:hAnsi="Bookman Old Style"/>
      <w:color w:val="000000"/>
      <w:sz w:val="16"/>
    </w:rPr>
  </w:style>
  <w:style w:type="character" w:customStyle="1" w:styleId="FontStyle679">
    <w:name w:val="Font Style679"/>
    <w:rsid w:val="00802729"/>
    <w:rPr>
      <w:rFonts w:ascii="Times New Roman" w:hAnsi="Times New Roman"/>
      <w:i/>
      <w:color w:val="000000"/>
      <w:sz w:val="20"/>
    </w:rPr>
  </w:style>
  <w:style w:type="character" w:customStyle="1" w:styleId="FontStyle695">
    <w:name w:val="Font Style695"/>
    <w:rsid w:val="00802729"/>
    <w:rPr>
      <w:rFonts w:ascii="Times New Roman" w:hAnsi="Times New Roman"/>
      <w:b/>
      <w:color w:val="000000"/>
      <w:sz w:val="16"/>
    </w:rPr>
  </w:style>
  <w:style w:type="character" w:customStyle="1" w:styleId="FontStyle527">
    <w:name w:val="Font Style527"/>
    <w:rsid w:val="00802729"/>
    <w:rPr>
      <w:rFonts w:ascii="Times New Roman" w:hAnsi="Times New Roman"/>
      <w:b/>
      <w:color w:val="000000"/>
      <w:sz w:val="16"/>
    </w:rPr>
  </w:style>
  <w:style w:type="character" w:customStyle="1" w:styleId="FontStyle236">
    <w:name w:val="Font Style236"/>
    <w:rsid w:val="00802729"/>
    <w:rPr>
      <w:rFonts w:ascii="Times New Roman" w:hAnsi="Times New Roman"/>
      <w:color w:val="000000"/>
      <w:sz w:val="20"/>
    </w:rPr>
  </w:style>
  <w:style w:type="character" w:customStyle="1" w:styleId="FontStyle719">
    <w:name w:val="Font Style719"/>
    <w:rsid w:val="00802729"/>
    <w:rPr>
      <w:rFonts w:ascii="Bookman Old Style" w:hAnsi="Bookman Old Style"/>
      <w:b/>
      <w:color w:val="000000"/>
      <w:sz w:val="16"/>
    </w:rPr>
  </w:style>
  <w:style w:type="character" w:customStyle="1" w:styleId="FontStyle720">
    <w:name w:val="Font Style720"/>
    <w:rsid w:val="00802729"/>
    <w:rPr>
      <w:rFonts w:ascii="Tahoma" w:hAnsi="Tahoma"/>
      <w:color w:val="000000"/>
      <w:sz w:val="14"/>
    </w:rPr>
  </w:style>
  <w:style w:type="character" w:customStyle="1" w:styleId="FontStyle815">
    <w:name w:val="Font Style815"/>
    <w:rsid w:val="00802729"/>
    <w:rPr>
      <w:rFonts w:ascii="Bookman Old Style" w:hAnsi="Bookman Old Style"/>
      <w:color w:val="000000"/>
      <w:sz w:val="16"/>
    </w:rPr>
  </w:style>
  <w:style w:type="character" w:customStyle="1" w:styleId="FontStyle106">
    <w:name w:val="Font Style106"/>
    <w:rsid w:val="00802729"/>
    <w:rPr>
      <w:rFonts w:ascii="Times New Roman" w:hAnsi="Times New Roman"/>
      <w:color w:val="000000"/>
      <w:sz w:val="24"/>
    </w:rPr>
  </w:style>
  <w:style w:type="character" w:customStyle="1" w:styleId="FontStyle122">
    <w:name w:val="Font Style122"/>
    <w:rsid w:val="00802729"/>
    <w:rPr>
      <w:rFonts w:ascii="Times New Roman" w:hAnsi="Times New Roman"/>
      <w:color w:val="000000"/>
      <w:sz w:val="22"/>
    </w:rPr>
  </w:style>
  <w:style w:type="character" w:customStyle="1" w:styleId="146pt">
    <w:name w:val="Основной текст (14) + 6 pt"/>
    <w:rsid w:val="00802729"/>
    <w:rPr>
      <w:rFonts w:ascii="Times New Roman" w:hAnsi="Times New Roman"/>
      <w:sz w:val="12"/>
      <w:shd w:val="clear" w:color="auto" w:fill="FFFFFF"/>
    </w:rPr>
  </w:style>
  <w:style w:type="character" w:customStyle="1" w:styleId="listing-desc">
    <w:name w:val="listing-desc"/>
    <w:rsid w:val="00802729"/>
  </w:style>
  <w:style w:type="character" w:customStyle="1" w:styleId="FontStyle436">
    <w:name w:val="Font Style436"/>
    <w:rsid w:val="00802729"/>
    <w:rPr>
      <w:rFonts w:ascii="Times New Roman" w:hAnsi="Times New Roman"/>
      <w:b/>
      <w:sz w:val="18"/>
    </w:rPr>
  </w:style>
  <w:style w:type="character" w:customStyle="1" w:styleId="FontStyle434">
    <w:name w:val="Font Style434"/>
    <w:rsid w:val="00802729"/>
    <w:rPr>
      <w:rFonts w:ascii="Times New Roman" w:hAnsi="Times New Roman"/>
      <w:sz w:val="18"/>
    </w:rPr>
  </w:style>
  <w:style w:type="character" w:customStyle="1" w:styleId="912">
    <w:name w:val="Знак Знак91"/>
    <w:locked/>
    <w:rsid w:val="00802729"/>
    <w:rPr>
      <w:rFonts w:ascii="Cambria" w:eastAsia="Times New Roman" w:hAnsi="Cambria"/>
      <w:b/>
      <w:color w:val="4F81BD"/>
      <w:sz w:val="26"/>
      <w:lang w:val="ru-RU" w:eastAsia="en-US"/>
    </w:rPr>
  </w:style>
  <w:style w:type="character" w:customStyle="1" w:styleId="532">
    <w:name w:val="Знак Знак53"/>
    <w:locked/>
    <w:rsid w:val="00802729"/>
    <w:rPr>
      <w:b/>
      <w:caps/>
      <w:sz w:val="24"/>
      <w:lang w:val="ru-RU" w:eastAsia="ru-RU"/>
    </w:rPr>
  </w:style>
  <w:style w:type="character" w:customStyle="1" w:styleId="2ffd">
    <w:name w:val="Основной текст Знак Знак Знак2"/>
    <w:locked/>
    <w:rsid w:val="00802729"/>
    <w:rPr>
      <w:sz w:val="24"/>
      <w:lang w:val="ru-RU" w:eastAsia="ru-RU"/>
    </w:rPr>
  </w:style>
  <w:style w:type="character" w:customStyle="1" w:styleId="FontStyle126">
    <w:name w:val="Font Style126"/>
    <w:rsid w:val="00802729"/>
    <w:rPr>
      <w:rFonts w:ascii="Times New Roman" w:hAnsi="Times New Roman"/>
      <w:color w:val="000000"/>
      <w:sz w:val="20"/>
    </w:rPr>
  </w:style>
  <w:style w:type="character" w:customStyle="1" w:styleId="1310">
    <w:name w:val="Знак Знак131"/>
    <w:locked/>
    <w:rsid w:val="00802729"/>
    <w:rPr>
      <w:color w:val="000000"/>
      <w:sz w:val="24"/>
    </w:rPr>
  </w:style>
  <w:style w:type="character" w:customStyle="1" w:styleId="1110">
    <w:name w:val="Знак Знак111"/>
    <w:locked/>
    <w:rsid w:val="00802729"/>
    <w:rPr>
      <w:sz w:val="24"/>
    </w:rPr>
  </w:style>
  <w:style w:type="character" w:customStyle="1" w:styleId="231">
    <w:name w:val="Знак Знак231"/>
    <w:locked/>
    <w:rsid w:val="00802729"/>
    <w:rPr>
      <w:sz w:val="24"/>
      <w:lang w:val="ru-RU" w:eastAsia="ru-RU"/>
    </w:rPr>
  </w:style>
  <w:style w:type="character" w:customStyle="1" w:styleId="5311">
    <w:name w:val="Знак Знак531"/>
    <w:locked/>
    <w:rsid w:val="00802729"/>
    <w:rPr>
      <w:b/>
      <w:caps/>
      <w:sz w:val="24"/>
      <w:lang w:val="ru-RU" w:eastAsia="ru-RU"/>
    </w:rPr>
  </w:style>
  <w:style w:type="character" w:customStyle="1" w:styleId="1510">
    <w:name w:val="Знак Знак151"/>
    <w:rsid w:val="00802729"/>
    <w:rPr>
      <w:rFonts w:ascii="Times New Roman" w:eastAsia="Times New Roman" w:hAnsi="Times New Roman"/>
      <w:sz w:val="24"/>
      <w:lang w:eastAsia="ru-RU"/>
    </w:rPr>
  </w:style>
  <w:style w:type="character" w:customStyle="1" w:styleId="461">
    <w:name w:val="Знак Знак46"/>
    <w:locked/>
    <w:rsid w:val="00802729"/>
    <w:rPr>
      <w:rFonts w:ascii="Arial" w:hAnsi="Arial"/>
      <w:b/>
      <w:i/>
      <w:sz w:val="28"/>
      <w:lang w:val="ru-RU" w:eastAsia="en-US"/>
    </w:rPr>
  </w:style>
  <w:style w:type="character" w:customStyle="1" w:styleId="171">
    <w:name w:val="Знак Знак171"/>
    <w:locked/>
    <w:rsid w:val="00802729"/>
    <w:rPr>
      <w:i/>
      <w:sz w:val="24"/>
      <w:lang w:val="ru-RU" w:eastAsia="ru-RU"/>
    </w:rPr>
  </w:style>
  <w:style w:type="paragraph" w:customStyle="1" w:styleId="rvps4">
    <w:name w:val="rvps4"/>
    <w:basedOn w:val="a3"/>
    <w:rsid w:val="00802729"/>
    <w:pPr>
      <w:jc w:val="both"/>
    </w:pPr>
  </w:style>
  <w:style w:type="character" w:customStyle="1" w:styleId="3f7">
    <w:name w:val="3 ступень Знак"/>
    <w:link w:val="3f8"/>
    <w:locked/>
    <w:rsid w:val="00802729"/>
    <w:rPr>
      <w:rFonts w:ascii="BodoniCTT" w:hAnsi="BodoniCTT"/>
      <w:b/>
    </w:rPr>
  </w:style>
  <w:style w:type="paragraph" w:customStyle="1" w:styleId="3f8">
    <w:name w:val="3 ступень"/>
    <w:basedOn w:val="a3"/>
    <w:link w:val="3f7"/>
    <w:rsid w:val="00802729"/>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802729"/>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802729"/>
    <w:pPr>
      <w:spacing w:before="100" w:beforeAutospacing="1" w:after="100" w:afterAutospacing="1"/>
    </w:pPr>
  </w:style>
  <w:style w:type="paragraph" w:customStyle="1" w:styleId="p4">
    <w:name w:val="p4"/>
    <w:basedOn w:val="a3"/>
    <w:rsid w:val="00802729"/>
    <w:pPr>
      <w:spacing w:before="100" w:beforeAutospacing="1" w:after="100" w:afterAutospacing="1"/>
    </w:pPr>
  </w:style>
  <w:style w:type="character" w:customStyle="1" w:styleId="rvts6">
    <w:name w:val="rvts6"/>
    <w:rsid w:val="00802729"/>
    <w:rPr>
      <w:rFonts w:ascii="Times New Roman" w:hAnsi="Times New Roman"/>
      <w:sz w:val="28"/>
    </w:rPr>
  </w:style>
  <w:style w:type="character" w:customStyle="1" w:styleId="3917">
    <w:name w:val="3917"/>
    <w:rsid w:val="00802729"/>
    <w:rPr>
      <w:rFonts w:cs="Times New Roman"/>
    </w:rPr>
  </w:style>
  <w:style w:type="character" w:customStyle="1" w:styleId="epm">
    <w:name w:val="epm"/>
    <w:rsid w:val="00802729"/>
  </w:style>
  <w:style w:type="character" w:customStyle="1" w:styleId="affffffffff">
    <w:name w:val="Стиль Зеленый"/>
    <w:rsid w:val="00802729"/>
    <w:rPr>
      <w:color w:val="00B050"/>
      <w:spacing w:val="0"/>
    </w:rPr>
  </w:style>
  <w:style w:type="character" w:customStyle="1" w:styleId="s10">
    <w:name w:val="s_10"/>
    <w:rsid w:val="00802729"/>
    <w:rPr>
      <w:rFonts w:cs="Times New Roman"/>
    </w:rPr>
  </w:style>
  <w:style w:type="character" w:customStyle="1" w:styleId="s5">
    <w:name w:val="s5"/>
    <w:rsid w:val="00802729"/>
    <w:rPr>
      <w:rFonts w:cs="Times New Roman"/>
    </w:rPr>
  </w:style>
  <w:style w:type="character" w:customStyle="1" w:styleId="sz12">
    <w:name w:val="sz12"/>
    <w:rsid w:val="00802729"/>
    <w:rPr>
      <w:rFonts w:cs="Times New Roman"/>
    </w:rPr>
  </w:style>
  <w:style w:type="character" w:customStyle="1" w:styleId="s6">
    <w:name w:val="s6"/>
    <w:rsid w:val="00802729"/>
    <w:rPr>
      <w:rFonts w:cs="Times New Roman"/>
    </w:rPr>
  </w:style>
  <w:style w:type="character" w:customStyle="1" w:styleId="11d">
    <w:name w:val="Знак1 Знак Знак1"/>
    <w:locked/>
    <w:rsid w:val="00802729"/>
    <w:rPr>
      <w:rFonts w:ascii="Times New Roman" w:eastAsia="Times New Roman" w:hAnsi="Times New Roman"/>
      <w:sz w:val="24"/>
      <w:lang w:eastAsia="ru-RU"/>
    </w:rPr>
  </w:style>
  <w:style w:type="character" w:customStyle="1" w:styleId="4610">
    <w:name w:val="Знак Знак461"/>
    <w:locked/>
    <w:rsid w:val="00802729"/>
    <w:rPr>
      <w:b/>
      <w:sz w:val="27"/>
      <w:lang w:val="ru-RU" w:eastAsia="ru-RU"/>
    </w:rPr>
  </w:style>
  <w:style w:type="character" w:customStyle="1" w:styleId="481">
    <w:name w:val="Знак Знак48"/>
    <w:locked/>
    <w:rsid w:val="00802729"/>
    <w:rPr>
      <w:b/>
      <w:sz w:val="27"/>
      <w:lang w:val="ru-RU" w:eastAsia="ru-RU"/>
    </w:rPr>
  </w:style>
  <w:style w:type="character" w:customStyle="1" w:styleId="441">
    <w:name w:val="Знак Знак44"/>
    <w:locked/>
    <w:rsid w:val="00802729"/>
    <w:rPr>
      <w:sz w:val="24"/>
    </w:rPr>
  </w:style>
  <w:style w:type="character" w:customStyle="1" w:styleId="514">
    <w:name w:val="Знак Знак51"/>
    <w:locked/>
    <w:rsid w:val="00802729"/>
    <w:rPr>
      <w:b/>
      <w:sz w:val="27"/>
      <w:lang w:val="ru-RU" w:eastAsia="ru-RU"/>
    </w:rPr>
  </w:style>
  <w:style w:type="character" w:customStyle="1" w:styleId="431">
    <w:name w:val="Знак Знак43"/>
    <w:locked/>
    <w:rsid w:val="00802729"/>
    <w:rPr>
      <w:color w:val="000000"/>
      <w:sz w:val="24"/>
      <w:lang w:eastAsia="ru-RU"/>
    </w:rPr>
  </w:style>
  <w:style w:type="paragraph" w:customStyle="1" w:styleId="Style39">
    <w:name w:val="Style3"/>
    <w:basedOn w:val="a3"/>
    <w:rsid w:val="00802729"/>
    <w:pPr>
      <w:widowControl w:val="0"/>
      <w:autoSpaceDE w:val="0"/>
      <w:autoSpaceDN w:val="0"/>
      <w:adjustRightInd w:val="0"/>
      <w:spacing w:line="259" w:lineRule="exact"/>
      <w:ind w:firstLine="542"/>
      <w:jc w:val="both"/>
    </w:pPr>
  </w:style>
  <w:style w:type="character" w:customStyle="1" w:styleId="421">
    <w:name w:val="Знак Знак42"/>
    <w:rsid w:val="00802729"/>
    <w:rPr>
      <w:rFonts w:ascii="Times New Roman" w:eastAsia="Times New Roman" w:hAnsi="Times New Roman"/>
      <w:sz w:val="16"/>
    </w:rPr>
  </w:style>
  <w:style w:type="character" w:customStyle="1" w:styleId="490">
    <w:name w:val="Знак Знак49"/>
    <w:rsid w:val="00802729"/>
    <w:rPr>
      <w:rFonts w:ascii="Times New Roman" w:eastAsia="Times New Roman" w:hAnsi="Times New Roman"/>
      <w:b/>
      <w:caps/>
      <w:sz w:val="24"/>
      <w:lang w:eastAsia="ru-RU"/>
    </w:rPr>
  </w:style>
  <w:style w:type="character" w:customStyle="1" w:styleId="471">
    <w:name w:val="Знак Знак47"/>
    <w:rsid w:val="00802729"/>
    <w:rPr>
      <w:rFonts w:ascii="Times New Roman" w:eastAsia="Times New Roman" w:hAnsi="Times New Roman"/>
      <w:b/>
      <w:sz w:val="27"/>
      <w:lang w:eastAsia="ru-RU"/>
    </w:rPr>
  </w:style>
  <w:style w:type="character" w:customStyle="1" w:styleId="451">
    <w:name w:val="Знак Знак45"/>
    <w:rsid w:val="00802729"/>
    <w:rPr>
      <w:rFonts w:ascii="Times New Roman" w:eastAsia="Times New Roman" w:hAnsi="Times New Roman"/>
      <w:b/>
      <w:i/>
      <w:sz w:val="26"/>
      <w:lang w:eastAsia="ru-RU"/>
    </w:rPr>
  </w:style>
  <w:style w:type="character" w:customStyle="1" w:styleId="1fffff1">
    <w:name w:val="Заголовок №1_"/>
    <w:link w:val="1fffff2"/>
    <w:locked/>
    <w:rsid w:val="00802729"/>
    <w:rPr>
      <w:sz w:val="23"/>
      <w:shd w:val="clear" w:color="auto" w:fill="FFFFFF"/>
    </w:rPr>
  </w:style>
  <w:style w:type="paragraph" w:customStyle="1" w:styleId="1fffff2">
    <w:name w:val="Заголовок №1"/>
    <w:basedOn w:val="a3"/>
    <w:link w:val="1fffff1"/>
    <w:rsid w:val="00802729"/>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802729"/>
    <w:rPr>
      <w:rFonts w:ascii="Times New Roman" w:hAnsi="Times New Roman"/>
      <w:spacing w:val="0"/>
      <w:sz w:val="20"/>
    </w:rPr>
  </w:style>
  <w:style w:type="character" w:customStyle="1" w:styleId="c7">
    <w:name w:val="c7"/>
    <w:rsid w:val="00802729"/>
    <w:rPr>
      <w:rFonts w:cs="Times New Roman"/>
    </w:rPr>
  </w:style>
  <w:style w:type="character" w:customStyle="1" w:styleId="affffffffff0">
    <w:name w:val="полужирный"/>
    <w:rsid w:val="00802729"/>
    <w:rPr>
      <w:rFonts w:ascii="Times New Roman" w:hAnsi="Times New Roman"/>
      <w:b/>
      <w:color w:val="auto"/>
      <w:sz w:val="24"/>
    </w:rPr>
  </w:style>
  <w:style w:type="paragraph" w:customStyle="1" w:styleId="ipara">
    <w:name w:val="ipara"/>
    <w:basedOn w:val="a3"/>
    <w:rsid w:val="00802729"/>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802729"/>
    <w:rPr>
      <w:rFonts w:ascii="Times New Roman" w:hAnsi="Times New Roman"/>
      <w:b/>
      <w:i/>
      <w:sz w:val="24"/>
    </w:rPr>
  </w:style>
  <w:style w:type="character" w:customStyle="1" w:styleId="743">
    <w:name w:val="Основной текст (7)43"/>
    <w:rsid w:val="00802729"/>
    <w:rPr>
      <w:rFonts w:ascii="Times New Roman" w:hAnsi="Times New Roman"/>
      <w:spacing w:val="0"/>
      <w:sz w:val="20"/>
    </w:rPr>
  </w:style>
  <w:style w:type="paragraph" w:customStyle="1" w:styleId="affffffffff1">
    <w:name w:val="Разработчик"/>
    <w:basedOn w:val="a3"/>
    <w:rsid w:val="00802729"/>
    <w:pPr>
      <w:jc w:val="both"/>
    </w:pPr>
    <w:rPr>
      <w:b/>
      <w:sz w:val="20"/>
    </w:rPr>
  </w:style>
  <w:style w:type="character" w:customStyle="1" w:styleId="533">
    <w:name w:val="Знак5 Знак Знак3"/>
    <w:locked/>
    <w:rsid w:val="00802729"/>
    <w:rPr>
      <w:sz w:val="16"/>
    </w:rPr>
  </w:style>
  <w:style w:type="character" w:customStyle="1" w:styleId="500">
    <w:name w:val="Знак Знак50"/>
    <w:locked/>
    <w:rsid w:val="00802729"/>
    <w:rPr>
      <w:b/>
      <w:sz w:val="28"/>
      <w:lang w:val="ru-RU" w:eastAsia="ru-RU"/>
    </w:rPr>
  </w:style>
  <w:style w:type="character" w:customStyle="1" w:styleId="521">
    <w:name w:val="Знак Знак52"/>
    <w:rsid w:val="00802729"/>
    <w:rPr>
      <w:rFonts w:ascii="Arial" w:eastAsia="Times New Roman" w:hAnsi="Arial"/>
      <w:b/>
      <w:i/>
      <w:sz w:val="28"/>
    </w:rPr>
  </w:style>
  <w:style w:type="paragraph" w:customStyle="1" w:styleId="p7">
    <w:name w:val="p7"/>
    <w:basedOn w:val="a3"/>
    <w:rsid w:val="00802729"/>
    <w:pPr>
      <w:spacing w:before="100" w:beforeAutospacing="1" w:after="100" w:afterAutospacing="1"/>
    </w:pPr>
  </w:style>
  <w:style w:type="paragraph" w:customStyle="1" w:styleId="p9">
    <w:name w:val="p9"/>
    <w:basedOn w:val="a3"/>
    <w:rsid w:val="00802729"/>
    <w:pPr>
      <w:spacing w:before="100" w:beforeAutospacing="1" w:after="100" w:afterAutospacing="1"/>
    </w:pPr>
  </w:style>
  <w:style w:type="paragraph" w:customStyle="1" w:styleId="p6">
    <w:name w:val="p6"/>
    <w:basedOn w:val="a3"/>
    <w:rsid w:val="00802729"/>
    <w:pPr>
      <w:spacing w:before="100" w:beforeAutospacing="1" w:after="100" w:afterAutospacing="1"/>
    </w:pPr>
  </w:style>
  <w:style w:type="paragraph" w:customStyle="1" w:styleId="p8">
    <w:name w:val="p8"/>
    <w:basedOn w:val="a3"/>
    <w:rsid w:val="00802729"/>
    <w:pPr>
      <w:spacing w:before="100" w:beforeAutospacing="1" w:after="100" w:afterAutospacing="1"/>
    </w:pPr>
  </w:style>
  <w:style w:type="paragraph" w:customStyle="1" w:styleId="11e">
    <w:name w:val="Цитата11"/>
    <w:basedOn w:val="a3"/>
    <w:rsid w:val="00802729"/>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802729"/>
    <w:rPr>
      <w:sz w:val="28"/>
      <w:szCs w:val="20"/>
    </w:rPr>
  </w:style>
  <w:style w:type="paragraph" w:customStyle="1" w:styleId="1fffff3">
    <w:name w:val="Верхний колонтитул1"/>
    <w:basedOn w:val="a3"/>
    <w:rsid w:val="00802729"/>
    <w:pPr>
      <w:tabs>
        <w:tab w:val="center" w:pos="4153"/>
        <w:tab w:val="right" w:pos="8306"/>
      </w:tabs>
    </w:pPr>
    <w:rPr>
      <w:rFonts w:ascii="Arial" w:hAnsi="Arial"/>
      <w:szCs w:val="20"/>
    </w:rPr>
  </w:style>
  <w:style w:type="paragraph" w:customStyle="1" w:styleId="31c">
    <w:name w:val="Заголовок 31"/>
    <w:basedOn w:val="1ff"/>
    <w:next w:val="1ff"/>
    <w:rsid w:val="00802729"/>
    <w:pPr>
      <w:keepNext/>
      <w:widowControl/>
      <w:tabs>
        <w:tab w:val="left" w:pos="643"/>
      </w:tabs>
      <w:spacing w:before="0" w:after="0"/>
      <w:outlineLvl w:val="2"/>
    </w:pPr>
  </w:style>
  <w:style w:type="paragraph" w:customStyle="1" w:styleId="3111">
    <w:name w:val="Основной текст 311"/>
    <w:basedOn w:val="a3"/>
    <w:rsid w:val="00802729"/>
    <w:pPr>
      <w:spacing w:after="120"/>
    </w:pPr>
    <w:rPr>
      <w:sz w:val="16"/>
      <w:szCs w:val="16"/>
      <w:lang w:eastAsia="zh-CN"/>
    </w:rPr>
  </w:style>
  <w:style w:type="character" w:customStyle="1" w:styleId="QuoteChar2">
    <w:name w:val="Quote Char2"/>
    <w:link w:val="Quote1"/>
    <w:locked/>
    <w:rsid w:val="00802729"/>
    <w:rPr>
      <w:rFonts w:ascii="Calibri" w:hAnsi="Calibri"/>
      <w:i/>
      <w:color w:val="000000"/>
      <w:sz w:val="24"/>
    </w:rPr>
  </w:style>
  <w:style w:type="paragraph" w:customStyle="1" w:styleId="Quote1">
    <w:name w:val="Quote1"/>
    <w:basedOn w:val="a3"/>
    <w:next w:val="a3"/>
    <w:link w:val="QuoteChar2"/>
    <w:rsid w:val="00802729"/>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802729"/>
    <w:rPr>
      <w:rFonts w:ascii="Calibri" w:hAnsi="Calibri"/>
      <w:b/>
      <w:i/>
      <w:color w:val="4F81BD"/>
      <w:sz w:val="24"/>
    </w:rPr>
  </w:style>
  <w:style w:type="paragraph" w:customStyle="1" w:styleId="IntenseQuote1">
    <w:name w:val="Intense Quote1"/>
    <w:basedOn w:val="a3"/>
    <w:next w:val="a3"/>
    <w:link w:val="IntenseQuoteChar2"/>
    <w:rsid w:val="00802729"/>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802729"/>
    <w:pPr>
      <w:spacing w:before="100" w:beforeAutospacing="1" w:after="100" w:afterAutospacing="1"/>
    </w:pPr>
  </w:style>
  <w:style w:type="character" w:customStyle="1" w:styleId="ipa">
    <w:name w:val="ipa"/>
    <w:rsid w:val="00802729"/>
  </w:style>
  <w:style w:type="character" w:customStyle="1" w:styleId="fliesstext">
    <w:name w:val="fliesstext"/>
    <w:rsid w:val="00802729"/>
  </w:style>
  <w:style w:type="character" w:customStyle="1" w:styleId="skypec2ctextspan">
    <w:name w:val="skype_c2c_text_span"/>
    <w:rsid w:val="00802729"/>
  </w:style>
  <w:style w:type="paragraph" w:customStyle="1" w:styleId="style140">
    <w:name w:val="style14"/>
    <w:basedOn w:val="a3"/>
    <w:rsid w:val="00802729"/>
    <w:pPr>
      <w:spacing w:before="100" w:beforeAutospacing="1" w:after="100" w:afterAutospacing="1"/>
    </w:pPr>
  </w:style>
  <w:style w:type="character" w:customStyle="1" w:styleId="w">
    <w:name w:val="w"/>
    <w:rsid w:val="00802729"/>
    <w:rPr>
      <w:rFonts w:cs="Times New Roman"/>
    </w:rPr>
  </w:style>
  <w:style w:type="character" w:customStyle="1" w:styleId="selectionindex">
    <w:name w:val="selection_index"/>
    <w:rsid w:val="00802729"/>
    <w:rPr>
      <w:rFonts w:cs="Times New Roman"/>
    </w:rPr>
  </w:style>
  <w:style w:type="character" w:customStyle="1" w:styleId="citecrochet">
    <w:name w:val="cite_crochet"/>
    <w:rsid w:val="00802729"/>
    <w:rPr>
      <w:rFonts w:cs="Times New Roman"/>
    </w:rPr>
  </w:style>
  <w:style w:type="character" w:customStyle="1" w:styleId="hoverable">
    <w:name w:val="hoverable"/>
    <w:rsid w:val="00802729"/>
    <w:rPr>
      <w:rFonts w:cs="Times New Roman"/>
    </w:rPr>
  </w:style>
  <w:style w:type="character" w:customStyle="1" w:styleId="3f9">
    <w:name w:val="Основной текст Знак3"/>
    <w:locked/>
    <w:rsid w:val="00802729"/>
    <w:rPr>
      <w:sz w:val="24"/>
    </w:rPr>
  </w:style>
  <w:style w:type="character" w:customStyle="1" w:styleId="s15122">
    <w:name w:val="s15122"/>
    <w:rsid w:val="00802729"/>
    <w:rPr>
      <w:rFonts w:cs="Times New Roman"/>
    </w:rPr>
  </w:style>
  <w:style w:type="character" w:customStyle="1" w:styleId="shorttext">
    <w:name w:val="short_text"/>
    <w:rsid w:val="00802729"/>
    <w:rPr>
      <w:rFonts w:cs="Times New Roman"/>
    </w:rPr>
  </w:style>
  <w:style w:type="character" w:customStyle="1" w:styleId="CommentTextChar1">
    <w:name w:val="Comment Text Char1"/>
    <w:semiHidden/>
    <w:rsid w:val="00802729"/>
    <w:rPr>
      <w:rFonts w:ascii="Times New Roman" w:hAnsi="Times New Roman"/>
    </w:rPr>
  </w:style>
  <w:style w:type="character" w:customStyle="1" w:styleId="125">
    <w:name w:val="Знак1 Знак Знак2"/>
    <w:aliases w:val="Основной текст Знак Знак4"/>
    <w:locked/>
    <w:rsid w:val="00802729"/>
    <w:rPr>
      <w:sz w:val="24"/>
    </w:rPr>
  </w:style>
  <w:style w:type="character" w:customStyle="1" w:styleId="540">
    <w:name w:val="Знак Знак54"/>
    <w:rsid w:val="00802729"/>
    <w:rPr>
      <w:rFonts w:ascii="Arial" w:hAnsi="Arial"/>
      <w:b/>
      <w:sz w:val="26"/>
    </w:rPr>
  </w:style>
  <w:style w:type="character" w:customStyle="1" w:styleId="Heading12">
    <w:name w:val="Heading 12 Знак Знак"/>
    <w:rsid w:val="00802729"/>
    <w:rPr>
      <w:rFonts w:ascii="Courier New" w:hAnsi="Courier New"/>
    </w:rPr>
  </w:style>
  <w:style w:type="character" w:customStyle="1" w:styleId="600">
    <w:name w:val="Знак Знак60"/>
    <w:rsid w:val="00802729"/>
    <w:rPr>
      <w:b/>
      <w:sz w:val="28"/>
    </w:rPr>
  </w:style>
  <w:style w:type="character" w:customStyle="1" w:styleId="59">
    <w:name w:val="Знак Знак59"/>
    <w:rsid w:val="00802729"/>
    <w:rPr>
      <w:b/>
      <w:i/>
      <w:sz w:val="26"/>
    </w:rPr>
  </w:style>
  <w:style w:type="character" w:customStyle="1" w:styleId="580">
    <w:name w:val="Знак Знак58"/>
    <w:rsid w:val="00802729"/>
    <w:rPr>
      <w:b/>
      <w:sz w:val="22"/>
      <w:lang w:val="ru-RU" w:eastAsia="ru-RU"/>
    </w:rPr>
  </w:style>
  <w:style w:type="character" w:customStyle="1" w:styleId="570">
    <w:name w:val="Знак Знак57"/>
    <w:rsid w:val="00802729"/>
    <w:rPr>
      <w:sz w:val="24"/>
      <w:lang w:val="ru-RU" w:eastAsia="ru-RU"/>
    </w:rPr>
  </w:style>
  <w:style w:type="character" w:customStyle="1" w:styleId="560">
    <w:name w:val="Знак Знак56"/>
    <w:rsid w:val="00802729"/>
    <w:rPr>
      <w:rFonts w:ascii="Calibri" w:hAnsi="Calibri"/>
      <w:i/>
      <w:sz w:val="24"/>
      <w:lang w:eastAsia="en-US"/>
    </w:rPr>
  </w:style>
  <w:style w:type="character" w:customStyle="1" w:styleId="550">
    <w:name w:val="Знак Знак55"/>
    <w:rsid w:val="00802729"/>
    <w:rPr>
      <w:rFonts w:ascii="Arial" w:hAnsi="Arial"/>
      <w:sz w:val="22"/>
      <w:lang w:val="ru-RU" w:eastAsia="ru-RU"/>
    </w:rPr>
  </w:style>
  <w:style w:type="character" w:customStyle="1" w:styleId="6110">
    <w:name w:val="Знак Знак611"/>
    <w:locked/>
    <w:rsid w:val="00802729"/>
    <w:rPr>
      <w:sz w:val="24"/>
    </w:rPr>
  </w:style>
  <w:style w:type="character" w:customStyle="1" w:styleId="1fffff4">
    <w:name w:val="Основной текст Знак Знак Знак1"/>
    <w:rsid w:val="00802729"/>
    <w:rPr>
      <w:sz w:val="24"/>
    </w:rPr>
  </w:style>
  <w:style w:type="paragraph" w:customStyle="1" w:styleId="0">
    <w:name w:val="Стиль По левому краю Первая строка:  0 см"/>
    <w:basedOn w:val="a3"/>
    <w:rsid w:val="00802729"/>
    <w:pPr>
      <w:contextualSpacing/>
    </w:pPr>
    <w:rPr>
      <w:sz w:val="28"/>
      <w:szCs w:val="20"/>
      <w:lang w:eastAsia="en-US"/>
    </w:rPr>
  </w:style>
  <w:style w:type="character" w:customStyle="1" w:styleId="4310">
    <w:name w:val="Знак Знак431"/>
    <w:locked/>
    <w:rsid w:val="00802729"/>
    <w:rPr>
      <w:sz w:val="24"/>
    </w:rPr>
  </w:style>
  <w:style w:type="character" w:customStyle="1" w:styleId="501">
    <w:name w:val="Знак Знак501"/>
    <w:locked/>
    <w:rsid w:val="00802729"/>
    <w:rPr>
      <w:b/>
      <w:sz w:val="28"/>
      <w:lang w:val="ru-RU" w:eastAsia="ru-RU"/>
    </w:rPr>
  </w:style>
  <w:style w:type="character" w:customStyle="1" w:styleId="5110">
    <w:name w:val="Знак Знак511"/>
    <w:locked/>
    <w:rsid w:val="00802729"/>
    <w:rPr>
      <w:b/>
      <w:sz w:val="27"/>
      <w:lang w:val="ru-RU" w:eastAsia="ru-RU"/>
    </w:rPr>
  </w:style>
  <w:style w:type="character" w:customStyle="1" w:styleId="4210">
    <w:name w:val="Знак Знак421"/>
    <w:locked/>
    <w:rsid w:val="00802729"/>
    <w:rPr>
      <w:color w:val="000000"/>
      <w:sz w:val="24"/>
      <w:lang w:val="ru-RU" w:eastAsia="ru-RU"/>
    </w:rPr>
  </w:style>
  <w:style w:type="character" w:customStyle="1" w:styleId="4410">
    <w:name w:val="Знак Знак441"/>
    <w:rsid w:val="00802729"/>
    <w:rPr>
      <w:sz w:val="24"/>
      <w:lang w:val="ru-RU" w:eastAsia="ru-RU"/>
    </w:rPr>
  </w:style>
  <w:style w:type="character" w:customStyle="1" w:styleId="5210">
    <w:name w:val="Знак Знак521"/>
    <w:rsid w:val="00802729"/>
    <w:rPr>
      <w:rFonts w:ascii="Arial" w:eastAsia="Times New Roman" w:hAnsi="Arial"/>
      <w:b/>
      <w:i/>
      <w:sz w:val="28"/>
    </w:rPr>
  </w:style>
  <w:style w:type="character" w:customStyle="1" w:styleId="maintxt">
    <w:name w:val="maintxt"/>
    <w:rsid w:val="00802729"/>
  </w:style>
  <w:style w:type="character" w:customStyle="1" w:styleId="FontStyle135">
    <w:name w:val="Font Style135"/>
    <w:rsid w:val="00802729"/>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802729"/>
    <w:rPr>
      <w:sz w:val="24"/>
      <w:lang w:val="ru-RU" w:eastAsia="ru-RU"/>
    </w:rPr>
  </w:style>
  <w:style w:type="character" w:customStyle="1" w:styleId="a30">
    <w:name w:val="a3"/>
    <w:rsid w:val="00802729"/>
  </w:style>
  <w:style w:type="character" w:customStyle="1" w:styleId="formula">
    <w:name w:val="formula"/>
    <w:rsid w:val="00802729"/>
  </w:style>
  <w:style w:type="character" w:customStyle="1" w:styleId="style170">
    <w:name w:val="style17"/>
    <w:rsid w:val="00802729"/>
  </w:style>
  <w:style w:type="character" w:customStyle="1" w:styleId="style230">
    <w:name w:val="style23"/>
    <w:rsid w:val="00802729"/>
  </w:style>
  <w:style w:type="character" w:customStyle="1" w:styleId="Heading7Char">
    <w:name w:val="Heading 7 Char"/>
    <w:locked/>
    <w:rsid w:val="00802729"/>
    <w:rPr>
      <w:rFonts w:ascii="Times New Roman" w:hAnsi="Times New Roman"/>
      <w:sz w:val="24"/>
      <w:lang w:eastAsia="ru-RU"/>
    </w:rPr>
  </w:style>
  <w:style w:type="character" w:customStyle="1" w:styleId="Heading9Char">
    <w:name w:val="Heading 9 Char"/>
    <w:locked/>
    <w:rsid w:val="00802729"/>
    <w:rPr>
      <w:rFonts w:ascii="Arial" w:hAnsi="Arial"/>
      <w:lang w:eastAsia="ru-RU"/>
    </w:rPr>
  </w:style>
  <w:style w:type="character" w:customStyle="1" w:styleId="HeaderChar">
    <w:name w:val="Header Char"/>
    <w:locked/>
    <w:rsid w:val="00802729"/>
    <w:rPr>
      <w:sz w:val="24"/>
      <w:lang w:eastAsia="ru-RU"/>
    </w:rPr>
  </w:style>
  <w:style w:type="character" w:customStyle="1" w:styleId="SubtitleChar">
    <w:name w:val="Subtitle Char"/>
    <w:locked/>
    <w:rsid w:val="00802729"/>
    <w:rPr>
      <w:rFonts w:ascii="Cambria" w:hAnsi="Cambria"/>
      <w:sz w:val="24"/>
    </w:rPr>
  </w:style>
  <w:style w:type="character" w:customStyle="1" w:styleId="TitleChar1">
    <w:name w:val="Title Char1"/>
    <w:locked/>
    <w:rsid w:val="00802729"/>
    <w:rPr>
      <w:rFonts w:ascii="Cambria" w:hAnsi="Cambria"/>
      <w:b/>
      <w:kern w:val="28"/>
      <w:sz w:val="32"/>
    </w:rPr>
  </w:style>
  <w:style w:type="character" w:customStyle="1" w:styleId="CommentSubjectChar">
    <w:name w:val="Comment Subject Char"/>
    <w:semiHidden/>
    <w:locked/>
    <w:rsid w:val="00802729"/>
    <w:rPr>
      <w:b/>
      <w:lang w:eastAsia="ru-RU"/>
    </w:rPr>
  </w:style>
  <w:style w:type="character" w:customStyle="1" w:styleId="FontStyle29">
    <w:name w:val="Font Style29"/>
    <w:rsid w:val="00802729"/>
    <w:rPr>
      <w:rFonts w:ascii="Times New Roman" w:hAnsi="Times New Roman"/>
      <w:sz w:val="26"/>
    </w:rPr>
  </w:style>
  <w:style w:type="character" w:customStyle="1" w:styleId="small1">
    <w:name w:val="small1"/>
    <w:rsid w:val="00802729"/>
  </w:style>
  <w:style w:type="character" w:customStyle="1" w:styleId="answer-source">
    <w:name w:val="answer-source"/>
    <w:rsid w:val="00802729"/>
  </w:style>
  <w:style w:type="character" w:customStyle="1" w:styleId="reftag">
    <w:name w:val="reftag"/>
    <w:rsid w:val="00802729"/>
  </w:style>
  <w:style w:type="character" w:customStyle="1" w:styleId="tgc">
    <w:name w:val="_tgc"/>
    <w:rsid w:val="00802729"/>
  </w:style>
  <w:style w:type="character" w:customStyle="1" w:styleId="FootnoteTextChar1">
    <w:name w:val="Footnote Text Char1"/>
    <w:aliases w:val="Текст сноски Знак Знак Char1,Знак3 Знак Знак Char1"/>
    <w:semiHidden/>
    <w:rsid w:val="00802729"/>
    <w:rPr>
      <w:rFonts w:ascii="Times New Roman" w:hAnsi="Times New Roman"/>
    </w:rPr>
  </w:style>
  <w:style w:type="character" w:customStyle="1" w:styleId="CommentTextChar">
    <w:name w:val="Comment Text Char"/>
    <w:semiHidden/>
    <w:locked/>
    <w:rsid w:val="00802729"/>
    <w:rPr>
      <w:rFonts w:ascii="Times New Roman" w:hAnsi="Times New Roman"/>
      <w:sz w:val="20"/>
      <w:lang w:eastAsia="ru-RU"/>
    </w:rPr>
  </w:style>
  <w:style w:type="character" w:customStyle="1" w:styleId="FooterChar1">
    <w:name w:val="Footer Char1"/>
    <w:semiHidden/>
    <w:locked/>
    <w:rsid w:val="00802729"/>
    <w:rPr>
      <w:sz w:val="24"/>
    </w:rPr>
  </w:style>
  <w:style w:type="character" w:customStyle="1" w:styleId="EndnoteTextChar">
    <w:name w:val="Endnote Text Char"/>
    <w:semiHidden/>
    <w:locked/>
    <w:rsid w:val="00802729"/>
    <w:rPr>
      <w:color w:val="000000"/>
      <w:sz w:val="24"/>
    </w:rPr>
  </w:style>
  <w:style w:type="character" w:customStyle="1" w:styleId="MacroTextChar">
    <w:name w:val="Macro Text Char"/>
    <w:semiHidden/>
    <w:locked/>
    <w:rsid w:val="00802729"/>
    <w:rPr>
      <w:rFonts w:ascii="Courier New" w:hAnsi="Courier New"/>
      <w:sz w:val="22"/>
      <w:lang w:val="en-US" w:eastAsia="en-US"/>
    </w:rPr>
  </w:style>
  <w:style w:type="character" w:customStyle="1" w:styleId="BodyTextFirstIndentChar">
    <w:name w:val="Body Text First Indent Char"/>
    <w:semiHidden/>
    <w:locked/>
    <w:rsid w:val="00802729"/>
    <w:rPr>
      <w:rFonts w:ascii="PragmaticaCTT" w:hAnsi="PragmaticaCTT"/>
      <w:sz w:val="24"/>
      <w:lang w:eastAsia="ru-RU"/>
    </w:rPr>
  </w:style>
  <w:style w:type="character" w:customStyle="1" w:styleId="BodyTextFirstIndent2Char">
    <w:name w:val="Body Text First Indent 2 Char"/>
    <w:semiHidden/>
    <w:locked/>
    <w:rsid w:val="00802729"/>
    <w:rPr>
      <w:rFonts w:ascii="PragmaticaCTT" w:hAnsi="PragmaticaCTT"/>
      <w:sz w:val="24"/>
      <w:lang w:eastAsia="ru-RU"/>
    </w:rPr>
  </w:style>
  <w:style w:type="character" w:customStyle="1" w:styleId="BodyText3Char1">
    <w:name w:val="Body Text 3 Char1"/>
    <w:aliases w:val="Знак5 Char1"/>
    <w:semiHidden/>
    <w:rsid w:val="00802729"/>
    <w:rPr>
      <w:rFonts w:ascii="Times New Roman" w:hAnsi="Times New Roman"/>
      <w:sz w:val="16"/>
    </w:rPr>
  </w:style>
  <w:style w:type="character" w:customStyle="1" w:styleId="BodyTextIndent2Char1">
    <w:name w:val="Body Text Indent 2 Char1"/>
    <w:semiHidden/>
    <w:locked/>
    <w:rsid w:val="00802729"/>
    <w:rPr>
      <w:sz w:val="24"/>
    </w:rPr>
  </w:style>
  <w:style w:type="character" w:customStyle="1" w:styleId="BodyTextIndent3Char1">
    <w:name w:val="Body Text Indent 3 Char1"/>
    <w:semiHidden/>
    <w:locked/>
    <w:rsid w:val="00802729"/>
    <w:rPr>
      <w:sz w:val="16"/>
    </w:rPr>
  </w:style>
  <w:style w:type="paragraph" w:customStyle="1" w:styleId="Heading91">
    <w:name w:val="Heading 9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802729"/>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802729"/>
    <w:rPr>
      <w:rFonts w:ascii="Times New Roman" w:hAnsi="Times New Roman"/>
      <w:sz w:val="24"/>
    </w:rPr>
  </w:style>
  <w:style w:type="paragraph" w:customStyle="1" w:styleId="2112">
    <w:name w:val="Заголовок 211"/>
    <w:basedOn w:val="a3"/>
    <w:next w:val="a3"/>
    <w:rsid w:val="00802729"/>
    <w:pPr>
      <w:keepNext/>
      <w:widowControl w:val="0"/>
      <w:jc w:val="center"/>
    </w:pPr>
    <w:rPr>
      <w:b/>
      <w:sz w:val="26"/>
      <w:szCs w:val="20"/>
    </w:rPr>
  </w:style>
  <w:style w:type="paragraph" w:customStyle="1" w:styleId="21f0">
    <w:name w:val="Текст21"/>
    <w:basedOn w:val="11a"/>
    <w:rsid w:val="00802729"/>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802729"/>
    <w:pPr>
      <w:keepNext/>
      <w:widowControl/>
      <w:spacing w:line="240" w:lineRule="auto"/>
      <w:ind w:firstLine="0"/>
      <w:jc w:val="left"/>
    </w:pPr>
    <w:rPr>
      <w:sz w:val="24"/>
    </w:rPr>
  </w:style>
  <w:style w:type="paragraph" w:customStyle="1" w:styleId="1fffff5">
    <w:name w:val="Без интервала1"/>
    <w:link w:val="NoSpacingChar1"/>
    <w:rsid w:val="00802729"/>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802729"/>
    <w:rPr>
      <w:rFonts w:ascii="Times New Roman" w:eastAsia="Times New Roman" w:hAnsi="Times New Roman" w:cs="Times New Roman"/>
      <w:sz w:val="24"/>
      <w:szCs w:val="24"/>
      <w:lang w:eastAsia="ru-RU"/>
    </w:rPr>
  </w:style>
  <w:style w:type="character" w:customStyle="1" w:styleId="DocumentMapChar1">
    <w:name w:val="Document Map Char1"/>
    <w:semiHidden/>
    <w:rsid w:val="00802729"/>
    <w:rPr>
      <w:rFonts w:ascii="Times New Roman" w:hAnsi="Times New Roman"/>
      <w:sz w:val="2"/>
    </w:rPr>
  </w:style>
  <w:style w:type="character" w:customStyle="1" w:styleId="CommentSubjectChar1">
    <w:name w:val="Comment Subject Char1"/>
    <w:semiHidden/>
    <w:rsid w:val="00802729"/>
    <w:rPr>
      <w:rFonts w:ascii="Times New Roman" w:hAnsi="Times New Roman"/>
      <w:b/>
      <w:caps/>
      <w:sz w:val="20"/>
      <w:lang w:eastAsia="ru-RU"/>
    </w:rPr>
  </w:style>
  <w:style w:type="character" w:customStyle="1" w:styleId="11f">
    <w:name w:val="Знак11"/>
    <w:rsid w:val="00802729"/>
    <w:rPr>
      <w:rFonts w:ascii="Arial" w:hAnsi="Arial"/>
      <w:b/>
      <w:kern w:val="32"/>
      <w:sz w:val="32"/>
      <w:lang w:val="ru-RU" w:eastAsia="ru-RU"/>
    </w:rPr>
  </w:style>
  <w:style w:type="character" w:customStyle="1" w:styleId="SubtitleChar1">
    <w:name w:val="Subtitle Char1"/>
    <w:rsid w:val="00802729"/>
    <w:rPr>
      <w:rFonts w:ascii="Cambria" w:eastAsia="Times New Roman" w:hAnsi="Cambria"/>
      <w:sz w:val="24"/>
    </w:rPr>
  </w:style>
  <w:style w:type="character" w:customStyle="1" w:styleId="BodyTextFirstIndentChar1">
    <w:name w:val="Body Text First Indent Char1"/>
    <w:semiHidden/>
    <w:rsid w:val="00802729"/>
    <w:rPr>
      <w:rFonts w:ascii="Times New Roman" w:hAnsi="Times New Roman"/>
      <w:sz w:val="24"/>
      <w:lang w:eastAsia="ru-RU"/>
    </w:rPr>
  </w:style>
  <w:style w:type="character" w:customStyle="1" w:styleId="BodyTextFirstIndent2Char1">
    <w:name w:val="Body Text First Indent 2 Char1"/>
    <w:semiHidden/>
    <w:rsid w:val="00802729"/>
    <w:rPr>
      <w:rFonts w:ascii="Times New Roman" w:hAnsi="Times New Roman"/>
      <w:sz w:val="24"/>
      <w:lang w:eastAsia="ru-RU"/>
    </w:rPr>
  </w:style>
  <w:style w:type="character" w:customStyle="1" w:styleId="EndnoteTextChar1">
    <w:name w:val="Endnote Text Char1"/>
    <w:semiHidden/>
    <w:rsid w:val="00802729"/>
    <w:rPr>
      <w:rFonts w:ascii="Times New Roman" w:hAnsi="Times New Roman"/>
    </w:rPr>
  </w:style>
  <w:style w:type="character" w:customStyle="1" w:styleId="IntenseQuoteChar1">
    <w:name w:val="Intense Quote Char1"/>
    <w:rsid w:val="00802729"/>
    <w:rPr>
      <w:rFonts w:ascii="Times New Roman" w:hAnsi="Times New Roman"/>
      <w:b/>
      <w:i/>
      <w:color w:val="4F81BD"/>
      <w:sz w:val="24"/>
    </w:rPr>
  </w:style>
  <w:style w:type="character" w:customStyle="1" w:styleId="1fffff6">
    <w:name w:val="Выделенная цитата Знак1"/>
    <w:rsid w:val="00802729"/>
    <w:rPr>
      <w:b/>
      <w:i/>
      <w:color w:val="4F81BD"/>
      <w:sz w:val="24"/>
    </w:rPr>
  </w:style>
  <w:style w:type="paragraph" w:customStyle="1" w:styleId="ledge1">
    <w:name w:val="ledge1"/>
    <w:basedOn w:val="a3"/>
    <w:rsid w:val="00802729"/>
    <w:pPr>
      <w:spacing w:before="100" w:beforeAutospacing="1" w:after="100" w:afterAutospacing="1" w:line="360" w:lineRule="atLeast"/>
      <w:jc w:val="both"/>
    </w:pPr>
  </w:style>
  <w:style w:type="character" w:customStyle="1" w:styleId="rubric2">
    <w:name w:val="rubric2"/>
    <w:rsid w:val="00802729"/>
    <w:rPr>
      <w:shd w:val="clear" w:color="auto" w:fill="FFFFFF"/>
    </w:rPr>
  </w:style>
  <w:style w:type="paragraph" w:customStyle="1" w:styleId="WW-Normal">
    <w:name w:val="WW-Normal"/>
    <w:rsid w:val="00802729"/>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802729"/>
    <w:rPr>
      <w:color w:val="000000"/>
      <w:sz w:val="20"/>
    </w:rPr>
  </w:style>
  <w:style w:type="character" w:customStyle="1" w:styleId="A31">
    <w:name w:val="A3"/>
    <w:rsid w:val="00802729"/>
    <w:rPr>
      <w:b/>
      <w:color w:val="000000"/>
      <w:sz w:val="30"/>
    </w:rPr>
  </w:style>
  <w:style w:type="character" w:customStyle="1" w:styleId="713">
    <w:name w:val="Знак Знак71"/>
    <w:rsid w:val="00802729"/>
    <w:rPr>
      <w:sz w:val="16"/>
      <w:lang w:val="ru-RU" w:eastAsia="ru-RU"/>
    </w:rPr>
  </w:style>
  <w:style w:type="character" w:customStyle="1" w:styleId="161">
    <w:name w:val="Знак Знак161"/>
    <w:rsid w:val="00802729"/>
    <w:rPr>
      <w:rFonts w:ascii="Cambria" w:hAnsi="Cambria"/>
      <w:b/>
      <w:kern w:val="32"/>
      <w:sz w:val="32"/>
    </w:rPr>
  </w:style>
  <w:style w:type="paragraph" w:customStyle="1" w:styleId="228">
    <w:name w:val="Основной текст 22"/>
    <w:basedOn w:val="a3"/>
    <w:rsid w:val="00802729"/>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802729"/>
    <w:pPr>
      <w:spacing w:after="200" w:line="276" w:lineRule="auto"/>
      <w:ind w:left="720"/>
    </w:pPr>
    <w:rPr>
      <w:rFonts w:ascii="Calibri" w:hAnsi="Calibri"/>
      <w:sz w:val="22"/>
      <w:szCs w:val="22"/>
      <w:lang w:eastAsia="en-US"/>
    </w:rPr>
  </w:style>
  <w:style w:type="character" w:customStyle="1" w:styleId="241">
    <w:name w:val="Знак Знак241"/>
    <w:rsid w:val="00802729"/>
    <w:rPr>
      <w:rFonts w:ascii="Times New Roman" w:hAnsi="Times New Roman"/>
      <w:b/>
      <w:i/>
      <w:sz w:val="26"/>
    </w:rPr>
  </w:style>
  <w:style w:type="character" w:customStyle="1" w:styleId="1fffff7">
    <w:name w:val="Замещающий текст1"/>
    <w:rsid w:val="00802729"/>
    <w:rPr>
      <w:color w:val="808080"/>
    </w:rPr>
  </w:style>
  <w:style w:type="paragraph" w:customStyle="1" w:styleId="11f0">
    <w:name w:val="Основной текст11"/>
    <w:basedOn w:val="a3"/>
    <w:semiHidden/>
    <w:rsid w:val="00802729"/>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802729"/>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802729"/>
    <w:pPr>
      <w:spacing w:after="160" w:line="240" w:lineRule="exact"/>
    </w:pPr>
    <w:rPr>
      <w:rFonts w:ascii="Verdana" w:hAnsi="Verdana"/>
      <w:lang w:val="en-US" w:eastAsia="en-US"/>
    </w:rPr>
  </w:style>
  <w:style w:type="character" w:customStyle="1" w:styleId="s4">
    <w:name w:val="s4"/>
    <w:rsid w:val="00802729"/>
  </w:style>
  <w:style w:type="paragraph" w:customStyle="1" w:styleId="p17">
    <w:name w:val="p17"/>
    <w:basedOn w:val="a3"/>
    <w:rsid w:val="00802729"/>
    <w:pPr>
      <w:spacing w:before="100" w:beforeAutospacing="1" w:after="100" w:afterAutospacing="1"/>
    </w:pPr>
  </w:style>
  <w:style w:type="paragraph" w:customStyle="1" w:styleId="p21">
    <w:name w:val="p21"/>
    <w:basedOn w:val="a3"/>
    <w:rsid w:val="00802729"/>
    <w:pPr>
      <w:spacing w:before="100" w:beforeAutospacing="1" w:after="100" w:afterAutospacing="1"/>
    </w:pPr>
  </w:style>
  <w:style w:type="paragraph" w:customStyle="1" w:styleId="p5">
    <w:name w:val="p5"/>
    <w:basedOn w:val="a3"/>
    <w:rsid w:val="00802729"/>
    <w:pPr>
      <w:spacing w:before="100" w:beforeAutospacing="1" w:after="100" w:afterAutospacing="1"/>
    </w:pPr>
  </w:style>
  <w:style w:type="paragraph" w:customStyle="1" w:styleId="p24">
    <w:name w:val="p24"/>
    <w:basedOn w:val="a3"/>
    <w:rsid w:val="00802729"/>
    <w:pPr>
      <w:spacing w:before="100" w:beforeAutospacing="1" w:after="100" w:afterAutospacing="1"/>
    </w:pPr>
  </w:style>
  <w:style w:type="character" w:customStyle="1" w:styleId="s2">
    <w:name w:val="s2"/>
    <w:rsid w:val="00802729"/>
  </w:style>
  <w:style w:type="paragraph" w:customStyle="1" w:styleId="p2">
    <w:name w:val="p2"/>
    <w:basedOn w:val="a3"/>
    <w:rsid w:val="00802729"/>
    <w:pPr>
      <w:spacing w:before="100" w:beforeAutospacing="1" w:after="100" w:afterAutospacing="1"/>
    </w:pPr>
  </w:style>
  <w:style w:type="paragraph" w:customStyle="1" w:styleId="Style134">
    <w:name w:val="Style134"/>
    <w:basedOn w:val="a3"/>
    <w:rsid w:val="00802729"/>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802729"/>
    <w:rPr>
      <w:rFonts w:ascii="Times New Roman" w:hAnsi="Times New Roman"/>
      <w:b/>
      <w:sz w:val="24"/>
    </w:rPr>
  </w:style>
  <w:style w:type="character" w:customStyle="1" w:styleId="FontStyle58">
    <w:name w:val="Font Style58"/>
    <w:rsid w:val="00802729"/>
    <w:rPr>
      <w:rFonts w:ascii="Times New Roman" w:hAnsi="Times New Roman"/>
      <w:b/>
      <w:w w:val="40"/>
      <w:sz w:val="38"/>
    </w:rPr>
  </w:style>
  <w:style w:type="character" w:customStyle="1" w:styleId="FontStyle26">
    <w:name w:val="Font Style26"/>
    <w:rsid w:val="00802729"/>
    <w:rPr>
      <w:rFonts w:ascii="Times New Roman" w:hAnsi="Times New Roman"/>
      <w:sz w:val="26"/>
    </w:rPr>
  </w:style>
  <w:style w:type="paragraph" w:customStyle="1" w:styleId="affffffffff2">
    <w:name w:val="........ ..... . ........"/>
    <w:basedOn w:val="Default"/>
    <w:next w:val="Default"/>
    <w:rsid w:val="00802729"/>
    <w:rPr>
      <w:color w:val="auto"/>
    </w:rPr>
  </w:style>
  <w:style w:type="paragraph" w:customStyle="1" w:styleId="affffffffff3">
    <w:name w:val="... ......"/>
    <w:basedOn w:val="Default"/>
    <w:next w:val="Default"/>
    <w:rsid w:val="00802729"/>
    <w:rPr>
      <w:color w:val="auto"/>
    </w:rPr>
  </w:style>
  <w:style w:type="paragraph" w:customStyle="1" w:styleId="1fffff8">
    <w:name w:val=".....1"/>
    <w:basedOn w:val="Default"/>
    <w:next w:val="Default"/>
    <w:rsid w:val="00802729"/>
    <w:rPr>
      <w:color w:val="auto"/>
    </w:rPr>
  </w:style>
  <w:style w:type="paragraph" w:customStyle="1" w:styleId="bodytext2">
    <w:name w:val="bodytext2"/>
    <w:basedOn w:val="a3"/>
    <w:rsid w:val="00802729"/>
    <w:pPr>
      <w:spacing w:before="100" w:beforeAutospacing="1" w:after="100" w:afterAutospacing="1"/>
    </w:pPr>
  </w:style>
  <w:style w:type="paragraph" w:customStyle="1" w:styleId="affffffffff4">
    <w:name w:val="Знак Знак Знак Знак"/>
    <w:basedOn w:val="a3"/>
    <w:rsid w:val="00802729"/>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802729"/>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802729"/>
    <w:rPr>
      <w:rFonts w:cs="Times New Roman"/>
    </w:rPr>
  </w:style>
  <w:style w:type="paragraph" w:customStyle="1" w:styleId="affffffffff5">
    <w:name w:val="ТЕКСТ"/>
    <w:basedOn w:val="afff3"/>
    <w:rsid w:val="00802729"/>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802729"/>
    <w:pPr>
      <w:widowControl w:val="0"/>
      <w:autoSpaceDE w:val="0"/>
      <w:autoSpaceDN w:val="0"/>
      <w:adjustRightInd w:val="0"/>
      <w:spacing w:line="485" w:lineRule="exact"/>
      <w:ind w:firstLine="696"/>
      <w:jc w:val="both"/>
    </w:pPr>
  </w:style>
  <w:style w:type="paragraph" w:customStyle="1" w:styleId="1fffff9">
    <w:name w:val="Подзаголовок1"/>
    <w:basedOn w:val="a3"/>
    <w:rsid w:val="00802729"/>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802729"/>
    <w:rPr>
      <w:rFonts w:cs="Times New Roman"/>
    </w:rPr>
  </w:style>
  <w:style w:type="paragraph" w:customStyle="1" w:styleId="affffffffff6">
    <w:name w:val="Маркированный."/>
    <w:basedOn w:val="a3"/>
    <w:rsid w:val="00802729"/>
    <w:pPr>
      <w:ind w:left="1429" w:hanging="360"/>
    </w:pPr>
    <w:rPr>
      <w:szCs w:val="22"/>
      <w:lang w:eastAsia="en-US"/>
    </w:rPr>
  </w:style>
  <w:style w:type="character" w:customStyle="1" w:styleId="66">
    <w:name w:val="Знак6 Знак Знак"/>
    <w:rsid w:val="00802729"/>
    <w:rPr>
      <w:sz w:val="24"/>
      <w:lang w:val="ru-RU" w:eastAsia="ru-RU"/>
    </w:rPr>
  </w:style>
  <w:style w:type="character" w:customStyle="1" w:styleId="searchterm">
    <w:name w:val="searchterm"/>
    <w:rsid w:val="00802729"/>
    <w:rPr>
      <w:rFonts w:cs="Times New Roman"/>
    </w:rPr>
  </w:style>
  <w:style w:type="character" w:customStyle="1" w:styleId="HTMLAddressChar">
    <w:name w:val="HTML Address Char"/>
    <w:semiHidden/>
    <w:locked/>
    <w:rsid w:val="00802729"/>
    <w:rPr>
      <w:i/>
      <w:sz w:val="24"/>
      <w:lang w:val="ru-RU" w:eastAsia="ru-RU"/>
    </w:rPr>
  </w:style>
  <w:style w:type="paragraph" w:customStyle="1" w:styleId="1fffffa">
    <w:name w:val="Обычный + полужирный+1"/>
    <w:basedOn w:val="a3"/>
    <w:rsid w:val="00802729"/>
    <w:pPr>
      <w:autoSpaceDE w:val="0"/>
      <w:autoSpaceDN w:val="0"/>
      <w:adjustRightInd w:val="0"/>
      <w:ind w:firstLine="709"/>
      <w:jc w:val="both"/>
      <w:outlineLvl w:val="1"/>
    </w:pPr>
    <w:rPr>
      <w:b/>
      <w:bCs/>
    </w:rPr>
  </w:style>
  <w:style w:type="character" w:customStyle="1" w:styleId="349">
    <w:name w:val="Основной текст (3)49"/>
    <w:rsid w:val="00802729"/>
    <w:rPr>
      <w:rFonts w:ascii="Times New Roman" w:hAnsi="Times New Roman"/>
      <w:spacing w:val="0"/>
      <w:sz w:val="20"/>
    </w:rPr>
  </w:style>
  <w:style w:type="character" w:customStyle="1" w:styleId="347">
    <w:name w:val="Основной текст (3)47"/>
    <w:rsid w:val="00802729"/>
    <w:rPr>
      <w:rFonts w:ascii="Times New Roman" w:hAnsi="Times New Roman"/>
      <w:spacing w:val="0"/>
      <w:sz w:val="20"/>
    </w:rPr>
  </w:style>
  <w:style w:type="character" w:customStyle="1" w:styleId="345">
    <w:name w:val="Основной текст (3)45"/>
    <w:rsid w:val="00802729"/>
    <w:rPr>
      <w:rFonts w:ascii="Times New Roman" w:hAnsi="Times New Roman"/>
      <w:spacing w:val="0"/>
      <w:sz w:val="20"/>
    </w:rPr>
  </w:style>
  <w:style w:type="paragraph" w:customStyle="1" w:styleId="Style211">
    <w:name w:val="Style21"/>
    <w:basedOn w:val="a3"/>
    <w:rsid w:val="00802729"/>
    <w:pPr>
      <w:widowControl w:val="0"/>
      <w:autoSpaceDE w:val="0"/>
      <w:autoSpaceDN w:val="0"/>
      <w:adjustRightInd w:val="0"/>
    </w:pPr>
    <w:rPr>
      <w:rFonts w:ascii="Trebuchet MS" w:hAnsi="Trebuchet MS"/>
    </w:rPr>
  </w:style>
  <w:style w:type="character" w:customStyle="1" w:styleId="FontStyle205">
    <w:name w:val="Font Style205"/>
    <w:rsid w:val="00802729"/>
    <w:rPr>
      <w:rFonts w:ascii="Times New Roman" w:hAnsi="Times New Roman"/>
      <w:color w:val="000000"/>
      <w:sz w:val="18"/>
    </w:rPr>
  </w:style>
  <w:style w:type="paragraph" w:customStyle="1" w:styleId="psection">
    <w:name w:val="psection"/>
    <w:basedOn w:val="a3"/>
    <w:rsid w:val="00802729"/>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802729"/>
    <w:pPr>
      <w:spacing w:after="160" w:line="240" w:lineRule="exact"/>
    </w:pPr>
    <w:rPr>
      <w:rFonts w:ascii="Verdana" w:hAnsi="Verdana" w:cs="Verdana"/>
      <w:sz w:val="20"/>
      <w:szCs w:val="20"/>
      <w:lang w:val="en-US" w:eastAsia="en-US"/>
    </w:rPr>
  </w:style>
  <w:style w:type="character" w:customStyle="1" w:styleId="mathjax1">
    <w:name w:val="mathjax1"/>
    <w:rsid w:val="00802729"/>
    <w:rPr>
      <w:spacing w:val="0"/>
      <w:sz w:val="24"/>
    </w:rPr>
  </w:style>
  <w:style w:type="paragraph" w:customStyle="1" w:styleId="p22">
    <w:name w:val="p22"/>
    <w:basedOn w:val="a3"/>
    <w:rsid w:val="00802729"/>
    <w:pPr>
      <w:spacing w:before="100" w:beforeAutospacing="1" w:after="100" w:afterAutospacing="1"/>
    </w:pPr>
  </w:style>
  <w:style w:type="paragraph" w:customStyle="1" w:styleId="p10">
    <w:name w:val="p10"/>
    <w:basedOn w:val="a3"/>
    <w:rsid w:val="00802729"/>
    <w:pPr>
      <w:spacing w:before="100" w:beforeAutospacing="1" w:after="100" w:afterAutospacing="1"/>
    </w:pPr>
  </w:style>
  <w:style w:type="paragraph" w:customStyle="1" w:styleId="p26">
    <w:name w:val="p26"/>
    <w:basedOn w:val="a3"/>
    <w:rsid w:val="00802729"/>
    <w:pPr>
      <w:spacing w:before="100" w:beforeAutospacing="1" w:after="100" w:afterAutospacing="1"/>
    </w:pPr>
  </w:style>
  <w:style w:type="character" w:customStyle="1" w:styleId="s100">
    <w:name w:val="s10"/>
    <w:rsid w:val="00802729"/>
    <w:rPr>
      <w:rFonts w:cs="Times New Roman"/>
    </w:rPr>
  </w:style>
  <w:style w:type="paragraph" w:customStyle="1" w:styleId="p36">
    <w:name w:val="p36"/>
    <w:basedOn w:val="a3"/>
    <w:rsid w:val="00802729"/>
    <w:pPr>
      <w:spacing w:before="100" w:beforeAutospacing="1" w:after="100" w:afterAutospacing="1"/>
    </w:pPr>
  </w:style>
  <w:style w:type="character" w:customStyle="1" w:styleId="para6">
    <w:name w:val="para6"/>
    <w:rsid w:val="00802729"/>
    <w:rPr>
      <w:rFonts w:cs="Times New Roman"/>
    </w:rPr>
  </w:style>
  <w:style w:type="character" w:customStyle="1" w:styleId="3100">
    <w:name w:val="Знак Знак310"/>
    <w:locked/>
    <w:rsid w:val="00802729"/>
    <w:rPr>
      <w:rFonts w:ascii="Tahoma" w:hAnsi="Tahoma" w:cs="Tahoma"/>
      <w:sz w:val="16"/>
      <w:szCs w:val="16"/>
      <w:lang w:val="ru-RU" w:eastAsia="ru-RU" w:bidi="ar-SA"/>
    </w:rPr>
  </w:style>
  <w:style w:type="paragraph" w:customStyle="1" w:styleId="eg3">
    <w:name w:val="eg3"/>
    <w:basedOn w:val="a3"/>
    <w:rsid w:val="00802729"/>
    <w:pPr>
      <w:spacing w:before="100" w:beforeAutospacing="1" w:after="100" w:afterAutospacing="1"/>
    </w:pPr>
  </w:style>
  <w:style w:type="paragraph" w:customStyle="1" w:styleId="p32">
    <w:name w:val="p32"/>
    <w:basedOn w:val="a3"/>
    <w:rsid w:val="00802729"/>
    <w:pPr>
      <w:spacing w:before="100" w:beforeAutospacing="1" w:after="100" w:afterAutospacing="1"/>
    </w:pPr>
  </w:style>
  <w:style w:type="character" w:customStyle="1" w:styleId="2610">
    <w:name w:val="Знак Знак261"/>
    <w:rsid w:val="00802729"/>
    <w:rPr>
      <w:rFonts w:ascii="Cambria" w:eastAsia="Times New Roman" w:hAnsi="Cambria"/>
      <w:b/>
      <w:sz w:val="26"/>
    </w:rPr>
  </w:style>
  <w:style w:type="character" w:customStyle="1" w:styleId="1111">
    <w:name w:val="Знак1 Знак Знак11"/>
    <w:locked/>
    <w:rsid w:val="00802729"/>
    <w:rPr>
      <w:rFonts w:ascii="Times New Roman" w:eastAsia="Times New Roman" w:hAnsi="Times New Roman"/>
      <w:sz w:val="24"/>
      <w:lang w:eastAsia="ru-RU"/>
    </w:rPr>
  </w:style>
  <w:style w:type="character" w:customStyle="1" w:styleId="4810">
    <w:name w:val="Знак Знак481"/>
    <w:locked/>
    <w:rsid w:val="00802729"/>
    <w:rPr>
      <w:b/>
      <w:sz w:val="27"/>
      <w:lang w:val="ru-RU" w:eastAsia="ru-RU"/>
    </w:rPr>
  </w:style>
  <w:style w:type="character" w:customStyle="1" w:styleId="491">
    <w:name w:val="Знак Знак491"/>
    <w:rsid w:val="00802729"/>
    <w:rPr>
      <w:rFonts w:ascii="Times New Roman" w:eastAsia="Times New Roman" w:hAnsi="Times New Roman"/>
      <w:b/>
      <w:caps/>
      <w:sz w:val="24"/>
      <w:lang w:eastAsia="ru-RU"/>
    </w:rPr>
  </w:style>
  <w:style w:type="character" w:customStyle="1" w:styleId="4710">
    <w:name w:val="Знак Знак471"/>
    <w:rsid w:val="00802729"/>
    <w:rPr>
      <w:rFonts w:ascii="Times New Roman" w:eastAsia="Times New Roman" w:hAnsi="Times New Roman"/>
      <w:b/>
      <w:sz w:val="27"/>
      <w:lang w:eastAsia="ru-RU"/>
    </w:rPr>
  </w:style>
  <w:style w:type="character" w:customStyle="1" w:styleId="4510">
    <w:name w:val="Знак Знак451"/>
    <w:rsid w:val="00802729"/>
    <w:rPr>
      <w:rFonts w:ascii="Times New Roman" w:eastAsia="Times New Roman" w:hAnsi="Times New Roman"/>
      <w:b/>
      <w:i/>
      <w:sz w:val="26"/>
      <w:lang w:eastAsia="ru-RU"/>
    </w:rPr>
  </w:style>
  <w:style w:type="character" w:customStyle="1" w:styleId="1211">
    <w:name w:val="Знак1 Знак Знак21"/>
    <w:locked/>
    <w:rsid w:val="00802729"/>
    <w:rPr>
      <w:sz w:val="24"/>
    </w:rPr>
  </w:style>
  <w:style w:type="character" w:customStyle="1" w:styleId="613">
    <w:name w:val="Знак6 Знак Знак1"/>
    <w:rsid w:val="00802729"/>
    <w:rPr>
      <w:sz w:val="24"/>
      <w:lang w:val="ru-RU" w:eastAsia="ru-RU"/>
    </w:rPr>
  </w:style>
  <w:style w:type="character" w:customStyle="1" w:styleId="b-material-headdate-day">
    <w:name w:val="b-material-head__date-day"/>
    <w:rsid w:val="00802729"/>
    <w:rPr>
      <w:rFonts w:cs="Times New Roman"/>
    </w:rPr>
  </w:style>
  <w:style w:type="character" w:customStyle="1" w:styleId="2fff1">
    <w:name w:val="Основной текст (2)"/>
    <w:rsid w:val="00802729"/>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802729"/>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802729"/>
    <w:rPr>
      <w:sz w:val="24"/>
      <w:szCs w:val="24"/>
      <w:lang w:val="ru-RU" w:eastAsia="ru-RU" w:bidi="hi-IN"/>
    </w:rPr>
  </w:style>
  <w:style w:type="character" w:customStyle="1" w:styleId="2fff2">
    <w:name w:val="Основной шрифт абзаца2"/>
    <w:rsid w:val="00802729"/>
  </w:style>
  <w:style w:type="character" w:customStyle="1" w:styleId="492">
    <w:name w:val="Знак Знак49"/>
    <w:rsid w:val="00802729"/>
    <w:rPr>
      <w:rFonts w:ascii="Times New Roman" w:eastAsia="Times New Roman" w:hAnsi="Times New Roman" w:cs="Times New Roman"/>
      <w:b/>
      <w:caps/>
      <w:sz w:val="24"/>
      <w:szCs w:val="24"/>
      <w:lang w:eastAsia="ru-RU"/>
    </w:rPr>
  </w:style>
  <w:style w:type="paragraph" w:customStyle="1" w:styleId="621">
    <w:name w:val="Заголовок 62"/>
    <w:rsid w:val="00802729"/>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802729"/>
    <w:rPr>
      <w:b/>
      <w:bCs/>
      <w:sz w:val="28"/>
      <w:szCs w:val="28"/>
      <w:lang w:val="ru-RU" w:eastAsia="ru-RU" w:bidi="ar-SA"/>
    </w:rPr>
  </w:style>
  <w:style w:type="character" w:customStyle="1" w:styleId="126">
    <w:name w:val="Знак1 Знак Знак2"/>
    <w:locked/>
    <w:rsid w:val="00802729"/>
    <w:rPr>
      <w:sz w:val="24"/>
      <w:szCs w:val="24"/>
    </w:rPr>
  </w:style>
  <w:style w:type="character" w:customStyle="1" w:styleId="67">
    <w:name w:val="Знак6 Знак Знак"/>
    <w:rsid w:val="00802729"/>
    <w:rPr>
      <w:sz w:val="24"/>
      <w:szCs w:val="24"/>
      <w:lang w:val="ru-RU" w:eastAsia="ru-RU" w:bidi="ar-SA"/>
    </w:rPr>
  </w:style>
  <w:style w:type="character" w:customStyle="1" w:styleId="PlainTextChar1">
    <w:name w:val="Plain Text Char1"/>
    <w:aliases w:val="Знак3 Char11,Heading 12 Char11"/>
    <w:semiHidden/>
    <w:rsid w:val="00802729"/>
    <w:rPr>
      <w:rFonts w:ascii="Courier New" w:hAnsi="Courier New" w:cs="Courier New"/>
    </w:rPr>
  </w:style>
  <w:style w:type="character" w:customStyle="1" w:styleId="QuoteChar1">
    <w:name w:val="Quote Char1"/>
    <w:rsid w:val="00802729"/>
    <w:rPr>
      <w:rFonts w:ascii="Times New Roman" w:hAnsi="Times New Roman"/>
      <w:i/>
      <w:iCs/>
      <w:color w:val="000000"/>
      <w:sz w:val="24"/>
      <w:szCs w:val="24"/>
    </w:rPr>
  </w:style>
  <w:style w:type="character" w:customStyle="1" w:styleId="1fffffb">
    <w:name w:val="Слабое выделение1"/>
    <w:rsid w:val="00802729"/>
    <w:rPr>
      <w:i/>
      <w:color w:val="808080"/>
    </w:rPr>
  </w:style>
  <w:style w:type="paragraph" w:customStyle="1" w:styleId="p35">
    <w:name w:val="p35"/>
    <w:basedOn w:val="a3"/>
    <w:rsid w:val="00802729"/>
    <w:pPr>
      <w:spacing w:before="100" w:beforeAutospacing="1" w:after="100" w:afterAutospacing="1"/>
    </w:pPr>
  </w:style>
  <w:style w:type="character" w:customStyle="1" w:styleId="541">
    <w:name w:val="Знак Знак54"/>
    <w:rsid w:val="00802729"/>
    <w:rPr>
      <w:rFonts w:ascii="Arial" w:hAnsi="Arial"/>
      <w:b/>
      <w:bCs/>
      <w:sz w:val="26"/>
      <w:szCs w:val="26"/>
      <w:lang w:bidi="ar-SA"/>
    </w:rPr>
  </w:style>
  <w:style w:type="character" w:customStyle="1" w:styleId="670">
    <w:name w:val="Знак Знак67"/>
    <w:rsid w:val="00802729"/>
    <w:rPr>
      <w:rFonts w:ascii="Arial" w:hAnsi="Arial"/>
      <w:b/>
      <w:bCs/>
      <w:sz w:val="26"/>
      <w:szCs w:val="26"/>
    </w:rPr>
  </w:style>
  <w:style w:type="character" w:customStyle="1" w:styleId="660">
    <w:name w:val="Знак Знак66"/>
    <w:rsid w:val="00802729"/>
    <w:rPr>
      <w:b/>
      <w:bCs/>
      <w:sz w:val="28"/>
      <w:szCs w:val="28"/>
      <w:lang w:bidi="ar-SA"/>
    </w:rPr>
  </w:style>
  <w:style w:type="character" w:customStyle="1" w:styleId="650">
    <w:name w:val="Знак Знак65"/>
    <w:rsid w:val="00802729"/>
    <w:rPr>
      <w:b/>
      <w:bCs/>
      <w:i/>
      <w:iCs/>
      <w:sz w:val="26"/>
      <w:szCs w:val="26"/>
      <w:lang w:bidi="ar-SA"/>
    </w:rPr>
  </w:style>
  <w:style w:type="character" w:customStyle="1" w:styleId="630">
    <w:name w:val="Знак Знак63"/>
    <w:rsid w:val="00802729"/>
    <w:rPr>
      <w:sz w:val="24"/>
      <w:lang w:val="ru-RU" w:eastAsia="ru-RU" w:bidi="ar-SA"/>
    </w:rPr>
  </w:style>
  <w:style w:type="character" w:customStyle="1" w:styleId="622">
    <w:name w:val="Знак Знак62"/>
    <w:rsid w:val="00802729"/>
    <w:rPr>
      <w:rFonts w:ascii="Calibri" w:hAnsi="Calibri"/>
      <w:i/>
      <w:iCs/>
      <w:sz w:val="24"/>
      <w:szCs w:val="24"/>
      <w:lang w:eastAsia="en-US" w:bidi="ar-SA"/>
    </w:rPr>
  </w:style>
  <w:style w:type="character" w:customStyle="1" w:styleId="614">
    <w:name w:val="Знак Знак61"/>
    <w:rsid w:val="00802729"/>
    <w:rPr>
      <w:rFonts w:ascii="Arial" w:hAnsi="Arial" w:cs="Arial"/>
      <w:sz w:val="22"/>
      <w:szCs w:val="22"/>
      <w:lang w:val="ru-RU" w:eastAsia="ru-RU" w:bidi="ar-SA"/>
    </w:rPr>
  </w:style>
  <w:style w:type="character" w:customStyle="1" w:styleId="601">
    <w:name w:val="Знак Знак60"/>
    <w:rsid w:val="00802729"/>
    <w:rPr>
      <w:sz w:val="16"/>
      <w:szCs w:val="16"/>
    </w:rPr>
  </w:style>
  <w:style w:type="character" w:customStyle="1" w:styleId="590">
    <w:name w:val="Знак Знак59"/>
    <w:rsid w:val="00802729"/>
    <w:rPr>
      <w:sz w:val="24"/>
      <w:szCs w:val="24"/>
      <w:lang w:bidi="ar-SA"/>
    </w:rPr>
  </w:style>
  <w:style w:type="character" w:customStyle="1" w:styleId="581">
    <w:name w:val="Знак Знак58"/>
    <w:rsid w:val="00802729"/>
    <w:rPr>
      <w:sz w:val="24"/>
      <w:szCs w:val="24"/>
      <w:lang w:bidi="ar-SA"/>
    </w:rPr>
  </w:style>
  <w:style w:type="character" w:customStyle="1" w:styleId="571">
    <w:name w:val="Знак Знак57"/>
    <w:rsid w:val="00802729"/>
    <w:rPr>
      <w:sz w:val="24"/>
      <w:szCs w:val="24"/>
      <w:lang w:bidi="ar-SA"/>
    </w:rPr>
  </w:style>
  <w:style w:type="character" w:customStyle="1" w:styleId="561">
    <w:name w:val="Знак Знак56"/>
    <w:rsid w:val="00802729"/>
    <w:rPr>
      <w:rFonts w:ascii="Tahoma" w:hAnsi="Tahoma"/>
      <w:lang w:bidi="ar-SA"/>
    </w:rPr>
  </w:style>
  <w:style w:type="character" w:customStyle="1" w:styleId="551">
    <w:name w:val="Знак Знак55"/>
    <w:rsid w:val="00802729"/>
    <w:rPr>
      <w:sz w:val="24"/>
      <w:szCs w:val="24"/>
      <w:lang w:bidi="ar-SA"/>
    </w:rPr>
  </w:style>
  <w:style w:type="paragraph" w:customStyle="1" w:styleId="p11">
    <w:name w:val="p11"/>
    <w:basedOn w:val="a3"/>
    <w:rsid w:val="00802729"/>
    <w:pPr>
      <w:spacing w:before="100" w:beforeAutospacing="1" w:after="100" w:afterAutospacing="1"/>
    </w:pPr>
  </w:style>
  <w:style w:type="paragraph" w:customStyle="1" w:styleId="p15">
    <w:name w:val="p15"/>
    <w:basedOn w:val="a3"/>
    <w:rsid w:val="00802729"/>
    <w:pPr>
      <w:spacing w:before="100" w:beforeAutospacing="1" w:after="100" w:afterAutospacing="1"/>
    </w:pPr>
  </w:style>
  <w:style w:type="character" w:customStyle="1" w:styleId="s7">
    <w:name w:val="s7"/>
    <w:rsid w:val="00802729"/>
  </w:style>
  <w:style w:type="character" w:customStyle="1" w:styleId="s13">
    <w:name w:val="s13"/>
    <w:rsid w:val="00802729"/>
  </w:style>
  <w:style w:type="paragraph" w:customStyle="1" w:styleId="p29">
    <w:name w:val="p29"/>
    <w:basedOn w:val="a3"/>
    <w:rsid w:val="00802729"/>
    <w:pPr>
      <w:spacing w:before="100" w:beforeAutospacing="1" w:after="100" w:afterAutospacing="1"/>
    </w:pPr>
  </w:style>
  <w:style w:type="paragraph" w:customStyle="1" w:styleId="p30">
    <w:name w:val="p30"/>
    <w:basedOn w:val="a3"/>
    <w:rsid w:val="00802729"/>
    <w:pPr>
      <w:spacing w:before="100" w:beforeAutospacing="1" w:after="100" w:afterAutospacing="1"/>
    </w:pPr>
  </w:style>
  <w:style w:type="paragraph" w:customStyle="1" w:styleId="p31">
    <w:name w:val="p31"/>
    <w:basedOn w:val="a3"/>
    <w:rsid w:val="00802729"/>
    <w:pPr>
      <w:spacing w:before="100" w:beforeAutospacing="1" w:after="100" w:afterAutospacing="1"/>
    </w:pPr>
  </w:style>
  <w:style w:type="character" w:customStyle="1" w:styleId="s14">
    <w:name w:val="s14"/>
    <w:rsid w:val="00802729"/>
  </w:style>
  <w:style w:type="character" w:customStyle="1" w:styleId="s15">
    <w:name w:val="s15"/>
    <w:rsid w:val="00802729"/>
  </w:style>
  <w:style w:type="paragraph" w:customStyle="1" w:styleId="p33">
    <w:name w:val="p33"/>
    <w:basedOn w:val="a3"/>
    <w:rsid w:val="00802729"/>
    <w:pPr>
      <w:spacing w:before="100" w:beforeAutospacing="1" w:after="100" w:afterAutospacing="1"/>
    </w:pPr>
  </w:style>
  <w:style w:type="paragraph" w:customStyle="1" w:styleId="p13">
    <w:name w:val="p13"/>
    <w:basedOn w:val="a3"/>
    <w:rsid w:val="00802729"/>
    <w:pPr>
      <w:spacing w:before="100" w:beforeAutospacing="1" w:after="100" w:afterAutospacing="1"/>
    </w:pPr>
  </w:style>
  <w:style w:type="character" w:customStyle="1" w:styleId="s9">
    <w:name w:val="s9"/>
    <w:rsid w:val="00802729"/>
  </w:style>
  <w:style w:type="paragraph" w:customStyle="1" w:styleId="p25">
    <w:name w:val="p25"/>
    <w:basedOn w:val="a3"/>
    <w:rsid w:val="00802729"/>
    <w:pPr>
      <w:spacing w:before="100" w:beforeAutospacing="1" w:after="100" w:afterAutospacing="1"/>
    </w:pPr>
  </w:style>
  <w:style w:type="character" w:customStyle="1" w:styleId="128">
    <w:name w:val="Знак1 Знак2"/>
    <w:semiHidden/>
    <w:rsid w:val="00802729"/>
    <w:rPr>
      <w:sz w:val="24"/>
      <w:szCs w:val="24"/>
    </w:rPr>
  </w:style>
  <w:style w:type="character" w:customStyle="1" w:styleId="1fffffc">
    <w:name w:val="Красная строка Знак1"/>
    <w:semiHidden/>
    <w:rsid w:val="00802729"/>
    <w:rPr>
      <w:sz w:val="24"/>
      <w:szCs w:val="24"/>
    </w:rPr>
  </w:style>
  <w:style w:type="character" w:customStyle="1" w:styleId="1fffffd">
    <w:name w:val="Текст концевой сноски Знак1"/>
    <w:rsid w:val="00802729"/>
  </w:style>
  <w:style w:type="character" w:customStyle="1" w:styleId="1fffffe">
    <w:name w:val="Текст макроса Знак1"/>
    <w:semiHidden/>
    <w:rsid w:val="00802729"/>
    <w:rPr>
      <w:rFonts w:ascii="Consolas" w:hAnsi="Consolas"/>
    </w:rPr>
  </w:style>
  <w:style w:type="paragraph" w:customStyle="1" w:styleId="Caaieiaie5">
    <w:name w:val="Caaieiaie 5"/>
    <w:basedOn w:val="a3"/>
    <w:next w:val="a3"/>
    <w:rsid w:val="00802729"/>
    <w:pPr>
      <w:autoSpaceDE w:val="0"/>
      <w:autoSpaceDN w:val="0"/>
      <w:adjustRightInd w:val="0"/>
    </w:pPr>
    <w:rPr>
      <w:lang w:eastAsia="en-US"/>
    </w:rPr>
  </w:style>
  <w:style w:type="character" w:customStyle="1" w:styleId="700">
    <w:name w:val="Знак Знак70"/>
    <w:rsid w:val="00802729"/>
    <w:rPr>
      <w:rFonts w:ascii="Arial" w:hAnsi="Arial"/>
      <w:b/>
      <w:bCs/>
      <w:sz w:val="26"/>
      <w:szCs w:val="26"/>
    </w:rPr>
  </w:style>
  <w:style w:type="character" w:customStyle="1" w:styleId="69">
    <w:name w:val="Знак Знак69"/>
    <w:rsid w:val="00802729"/>
    <w:rPr>
      <w:b/>
      <w:bCs/>
      <w:sz w:val="28"/>
      <w:szCs w:val="28"/>
      <w:lang w:bidi="ar-SA"/>
    </w:rPr>
  </w:style>
  <w:style w:type="character" w:customStyle="1" w:styleId="68">
    <w:name w:val="Знак Знак68"/>
    <w:rsid w:val="00802729"/>
    <w:rPr>
      <w:b/>
      <w:bCs/>
      <w:i/>
      <w:iCs/>
      <w:sz w:val="26"/>
      <w:szCs w:val="26"/>
      <w:lang w:bidi="ar-SA"/>
    </w:rPr>
  </w:style>
  <w:style w:type="paragraph" w:customStyle="1" w:styleId="SP">
    <w:name w:val="SP"/>
    <w:rsid w:val="00802729"/>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802729"/>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802729"/>
    <w:rPr>
      <w:i w:val="0"/>
      <w:iCs w:val="0"/>
      <w:kern w:val="32"/>
      <w:sz w:val="24"/>
      <w:szCs w:val="32"/>
      <w:lang w:eastAsia="ru-RU"/>
    </w:rPr>
  </w:style>
  <w:style w:type="paragraph" w:customStyle="1" w:styleId="3fc">
    <w:name w:val="Заголовок 3 уровня"/>
    <w:basedOn w:val="afffe"/>
    <w:rsid w:val="00802729"/>
    <w:pPr>
      <w:ind w:firstLine="0"/>
      <w:jc w:val="center"/>
    </w:pPr>
    <w:rPr>
      <w:b/>
    </w:rPr>
  </w:style>
  <w:style w:type="character" w:customStyle="1" w:styleId="rvts210">
    <w:name w:val="rvts210"/>
    <w:rsid w:val="00802729"/>
    <w:rPr>
      <w:i/>
      <w:iCs/>
      <w:color w:val="000000"/>
      <w:sz w:val="20"/>
      <w:szCs w:val="20"/>
    </w:rPr>
  </w:style>
  <w:style w:type="character" w:customStyle="1" w:styleId="76">
    <w:name w:val="стиль7"/>
    <w:rsid w:val="00802729"/>
  </w:style>
  <w:style w:type="character" w:customStyle="1" w:styleId="Heading122">
    <w:name w:val="Heading 12 Знак Знак2"/>
    <w:rsid w:val="00802729"/>
    <w:rPr>
      <w:rFonts w:ascii="Courier New" w:hAnsi="Courier New"/>
      <w:lang w:bidi="ar-SA"/>
    </w:rPr>
  </w:style>
  <w:style w:type="character" w:customStyle="1" w:styleId="Heading3Char1">
    <w:name w:val="Heading 3 Char1"/>
    <w:locked/>
    <w:rsid w:val="00802729"/>
    <w:rPr>
      <w:b/>
      <w:sz w:val="27"/>
      <w:lang w:val="ru-RU" w:eastAsia="ru-RU"/>
    </w:rPr>
  </w:style>
  <w:style w:type="paragraph" w:customStyle="1" w:styleId="129">
    <w:name w:val="Абзац списка12"/>
    <w:basedOn w:val="a3"/>
    <w:rsid w:val="00802729"/>
    <w:pPr>
      <w:ind w:left="720"/>
      <w:contextualSpacing/>
    </w:pPr>
    <w:rPr>
      <w:szCs w:val="20"/>
    </w:rPr>
  </w:style>
  <w:style w:type="character" w:customStyle="1" w:styleId="BodyText2Char2">
    <w:name w:val="Body Text 2 Char2"/>
    <w:locked/>
    <w:rsid w:val="00802729"/>
    <w:rPr>
      <w:sz w:val="24"/>
    </w:rPr>
  </w:style>
  <w:style w:type="character" w:customStyle="1" w:styleId="Heading2Char1">
    <w:name w:val="Heading 2 Char1"/>
    <w:aliases w:val="Знак3 Знак Char1,Heading 2 Char11,Знак3 Знак Char11"/>
    <w:locked/>
    <w:rsid w:val="00802729"/>
    <w:rPr>
      <w:rFonts w:ascii="Arial" w:hAnsi="Arial"/>
      <w:b/>
      <w:i/>
      <w:sz w:val="28"/>
      <w:lang w:val="ru-RU" w:eastAsia="en-US"/>
    </w:rPr>
  </w:style>
  <w:style w:type="character" w:customStyle="1" w:styleId="Heading4Char1">
    <w:name w:val="Heading 4 Char1"/>
    <w:locked/>
    <w:rsid w:val="00802729"/>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802729"/>
    <w:rPr>
      <w:rFonts w:ascii="Times New Roman" w:hAnsi="Times New Roman"/>
      <w:sz w:val="24"/>
      <w:lang w:eastAsia="ru-RU"/>
    </w:rPr>
  </w:style>
  <w:style w:type="paragraph" w:customStyle="1" w:styleId="1ffffff">
    <w:name w:val="Стиль 1"/>
    <w:basedOn w:val="a3"/>
    <w:rsid w:val="00802729"/>
    <w:pPr>
      <w:ind w:firstLine="709"/>
      <w:jc w:val="both"/>
    </w:pPr>
    <w:rPr>
      <w:sz w:val="28"/>
      <w:szCs w:val="28"/>
    </w:rPr>
  </w:style>
  <w:style w:type="character" w:customStyle="1" w:styleId="b">
    <w:name w:val="b"/>
    <w:rsid w:val="00802729"/>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802729"/>
    <w:rPr>
      <w:lang w:val="ru-RU" w:eastAsia="ru-RU" w:bidi="ar-SA"/>
    </w:rPr>
  </w:style>
  <w:style w:type="paragraph" w:customStyle="1" w:styleId="tab">
    <w:name w:val="tab"/>
    <w:basedOn w:val="a3"/>
    <w:rsid w:val="00802729"/>
    <w:pPr>
      <w:spacing w:before="100" w:beforeAutospacing="1" w:after="100" w:afterAutospacing="1"/>
    </w:pPr>
  </w:style>
  <w:style w:type="paragraph" w:customStyle="1" w:styleId="212000">
    <w:name w:val="Стиль Заголовок 2 + 12 пт Слева:  0 см Первая строка:  0 см"/>
    <w:basedOn w:val="21"/>
    <w:rsid w:val="00802729"/>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802729"/>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802729"/>
    <w:rPr>
      <w:rFonts w:ascii="Times New Roman" w:hAnsi="Times New Roman"/>
      <w:i w:val="0"/>
      <w:kern w:val="32"/>
      <w:sz w:val="24"/>
      <w:szCs w:val="32"/>
      <w:lang w:eastAsia="ru-RU"/>
    </w:rPr>
  </w:style>
  <w:style w:type="character" w:customStyle="1" w:styleId="affffffffff7">
    <w:name w:val="Знак Знак Знак"/>
    <w:locked/>
    <w:rsid w:val="00802729"/>
    <w:rPr>
      <w:b/>
      <w:caps/>
      <w:sz w:val="24"/>
      <w:szCs w:val="24"/>
      <w:lang w:val="ru-RU" w:eastAsia="ru-RU" w:bidi="ar-SA"/>
    </w:rPr>
  </w:style>
  <w:style w:type="character" w:customStyle="1" w:styleId="328">
    <w:name w:val="Знак Знак32"/>
    <w:rsid w:val="00802729"/>
    <w:rPr>
      <w:rFonts w:ascii="Arial" w:hAnsi="Arial" w:cs="Arial"/>
      <w:b/>
      <w:bCs/>
      <w:i/>
      <w:iCs/>
      <w:sz w:val="28"/>
      <w:szCs w:val="28"/>
      <w:lang w:val="ru-RU" w:eastAsia="en-US" w:bidi="ar-SA"/>
    </w:rPr>
  </w:style>
  <w:style w:type="character" w:customStyle="1" w:styleId="31d">
    <w:name w:val="Знак Знак31"/>
    <w:locked/>
    <w:rsid w:val="00802729"/>
    <w:rPr>
      <w:b/>
      <w:bCs/>
      <w:sz w:val="27"/>
      <w:szCs w:val="27"/>
      <w:lang w:val="ru-RU" w:eastAsia="ru-RU" w:bidi="ar-SA"/>
    </w:rPr>
  </w:style>
  <w:style w:type="character" w:customStyle="1" w:styleId="302">
    <w:name w:val="Знак Знак30"/>
    <w:locked/>
    <w:rsid w:val="00802729"/>
    <w:rPr>
      <w:b/>
      <w:bCs/>
      <w:sz w:val="28"/>
      <w:szCs w:val="28"/>
      <w:lang w:bidi="ar-SA"/>
    </w:rPr>
  </w:style>
  <w:style w:type="character" w:customStyle="1" w:styleId="292">
    <w:name w:val="Знак Знак29"/>
    <w:locked/>
    <w:rsid w:val="00802729"/>
    <w:rPr>
      <w:b/>
      <w:bCs/>
      <w:i/>
      <w:iCs/>
      <w:sz w:val="26"/>
      <w:szCs w:val="26"/>
      <w:lang w:bidi="ar-SA"/>
    </w:rPr>
  </w:style>
  <w:style w:type="character" w:customStyle="1" w:styleId="hlto-search">
    <w:name w:val="hl to-search"/>
    <w:rsid w:val="00802729"/>
  </w:style>
  <w:style w:type="paragraph" w:customStyle="1" w:styleId="source">
    <w:name w:val="source"/>
    <w:basedOn w:val="a3"/>
    <w:rsid w:val="00802729"/>
    <w:pPr>
      <w:spacing w:before="100" w:beforeAutospacing="1" w:after="100" w:afterAutospacing="1"/>
    </w:pPr>
  </w:style>
  <w:style w:type="paragraph" w:customStyle="1" w:styleId="affffffffff8">
    <w:name w:val="словарная статья"/>
    <w:basedOn w:val="Default"/>
    <w:next w:val="Default"/>
    <w:rsid w:val="00802729"/>
    <w:rPr>
      <w:color w:val="auto"/>
    </w:rPr>
  </w:style>
  <w:style w:type="paragraph" w:customStyle="1" w:styleId="affffffffff9">
    <w:name w:val="Подзаголовок для информации об изменениях"/>
    <w:basedOn w:val="a3"/>
    <w:next w:val="a3"/>
    <w:uiPriority w:val="99"/>
    <w:rsid w:val="00802729"/>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802729"/>
    <w:rPr>
      <w:i/>
      <w:iCs/>
      <w:color w:val="000000"/>
    </w:rPr>
  </w:style>
  <w:style w:type="paragraph" w:customStyle="1" w:styleId="1ffffff0">
    <w:name w:val="Выделенная цитата1"/>
    <w:basedOn w:val="a3"/>
    <w:next w:val="a3"/>
    <w:rsid w:val="00802729"/>
    <w:pPr>
      <w:pBdr>
        <w:bottom w:val="single" w:sz="4" w:space="4" w:color="4F81BD"/>
      </w:pBdr>
      <w:spacing w:before="200" w:after="280"/>
      <w:ind w:left="936" w:right="936"/>
    </w:pPr>
    <w:rPr>
      <w:b/>
      <w:bCs/>
      <w:i/>
      <w:iCs/>
      <w:color w:val="4F81BD"/>
    </w:rPr>
  </w:style>
  <w:style w:type="character" w:customStyle="1" w:styleId="1ffffff1">
    <w:name w:val="Слабая ссылка1"/>
    <w:rsid w:val="00802729"/>
    <w:rPr>
      <w:rFonts w:cs="Times New Roman"/>
      <w:smallCaps/>
      <w:color w:val="C0504D"/>
      <w:u w:val="single"/>
    </w:rPr>
  </w:style>
  <w:style w:type="character" w:customStyle="1" w:styleId="1ffffff2">
    <w:name w:val="Сильная ссылка1"/>
    <w:rsid w:val="00802729"/>
    <w:rPr>
      <w:rFonts w:cs="Times New Roman"/>
      <w:b/>
      <w:smallCaps/>
      <w:color w:val="C0504D"/>
      <w:spacing w:val="5"/>
      <w:u w:val="single"/>
    </w:rPr>
  </w:style>
  <w:style w:type="character" w:customStyle="1" w:styleId="1ffffff3">
    <w:name w:val="Название книги1"/>
    <w:rsid w:val="00802729"/>
    <w:rPr>
      <w:rFonts w:cs="Times New Roman"/>
      <w:b/>
      <w:smallCaps/>
      <w:spacing w:val="5"/>
    </w:rPr>
  </w:style>
  <w:style w:type="paragraph" w:customStyle="1" w:styleId="1ffffff4">
    <w:name w:val="Заголовок оглавления1"/>
    <w:basedOn w:val="11"/>
    <w:next w:val="a3"/>
    <w:rsid w:val="00802729"/>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802729"/>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802729"/>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802729"/>
    <w:rPr>
      <w:b/>
      <w:bCs/>
      <w:sz w:val="28"/>
      <w:szCs w:val="28"/>
      <w:lang w:val="ru-RU" w:eastAsia="ru-RU" w:bidi="ar-SA"/>
    </w:rPr>
  </w:style>
  <w:style w:type="paragraph" w:customStyle="1" w:styleId="329">
    <w:name w:val="Заголовок 32"/>
    <w:basedOn w:val="a3"/>
    <w:next w:val="a3"/>
    <w:rsid w:val="00802729"/>
    <w:pPr>
      <w:keepNext/>
      <w:snapToGrid w:val="0"/>
      <w:spacing w:before="240" w:after="60"/>
    </w:pPr>
    <w:rPr>
      <w:rFonts w:ascii="Arial" w:hAnsi="Arial"/>
      <w:szCs w:val="20"/>
    </w:rPr>
  </w:style>
  <w:style w:type="character" w:customStyle="1" w:styleId="1ffffff6">
    <w:name w:val="Замещающий текст1"/>
    <w:rsid w:val="00802729"/>
    <w:rPr>
      <w:color w:val="808080"/>
    </w:rPr>
  </w:style>
  <w:style w:type="paragraph" w:customStyle="1" w:styleId="1ffffff7">
    <w:name w:val="Подзаголовок1"/>
    <w:basedOn w:val="a3"/>
    <w:rsid w:val="00802729"/>
    <w:pPr>
      <w:spacing w:line="312" w:lineRule="auto"/>
    </w:pPr>
    <w:rPr>
      <w:rFonts w:ascii="Arial" w:hAnsi="Arial" w:cs="Arial"/>
      <w:b/>
      <w:bCs/>
      <w:color w:val="000000"/>
      <w:sz w:val="20"/>
      <w:szCs w:val="20"/>
    </w:rPr>
  </w:style>
  <w:style w:type="character" w:customStyle="1" w:styleId="2fff5">
    <w:name w:val="Основной шрифт абзаца2"/>
    <w:rsid w:val="00802729"/>
  </w:style>
  <w:style w:type="paragraph" w:customStyle="1" w:styleId="623">
    <w:name w:val="Заголовок 62"/>
    <w:rsid w:val="00802729"/>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802729"/>
    <w:rPr>
      <w:rFonts w:ascii="Arial" w:hAnsi="Arial"/>
      <w:b/>
      <w:bCs/>
      <w:sz w:val="26"/>
      <w:szCs w:val="26"/>
    </w:rPr>
  </w:style>
  <w:style w:type="character" w:customStyle="1" w:styleId="661">
    <w:name w:val="Знак Знак66"/>
    <w:rsid w:val="00802729"/>
    <w:rPr>
      <w:b/>
      <w:bCs/>
      <w:sz w:val="28"/>
      <w:szCs w:val="28"/>
      <w:lang w:bidi="ar-SA"/>
    </w:rPr>
  </w:style>
  <w:style w:type="character" w:customStyle="1" w:styleId="651">
    <w:name w:val="Знак Знак65"/>
    <w:rsid w:val="00802729"/>
    <w:rPr>
      <w:b/>
      <w:bCs/>
      <w:i/>
      <w:iCs/>
      <w:sz w:val="26"/>
      <w:szCs w:val="26"/>
      <w:lang w:bidi="ar-SA"/>
    </w:rPr>
  </w:style>
  <w:style w:type="character" w:customStyle="1" w:styleId="701">
    <w:name w:val="Знак Знак70"/>
    <w:rsid w:val="00802729"/>
    <w:rPr>
      <w:rFonts w:ascii="Arial" w:hAnsi="Arial"/>
      <w:b/>
      <w:bCs/>
      <w:sz w:val="26"/>
      <w:szCs w:val="26"/>
    </w:rPr>
  </w:style>
  <w:style w:type="character" w:customStyle="1" w:styleId="690">
    <w:name w:val="Знак Знак69"/>
    <w:rsid w:val="00802729"/>
    <w:rPr>
      <w:b/>
      <w:bCs/>
      <w:sz w:val="28"/>
      <w:szCs w:val="28"/>
      <w:lang w:bidi="ar-SA"/>
    </w:rPr>
  </w:style>
  <w:style w:type="character" w:customStyle="1" w:styleId="680">
    <w:name w:val="Знак Знак68"/>
    <w:rsid w:val="00802729"/>
    <w:rPr>
      <w:b/>
      <w:bCs/>
      <w:i/>
      <w:iCs/>
      <w:sz w:val="26"/>
      <w:szCs w:val="26"/>
      <w:lang w:bidi="ar-SA"/>
    </w:rPr>
  </w:style>
  <w:style w:type="character" w:customStyle="1" w:styleId="Heading4Char2">
    <w:name w:val="Heading 4 Char2"/>
    <w:locked/>
    <w:rsid w:val="00802729"/>
    <w:rPr>
      <w:rFonts w:ascii="Times New Roman" w:hAnsi="Times New Roman" w:cs="Times New Roman"/>
      <w:b/>
      <w:bCs/>
      <w:sz w:val="28"/>
      <w:szCs w:val="28"/>
    </w:rPr>
  </w:style>
  <w:style w:type="character" w:customStyle="1" w:styleId="Heading5Char2">
    <w:name w:val="Heading 5 Char2"/>
    <w:locked/>
    <w:rsid w:val="00802729"/>
    <w:rPr>
      <w:rFonts w:ascii="Times New Roman" w:hAnsi="Times New Roman" w:cs="Times New Roman"/>
      <w:b/>
      <w:bCs/>
      <w:i/>
      <w:iCs/>
      <w:sz w:val="26"/>
      <w:szCs w:val="26"/>
    </w:rPr>
  </w:style>
  <w:style w:type="character" w:customStyle="1" w:styleId="Heading6Char2">
    <w:name w:val="Heading 6 Char2"/>
    <w:locked/>
    <w:rsid w:val="00802729"/>
    <w:rPr>
      <w:rFonts w:ascii="Times New Roman" w:hAnsi="Times New Roman" w:cs="Times New Roman"/>
      <w:b/>
      <w:bCs/>
      <w:sz w:val="20"/>
      <w:szCs w:val="20"/>
    </w:rPr>
  </w:style>
  <w:style w:type="character" w:customStyle="1" w:styleId="Heading7Char2">
    <w:name w:val="Heading 7 Char2"/>
    <w:locked/>
    <w:rsid w:val="00802729"/>
    <w:rPr>
      <w:rFonts w:ascii="Times New Roman" w:hAnsi="Times New Roman" w:cs="Times New Roman"/>
      <w:sz w:val="20"/>
      <w:szCs w:val="20"/>
    </w:rPr>
  </w:style>
  <w:style w:type="character" w:customStyle="1" w:styleId="Heading8Char2">
    <w:name w:val="Heading 8 Char2"/>
    <w:locked/>
    <w:rsid w:val="00802729"/>
    <w:rPr>
      <w:rFonts w:ascii="Calibri" w:hAnsi="Calibri" w:cs="Times New Roman"/>
      <w:i/>
      <w:iCs/>
      <w:sz w:val="24"/>
      <w:szCs w:val="24"/>
    </w:rPr>
  </w:style>
  <w:style w:type="character" w:customStyle="1" w:styleId="Heading9Char2">
    <w:name w:val="Heading 9 Char2"/>
    <w:locked/>
    <w:rsid w:val="00802729"/>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802729"/>
    <w:rPr>
      <w:rFonts w:ascii="Arial" w:hAnsi="Arial"/>
      <w:b/>
      <w:kern w:val="32"/>
      <w:sz w:val="20"/>
    </w:rPr>
  </w:style>
  <w:style w:type="character" w:customStyle="1" w:styleId="Heading2Char3">
    <w:name w:val="Heading 2 Char3"/>
    <w:aliases w:val="Знак3 Знак Char3"/>
    <w:locked/>
    <w:rsid w:val="00802729"/>
    <w:rPr>
      <w:rFonts w:ascii="Arial" w:hAnsi="Arial"/>
      <w:b/>
      <w:kern w:val="32"/>
      <w:sz w:val="20"/>
    </w:rPr>
  </w:style>
  <w:style w:type="character" w:customStyle="1" w:styleId="Heading3Char3">
    <w:name w:val="Heading 3 Char3"/>
    <w:aliases w:val="Знак2 Char1"/>
    <w:locked/>
    <w:rsid w:val="00802729"/>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802729"/>
    <w:rPr>
      <w:rFonts w:ascii="Times New Roman" w:hAnsi="Times New Roman"/>
      <w:sz w:val="20"/>
    </w:rPr>
  </w:style>
  <w:style w:type="character" w:customStyle="1" w:styleId="BodyText3Char5">
    <w:name w:val="Body Text 3 Char5"/>
    <w:aliases w:val="Знак5 Char5"/>
    <w:locked/>
    <w:rsid w:val="00802729"/>
    <w:rPr>
      <w:rFonts w:ascii="Times New Roman" w:hAnsi="Times New Roman"/>
      <w:sz w:val="16"/>
    </w:rPr>
  </w:style>
  <w:style w:type="character" w:customStyle="1" w:styleId="BodyTextIndent3Char3">
    <w:name w:val="Body Text Indent 3 Char3"/>
    <w:locked/>
    <w:rsid w:val="00802729"/>
    <w:rPr>
      <w:rFonts w:ascii="Calibri" w:hAnsi="Calibri"/>
      <w:sz w:val="16"/>
      <w:lang w:val="ru-RU" w:eastAsia="ru-RU" w:bidi="ar-SA"/>
    </w:rPr>
  </w:style>
  <w:style w:type="character" w:customStyle="1" w:styleId="PlainTextChar3">
    <w:name w:val="Plain Text Char3"/>
    <w:aliases w:val="Heading 12 Char2,Знак8 Char1"/>
    <w:locked/>
    <w:rsid w:val="00802729"/>
    <w:rPr>
      <w:rFonts w:ascii="Courier New" w:hAnsi="Courier New" w:cs="Times New Roman"/>
      <w:sz w:val="20"/>
      <w:szCs w:val="20"/>
    </w:rPr>
  </w:style>
  <w:style w:type="character" w:customStyle="1" w:styleId="BodyTextIndent2Char3">
    <w:name w:val="Body Text Indent 2 Char3"/>
    <w:locked/>
    <w:rsid w:val="00802729"/>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802729"/>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802729"/>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802729"/>
    <w:rPr>
      <w:rFonts w:ascii="Times New Roman" w:hAnsi="Times New Roman"/>
      <w:sz w:val="24"/>
    </w:rPr>
  </w:style>
  <w:style w:type="character" w:customStyle="1" w:styleId="BodyTextChar5">
    <w:name w:val="Body Text Char5"/>
    <w:aliases w:val="Знак1 Char3"/>
    <w:locked/>
    <w:rsid w:val="00802729"/>
    <w:rPr>
      <w:rFonts w:ascii="Times New Roman" w:hAnsi="Times New Roman"/>
      <w:sz w:val="20"/>
    </w:rPr>
  </w:style>
  <w:style w:type="character" w:customStyle="1" w:styleId="FooterChar3">
    <w:name w:val="Footer Char3"/>
    <w:locked/>
    <w:rsid w:val="00802729"/>
    <w:rPr>
      <w:rFonts w:ascii="Times New Roman" w:hAnsi="Times New Roman" w:cs="Times New Roman"/>
      <w:sz w:val="24"/>
      <w:szCs w:val="24"/>
    </w:rPr>
  </w:style>
  <w:style w:type="character" w:customStyle="1" w:styleId="BodyText2Char3">
    <w:name w:val="Body Text 2 Char3"/>
    <w:locked/>
    <w:rsid w:val="00802729"/>
    <w:rPr>
      <w:rFonts w:ascii="Times New Roman" w:hAnsi="Times New Roman" w:cs="Times New Roman"/>
      <w:sz w:val="24"/>
      <w:szCs w:val="24"/>
    </w:rPr>
  </w:style>
  <w:style w:type="character" w:customStyle="1" w:styleId="DocumentMapChar3">
    <w:name w:val="Document Map Char3"/>
    <w:locked/>
    <w:rsid w:val="00802729"/>
    <w:rPr>
      <w:rFonts w:ascii="Tahoma" w:hAnsi="Tahoma" w:cs="Times New Roman"/>
      <w:sz w:val="20"/>
      <w:szCs w:val="20"/>
      <w:shd w:val="clear" w:color="auto" w:fill="000080"/>
    </w:rPr>
  </w:style>
  <w:style w:type="character" w:customStyle="1" w:styleId="HeaderChar3">
    <w:name w:val="Header Char3"/>
    <w:locked/>
    <w:rsid w:val="00802729"/>
    <w:rPr>
      <w:rFonts w:ascii="Times New Roman" w:hAnsi="Times New Roman" w:cs="Times New Roman"/>
      <w:sz w:val="24"/>
      <w:szCs w:val="24"/>
    </w:rPr>
  </w:style>
  <w:style w:type="character" w:customStyle="1" w:styleId="CommentSubjectChar2">
    <w:name w:val="Comment Subject Char2"/>
    <w:locked/>
    <w:rsid w:val="00802729"/>
    <w:rPr>
      <w:sz w:val="16"/>
    </w:rPr>
  </w:style>
  <w:style w:type="character" w:customStyle="1" w:styleId="CommentTextChar3">
    <w:name w:val="Comment Text Char3"/>
    <w:locked/>
    <w:rsid w:val="00802729"/>
    <w:rPr>
      <w:rFonts w:ascii="Times New Roman" w:hAnsi="Times New Roman" w:cs="Times New Roman"/>
      <w:sz w:val="20"/>
      <w:szCs w:val="20"/>
    </w:rPr>
  </w:style>
  <w:style w:type="character" w:customStyle="1" w:styleId="CommentSubjectChar4">
    <w:name w:val="Comment Subject Char4"/>
    <w:locked/>
    <w:rsid w:val="00802729"/>
    <w:rPr>
      <w:b/>
    </w:rPr>
  </w:style>
  <w:style w:type="character" w:customStyle="1" w:styleId="730">
    <w:name w:val="Знак Знак73"/>
    <w:rsid w:val="00802729"/>
    <w:rPr>
      <w:sz w:val="16"/>
      <w:lang w:val="ru-RU" w:eastAsia="ru-RU"/>
    </w:rPr>
  </w:style>
  <w:style w:type="character" w:customStyle="1" w:styleId="Heading1Char3">
    <w:name w:val="Heading 1 Char3"/>
    <w:aliases w:val="Знак Char3,Заголовок 1 Знак Знак Char2,Знак Заголовок 1 Char2"/>
    <w:locked/>
    <w:rsid w:val="00802729"/>
    <w:rPr>
      <w:rFonts w:ascii="Cambria" w:hAnsi="Cambria"/>
      <w:b/>
      <w:kern w:val="32"/>
      <w:sz w:val="32"/>
    </w:rPr>
  </w:style>
  <w:style w:type="character" w:customStyle="1" w:styleId="BodyText3Char3">
    <w:name w:val="Body Text 3 Char3"/>
    <w:aliases w:val="Знак5 Char3"/>
    <w:locked/>
    <w:rsid w:val="00802729"/>
    <w:rPr>
      <w:sz w:val="16"/>
    </w:rPr>
  </w:style>
  <w:style w:type="paragraph" w:customStyle="1" w:styleId="12a">
    <w:name w:val="Стиль12"/>
    <w:rsid w:val="0080272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802729"/>
    <w:rPr>
      <w:rFonts w:ascii="PragmaticaCTT" w:hAnsi="PragmaticaCTT" w:cs="Times New Roman"/>
      <w:sz w:val="20"/>
      <w:szCs w:val="20"/>
    </w:rPr>
  </w:style>
  <w:style w:type="character" w:customStyle="1" w:styleId="6100">
    <w:name w:val="Знак Знак610"/>
    <w:locked/>
    <w:rsid w:val="00802729"/>
    <w:rPr>
      <w:b/>
      <w:caps/>
      <w:sz w:val="24"/>
      <w:lang w:val="ru-RU" w:eastAsia="ru-RU"/>
    </w:rPr>
  </w:style>
  <w:style w:type="character" w:customStyle="1" w:styleId="Heading2Char2">
    <w:name w:val="Heading 2 Char2"/>
    <w:aliases w:val="Знак3 Знак Char2"/>
    <w:locked/>
    <w:rsid w:val="00802729"/>
    <w:rPr>
      <w:rFonts w:ascii="Times New Roman" w:hAnsi="Times New Roman"/>
      <w:sz w:val="24"/>
    </w:rPr>
  </w:style>
  <w:style w:type="character" w:customStyle="1" w:styleId="SubtitleChar3">
    <w:name w:val="Subtitle Char3"/>
    <w:locked/>
    <w:rsid w:val="00802729"/>
    <w:rPr>
      <w:rFonts w:ascii="PragmaticaCTT" w:hAnsi="PragmaticaCTT" w:cs="Times New Roman"/>
      <w:b/>
      <w:bCs/>
      <w:sz w:val="24"/>
      <w:szCs w:val="24"/>
    </w:rPr>
  </w:style>
  <w:style w:type="character" w:customStyle="1" w:styleId="BodyTextFirstIndent2Char3">
    <w:name w:val="Body Text First Indent 2 Char3"/>
    <w:locked/>
    <w:rsid w:val="00802729"/>
    <w:rPr>
      <w:rFonts w:ascii="Times New Roman" w:hAnsi="Times New Roman" w:cs="Times New Roman"/>
      <w:sz w:val="24"/>
      <w:szCs w:val="24"/>
    </w:rPr>
  </w:style>
  <w:style w:type="character" w:customStyle="1" w:styleId="BalloonTextChar3">
    <w:name w:val="Balloon Text Char3"/>
    <w:locked/>
    <w:rsid w:val="00802729"/>
    <w:rPr>
      <w:rFonts w:ascii="Tahoma" w:hAnsi="Tahoma" w:cs="Times New Roman"/>
      <w:sz w:val="16"/>
      <w:szCs w:val="16"/>
    </w:rPr>
  </w:style>
  <w:style w:type="paragraph" w:customStyle="1" w:styleId="BodyText212">
    <w:name w:val="Body Text 212"/>
    <w:basedOn w:val="a3"/>
    <w:rsid w:val="00802729"/>
    <w:pPr>
      <w:spacing w:line="360" w:lineRule="auto"/>
      <w:jc w:val="both"/>
    </w:pPr>
    <w:rPr>
      <w:szCs w:val="20"/>
    </w:rPr>
  </w:style>
  <w:style w:type="character" w:customStyle="1" w:styleId="HTMLPreformattedChar2">
    <w:name w:val="HTML Preformatted Char2"/>
    <w:locked/>
    <w:rsid w:val="00802729"/>
    <w:rPr>
      <w:rFonts w:ascii="Courier New" w:hAnsi="Courier New"/>
      <w:sz w:val="20"/>
    </w:rPr>
  </w:style>
  <w:style w:type="character" w:customStyle="1" w:styleId="HTMLAddressChar1">
    <w:name w:val="HTML Address Char1"/>
    <w:locked/>
    <w:rsid w:val="00802729"/>
    <w:rPr>
      <w:i/>
      <w:sz w:val="24"/>
      <w:lang w:eastAsia="ru-RU"/>
    </w:rPr>
  </w:style>
  <w:style w:type="character" w:customStyle="1" w:styleId="HTMLAddressChar3">
    <w:name w:val="HTML Address Char3"/>
    <w:locked/>
    <w:rsid w:val="00802729"/>
    <w:rPr>
      <w:rFonts w:ascii="Calibri" w:hAnsi="Calibri" w:cs="Times New Roman"/>
      <w:i/>
      <w:sz w:val="20"/>
      <w:szCs w:val="20"/>
    </w:rPr>
  </w:style>
  <w:style w:type="character" w:customStyle="1" w:styleId="1280">
    <w:name w:val="Знак1 Знак Знак28"/>
    <w:aliases w:val="Знак1 Знак11"/>
    <w:locked/>
    <w:rsid w:val="00802729"/>
    <w:rPr>
      <w:sz w:val="24"/>
      <w:lang w:val="ru-RU" w:eastAsia="ru-RU"/>
    </w:rPr>
  </w:style>
  <w:style w:type="paragraph" w:customStyle="1" w:styleId="BlockText1">
    <w:name w:val="Block Text1"/>
    <w:basedOn w:val="a3"/>
    <w:rsid w:val="00802729"/>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802729"/>
    <w:rPr>
      <w:i/>
      <w:color w:val="000000"/>
      <w:sz w:val="24"/>
      <w:lang w:eastAsia="ru-RU"/>
    </w:rPr>
  </w:style>
  <w:style w:type="character" w:customStyle="1" w:styleId="IntenseQuoteChar3">
    <w:name w:val="Intense Quote Char3"/>
    <w:locked/>
    <w:rsid w:val="00802729"/>
    <w:rPr>
      <w:b/>
      <w:i/>
      <w:color w:val="4F81BD"/>
      <w:sz w:val="24"/>
      <w:lang w:eastAsia="ru-RU"/>
    </w:rPr>
  </w:style>
  <w:style w:type="paragraph" w:customStyle="1" w:styleId="BodyTextIndent21">
    <w:name w:val="Body Text Indent 21"/>
    <w:basedOn w:val="a3"/>
    <w:rsid w:val="00802729"/>
    <w:pPr>
      <w:overflowPunct w:val="0"/>
      <w:autoSpaceDE w:val="0"/>
      <w:ind w:firstLine="567"/>
      <w:jc w:val="both"/>
    </w:pPr>
    <w:rPr>
      <w:sz w:val="20"/>
      <w:szCs w:val="20"/>
      <w:lang w:eastAsia="ar-SA"/>
    </w:rPr>
  </w:style>
  <w:style w:type="paragraph" w:customStyle="1" w:styleId="BodyTextIndent31">
    <w:name w:val="Body Text Indent 31"/>
    <w:basedOn w:val="a3"/>
    <w:rsid w:val="00802729"/>
    <w:pPr>
      <w:spacing w:line="360" w:lineRule="auto"/>
      <w:ind w:firstLine="709"/>
      <w:jc w:val="both"/>
    </w:pPr>
    <w:rPr>
      <w:sz w:val="28"/>
      <w:szCs w:val="20"/>
    </w:rPr>
  </w:style>
  <w:style w:type="paragraph" w:customStyle="1" w:styleId="230">
    <w:name w:val="Обычный23"/>
    <w:rsid w:val="00802729"/>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802729"/>
    <w:pPr>
      <w:tabs>
        <w:tab w:val="center" w:pos="4153"/>
        <w:tab w:val="right" w:pos="8306"/>
      </w:tabs>
    </w:pPr>
    <w:rPr>
      <w:rFonts w:ascii="Arial" w:hAnsi="Arial"/>
      <w:szCs w:val="20"/>
    </w:rPr>
  </w:style>
  <w:style w:type="paragraph" w:customStyle="1" w:styleId="Normal11">
    <w:name w:val="Normal11"/>
    <w:rsid w:val="00802729"/>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802729"/>
    <w:pPr>
      <w:keepNext/>
      <w:snapToGrid/>
      <w:outlineLvl w:val="2"/>
    </w:pPr>
    <w:rPr>
      <w:sz w:val="24"/>
    </w:rPr>
  </w:style>
  <w:style w:type="paragraph" w:customStyle="1" w:styleId="BodyText11">
    <w:name w:val="Body Text11"/>
    <w:basedOn w:val="Normal11"/>
    <w:rsid w:val="00802729"/>
    <w:pPr>
      <w:snapToGrid/>
      <w:spacing w:line="360" w:lineRule="auto"/>
    </w:pPr>
    <w:rPr>
      <w:sz w:val="24"/>
    </w:rPr>
  </w:style>
  <w:style w:type="paragraph" w:customStyle="1" w:styleId="ListParagraph11">
    <w:name w:val="List Paragraph11"/>
    <w:basedOn w:val="a3"/>
    <w:rsid w:val="00802729"/>
    <w:pPr>
      <w:spacing w:after="200" w:line="276" w:lineRule="auto"/>
      <w:ind w:left="720"/>
      <w:contextualSpacing/>
    </w:pPr>
    <w:rPr>
      <w:rFonts w:ascii="Calibri" w:hAnsi="Calibri"/>
      <w:sz w:val="22"/>
      <w:szCs w:val="22"/>
    </w:rPr>
  </w:style>
  <w:style w:type="paragraph" w:customStyle="1" w:styleId="PlainText11">
    <w:name w:val="Plain Text11"/>
    <w:basedOn w:val="a3"/>
    <w:rsid w:val="00802729"/>
    <w:rPr>
      <w:rFonts w:ascii="Courier New" w:hAnsi="Courier New"/>
      <w:sz w:val="20"/>
      <w:szCs w:val="20"/>
    </w:rPr>
  </w:style>
  <w:style w:type="paragraph" w:customStyle="1" w:styleId="BodyText311">
    <w:name w:val="Body Text 311"/>
    <w:basedOn w:val="Normal11"/>
    <w:rsid w:val="00802729"/>
    <w:pPr>
      <w:snapToGrid/>
      <w:jc w:val="both"/>
    </w:pPr>
    <w:rPr>
      <w:i/>
      <w:sz w:val="26"/>
    </w:rPr>
  </w:style>
  <w:style w:type="character" w:customStyle="1" w:styleId="SubtleEmphasis1">
    <w:name w:val="Subtle Emphasis1"/>
    <w:rsid w:val="00802729"/>
    <w:rPr>
      <w:i/>
      <w:color w:val="808080"/>
    </w:rPr>
  </w:style>
  <w:style w:type="character" w:customStyle="1" w:styleId="2160">
    <w:name w:val="Знак Знак216"/>
    <w:aliases w:val="Основной текст с отступом Знак Знак Зна Знак"/>
    <w:locked/>
    <w:rsid w:val="00802729"/>
    <w:rPr>
      <w:rFonts w:ascii="Arial" w:hAnsi="Arial"/>
      <w:b/>
      <w:i/>
      <w:sz w:val="28"/>
      <w:lang w:val="ru-RU" w:eastAsia="en-US"/>
    </w:rPr>
  </w:style>
  <w:style w:type="character" w:customStyle="1" w:styleId="DefaultParagraphFont1">
    <w:name w:val="Default Paragraph Font1"/>
    <w:rsid w:val="00802729"/>
  </w:style>
  <w:style w:type="paragraph" w:customStyle="1" w:styleId="NoSpacing1">
    <w:name w:val="No Spacing1"/>
    <w:rsid w:val="00802729"/>
    <w:pPr>
      <w:spacing w:after="0" w:line="240" w:lineRule="auto"/>
    </w:pPr>
    <w:rPr>
      <w:rFonts w:ascii="Calibri" w:eastAsia="Times New Roman" w:hAnsi="Calibri" w:cs="Times New Roman"/>
      <w:sz w:val="24"/>
      <w:szCs w:val="24"/>
    </w:rPr>
  </w:style>
  <w:style w:type="character" w:customStyle="1" w:styleId="z-TopofFormChar">
    <w:name w:val="z-Top of Form Char"/>
    <w:locked/>
    <w:rsid w:val="00802729"/>
    <w:rPr>
      <w:rFonts w:ascii="Arial" w:hAnsi="Arial" w:cs="Times New Roman"/>
      <w:b/>
      <w:sz w:val="20"/>
    </w:rPr>
  </w:style>
  <w:style w:type="character" w:customStyle="1" w:styleId="z-TopofFormChar1">
    <w:name w:val="z-Top of Form Char1"/>
    <w:locked/>
    <w:rsid w:val="00802729"/>
    <w:rPr>
      <w:rFonts w:ascii="Arial" w:hAnsi="Arial" w:cs="Times New Roman"/>
      <w:b/>
      <w:sz w:val="20"/>
      <w:szCs w:val="20"/>
    </w:rPr>
  </w:style>
  <w:style w:type="character" w:customStyle="1" w:styleId="z-BottomofFormChar">
    <w:name w:val="z-Bottom of Form Char"/>
    <w:locked/>
    <w:rsid w:val="00802729"/>
    <w:rPr>
      <w:rFonts w:ascii="Arial" w:hAnsi="Arial" w:cs="Times New Roman"/>
      <w:vanish/>
      <w:sz w:val="16"/>
      <w:lang w:eastAsia="ru-RU"/>
    </w:rPr>
  </w:style>
  <w:style w:type="character" w:customStyle="1" w:styleId="z-BottomofFormChar1">
    <w:name w:val="z-Bottom of Form Char1"/>
    <w:locked/>
    <w:rsid w:val="00802729"/>
    <w:rPr>
      <w:rFonts w:ascii="Arial" w:hAnsi="Arial" w:cs="Times New Roman"/>
      <w:vanish/>
      <w:sz w:val="16"/>
      <w:szCs w:val="16"/>
    </w:rPr>
  </w:style>
  <w:style w:type="paragraph" w:customStyle="1" w:styleId="Heading41">
    <w:name w:val="Heading 41"/>
    <w:basedOn w:val="Normal1"/>
    <w:next w:val="Normal1"/>
    <w:rsid w:val="00802729"/>
    <w:pPr>
      <w:keepNext/>
      <w:widowControl/>
    </w:pPr>
    <w:rPr>
      <w:sz w:val="24"/>
    </w:rPr>
  </w:style>
  <w:style w:type="character" w:customStyle="1" w:styleId="MacroTextChar2">
    <w:name w:val="Macro Text Char2"/>
    <w:locked/>
    <w:rsid w:val="00802729"/>
    <w:rPr>
      <w:rFonts w:ascii="Courier New" w:hAnsi="Courier New" w:cs="Times New Roman"/>
      <w:sz w:val="22"/>
      <w:lang w:val="en-US" w:eastAsia="en-US" w:bidi="ar-SA"/>
    </w:rPr>
  </w:style>
  <w:style w:type="character" w:customStyle="1" w:styleId="5111">
    <w:name w:val="Знак5 Знак Знак11"/>
    <w:locked/>
    <w:rsid w:val="00802729"/>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802729"/>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802729"/>
    <w:rPr>
      <w:sz w:val="24"/>
    </w:rPr>
  </w:style>
  <w:style w:type="character" w:customStyle="1" w:styleId="PlaceholderText1">
    <w:name w:val="Placeholder Text1"/>
    <w:rsid w:val="00802729"/>
    <w:rPr>
      <w:color w:val="808080"/>
    </w:rPr>
  </w:style>
  <w:style w:type="paragraph" w:customStyle="1" w:styleId="TextBody">
    <w:name w:val="Text Body"/>
    <w:basedOn w:val="a3"/>
    <w:rsid w:val="00802729"/>
    <w:pPr>
      <w:suppressAutoHyphens/>
      <w:spacing w:after="120"/>
    </w:pPr>
    <w:rPr>
      <w:lang w:val="en-US" w:eastAsia="zh-CN"/>
    </w:rPr>
  </w:style>
  <w:style w:type="character" w:customStyle="1" w:styleId="WW8Num13z3">
    <w:name w:val="WW8Num13z3"/>
    <w:rsid w:val="00802729"/>
  </w:style>
  <w:style w:type="character" w:customStyle="1" w:styleId="WW8Num13z4">
    <w:name w:val="WW8Num13z4"/>
    <w:rsid w:val="00802729"/>
  </w:style>
  <w:style w:type="character" w:customStyle="1" w:styleId="WW8Num13z5">
    <w:name w:val="WW8Num13z5"/>
    <w:rsid w:val="00802729"/>
  </w:style>
  <w:style w:type="character" w:customStyle="1" w:styleId="WW8Num13z6">
    <w:name w:val="WW8Num13z6"/>
    <w:rsid w:val="00802729"/>
  </w:style>
  <w:style w:type="character" w:customStyle="1" w:styleId="WW8Num13z7">
    <w:name w:val="WW8Num13z7"/>
    <w:rsid w:val="00802729"/>
  </w:style>
  <w:style w:type="character" w:customStyle="1" w:styleId="WW8Num13z8">
    <w:name w:val="WW8Num13z8"/>
    <w:rsid w:val="00802729"/>
  </w:style>
  <w:style w:type="character" w:customStyle="1" w:styleId="WW8Num14z4">
    <w:name w:val="WW8Num14z4"/>
    <w:rsid w:val="00802729"/>
  </w:style>
  <w:style w:type="character" w:customStyle="1" w:styleId="WW8Num14z5">
    <w:name w:val="WW8Num14z5"/>
    <w:rsid w:val="00802729"/>
  </w:style>
  <w:style w:type="character" w:customStyle="1" w:styleId="WW8Num14z6">
    <w:name w:val="WW8Num14z6"/>
    <w:rsid w:val="00802729"/>
  </w:style>
  <w:style w:type="character" w:customStyle="1" w:styleId="WW8Num14z7">
    <w:name w:val="WW8Num14z7"/>
    <w:rsid w:val="00802729"/>
  </w:style>
  <w:style w:type="character" w:customStyle="1" w:styleId="WW8Num14z8">
    <w:name w:val="WW8Num14z8"/>
    <w:rsid w:val="00802729"/>
  </w:style>
  <w:style w:type="paragraph" w:customStyle="1" w:styleId="1ffffff8">
    <w:name w:val="Текст примечания1"/>
    <w:basedOn w:val="a3"/>
    <w:rsid w:val="00802729"/>
    <w:pPr>
      <w:suppressAutoHyphens/>
    </w:pPr>
    <w:rPr>
      <w:sz w:val="20"/>
      <w:szCs w:val="20"/>
      <w:lang w:eastAsia="ar-SA"/>
    </w:rPr>
  </w:style>
  <w:style w:type="paragraph" w:customStyle="1" w:styleId="21f2">
    <w:name w:val="Маркированный список 21"/>
    <w:basedOn w:val="a3"/>
    <w:rsid w:val="00802729"/>
    <w:pPr>
      <w:tabs>
        <w:tab w:val="left" w:pos="360"/>
      </w:tabs>
      <w:suppressAutoHyphens/>
      <w:ind w:left="360" w:hanging="360"/>
    </w:pPr>
    <w:rPr>
      <w:lang w:eastAsia="ar-SA"/>
    </w:rPr>
  </w:style>
  <w:style w:type="paragraph" w:customStyle="1" w:styleId="1ffffff9">
    <w:name w:val="Название объекта1"/>
    <w:basedOn w:val="a3"/>
    <w:next w:val="a3"/>
    <w:rsid w:val="00802729"/>
    <w:pPr>
      <w:suppressAutoHyphens/>
    </w:pPr>
    <w:rPr>
      <w:b/>
      <w:bCs/>
      <w:color w:val="4F81BD"/>
      <w:sz w:val="18"/>
      <w:szCs w:val="18"/>
      <w:lang w:eastAsia="ar-SA"/>
    </w:rPr>
  </w:style>
  <w:style w:type="paragraph" w:customStyle="1" w:styleId="21f3">
    <w:name w:val="Список 21"/>
    <w:basedOn w:val="a3"/>
    <w:rsid w:val="00802729"/>
    <w:pPr>
      <w:suppressAutoHyphens/>
      <w:ind w:left="566" w:hanging="283"/>
    </w:pPr>
    <w:rPr>
      <w:lang w:eastAsia="ar-SA"/>
    </w:rPr>
  </w:style>
  <w:style w:type="paragraph" w:customStyle="1" w:styleId="416">
    <w:name w:val="Список 41"/>
    <w:basedOn w:val="a3"/>
    <w:rsid w:val="00802729"/>
    <w:pPr>
      <w:suppressAutoHyphens/>
      <w:ind w:left="1132" w:hanging="283"/>
    </w:pPr>
    <w:rPr>
      <w:lang w:eastAsia="ar-SA"/>
    </w:rPr>
  </w:style>
  <w:style w:type="paragraph" w:customStyle="1" w:styleId="Heading22">
    <w:name w:val="Heading 22"/>
    <w:basedOn w:val="a3"/>
    <w:next w:val="a3"/>
    <w:rsid w:val="00802729"/>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802729"/>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802729"/>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802729"/>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802729"/>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802729"/>
    <w:rPr>
      <w:rFonts w:ascii="Times New Roman" w:hAnsi="Times New Roman" w:cs="Times New Roman"/>
      <w:color w:val="000000"/>
      <w:sz w:val="20"/>
      <w:szCs w:val="20"/>
    </w:rPr>
  </w:style>
  <w:style w:type="paragraph" w:customStyle="1" w:styleId="Heading911">
    <w:name w:val="Heading 91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8027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802729"/>
    <w:rPr>
      <w:rFonts w:ascii="Times New Roman" w:hAnsi="Times New Roman"/>
      <w:sz w:val="20"/>
    </w:rPr>
  </w:style>
  <w:style w:type="character" w:customStyle="1" w:styleId="343">
    <w:name w:val="Знак3 Знак Знак4"/>
    <w:locked/>
    <w:rsid w:val="00802729"/>
    <w:rPr>
      <w:rFonts w:ascii="Courier New" w:hAnsi="Courier New"/>
      <w:lang w:val="ru-RU" w:eastAsia="ru-RU"/>
    </w:rPr>
  </w:style>
  <w:style w:type="paragraph" w:customStyle="1" w:styleId="CharChar0">
    <w:name w:val="первый Char Char"/>
    <w:basedOn w:val="a3"/>
    <w:rsid w:val="00802729"/>
    <w:pPr>
      <w:spacing w:before="120" w:line="240" w:lineRule="exact"/>
      <w:ind w:firstLine="284"/>
      <w:jc w:val="both"/>
    </w:pPr>
    <w:rPr>
      <w:sz w:val="22"/>
    </w:rPr>
  </w:style>
  <w:style w:type="paragraph" w:customStyle="1" w:styleId="Char">
    <w:name w:val="первый Char"/>
    <w:basedOn w:val="a3"/>
    <w:rsid w:val="00802729"/>
    <w:pPr>
      <w:spacing w:before="120" w:line="240" w:lineRule="exact"/>
      <w:ind w:firstLine="284"/>
      <w:jc w:val="both"/>
    </w:pPr>
    <w:rPr>
      <w:sz w:val="22"/>
    </w:rPr>
  </w:style>
  <w:style w:type="character" w:customStyle="1" w:styleId="gray1">
    <w:name w:val="gray1"/>
    <w:rsid w:val="00802729"/>
    <w:rPr>
      <w:color w:val="808080"/>
    </w:rPr>
  </w:style>
  <w:style w:type="character" w:customStyle="1" w:styleId="style1610">
    <w:name w:val="style161"/>
    <w:rsid w:val="00802729"/>
    <w:rPr>
      <w:rFonts w:ascii="Verdana" w:hAnsi="Verdana"/>
      <w:sz w:val="24"/>
    </w:rPr>
  </w:style>
  <w:style w:type="paragraph" w:customStyle="1" w:styleId="affffffffffc">
    <w:name w:val="Содержание"/>
    <w:basedOn w:val="a3"/>
    <w:rsid w:val="00802729"/>
    <w:pPr>
      <w:ind w:firstLine="454"/>
      <w:jc w:val="both"/>
    </w:pPr>
  </w:style>
  <w:style w:type="paragraph" w:customStyle="1" w:styleId="affffffffffd">
    <w:name w:val="Модули"/>
    <w:basedOn w:val="a3"/>
    <w:rsid w:val="00802729"/>
    <w:pPr>
      <w:keepNext/>
    </w:pPr>
    <w:rPr>
      <w:b/>
      <w:bCs/>
    </w:rPr>
  </w:style>
  <w:style w:type="character" w:customStyle="1" w:styleId="description2">
    <w:name w:val="description2"/>
    <w:rsid w:val="00802729"/>
    <w:rPr>
      <w:color w:val="000000"/>
      <w:sz w:val="20"/>
    </w:rPr>
  </w:style>
  <w:style w:type="paragraph" w:customStyle="1" w:styleId="22a">
    <w:name w:val="Îñíî´2íîé òåêñò 2"/>
    <w:basedOn w:val="a3"/>
    <w:rsid w:val="00802729"/>
    <w:pPr>
      <w:widowControl w:val="0"/>
      <w:ind w:firstLine="709"/>
      <w:jc w:val="both"/>
    </w:pPr>
    <w:rPr>
      <w:szCs w:val="20"/>
    </w:rPr>
  </w:style>
  <w:style w:type="paragraph" w:customStyle="1" w:styleId="Noeeu3">
    <w:name w:val="Noeeu3"/>
    <w:basedOn w:val="a3"/>
    <w:rsid w:val="00802729"/>
    <w:pPr>
      <w:widowControl w:val="0"/>
      <w:ind w:firstLine="284"/>
      <w:jc w:val="both"/>
    </w:pPr>
    <w:rPr>
      <w:sz w:val="20"/>
      <w:szCs w:val="20"/>
    </w:rPr>
  </w:style>
  <w:style w:type="character" w:customStyle="1" w:styleId="c17">
    <w:name w:val="c17"/>
    <w:rsid w:val="00802729"/>
  </w:style>
  <w:style w:type="paragraph" w:customStyle="1" w:styleId="affffffffffe">
    <w:name w:val="_Обычный"/>
    <w:basedOn w:val="a3"/>
    <w:rsid w:val="00802729"/>
    <w:pPr>
      <w:spacing w:line="360" w:lineRule="auto"/>
      <w:ind w:firstLine="709"/>
      <w:jc w:val="both"/>
    </w:pPr>
  </w:style>
  <w:style w:type="character" w:customStyle="1" w:styleId="NoBreak">
    <w:name w:val="_NoBreak"/>
    <w:rsid w:val="00802729"/>
  </w:style>
  <w:style w:type="paragraph" w:customStyle="1" w:styleId="1270">
    <w:name w:val="Стиль по ширине Первая строка:  127 см"/>
    <w:basedOn w:val="a3"/>
    <w:rsid w:val="00802729"/>
    <w:pPr>
      <w:spacing w:line="360" w:lineRule="auto"/>
      <w:ind w:firstLine="720"/>
      <w:jc w:val="both"/>
    </w:pPr>
    <w:rPr>
      <w:szCs w:val="20"/>
    </w:rPr>
  </w:style>
  <w:style w:type="character" w:customStyle="1" w:styleId="Arial16">
    <w:name w:val="Стиль Arial 16 пт полужирный"/>
    <w:rsid w:val="00802729"/>
    <w:rPr>
      <w:rFonts w:ascii="Arial" w:hAnsi="Arial"/>
      <w:b/>
      <w:sz w:val="32"/>
    </w:rPr>
  </w:style>
  <w:style w:type="paragraph" w:customStyle="1" w:styleId="12b">
    <w:name w:val="стиль12"/>
    <w:basedOn w:val="a3"/>
    <w:rsid w:val="00802729"/>
    <w:pPr>
      <w:spacing w:before="100" w:beforeAutospacing="1" w:after="100" w:afterAutospacing="1"/>
    </w:pPr>
    <w:rPr>
      <w:rFonts w:ascii="Arial" w:hAnsi="Arial" w:cs="Arial"/>
      <w:color w:val="676767"/>
      <w:sz w:val="20"/>
      <w:szCs w:val="20"/>
    </w:rPr>
  </w:style>
  <w:style w:type="character" w:customStyle="1" w:styleId="FontStyle61">
    <w:name w:val="Font Style61"/>
    <w:rsid w:val="00802729"/>
    <w:rPr>
      <w:rFonts w:ascii="MS Reference Sans Serif" w:hAnsi="MS Reference Sans Serif"/>
      <w:sz w:val="12"/>
    </w:rPr>
  </w:style>
  <w:style w:type="character" w:customStyle="1" w:styleId="FontStyle60">
    <w:name w:val="Font Style60"/>
    <w:rsid w:val="00802729"/>
    <w:rPr>
      <w:rFonts w:ascii="MS Reference Sans Serif" w:hAnsi="MS Reference Sans Serif"/>
      <w:sz w:val="16"/>
    </w:rPr>
  </w:style>
  <w:style w:type="paragraph" w:customStyle="1" w:styleId="Style102">
    <w:name w:val="Стиль Style10 + Черный"/>
    <w:basedOn w:val="a3"/>
    <w:next w:val="a3"/>
    <w:rsid w:val="00802729"/>
    <w:rPr>
      <w:color w:val="000000"/>
    </w:rPr>
  </w:style>
  <w:style w:type="paragraph" w:customStyle="1" w:styleId="Style1010">
    <w:name w:val="Стиль Style10 + Черный1"/>
    <w:basedOn w:val="a3"/>
    <w:next w:val="a3"/>
    <w:rsid w:val="00802729"/>
    <w:rPr>
      <w:color w:val="000000"/>
    </w:rPr>
  </w:style>
  <w:style w:type="paragraph" w:customStyle="1" w:styleId="Style48">
    <w:name w:val="Style48"/>
    <w:basedOn w:val="a3"/>
    <w:rsid w:val="00802729"/>
    <w:pPr>
      <w:widowControl w:val="0"/>
      <w:autoSpaceDE w:val="0"/>
      <w:autoSpaceDN w:val="0"/>
      <w:adjustRightInd w:val="0"/>
    </w:pPr>
  </w:style>
  <w:style w:type="paragraph" w:customStyle="1" w:styleId="Textbody0">
    <w:name w:val="Text body"/>
    <w:basedOn w:val="Standard"/>
    <w:rsid w:val="00802729"/>
    <w:pPr>
      <w:autoSpaceDN/>
      <w:spacing w:after="120"/>
      <w:textAlignment w:val="baseline"/>
    </w:pPr>
    <w:rPr>
      <w:rFonts w:eastAsia="SimSun" w:cs="Mangal"/>
      <w:kern w:val="1"/>
      <w:lang w:eastAsia="hi-IN" w:bidi="hi-IN"/>
    </w:rPr>
  </w:style>
  <w:style w:type="paragraph" w:customStyle="1" w:styleId="Index">
    <w:name w:val="Index"/>
    <w:basedOn w:val="Standard"/>
    <w:rsid w:val="00802729"/>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802729"/>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802729"/>
    <w:rPr>
      <w:rFonts w:ascii="TimesET" w:eastAsia="Times New Roman" w:hAnsi="TimesET" w:cs="Times New Roman"/>
      <w:color w:val="000000"/>
      <w:sz w:val="20"/>
      <w:szCs w:val="20"/>
      <w:lang w:eastAsia="ru-RU"/>
    </w:rPr>
  </w:style>
  <w:style w:type="character" w:customStyle="1" w:styleId="IntenseEmphasis1">
    <w:name w:val="Intense Emphasis1"/>
    <w:rsid w:val="00802729"/>
    <w:rPr>
      <w:b/>
    </w:rPr>
  </w:style>
  <w:style w:type="paragraph" w:customStyle="1" w:styleId="HTMLPreformatted1">
    <w:name w:val="HTML Preformatted1"/>
    <w:basedOn w:val="a3"/>
    <w:rsid w:val="00802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802729"/>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802729"/>
    <w:rPr>
      <w:sz w:val="24"/>
    </w:rPr>
  </w:style>
  <w:style w:type="character" w:customStyle="1" w:styleId="afffffffffff">
    <w:name w:val="Название Знак"/>
    <w:locked/>
    <w:rsid w:val="00802729"/>
    <w:rPr>
      <w:sz w:val="24"/>
      <w:lang w:val="en-US"/>
    </w:rPr>
  </w:style>
  <w:style w:type="character" w:customStyle="1" w:styleId="2fff6">
    <w:name w:val="Красная строка Знак2"/>
    <w:rsid w:val="00802729"/>
  </w:style>
  <w:style w:type="paragraph" w:customStyle="1" w:styleId="95">
    <w:name w:val="Знак9"/>
    <w:basedOn w:val="a3"/>
    <w:rsid w:val="00802729"/>
    <w:pPr>
      <w:spacing w:after="160" w:line="240" w:lineRule="exact"/>
    </w:pPr>
    <w:rPr>
      <w:rFonts w:ascii="Verdana" w:hAnsi="Verdana"/>
      <w:lang w:val="en-US" w:eastAsia="en-US"/>
    </w:rPr>
  </w:style>
  <w:style w:type="paragraph" w:customStyle="1" w:styleId="useradditionalinfo1">
    <w:name w:val="useradditionalinfo1"/>
    <w:basedOn w:val="a3"/>
    <w:rsid w:val="00802729"/>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802729"/>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802729"/>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802729"/>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802729"/>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802729"/>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802729"/>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802729"/>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802729"/>
    <w:pPr>
      <w:numPr>
        <w:numId w:val="0"/>
      </w:numPr>
      <w:tabs>
        <w:tab w:val="left" w:pos="360"/>
        <w:tab w:val="left" w:pos="1354"/>
      </w:tabs>
      <w:ind w:left="360" w:hanging="360"/>
    </w:pPr>
    <w:rPr>
      <w:sz w:val="24"/>
      <w:lang w:eastAsia="ru-RU"/>
    </w:rPr>
  </w:style>
  <w:style w:type="character" w:customStyle="1" w:styleId="77">
    <w:name w:val="Основной текст (7)_"/>
    <w:locked/>
    <w:rsid w:val="00802729"/>
    <w:rPr>
      <w:b/>
      <w:i/>
    </w:rPr>
  </w:style>
  <w:style w:type="paragraph" w:customStyle="1" w:styleId="bloc">
    <w:name w:val="bloc"/>
    <w:basedOn w:val="a3"/>
    <w:rsid w:val="00802729"/>
    <w:pPr>
      <w:spacing w:before="100" w:beforeAutospacing="1" w:after="100" w:afterAutospacing="1"/>
    </w:pPr>
  </w:style>
  <w:style w:type="paragraph" w:customStyle="1" w:styleId="bordered">
    <w:name w:val="bordered"/>
    <w:basedOn w:val="a3"/>
    <w:rsid w:val="00802729"/>
    <w:pPr>
      <w:spacing w:before="100" w:beforeAutospacing="1" w:after="100" w:afterAutospacing="1"/>
    </w:pPr>
  </w:style>
  <w:style w:type="paragraph" w:customStyle="1" w:styleId="fr-collapsible-toggle">
    <w:name w:val="fr-collapsible-toggle"/>
    <w:basedOn w:val="a3"/>
    <w:rsid w:val="00802729"/>
    <w:pPr>
      <w:spacing w:before="100" w:beforeAutospacing="1" w:after="100" w:afterAutospacing="1"/>
    </w:pPr>
  </w:style>
  <w:style w:type="paragraph" w:customStyle="1" w:styleId="fr-collapsible-toggle-collapsed">
    <w:name w:val="fr-collapsible-toggle-collapsed"/>
    <w:basedOn w:val="a3"/>
    <w:rsid w:val="00802729"/>
    <w:pPr>
      <w:spacing w:before="100" w:beforeAutospacing="1" w:after="100" w:afterAutospacing="1"/>
    </w:pPr>
  </w:style>
  <w:style w:type="paragraph" w:customStyle="1" w:styleId="fr-collapsible-group-toogle-all">
    <w:name w:val="fr-collapsible-group-toogle-all"/>
    <w:basedOn w:val="a3"/>
    <w:rsid w:val="00802729"/>
    <w:pPr>
      <w:spacing w:before="100" w:beforeAutospacing="1" w:after="100" w:afterAutospacing="1"/>
    </w:pPr>
    <w:rPr>
      <w:sz w:val="18"/>
      <w:szCs w:val="18"/>
    </w:rPr>
  </w:style>
  <w:style w:type="paragraph" w:customStyle="1" w:styleId="toogleboxnew">
    <w:name w:val="toogleboxnew"/>
    <w:basedOn w:val="a3"/>
    <w:rsid w:val="00802729"/>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802729"/>
    <w:pPr>
      <w:shd w:val="clear" w:color="auto" w:fill="EFEFEF"/>
      <w:spacing w:after="30"/>
      <w:jc w:val="center"/>
    </w:pPr>
    <w:rPr>
      <w:b/>
      <w:bCs/>
    </w:rPr>
  </w:style>
  <w:style w:type="paragraph" w:customStyle="1" w:styleId="navboxnew">
    <w:name w:val="navboxnew"/>
    <w:basedOn w:val="a3"/>
    <w:rsid w:val="00802729"/>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802729"/>
    <w:pPr>
      <w:spacing w:before="100" w:beforeAutospacing="1" w:after="100" w:afterAutospacing="1"/>
      <w:ind w:left="-1200"/>
    </w:pPr>
    <w:rPr>
      <w:sz w:val="19"/>
      <w:szCs w:val="19"/>
    </w:rPr>
  </w:style>
  <w:style w:type="paragraph" w:customStyle="1" w:styleId="navboxnewoldie">
    <w:name w:val="navboxnew_oldie"/>
    <w:basedOn w:val="a3"/>
    <w:rsid w:val="00802729"/>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802729"/>
    <w:pPr>
      <w:spacing w:before="100" w:beforeAutospacing="1" w:after="100" w:afterAutospacing="1"/>
    </w:pPr>
  </w:style>
  <w:style w:type="paragraph" w:customStyle="1" w:styleId="mw-hiero-outer">
    <w:name w:val="mw-hiero-outer"/>
    <w:basedOn w:val="a3"/>
    <w:rsid w:val="00802729"/>
    <w:pPr>
      <w:spacing w:before="100" w:beforeAutospacing="1" w:after="100" w:afterAutospacing="1"/>
    </w:pPr>
  </w:style>
  <w:style w:type="paragraph" w:customStyle="1" w:styleId="mw-hiero-box">
    <w:name w:val="mw-hiero-box"/>
    <w:basedOn w:val="a3"/>
    <w:rsid w:val="00802729"/>
    <w:pPr>
      <w:shd w:val="clear" w:color="auto" w:fill="000000"/>
      <w:spacing w:before="100" w:beforeAutospacing="1" w:after="100" w:afterAutospacing="1"/>
    </w:pPr>
  </w:style>
  <w:style w:type="paragraph" w:customStyle="1" w:styleId="ui-helper-hidden">
    <w:name w:val="ui-helper-hidden"/>
    <w:basedOn w:val="a3"/>
    <w:rsid w:val="00802729"/>
    <w:pPr>
      <w:spacing w:before="100" w:beforeAutospacing="1" w:after="100" w:afterAutospacing="1"/>
    </w:pPr>
    <w:rPr>
      <w:vanish/>
    </w:rPr>
  </w:style>
  <w:style w:type="paragraph" w:customStyle="1" w:styleId="ui-helper-reset">
    <w:name w:val="ui-helper-reset"/>
    <w:basedOn w:val="a3"/>
    <w:rsid w:val="00802729"/>
  </w:style>
  <w:style w:type="paragraph" w:customStyle="1" w:styleId="ui-helper-clearfix">
    <w:name w:val="ui-helper-clearfix"/>
    <w:basedOn w:val="a3"/>
    <w:rsid w:val="00802729"/>
    <w:pPr>
      <w:spacing w:before="100" w:beforeAutospacing="1" w:after="100" w:afterAutospacing="1"/>
    </w:pPr>
  </w:style>
  <w:style w:type="paragraph" w:customStyle="1" w:styleId="ui-helper-zfix">
    <w:name w:val="ui-helper-zfix"/>
    <w:basedOn w:val="a3"/>
    <w:rsid w:val="00802729"/>
    <w:pPr>
      <w:spacing w:before="100" w:beforeAutospacing="1" w:after="100" w:afterAutospacing="1"/>
    </w:pPr>
  </w:style>
  <w:style w:type="paragraph" w:customStyle="1" w:styleId="ui-icon">
    <w:name w:val="ui-icon"/>
    <w:basedOn w:val="a3"/>
    <w:rsid w:val="00802729"/>
    <w:pPr>
      <w:spacing w:before="100" w:beforeAutospacing="1" w:after="100" w:afterAutospacing="1"/>
      <w:ind w:firstLine="7343"/>
    </w:pPr>
  </w:style>
  <w:style w:type="paragraph" w:customStyle="1" w:styleId="ui-widget-overlay">
    <w:name w:val="ui-widget-overlay"/>
    <w:basedOn w:val="a3"/>
    <w:rsid w:val="00802729"/>
    <w:pPr>
      <w:shd w:val="clear" w:color="auto" w:fill="000000"/>
      <w:spacing w:before="100" w:beforeAutospacing="1" w:after="100" w:afterAutospacing="1"/>
    </w:pPr>
  </w:style>
  <w:style w:type="paragraph" w:customStyle="1" w:styleId="ui-widget">
    <w:name w:val="ui-widget"/>
    <w:basedOn w:val="a3"/>
    <w:rsid w:val="00802729"/>
    <w:pPr>
      <w:spacing w:before="100" w:beforeAutospacing="1" w:after="100" w:afterAutospacing="1"/>
    </w:pPr>
    <w:rPr>
      <w:rFonts w:ascii="Arial" w:hAnsi="Arial" w:cs="Arial"/>
      <w:sz w:val="19"/>
      <w:szCs w:val="19"/>
    </w:rPr>
  </w:style>
  <w:style w:type="paragraph" w:customStyle="1" w:styleId="ui-widget-content">
    <w:name w:val="ui-widget-content"/>
    <w:basedOn w:val="a3"/>
    <w:rsid w:val="00802729"/>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802729"/>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802729"/>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80272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80272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802729"/>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802729"/>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802729"/>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802729"/>
    <w:pPr>
      <w:spacing w:before="100" w:beforeAutospacing="1" w:after="100" w:afterAutospacing="1"/>
    </w:pPr>
    <w:rPr>
      <w:color w:val="FFFFFF"/>
    </w:rPr>
  </w:style>
  <w:style w:type="paragraph" w:customStyle="1" w:styleId="ui-priority-primary">
    <w:name w:val="ui-priority-primary"/>
    <w:basedOn w:val="a3"/>
    <w:rsid w:val="00802729"/>
    <w:pPr>
      <w:spacing w:before="100" w:beforeAutospacing="1" w:after="100" w:afterAutospacing="1"/>
    </w:pPr>
    <w:rPr>
      <w:b/>
      <w:bCs/>
    </w:rPr>
  </w:style>
  <w:style w:type="paragraph" w:customStyle="1" w:styleId="ui-priority-secondary">
    <w:name w:val="ui-priority-secondary"/>
    <w:basedOn w:val="a3"/>
    <w:rsid w:val="00802729"/>
    <w:pPr>
      <w:spacing w:before="100" w:beforeAutospacing="1" w:after="100" w:afterAutospacing="1"/>
    </w:pPr>
  </w:style>
  <w:style w:type="paragraph" w:customStyle="1" w:styleId="ui-state-disabled">
    <w:name w:val="ui-state-disabled"/>
    <w:basedOn w:val="a3"/>
    <w:rsid w:val="00802729"/>
    <w:pPr>
      <w:spacing w:before="100" w:beforeAutospacing="1" w:after="100" w:afterAutospacing="1"/>
    </w:pPr>
  </w:style>
  <w:style w:type="paragraph" w:customStyle="1" w:styleId="ui-widget-shadow">
    <w:name w:val="ui-widget-shadow"/>
    <w:basedOn w:val="a3"/>
    <w:rsid w:val="00802729"/>
    <w:pPr>
      <w:shd w:val="clear" w:color="auto" w:fill="000000"/>
      <w:ind w:left="-105"/>
    </w:pPr>
  </w:style>
  <w:style w:type="paragraph" w:customStyle="1" w:styleId="ui-resizable-handle">
    <w:name w:val="ui-resizable-handle"/>
    <w:basedOn w:val="a3"/>
    <w:rsid w:val="00802729"/>
    <w:pPr>
      <w:spacing w:before="100" w:beforeAutospacing="1" w:after="100" w:afterAutospacing="1"/>
    </w:pPr>
    <w:rPr>
      <w:sz w:val="2"/>
      <w:szCs w:val="2"/>
    </w:rPr>
  </w:style>
  <w:style w:type="paragraph" w:customStyle="1" w:styleId="ui-resizable-n">
    <w:name w:val="ui-resizable-n"/>
    <w:basedOn w:val="a3"/>
    <w:rsid w:val="00802729"/>
    <w:pPr>
      <w:spacing w:before="100" w:beforeAutospacing="1" w:after="100" w:afterAutospacing="1"/>
    </w:pPr>
  </w:style>
  <w:style w:type="paragraph" w:customStyle="1" w:styleId="ui-resizable-s">
    <w:name w:val="ui-resizable-s"/>
    <w:basedOn w:val="a3"/>
    <w:rsid w:val="00802729"/>
    <w:pPr>
      <w:spacing w:before="100" w:beforeAutospacing="1" w:after="100" w:afterAutospacing="1"/>
    </w:pPr>
  </w:style>
  <w:style w:type="paragraph" w:customStyle="1" w:styleId="ui-resizable-e">
    <w:name w:val="ui-resizable-e"/>
    <w:basedOn w:val="a3"/>
    <w:rsid w:val="00802729"/>
    <w:pPr>
      <w:spacing w:before="100" w:beforeAutospacing="1" w:after="100" w:afterAutospacing="1"/>
    </w:pPr>
  </w:style>
  <w:style w:type="paragraph" w:customStyle="1" w:styleId="ui-resizable-w">
    <w:name w:val="ui-resizable-w"/>
    <w:basedOn w:val="a3"/>
    <w:rsid w:val="00802729"/>
    <w:pPr>
      <w:spacing w:before="100" w:beforeAutospacing="1" w:after="100" w:afterAutospacing="1"/>
    </w:pPr>
  </w:style>
  <w:style w:type="paragraph" w:customStyle="1" w:styleId="ui-resizable-se">
    <w:name w:val="ui-resizable-se"/>
    <w:basedOn w:val="a3"/>
    <w:rsid w:val="00802729"/>
    <w:pPr>
      <w:spacing w:before="100" w:beforeAutospacing="1" w:after="100" w:afterAutospacing="1"/>
    </w:pPr>
  </w:style>
  <w:style w:type="paragraph" w:customStyle="1" w:styleId="ui-resizable-sw">
    <w:name w:val="ui-resizable-sw"/>
    <w:basedOn w:val="a3"/>
    <w:rsid w:val="00802729"/>
    <w:pPr>
      <w:spacing w:before="100" w:beforeAutospacing="1" w:after="100" w:afterAutospacing="1"/>
    </w:pPr>
  </w:style>
  <w:style w:type="paragraph" w:customStyle="1" w:styleId="ui-resizable-nw">
    <w:name w:val="ui-resizable-nw"/>
    <w:basedOn w:val="a3"/>
    <w:rsid w:val="00802729"/>
    <w:pPr>
      <w:spacing w:before="100" w:beforeAutospacing="1" w:after="100" w:afterAutospacing="1"/>
    </w:pPr>
  </w:style>
  <w:style w:type="paragraph" w:customStyle="1" w:styleId="ui-resizable-ne">
    <w:name w:val="ui-resizable-ne"/>
    <w:basedOn w:val="a3"/>
    <w:rsid w:val="00802729"/>
    <w:pPr>
      <w:spacing w:before="100" w:beforeAutospacing="1" w:after="100" w:afterAutospacing="1"/>
    </w:pPr>
  </w:style>
  <w:style w:type="paragraph" w:customStyle="1" w:styleId="ui-button">
    <w:name w:val="ui-button"/>
    <w:basedOn w:val="a3"/>
    <w:rsid w:val="00802729"/>
    <w:pPr>
      <w:spacing w:before="100" w:beforeAutospacing="1" w:after="100" w:afterAutospacing="1"/>
      <w:ind w:right="24"/>
      <w:jc w:val="center"/>
    </w:pPr>
  </w:style>
  <w:style w:type="paragraph" w:customStyle="1" w:styleId="ui-button-icon-only">
    <w:name w:val="ui-button-icon-only"/>
    <w:basedOn w:val="a3"/>
    <w:rsid w:val="00802729"/>
    <w:pPr>
      <w:spacing w:before="100" w:beforeAutospacing="1" w:after="100" w:afterAutospacing="1"/>
    </w:pPr>
  </w:style>
  <w:style w:type="paragraph" w:customStyle="1" w:styleId="ui-button-icons-only">
    <w:name w:val="ui-button-icons-only"/>
    <w:basedOn w:val="a3"/>
    <w:rsid w:val="00802729"/>
    <w:pPr>
      <w:spacing w:before="100" w:beforeAutospacing="1" w:after="100" w:afterAutospacing="1"/>
    </w:pPr>
  </w:style>
  <w:style w:type="paragraph" w:customStyle="1" w:styleId="ui-buttonset">
    <w:name w:val="ui-buttonset"/>
    <w:basedOn w:val="a3"/>
    <w:rsid w:val="00802729"/>
    <w:pPr>
      <w:spacing w:before="100" w:beforeAutospacing="1" w:after="100" w:afterAutospacing="1"/>
      <w:ind w:right="105"/>
    </w:pPr>
  </w:style>
  <w:style w:type="paragraph" w:customStyle="1" w:styleId="ui-dialog">
    <w:name w:val="ui-dialog"/>
    <w:basedOn w:val="a3"/>
    <w:rsid w:val="00802729"/>
    <w:pPr>
      <w:spacing w:before="100" w:beforeAutospacing="1" w:after="100" w:afterAutospacing="1"/>
    </w:pPr>
  </w:style>
  <w:style w:type="paragraph" w:customStyle="1" w:styleId="suggestions">
    <w:name w:val="suggestions"/>
    <w:basedOn w:val="a3"/>
    <w:rsid w:val="00802729"/>
    <w:pPr>
      <w:ind w:right="-15"/>
    </w:pPr>
  </w:style>
  <w:style w:type="paragraph" w:customStyle="1" w:styleId="suggestions-special">
    <w:name w:val="suggestions-special"/>
    <w:basedOn w:val="a3"/>
    <w:rsid w:val="00802729"/>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802729"/>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802729"/>
    <w:pPr>
      <w:spacing w:line="360" w:lineRule="atLeast"/>
    </w:pPr>
    <w:rPr>
      <w:color w:val="000000"/>
    </w:rPr>
  </w:style>
  <w:style w:type="paragraph" w:customStyle="1" w:styleId="suggestions-result-current">
    <w:name w:val="suggestions-result-current"/>
    <w:basedOn w:val="a3"/>
    <w:rsid w:val="00802729"/>
    <w:pPr>
      <w:shd w:val="clear" w:color="auto" w:fill="4C59A6"/>
      <w:spacing w:before="100" w:beforeAutospacing="1" w:after="100" w:afterAutospacing="1"/>
    </w:pPr>
    <w:rPr>
      <w:color w:val="FFFFFF"/>
    </w:rPr>
  </w:style>
  <w:style w:type="paragraph" w:customStyle="1" w:styleId="autoellipsis-matched">
    <w:name w:val="autoellipsis-matched"/>
    <w:basedOn w:val="a3"/>
    <w:rsid w:val="00802729"/>
    <w:pPr>
      <w:spacing w:before="100" w:beforeAutospacing="1" w:after="100" w:afterAutospacing="1"/>
    </w:pPr>
    <w:rPr>
      <w:b/>
      <w:bCs/>
    </w:rPr>
  </w:style>
  <w:style w:type="paragraph" w:customStyle="1" w:styleId="mwembedplayer">
    <w:name w:val="mwembedplayer"/>
    <w:basedOn w:val="a3"/>
    <w:rsid w:val="00802729"/>
    <w:pPr>
      <w:spacing w:before="100" w:beforeAutospacing="1" w:after="100" w:afterAutospacing="1"/>
    </w:pPr>
  </w:style>
  <w:style w:type="paragraph" w:customStyle="1" w:styleId="loadingspinner">
    <w:name w:val="loadingspinner"/>
    <w:basedOn w:val="a3"/>
    <w:rsid w:val="00802729"/>
    <w:pPr>
      <w:spacing w:before="100" w:beforeAutospacing="1" w:after="100" w:afterAutospacing="1"/>
    </w:pPr>
  </w:style>
  <w:style w:type="paragraph" w:customStyle="1" w:styleId="mw-imported-resource">
    <w:name w:val="mw-imported-resource"/>
    <w:basedOn w:val="a3"/>
    <w:rsid w:val="00802729"/>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802729"/>
    <w:pPr>
      <w:spacing w:before="30" w:after="100" w:afterAutospacing="1"/>
      <w:ind w:left="45"/>
    </w:pPr>
  </w:style>
  <w:style w:type="paragraph" w:customStyle="1" w:styleId="mw-fullscreen-overlay">
    <w:name w:val="mw-fullscreen-overlay"/>
    <w:basedOn w:val="a3"/>
    <w:rsid w:val="00802729"/>
    <w:pPr>
      <w:shd w:val="clear" w:color="auto" w:fill="000000"/>
      <w:spacing w:before="100" w:beforeAutospacing="1" w:after="100" w:afterAutospacing="1"/>
    </w:pPr>
  </w:style>
  <w:style w:type="paragraph" w:customStyle="1" w:styleId="play-btn-large">
    <w:name w:val="play-btn-large"/>
    <w:basedOn w:val="a3"/>
    <w:rsid w:val="00802729"/>
    <w:pPr>
      <w:spacing w:before="100" w:beforeAutospacing="1" w:after="100" w:afterAutospacing="1"/>
    </w:pPr>
  </w:style>
  <w:style w:type="paragraph" w:customStyle="1" w:styleId="carouselcontainer">
    <w:name w:val="carouselcontainer"/>
    <w:basedOn w:val="a3"/>
    <w:rsid w:val="00802729"/>
    <w:pPr>
      <w:spacing w:before="100" w:beforeAutospacing="1" w:after="100" w:afterAutospacing="1"/>
    </w:pPr>
  </w:style>
  <w:style w:type="paragraph" w:customStyle="1" w:styleId="carouselvideotitle">
    <w:name w:val="carouselvideotitle"/>
    <w:basedOn w:val="a3"/>
    <w:rsid w:val="00802729"/>
    <w:pPr>
      <w:spacing w:before="100" w:beforeAutospacing="1" w:after="100" w:afterAutospacing="1"/>
    </w:pPr>
    <w:rPr>
      <w:b/>
      <w:bCs/>
      <w:color w:val="FFFFFF"/>
    </w:rPr>
  </w:style>
  <w:style w:type="paragraph" w:customStyle="1" w:styleId="carouselvideotitletext">
    <w:name w:val="carouselvideotitletext"/>
    <w:basedOn w:val="a3"/>
    <w:rsid w:val="00802729"/>
    <w:pPr>
      <w:spacing w:before="100" w:beforeAutospacing="1" w:after="100" w:afterAutospacing="1"/>
    </w:pPr>
  </w:style>
  <w:style w:type="paragraph" w:customStyle="1" w:styleId="carouseltitleduration">
    <w:name w:val="carouseltitleduration"/>
    <w:basedOn w:val="a3"/>
    <w:rsid w:val="00802729"/>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802729"/>
    <w:pPr>
      <w:spacing w:before="100" w:beforeAutospacing="1" w:after="100" w:afterAutospacing="1"/>
      <w:jc w:val="center"/>
    </w:pPr>
    <w:rPr>
      <w:color w:val="FFFFFF"/>
    </w:rPr>
  </w:style>
  <w:style w:type="paragraph" w:customStyle="1" w:styleId="carouselimgduration">
    <w:name w:val="carouselimgduration"/>
    <w:basedOn w:val="a3"/>
    <w:rsid w:val="00802729"/>
    <w:pPr>
      <w:spacing w:before="100" w:beforeAutospacing="1" w:after="100" w:afterAutospacing="1"/>
    </w:pPr>
    <w:rPr>
      <w:color w:val="FFFFFF"/>
    </w:rPr>
  </w:style>
  <w:style w:type="paragraph" w:customStyle="1" w:styleId="carouselprevbutton">
    <w:name w:val="carouselprevbutton"/>
    <w:basedOn w:val="a3"/>
    <w:rsid w:val="00802729"/>
    <w:pPr>
      <w:spacing w:before="100" w:beforeAutospacing="1" w:after="100" w:afterAutospacing="1"/>
    </w:pPr>
  </w:style>
  <w:style w:type="paragraph" w:customStyle="1" w:styleId="carouselnextbutton">
    <w:name w:val="carouselnextbutton"/>
    <w:basedOn w:val="a3"/>
    <w:rsid w:val="00802729"/>
    <w:pPr>
      <w:spacing w:before="100" w:beforeAutospacing="1" w:after="100" w:afterAutospacing="1"/>
    </w:pPr>
  </w:style>
  <w:style w:type="paragraph" w:customStyle="1" w:styleId="alert-container">
    <w:name w:val="alert-container"/>
    <w:basedOn w:val="a3"/>
    <w:rsid w:val="00802729"/>
    <w:pPr>
      <w:spacing w:before="100" w:beforeAutospacing="1" w:after="100" w:afterAutospacing="1"/>
    </w:pPr>
  </w:style>
  <w:style w:type="paragraph" w:customStyle="1" w:styleId="alert-title">
    <w:name w:val="alert-title"/>
    <w:basedOn w:val="a3"/>
    <w:rsid w:val="00802729"/>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802729"/>
    <w:pPr>
      <w:spacing w:before="100" w:beforeAutospacing="1" w:after="100" w:afterAutospacing="1"/>
      <w:jc w:val="center"/>
    </w:pPr>
    <w:rPr>
      <w:sz w:val="21"/>
      <w:szCs w:val="21"/>
    </w:rPr>
  </w:style>
  <w:style w:type="paragraph" w:customStyle="1" w:styleId="alert-buttons-container">
    <w:name w:val="alert-buttons-container"/>
    <w:basedOn w:val="a3"/>
    <w:rsid w:val="00802729"/>
    <w:pPr>
      <w:spacing w:before="100" w:beforeAutospacing="1" w:after="100" w:afterAutospacing="1"/>
      <w:jc w:val="center"/>
    </w:pPr>
  </w:style>
  <w:style w:type="paragraph" w:customStyle="1" w:styleId="alert-button">
    <w:name w:val="alert-button"/>
    <w:basedOn w:val="a3"/>
    <w:rsid w:val="00802729"/>
    <w:pPr>
      <w:shd w:val="clear" w:color="auto" w:fill="474747"/>
      <w:spacing w:before="100" w:beforeAutospacing="1" w:after="100" w:afterAutospacing="1"/>
    </w:pPr>
    <w:rPr>
      <w:color w:val="FFFFFF"/>
    </w:rPr>
  </w:style>
  <w:style w:type="paragraph" w:customStyle="1" w:styleId="mw-plusminus-pos">
    <w:name w:val="mw-plusminus-pos"/>
    <w:basedOn w:val="a3"/>
    <w:rsid w:val="00802729"/>
    <w:pPr>
      <w:spacing w:before="100" w:beforeAutospacing="1" w:after="100" w:afterAutospacing="1"/>
    </w:pPr>
    <w:rPr>
      <w:color w:val="00B000"/>
    </w:rPr>
  </w:style>
  <w:style w:type="paragraph" w:customStyle="1" w:styleId="mw-plusminus-neg">
    <w:name w:val="mw-plusminus-neg"/>
    <w:basedOn w:val="a3"/>
    <w:rsid w:val="00802729"/>
    <w:pPr>
      <w:spacing w:before="100" w:beforeAutospacing="1" w:after="100" w:afterAutospacing="1"/>
    </w:pPr>
    <w:rPr>
      <w:color w:val="FF2050"/>
    </w:rPr>
  </w:style>
  <w:style w:type="paragraph" w:customStyle="1" w:styleId="mw-plusminus-null">
    <w:name w:val="mw-plusminus-null"/>
    <w:basedOn w:val="a3"/>
    <w:rsid w:val="00802729"/>
    <w:pPr>
      <w:spacing w:before="100" w:beforeAutospacing="1" w:after="100" w:afterAutospacing="1"/>
    </w:pPr>
    <w:rPr>
      <w:color w:val="999999"/>
    </w:rPr>
  </w:style>
  <w:style w:type="paragraph" w:customStyle="1" w:styleId="mw-tag-markers">
    <w:name w:val="mw-tag-markers"/>
    <w:basedOn w:val="a3"/>
    <w:rsid w:val="00802729"/>
    <w:pPr>
      <w:spacing w:before="100" w:beforeAutospacing="1" w:after="100" w:afterAutospacing="1"/>
    </w:pPr>
    <w:rPr>
      <w:rFonts w:ascii="Arial" w:hAnsi="Arial" w:cs="Arial"/>
      <w:i/>
      <w:iCs/>
      <w:sz w:val="22"/>
      <w:szCs w:val="22"/>
    </w:rPr>
  </w:style>
  <w:style w:type="paragraph" w:customStyle="1" w:styleId="history-size">
    <w:name w:val="history-size"/>
    <w:basedOn w:val="a3"/>
    <w:rsid w:val="00802729"/>
    <w:pPr>
      <w:spacing w:before="100" w:beforeAutospacing="1" w:after="100" w:afterAutospacing="1"/>
    </w:pPr>
    <w:rPr>
      <w:sz w:val="19"/>
      <w:szCs w:val="19"/>
    </w:rPr>
  </w:style>
  <w:style w:type="paragraph" w:customStyle="1" w:styleId="mw-whatlinkshere-tools">
    <w:name w:val="mw-whatlinkshere-tools"/>
    <w:basedOn w:val="a3"/>
    <w:rsid w:val="00802729"/>
    <w:pPr>
      <w:spacing w:before="100" w:beforeAutospacing="1" w:after="100" w:afterAutospacing="1"/>
    </w:pPr>
    <w:rPr>
      <w:sz w:val="19"/>
      <w:szCs w:val="19"/>
    </w:rPr>
  </w:style>
  <w:style w:type="paragraph" w:customStyle="1" w:styleId="italique">
    <w:name w:val="italique"/>
    <w:basedOn w:val="a3"/>
    <w:rsid w:val="00802729"/>
    <w:pPr>
      <w:spacing w:before="100" w:beforeAutospacing="1" w:after="100" w:afterAutospacing="1"/>
    </w:pPr>
    <w:rPr>
      <w:i/>
      <w:iCs/>
    </w:rPr>
  </w:style>
  <w:style w:type="paragraph" w:customStyle="1" w:styleId="nowrap">
    <w:name w:val="nowrap"/>
    <w:basedOn w:val="a3"/>
    <w:rsid w:val="00802729"/>
    <w:pPr>
      <w:spacing w:before="100" w:beforeAutospacing="1" w:after="100" w:afterAutospacing="1"/>
    </w:pPr>
  </w:style>
  <w:style w:type="paragraph" w:customStyle="1" w:styleId="rcoptions">
    <w:name w:val="rcoptions"/>
    <w:basedOn w:val="a3"/>
    <w:rsid w:val="00802729"/>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802729"/>
    <w:pPr>
      <w:spacing w:before="100" w:beforeAutospacing="1" w:after="100" w:afterAutospacing="1"/>
    </w:pPr>
    <w:rPr>
      <w:vanish/>
    </w:rPr>
  </w:style>
  <w:style w:type="paragraph" w:customStyle="1" w:styleId="fieldsetlike">
    <w:name w:val="fieldsetlike"/>
    <w:basedOn w:val="a3"/>
    <w:rsid w:val="00802729"/>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802729"/>
    <w:pPr>
      <w:pBdr>
        <w:bottom w:val="single" w:sz="6" w:space="6" w:color="AAAAAA"/>
      </w:pBdr>
      <w:shd w:val="clear" w:color="auto" w:fill="FFFFFF"/>
      <w:spacing w:after="120"/>
    </w:pPr>
    <w:rPr>
      <w:i/>
      <w:iCs/>
    </w:rPr>
  </w:style>
  <w:style w:type="paragraph" w:customStyle="1" w:styleId="indicateur-langue">
    <w:name w:val="indicateur-langue"/>
    <w:basedOn w:val="a3"/>
    <w:rsid w:val="00802729"/>
    <w:pPr>
      <w:spacing w:before="100" w:beforeAutospacing="1" w:after="100" w:afterAutospacing="1"/>
    </w:pPr>
    <w:rPr>
      <w:rFonts w:ascii="Courier New" w:hAnsi="Courier New" w:cs="Courier New"/>
      <w:b/>
      <w:bCs/>
    </w:rPr>
  </w:style>
  <w:style w:type="paragraph" w:customStyle="1" w:styleId="romain">
    <w:name w:val="romain"/>
    <w:basedOn w:val="a3"/>
    <w:rsid w:val="00802729"/>
    <w:pPr>
      <w:spacing w:before="100" w:beforeAutospacing="1" w:after="100" w:afterAutospacing="1"/>
    </w:pPr>
    <w:rPr>
      <w:smallCaps/>
    </w:rPr>
  </w:style>
  <w:style w:type="paragraph" w:customStyle="1" w:styleId="reference">
    <w:name w:val="reference"/>
    <w:basedOn w:val="a3"/>
    <w:rsid w:val="00802729"/>
    <w:pPr>
      <w:spacing w:before="100" w:beforeAutospacing="1" w:after="100" w:afterAutospacing="1"/>
    </w:pPr>
    <w:rPr>
      <w:sz w:val="19"/>
      <w:szCs w:val="19"/>
    </w:rPr>
  </w:style>
  <w:style w:type="paragraph" w:customStyle="1" w:styleId="exposant">
    <w:name w:val="exposant"/>
    <w:basedOn w:val="a3"/>
    <w:rsid w:val="00802729"/>
    <w:pPr>
      <w:spacing w:before="100" w:beforeAutospacing="1" w:after="100" w:afterAutospacing="1"/>
    </w:pPr>
    <w:rPr>
      <w:sz w:val="19"/>
      <w:szCs w:val="19"/>
    </w:rPr>
  </w:style>
  <w:style w:type="paragraph" w:customStyle="1" w:styleId="mw-magiclink-isbn">
    <w:name w:val="mw-magiclink-isbn"/>
    <w:basedOn w:val="a3"/>
    <w:rsid w:val="00802729"/>
    <w:pPr>
      <w:spacing w:before="100" w:beforeAutospacing="1" w:after="100" w:afterAutospacing="1"/>
    </w:pPr>
  </w:style>
  <w:style w:type="paragraph" w:customStyle="1" w:styleId="biblist">
    <w:name w:val="biblist"/>
    <w:basedOn w:val="a3"/>
    <w:rsid w:val="00802729"/>
    <w:pPr>
      <w:spacing w:before="100" w:beforeAutospacing="1" w:after="100" w:afterAutospacing="1"/>
    </w:pPr>
  </w:style>
  <w:style w:type="paragraph" w:customStyle="1" w:styleId="wikinorme">
    <w:name w:val="wikinorme"/>
    <w:basedOn w:val="a3"/>
    <w:rsid w:val="00802729"/>
    <w:pPr>
      <w:spacing w:before="100" w:beforeAutospacing="1" w:after="100" w:afterAutospacing="1"/>
    </w:pPr>
    <w:rPr>
      <w:vanish/>
    </w:rPr>
  </w:style>
  <w:style w:type="paragraph" w:customStyle="1" w:styleId="bibtex">
    <w:name w:val="bibtex"/>
    <w:basedOn w:val="a3"/>
    <w:rsid w:val="00802729"/>
    <w:pPr>
      <w:spacing w:before="100" w:beforeAutospacing="1" w:after="100" w:afterAutospacing="1"/>
    </w:pPr>
    <w:rPr>
      <w:vanish/>
    </w:rPr>
  </w:style>
  <w:style w:type="paragraph" w:customStyle="1" w:styleId="isbd">
    <w:name w:val="isbd"/>
    <w:basedOn w:val="a3"/>
    <w:rsid w:val="00802729"/>
    <w:pPr>
      <w:spacing w:before="100" w:beforeAutospacing="1" w:after="100" w:afterAutospacing="1"/>
    </w:pPr>
    <w:rPr>
      <w:vanish/>
    </w:rPr>
  </w:style>
  <w:style w:type="paragraph" w:customStyle="1" w:styleId="iso690">
    <w:name w:val="iso690"/>
    <w:basedOn w:val="a3"/>
    <w:rsid w:val="00802729"/>
    <w:pPr>
      <w:spacing w:before="100" w:beforeAutospacing="1" w:after="100" w:afterAutospacing="1"/>
    </w:pPr>
    <w:rPr>
      <w:vanish/>
    </w:rPr>
  </w:style>
  <w:style w:type="paragraph" w:customStyle="1" w:styleId="specialbib">
    <w:name w:val="specialbib"/>
    <w:basedOn w:val="a3"/>
    <w:rsid w:val="00802729"/>
    <w:pPr>
      <w:spacing w:before="100" w:beforeAutospacing="1" w:after="100" w:afterAutospacing="1"/>
    </w:pPr>
    <w:rPr>
      <w:vanish/>
    </w:rPr>
  </w:style>
  <w:style w:type="paragraph" w:customStyle="1" w:styleId="citevirgule">
    <w:name w:val="cite_virgule"/>
    <w:basedOn w:val="a3"/>
    <w:rsid w:val="00802729"/>
    <w:pPr>
      <w:spacing w:before="100" w:beforeAutospacing="1" w:after="100" w:afterAutospacing="1"/>
    </w:pPr>
  </w:style>
  <w:style w:type="paragraph" w:customStyle="1" w:styleId="boite-sans-fond">
    <w:name w:val="boite-sans-fond"/>
    <w:basedOn w:val="a3"/>
    <w:rsid w:val="00802729"/>
    <w:pPr>
      <w:spacing w:before="100" w:beforeAutospacing="1" w:after="100" w:afterAutospacing="1"/>
    </w:pPr>
  </w:style>
  <w:style w:type="paragraph" w:customStyle="1" w:styleId="boite-grise">
    <w:name w:val="boite-grise"/>
    <w:basedOn w:val="a3"/>
    <w:rsid w:val="00802729"/>
    <w:pPr>
      <w:shd w:val="clear" w:color="auto" w:fill="F9F9F9"/>
      <w:spacing w:before="100" w:beforeAutospacing="1" w:after="100" w:afterAutospacing="1"/>
    </w:pPr>
  </w:style>
  <w:style w:type="paragraph" w:customStyle="1" w:styleId="bandeau-niveau-grave">
    <w:name w:val="bandeau-niveau-grave"/>
    <w:basedOn w:val="a3"/>
    <w:rsid w:val="00802729"/>
    <w:pPr>
      <w:shd w:val="clear" w:color="auto" w:fill="FFCCCC"/>
      <w:spacing w:before="100" w:beforeAutospacing="1" w:after="100" w:afterAutospacing="1"/>
    </w:pPr>
  </w:style>
  <w:style w:type="paragraph" w:customStyle="1" w:styleId="bandeau-niveau-modere">
    <w:name w:val="bandeau-niveau-modere"/>
    <w:basedOn w:val="a3"/>
    <w:rsid w:val="00802729"/>
    <w:pPr>
      <w:shd w:val="clear" w:color="auto" w:fill="FFEEDD"/>
      <w:spacing w:before="100" w:beforeAutospacing="1" w:after="100" w:afterAutospacing="1"/>
    </w:pPr>
  </w:style>
  <w:style w:type="paragraph" w:customStyle="1" w:styleId="bandeau-niveau-ebauche">
    <w:name w:val="bandeau-niveau-ebauche"/>
    <w:basedOn w:val="a3"/>
    <w:rsid w:val="00802729"/>
    <w:pPr>
      <w:shd w:val="clear" w:color="auto" w:fill="FBFBFB"/>
      <w:spacing w:before="100" w:beforeAutospacing="1" w:after="100" w:afterAutospacing="1"/>
    </w:pPr>
  </w:style>
  <w:style w:type="paragraph" w:customStyle="1" w:styleId="bandeau-niveau-information">
    <w:name w:val="bandeau-niveau-information"/>
    <w:basedOn w:val="a3"/>
    <w:rsid w:val="00802729"/>
    <w:pPr>
      <w:shd w:val="clear" w:color="auto" w:fill="FBFBFB"/>
      <w:spacing w:before="100" w:beforeAutospacing="1" w:after="100" w:afterAutospacing="1"/>
    </w:pPr>
  </w:style>
  <w:style w:type="paragraph" w:customStyle="1" w:styleId="bandeau">
    <w:name w:val="bandeau"/>
    <w:basedOn w:val="a3"/>
    <w:rsid w:val="00802729"/>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802729"/>
    <w:pPr>
      <w:spacing w:before="100" w:beforeAutospacing="1" w:after="100" w:afterAutospacing="1"/>
      <w:jc w:val="center"/>
    </w:pPr>
  </w:style>
  <w:style w:type="paragraph" w:customStyle="1" w:styleId="bandeau-titre">
    <w:name w:val="bandeau-titre"/>
    <w:basedOn w:val="a3"/>
    <w:rsid w:val="00802729"/>
    <w:pPr>
      <w:spacing w:before="100" w:beforeAutospacing="1" w:after="120" w:line="336" w:lineRule="atLeast"/>
    </w:pPr>
  </w:style>
  <w:style w:type="paragraph" w:customStyle="1" w:styleId="bandeau-texte">
    <w:name w:val="bandeau-texte"/>
    <w:basedOn w:val="a3"/>
    <w:rsid w:val="00802729"/>
    <w:pPr>
      <w:spacing w:before="100" w:beforeAutospacing="1" w:after="100" w:afterAutospacing="1" w:line="288" w:lineRule="atLeast"/>
    </w:pPr>
    <w:rPr>
      <w:sz w:val="22"/>
      <w:szCs w:val="22"/>
    </w:rPr>
  </w:style>
  <w:style w:type="paragraph" w:customStyle="1" w:styleId="indentation">
    <w:name w:val="indentation"/>
    <w:basedOn w:val="a3"/>
    <w:rsid w:val="00802729"/>
    <w:pPr>
      <w:spacing w:before="100" w:beforeAutospacing="1" w:after="100" w:afterAutospacing="1" w:line="360" w:lineRule="atLeast"/>
      <w:ind w:firstLine="345"/>
    </w:pPr>
  </w:style>
  <w:style w:type="paragraph" w:customStyle="1" w:styleId="loupe">
    <w:name w:val="loupe"/>
    <w:basedOn w:val="a3"/>
    <w:rsid w:val="00802729"/>
    <w:pPr>
      <w:spacing w:before="100" w:beforeAutospacing="1" w:after="100" w:afterAutospacing="1" w:line="360" w:lineRule="atLeast"/>
      <w:ind w:firstLine="345"/>
    </w:pPr>
  </w:style>
  <w:style w:type="paragraph" w:customStyle="1" w:styleId="general">
    <w:name w:val="general"/>
    <w:basedOn w:val="a3"/>
    <w:rsid w:val="00802729"/>
    <w:pPr>
      <w:spacing w:before="100" w:beforeAutospacing="1" w:after="100" w:afterAutospacing="1" w:line="360" w:lineRule="atLeast"/>
      <w:ind w:firstLine="345"/>
    </w:pPr>
  </w:style>
  <w:style w:type="paragraph" w:customStyle="1" w:styleId="accessibilite">
    <w:name w:val="accessibilite"/>
    <w:basedOn w:val="a3"/>
    <w:rsid w:val="00802729"/>
    <w:pPr>
      <w:spacing w:before="100" w:beforeAutospacing="1" w:after="100" w:afterAutospacing="1" w:line="360" w:lineRule="atLeast"/>
      <w:ind w:firstLine="345"/>
    </w:pPr>
  </w:style>
  <w:style w:type="paragraph" w:customStyle="1" w:styleId="etoile-or">
    <w:name w:val="etoile-or"/>
    <w:basedOn w:val="a3"/>
    <w:rsid w:val="00802729"/>
    <w:pPr>
      <w:spacing w:before="100" w:beforeAutospacing="1" w:after="100" w:afterAutospacing="1" w:line="360" w:lineRule="atLeast"/>
      <w:ind w:firstLine="345"/>
    </w:pPr>
  </w:style>
  <w:style w:type="paragraph" w:customStyle="1" w:styleId="etoile-argent">
    <w:name w:val="etoile-argent"/>
    <w:basedOn w:val="a3"/>
    <w:rsid w:val="00802729"/>
    <w:pPr>
      <w:spacing w:before="100" w:beforeAutospacing="1" w:after="100" w:afterAutospacing="1" w:line="360" w:lineRule="atLeast"/>
      <w:ind w:firstLine="345"/>
    </w:pPr>
  </w:style>
  <w:style w:type="paragraph" w:customStyle="1" w:styleId="categorie">
    <w:name w:val="categorie"/>
    <w:basedOn w:val="a3"/>
    <w:rsid w:val="00802729"/>
    <w:pPr>
      <w:spacing w:before="100" w:beforeAutospacing="1" w:after="100" w:afterAutospacing="1" w:line="360" w:lineRule="atLeast"/>
      <w:ind w:firstLine="345"/>
    </w:pPr>
  </w:style>
  <w:style w:type="paragraph" w:customStyle="1" w:styleId="recyclage">
    <w:name w:val="recyclage"/>
    <w:basedOn w:val="a3"/>
    <w:rsid w:val="00802729"/>
    <w:pPr>
      <w:spacing w:before="100" w:beforeAutospacing="1" w:after="100" w:afterAutospacing="1" w:line="360" w:lineRule="atLeast"/>
      <w:ind w:firstLine="345"/>
    </w:pPr>
  </w:style>
  <w:style w:type="paragraph" w:customStyle="1" w:styleId="archives">
    <w:name w:val="archives"/>
    <w:basedOn w:val="a3"/>
    <w:rsid w:val="00802729"/>
    <w:pPr>
      <w:spacing w:before="100" w:beforeAutospacing="1" w:after="100" w:afterAutospacing="1" w:line="360" w:lineRule="atLeast"/>
      <w:ind w:firstLine="345"/>
    </w:pPr>
  </w:style>
  <w:style w:type="paragraph" w:customStyle="1" w:styleId="conflit-edition">
    <w:name w:val="conflit-edition"/>
    <w:basedOn w:val="a3"/>
    <w:rsid w:val="00802729"/>
    <w:pPr>
      <w:spacing w:before="100" w:beforeAutospacing="1" w:after="100" w:afterAutospacing="1" w:line="360" w:lineRule="atLeast"/>
      <w:ind w:firstLine="345"/>
    </w:pPr>
  </w:style>
  <w:style w:type="paragraph" w:customStyle="1" w:styleId="sons">
    <w:name w:val="sons"/>
    <w:basedOn w:val="a3"/>
    <w:rsid w:val="00802729"/>
    <w:pPr>
      <w:spacing w:before="100" w:beforeAutospacing="1" w:after="100" w:afterAutospacing="1" w:line="360" w:lineRule="atLeast"/>
      <w:ind w:firstLine="345"/>
    </w:pPr>
  </w:style>
  <w:style w:type="paragraph" w:customStyle="1" w:styleId="videos">
    <w:name w:val="videos"/>
    <w:basedOn w:val="a3"/>
    <w:rsid w:val="00802729"/>
    <w:pPr>
      <w:spacing w:before="100" w:beforeAutospacing="1" w:after="100" w:afterAutospacing="1" w:line="360" w:lineRule="atLeast"/>
      <w:ind w:firstLine="345"/>
    </w:pPr>
  </w:style>
  <w:style w:type="paragraph" w:customStyle="1" w:styleId="incomplet">
    <w:name w:val="incomplet"/>
    <w:basedOn w:val="a3"/>
    <w:rsid w:val="00802729"/>
    <w:pPr>
      <w:spacing w:before="100" w:beforeAutospacing="1" w:after="100" w:afterAutospacing="1" w:line="360" w:lineRule="atLeast"/>
      <w:ind w:firstLine="345"/>
    </w:pPr>
  </w:style>
  <w:style w:type="paragraph" w:customStyle="1" w:styleId="sources">
    <w:name w:val="sources"/>
    <w:basedOn w:val="a3"/>
    <w:rsid w:val="00802729"/>
    <w:pPr>
      <w:spacing w:before="100" w:beforeAutospacing="1" w:after="100" w:afterAutospacing="1" w:line="360" w:lineRule="atLeast"/>
      <w:ind w:firstLine="345"/>
    </w:pPr>
  </w:style>
  <w:style w:type="paragraph" w:customStyle="1" w:styleId="important">
    <w:name w:val="important"/>
    <w:basedOn w:val="a3"/>
    <w:rsid w:val="00802729"/>
    <w:pPr>
      <w:spacing w:before="100" w:beforeAutospacing="1" w:after="100" w:afterAutospacing="1" w:line="360" w:lineRule="atLeast"/>
      <w:ind w:firstLine="345"/>
    </w:pPr>
  </w:style>
  <w:style w:type="paragraph" w:customStyle="1" w:styleId="en-travaux">
    <w:name w:val="en-travaux"/>
    <w:basedOn w:val="a3"/>
    <w:rsid w:val="00802729"/>
    <w:pPr>
      <w:spacing w:before="100" w:beforeAutospacing="1" w:after="100" w:afterAutospacing="1" w:line="360" w:lineRule="atLeast"/>
      <w:ind w:firstLine="345"/>
    </w:pPr>
  </w:style>
  <w:style w:type="paragraph" w:customStyle="1" w:styleId="incubator">
    <w:name w:val="incubator"/>
    <w:basedOn w:val="a3"/>
    <w:rsid w:val="00802729"/>
    <w:pPr>
      <w:spacing w:before="100" w:beforeAutospacing="1" w:after="100" w:afterAutospacing="1" w:line="360" w:lineRule="atLeast"/>
      <w:ind w:firstLine="345"/>
    </w:pPr>
  </w:style>
  <w:style w:type="paragraph" w:customStyle="1" w:styleId="extension">
    <w:name w:val="extension"/>
    <w:basedOn w:val="a3"/>
    <w:rsid w:val="00802729"/>
    <w:pPr>
      <w:spacing w:before="100" w:beforeAutospacing="1" w:after="100" w:afterAutospacing="1" w:line="360" w:lineRule="atLeast"/>
      <w:ind w:firstLine="345"/>
    </w:pPr>
  </w:style>
  <w:style w:type="paragraph" w:customStyle="1" w:styleId="wikispecies">
    <w:name w:val="wikispecies"/>
    <w:basedOn w:val="a3"/>
    <w:rsid w:val="00802729"/>
    <w:pPr>
      <w:spacing w:before="100" w:beforeAutospacing="1" w:after="100" w:afterAutospacing="1" w:line="360" w:lineRule="atLeast"/>
      <w:ind w:firstLine="345"/>
    </w:pPr>
  </w:style>
  <w:style w:type="paragraph" w:customStyle="1" w:styleId="metawiki">
    <w:name w:val="metawiki"/>
    <w:basedOn w:val="a3"/>
    <w:rsid w:val="00802729"/>
    <w:pPr>
      <w:spacing w:before="100" w:beforeAutospacing="1" w:after="100" w:afterAutospacing="1" w:line="360" w:lineRule="atLeast"/>
      <w:ind w:firstLine="345"/>
    </w:pPr>
  </w:style>
  <w:style w:type="paragraph" w:customStyle="1" w:styleId="wikiversity">
    <w:name w:val="wikiversity"/>
    <w:basedOn w:val="a3"/>
    <w:rsid w:val="00802729"/>
    <w:pPr>
      <w:spacing w:before="100" w:beforeAutospacing="1" w:after="100" w:afterAutospacing="1" w:line="360" w:lineRule="atLeast"/>
      <w:ind w:firstLine="345"/>
    </w:pPr>
  </w:style>
  <w:style w:type="paragraph" w:customStyle="1" w:styleId="wikipedia">
    <w:name w:val="wikipedia"/>
    <w:basedOn w:val="a3"/>
    <w:rsid w:val="00802729"/>
    <w:pPr>
      <w:spacing w:before="100" w:beforeAutospacing="1" w:after="100" w:afterAutospacing="1" w:line="360" w:lineRule="atLeast"/>
      <w:ind w:firstLine="345"/>
    </w:pPr>
  </w:style>
  <w:style w:type="paragraph" w:customStyle="1" w:styleId="wikibooks">
    <w:name w:val="wikibooks"/>
    <w:basedOn w:val="a3"/>
    <w:rsid w:val="00802729"/>
    <w:pPr>
      <w:spacing w:before="100" w:beforeAutospacing="1" w:after="100" w:afterAutospacing="1" w:line="360" w:lineRule="atLeast"/>
      <w:ind w:firstLine="345"/>
    </w:pPr>
  </w:style>
  <w:style w:type="paragraph" w:customStyle="1" w:styleId="wikinews">
    <w:name w:val="wikinews"/>
    <w:basedOn w:val="a3"/>
    <w:rsid w:val="00802729"/>
    <w:pPr>
      <w:spacing w:before="100" w:beforeAutospacing="1" w:after="100" w:afterAutospacing="1" w:line="360" w:lineRule="atLeast"/>
      <w:ind w:firstLine="345"/>
    </w:pPr>
  </w:style>
  <w:style w:type="paragraph" w:customStyle="1" w:styleId="wikiquote">
    <w:name w:val="wikiquote"/>
    <w:basedOn w:val="a3"/>
    <w:rsid w:val="00802729"/>
    <w:pPr>
      <w:spacing w:before="100" w:beforeAutospacing="1" w:after="100" w:afterAutospacing="1" w:line="360" w:lineRule="atLeast"/>
      <w:ind w:firstLine="345"/>
    </w:pPr>
  </w:style>
  <w:style w:type="paragraph" w:customStyle="1" w:styleId="wikisource">
    <w:name w:val="wikisource"/>
    <w:basedOn w:val="a3"/>
    <w:rsid w:val="00802729"/>
    <w:pPr>
      <w:spacing w:before="100" w:beforeAutospacing="1" w:after="100" w:afterAutospacing="1" w:line="360" w:lineRule="atLeast"/>
      <w:ind w:firstLine="345"/>
    </w:pPr>
  </w:style>
  <w:style w:type="paragraph" w:customStyle="1" w:styleId="commons">
    <w:name w:val="commons"/>
    <w:basedOn w:val="a3"/>
    <w:rsid w:val="00802729"/>
    <w:pPr>
      <w:spacing w:before="100" w:beforeAutospacing="1" w:after="100" w:afterAutospacing="1" w:line="360" w:lineRule="atLeast"/>
      <w:ind w:firstLine="345"/>
    </w:pPr>
  </w:style>
  <w:style w:type="paragraph" w:customStyle="1" w:styleId="wikimedia">
    <w:name w:val="wikimedia"/>
    <w:basedOn w:val="a3"/>
    <w:rsid w:val="00802729"/>
    <w:pPr>
      <w:spacing w:before="100" w:beforeAutospacing="1" w:after="100" w:afterAutospacing="1" w:line="360" w:lineRule="atLeast"/>
      <w:ind w:firstLine="345"/>
    </w:pPr>
  </w:style>
  <w:style w:type="paragraph" w:customStyle="1" w:styleId="wiktionary">
    <w:name w:val="wiktionary"/>
    <w:basedOn w:val="a3"/>
    <w:rsid w:val="00802729"/>
    <w:pPr>
      <w:spacing w:before="100" w:beforeAutospacing="1" w:after="100" w:afterAutospacing="1" w:line="360" w:lineRule="atLeast"/>
      <w:ind w:firstLine="345"/>
    </w:pPr>
  </w:style>
  <w:style w:type="paragraph" w:customStyle="1" w:styleId="wikidata">
    <w:name w:val="wikidata"/>
    <w:basedOn w:val="a3"/>
    <w:rsid w:val="00802729"/>
    <w:pPr>
      <w:spacing w:before="100" w:beforeAutospacing="1" w:after="100" w:afterAutospacing="1" w:line="360" w:lineRule="atLeast"/>
      <w:ind w:firstLine="345"/>
    </w:pPr>
  </w:style>
  <w:style w:type="paragraph" w:customStyle="1" w:styleId="wikivoyage">
    <w:name w:val="wikivoyage"/>
    <w:basedOn w:val="a3"/>
    <w:rsid w:val="00802729"/>
    <w:pPr>
      <w:spacing w:before="100" w:beforeAutospacing="1" w:after="100" w:afterAutospacing="1" w:line="360" w:lineRule="atLeast"/>
      <w:ind w:firstLine="345"/>
    </w:pPr>
  </w:style>
  <w:style w:type="paragraph" w:customStyle="1" w:styleId="grosse-icone">
    <w:name w:val="grosse-icone"/>
    <w:basedOn w:val="a3"/>
    <w:rsid w:val="00802729"/>
    <w:pPr>
      <w:spacing w:before="100" w:beforeAutospacing="1" w:after="100" w:afterAutospacing="1"/>
    </w:pPr>
  </w:style>
  <w:style w:type="paragraph" w:customStyle="1" w:styleId="alerte">
    <w:name w:val="alerte"/>
    <w:basedOn w:val="a3"/>
    <w:rsid w:val="00802729"/>
    <w:pPr>
      <w:shd w:val="clear" w:color="auto" w:fill="FFFFDD"/>
      <w:spacing w:before="100" w:beforeAutospacing="1" w:after="96"/>
    </w:pPr>
    <w:rPr>
      <w:i/>
      <w:iCs/>
    </w:rPr>
  </w:style>
  <w:style w:type="paragraph" w:customStyle="1" w:styleId="grave">
    <w:name w:val="grave"/>
    <w:basedOn w:val="a3"/>
    <w:rsid w:val="00802729"/>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802729"/>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802729"/>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802729"/>
    <w:pPr>
      <w:spacing w:before="100" w:beforeAutospacing="1" w:after="100" w:afterAutospacing="1"/>
      <w:ind w:left="360" w:right="360"/>
    </w:pPr>
  </w:style>
  <w:style w:type="paragraph" w:customStyle="1" w:styleId="bandeau-portail-icone">
    <w:name w:val="bandeau-portail-icone"/>
    <w:basedOn w:val="a3"/>
    <w:rsid w:val="00802729"/>
    <w:pPr>
      <w:spacing w:before="100" w:beforeAutospacing="1" w:after="100" w:afterAutospacing="1"/>
      <w:ind w:right="120"/>
    </w:pPr>
  </w:style>
  <w:style w:type="paragraph" w:customStyle="1" w:styleId="bandeau-portail-texte">
    <w:name w:val="bandeau-portail-texte"/>
    <w:basedOn w:val="a3"/>
    <w:rsid w:val="00802729"/>
    <w:pPr>
      <w:spacing w:before="100" w:beforeAutospacing="1" w:after="100" w:afterAutospacing="1"/>
    </w:pPr>
    <w:rPr>
      <w:b/>
      <w:bCs/>
    </w:rPr>
  </w:style>
  <w:style w:type="paragraph" w:customStyle="1" w:styleId="exemple">
    <w:name w:val="exemple"/>
    <w:basedOn w:val="a3"/>
    <w:rsid w:val="00802729"/>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802729"/>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802729"/>
    <w:pPr>
      <w:shd w:val="clear" w:color="auto" w:fill="A0A0FF"/>
    </w:pPr>
  </w:style>
  <w:style w:type="paragraph" w:customStyle="1" w:styleId="avancetexte">
    <w:name w:val="avance_texte"/>
    <w:basedOn w:val="a3"/>
    <w:rsid w:val="00802729"/>
    <w:pPr>
      <w:spacing w:line="240" w:lineRule="atLeast"/>
      <w:jc w:val="center"/>
    </w:pPr>
    <w:rPr>
      <w:sz w:val="21"/>
      <w:szCs w:val="21"/>
    </w:rPr>
  </w:style>
  <w:style w:type="paragraph" w:customStyle="1" w:styleId="mw-lag-warn-normal">
    <w:name w:val="mw-lag-warn-normal"/>
    <w:basedOn w:val="a3"/>
    <w:rsid w:val="00802729"/>
    <w:pPr>
      <w:spacing w:before="100" w:beforeAutospacing="1" w:after="100" w:afterAutospacing="1"/>
    </w:pPr>
    <w:rPr>
      <w:vanish/>
    </w:rPr>
  </w:style>
  <w:style w:type="paragraph" w:customStyle="1" w:styleId="mw-alerte">
    <w:name w:val="mw-alerte"/>
    <w:basedOn w:val="a3"/>
    <w:rsid w:val="00802729"/>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802729"/>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802729"/>
    <w:pPr>
      <w:spacing w:before="100" w:beforeAutospacing="1" w:after="100" w:afterAutospacing="1"/>
    </w:pPr>
    <w:rPr>
      <w:sz w:val="22"/>
      <w:szCs w:val="22"/>
    </w:rPr>
  </w:style>
  <w:style w:type="paragraph" w:customStyle="1" w:styleId="navtoggle">
    <w:name w:val="navtoggle"/>
    <w:basedOn w:val="a3"/>
    <w:rsid w:val="00802729"/>
    <w:pPr>
      <w:spacing w:before="100" w:beforeAutospacing="1" w:after="100" w:afterAutospacing="1"/>
    </w:pPr>
    <w:rPr>
      <w:sz w:val="22"/>
      <w:szCs w:val="22"/>
    </w:rPr>
  </w:style>
  <w:style w:type="paragraph" w:customStyle="1" w:styleId="alternance">
    <w:name w:val="alternance"/>
    <w:basedOn w:val="a3"/>
    <w:rsid w:val="00802729"/>
    <w:pPr>
      <w:spacing w:before="100" w:beforeAutospacing="1" w:after="100" w:afterAutospacing="1"/>
    </w:pPr>
  </w:style>
  <w:style w:type="paragraph" w:customStyle="1" w:styleId="alternance2">
    <w:name w:val="alternance2"/>
    <w:basedOn w:val="a3"/>
    <w:rsid w:val="00802729"/>
    <w:pPr>
      <w:spacing w:before="100" w:beforeAutospacing="1" w:after="100" w:afterAutospacing="1"/>
    </w:pPr>
  </w:style>
  <w:style w:type="paragraph" w:customStyle="1" w:styleId="infobox">
    <w:name w:val="infobox"/>
    <w:basedOn w:val="a3"/>
    <w:rsid w:val="00802729"/>
    <w:pPr>
      <w:shd w:val="clear" w:color="auto" w:fill="EEEEEE"/>
      <w:spacing w:after="120"/>
      <w:ind w:left="240"/>
    </w:pPr>
    <w:rPr>
      <w:color w:val="000000"/>
      <w:sz w:val="23"/>
      <w:szCs w:val="23"/>
    </w:rPr>
  </w:style>
  <w:style w:type="paragraph" w:customStyle="1" w:styleId="globegris">
    <w:name w:val="globegris"/>
    <w:basedOn w:val="a3"/>
    <w:rsid w:val="00802729"/>
    <w:pPr>
      <w:spacing w:before="100" w:beforeAutospacing="1" w:after="100" w:afterAutospacing="1"/>
    </w:pPr>
  </w:style>
  <w:style w:type="paragraph" w:customStyle="1" w:styleId="assistant">
    <w:name w:val="assistant"/>
    <w:basedOn w:val="a3"/>
    <w:rsid w:val="00802729"/>
    <w:pPr>
      <w:spacing w:before="100" w:beforeAutospacing="1" w:after="100" w:afterAutospacing="1"/>
    </w:pPr>
  </w:style>
  <w:style w:type="paragraph" w:customStyle="1" w:styleId="headergris">
    <w:name w:val="headergris"/>
    <w:basedOn w:val="a3"/>
    <w:rsid w:val="00802729"/>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802729"/>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802729"/>
    <w:pPr>
      <w:spacing w:before="100" w:beforeAutospacing="1" w:after="100" w:afterAutospacing="1"/>
      <w:ind w:right="120"/>
      <w:jc w:val="right"/>
    </w:pPr>
    <w:rPr>
      <w:sz w:val="15"/>
      <w:szCs w:val="15"/>
    </w:rPr>
  </w:style>
  <w:style w:type="paragraph" w:customStyle="1" w:styleId="geo-default">
    <w:name w:val="geo-default"/>
    <w:basedOn w:val="a3"/>
    <w:rsid w:val="00802729"/>
    <w:pPr>
      <w:spacing w:before="100" w:beforeAutospacing="1" w:after="100" w:afterAutospacing="1"/>
    </w:pPr>
  </w:style>
  <w:style w:type="paragraph" w:customStyle="1" w:styleId="geo-nondefault">
    <w:name w:val="geo-nondefault"/>
    <w:basedOn w:val="a3"/>
    <w:rsid w:val="00802729"/>
    <w:pPr>
      <w:spacing w:before="100" w:beforeAutospacing="1" w:after="100" w:afterAutospacing="1"/>
    </w:pPr>
    <w:rPr>
      <w:vanish/>
    </w:rPr>
  </w:style>
  <w:style w:type="paragraph" w:customStyle="1" w:styleId="geo-dms">
    <w:name w:val="geo-dms"/>
    <w:basedOn w:val="a3"/>
    <w:rsid w:val="00802729"/>
    <w:pPr>
      <w:spacing w:before="100" w:beforeAutospacing="1" w:after="100" w:afterAutospacing="1"/>
    </w:pPr>
  </w:style>
  <w:style w:type="paragraph" w:customStyle="1" w:styleId="geo-dec">
    <w:name w:val="geo-dec"/>
    <w:basedOn w:val="a3"/>
    <w:rsid w:val="00802729"/>
    <w:pPr>
      <w:spacing w:before="100" w:beforeAutospacing="1" w:after="100" w:afterAutospacing="1"/>
    </w:pPr>
  </w:style>
  <w:style w:type="paragraph" w:customStyle="1" w:styleId="geo-multi-punct">
    <w:name w:val="geo-multi-punct"/>
    <w:basedOn w:val="a3"/>
    <w:rsid w:val="00802729"/>
    <w:pPr>
      <w:spacing w:before="100" w:beforeAutospacing="1" w:after="100" w:afterAutospacing="1"/>
    </w:pPr>
    <w:rPr>
      <w:vanish/>
    </w:rPr>
  </w:style>
  <w:style w:type="paragraph" w:customStyle="1" w:styleId="infoboxv2">
    <w:name w:val="infobox_v2"/>
    <w:basedOn w:val="a3"/>
    <w:rsid w:val="00802729"/>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802729"/>
    <w:pPr>
      <w:spacing w:before="100" w:beforeAutospacing="1" w:after="100" w:afterAutospacing="1"/>
    </w:pPr>
  </w:style>
  <w:style w:type="paragraph" w:customStyle="1" w:styleId="degrade">
    <w:name w:val="degrade"/>
    <w:basedOn w:val="a3"/>
    <w:rsid w:val="00802729"/>
    <w:pPr>
      <w:spacing w:before="100" w:beforeAutospacing="1" w:after="100" w:afterAutospacing="1"/>
    </w:pPr>
  </w:style>
  <w:style w:type="paragraph" w:customStyle="1" w:styleId="degraderev">
    <w:name w:val="degrade_rev"/>
    <w:basedOn w:val="a3"/>
    <w:rsid w:val="00802729"/>
    <w:pPr>
      <w:spacing w:before="100" w:beforeAutospacing="1" w:after="100" w:afterAutospacing="1"/>
    </w:pPr>
  </w:style>
  <w:style w:type="paragraph" w:customStyle="1" w:styleId="ombre">
    <w:name w:val="ombre"/>
    <w:basedOn w:val="a3"/>
    <w:rsid w:val="00802729"/>
    <w:pPr>
      <w:spacing w:before="100" w:beforeAutospacing="1" w:after="100" w:afterAutospacing="1"/>
    </w:pPr>
  </w:style>
  <w:style w:type="paragraph" w:customStyle="1" w:styleId="ombrepale">
    <w:name w:val="ombre_pale"/>
    <w:basedOn w:val="a3"/>
    <w:rsid w:val="00802729"/>
    <w:pPr>
      <w:spacing w:before="100" w:beforeAutospacing="1" w:after="100" w:afterAutospacing="1"/>
    </w:pPr>
  </w:style>
  <w:style w:type="paragraph" w:customStyle="1" w:styleId="ombrebl">
    <w:name w:val="ombre_bl"/>
    <w:basedOn w:val="a3"/>
    <w:rsid w:val="00802729"/>
    <w:pPr>
      <w:spacing w:before="100" w:beforeAutospacing="1" w:after="100" w:afterAutospacing="1"/>
    </w:pPr>
  </w:style>
  <w:style w:type="paragraph" w:customStyle="1" w:styleId="ombreblpale">
    <w:name w:val="ombre_blpale"/>
    <w:basedOn w:val="a3"/>
    <w:rsid w:val="00802729"/>
    <w:pPr>
      <w:spacing w:before="100" w:beforeAutospacing="1" w:after="100" w:afterAutospacing="1"/>
    </w:pPr>
  </w:style>
  <w:style w:type="paragraph" w:customStyle="1" w:styleId="ombrerg">
    <w:name w:val="ombre_rg"/>
    <w:basedOn w:val="a3"/>
    <w:rsid w:val="00802729"/>
    <w:pPr>
      <w:spacing w:before="100" w:beforeAutospacing="1" w:after="100" w:afterAutospacing="1"/>
    </w:pPr>
  </w:style>
  <w:style w:type="paragraph" w:customStyle="1" w:styleId="ombrergpale">
    <w:name w:val="ombre_rgpale"/>
    <w:basedOn w:val="a3"/>
    <w:rsid w:val="00802729"/>
    <w:pPr>
      <w:spacing w:before="100" w:beforeAutospacing="1" w:after="100" w:afterAutospacing="1"/>
    </w:pPr>
  </w:style>
  <w:style w:type="paragraph" w:customStyle="1" w:styleId="hidden">
    <w:name w:val="hidden"/>
    <w:basedOn w:val="a3"/>
    <w:rsid w:val="00802729"/>
    <w:pPr>
      <w:spacing w:before="100" w:beforeAutospacing="1" w:after="100" w:afterAutospacing="1"/>
    </w:pPr>
  </w:style>
  <w:style w:type="paragraph" w:customStyle="1" w:styleId="cinema-bandeau">
    <w:name w:val="cinema-bandeau"/>
    <w:basedOn w:val="a3"/>
    <w:rsid w:val="00802729"/>
    <w:pPr>
      <w:spacing w:before="100" w:beforeAutospacing="1" w:after="100" w:afterAutospacing="1"/>
    </w:pPr>
  </w:style>
  <w:style w:type="paragraph" w:customStyle="1" w:styleId="mw-textarea-protected">
    <w:name w:val="mw-textarea-protected"/>
    <w:basedOn w:val="a3"/>
    <w:rsid w:val="00802729"/>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802729"/>
    <w:pPr>
      <w:spacing w:before="100" w:beforeAutospacing="1" w:after="100" w:afterAutospacing="1"/>
    </w:pPr>
  </w:style>
  <w:style w:type="paragraph" w:customStyle="1" w:styleId="wikimagtitre">
    <w:name w:val="wikimag_titre"/>
    <w:basedOn w:val="a3"/>
    <w:rsid w:val="00802729"/>
    <w:pPr>
      <w:spacing w:before="100" w:beforeAutospacing="1" w:after="100" w:afterAutospacing="1"/>
    </w:pPr>
  </w:style>
  <w:style w:type="paragraph" w:customStyle="1" w:styleId="ui-button-large">
    <w:name w:val="ui-button-large"/>
    <w:basedOn w:val="a3"/>
    <w:rsid w:val="00802729"/>
    <w:pPr>
      <w:spacing w:before="100" w:beforeAutospacing="1" w:after="100" w:afterAutospacing="1"/>
    </w:pPr>
  </w:style>
  <w:style w:type="paragraph" w:customStyle="1" w:styleId="fr-collapsible-content">
    <w:name w:val="fr-collapsible-content"/>
    <w:basedOn w:val="a3"/>
    <w:rsid w:val="00802729"/>
    <w:pPr>
      <w:spacing w:before="100" w:beforeAutospacing="1" w:after="100" w:afterAutospacing="1"/>
    </w:pPr>
  </w:style>
  <w:style w:type="paragraph" w:customStyle="1" w:styleId="navboxnewtitle">
    <w:name w:val="navboxnew_title"/>
    <w:basedOn w:val="a3"/>
    <w:rsid w:val="00802729"/>
    <w:pPr>
      <w:spacing w:before="100" w:beforeAutospacing="1" w:after="100" w:afterAutospacing="1"/>
    </w:pPr>
  </w:style>
  <w:style w:type="paragraph" w:customStyle="1" w:styleId="navboxnewtitlesub">
    <w:name w:val="navboxnew_titlesub"/>
    <w:basedOn w:val="a3"/>
    <w:rsid w:val="00802729"/>
    <w:pPr>
      <w:spacing w:before="100" w:beforeAutospacing="1" w:after="100" w:afterAutospacing="1"/>
    </w:pPr>
  </w:style>
  <w:style w:type="paragraph" w:customStyle="1" w:styleId="navboxnewcell">
    <w:name w:val="navboxnew_cell"/>
    <w:basedOn w:val="a3"/>
    <w:rsid w:val="00802729"/>
    <w:pPr>
      <w:spacing w:before="100" w:beforeAutospacing="1" w:after="100" w:afterAutospacing="1"/>
    </w:pPr>
  </w:style>
  <w:style w:type="paragraph" w:customStyle="1" w:styleId="navboxnewth">
    <w:name w:val="navboxnew_th"/>
    <w:basedOn w:val="a3"/>
    <w:rsid w:val="00802729"/>
    <w:pPr>
      <w:spacing w:before="100" w:beforeAutospacing="1" w:after="100" w:afterAutospacing="1"/>
    </w:pPr>
  </w:style>
  <w:style w:type="paragraph" w:customStyle="1" w:styleId="impair">
    <w:name w:val="impair"/>
    <w:basedOn w:val="a3"/>
    <w:rsid w:val="00802729"/>
    <w:pPr>
      <w:spacing w:before="100" w:beforeAutospacing="1" w:after="100" w:afterAutospacing="1"/>
    </w:pPr>
  </w:style>
  <w:style w:type="paragraph" w:customStyle="1" w:styleId="pair">
    <w:name w:val="pair"/>
    <w:basedOn w:val="a3"/>
    <w:rsid w:val="00802729"/>
    <w:pPr>
      <w:spacing w:before="100" w:beforeAutospacing="1" w:after="100" w:afterAutospacing="1"/>
    </w:pPr>
  </w:style>
  <w:style w:type="paragraph" w:customStyle="1" w:styleId="navboxnewbanner">
    <w:name w:val="navboxnew_banner"/>
    <w:basedOn w:val="a3"/>
    <w:rsid w:val="00802729"/>
    <w:pPr>
      <w:spacing w:before="100" w:beforeAutospacing="1" w:after="100" w:afterAutospacing="1"/>
    </w:pPr>
  </w:style>
  <w:style w:type="paragraph" w:customStyle="1" w:styleId="navboxnewimage">
    <w:name w:val="navboxnew_image"/>
    <w:basedOn w:val="a3"/>
    <w:rsid w:val="00802729"/>
    <w:pPr>
      <w:spacing w:before="100" w:beforeAutospacing="1" w:after="100" w:afterAutospacing="1"/>
    </w:pPr>
  </w:style>
  <w:style w:type="paragraph" w:customStyle="1" w:styleId="navboxnewrow">
    <w:name w:val="navboxnew_row"/>
    <w:basedOn w:val="a3"/>
    <w:rsid w:val="00802729"/>
    <w:pPr>
      <w:spacing w:before="100" w:beforeAutospacing="1" w:after="100" w:afterAutospacing="1"/>
    </w:pPr>
  </w:style>
  <w:style w:type="paragraph" w:customStyle="1" w:styleId="navboxnewie">
    <w:name w:val="navboxnew_ie"/>
    <w:basedOn w:val="a3"/>
    <w:rsid w:val="00802729"/>
    <w:pPr>
      <w:spacing w:before="100" w:beforeAutospacing="1" w:after="100" w:afterAutospacing="1"/>
    </w:pPr>
  </w:style>
  <w:style w:type="paragraph" w:customStyle="1" w:styleId="navboxnewinline">
    <w:name w:val="navboxnew_inline"/>
    <w:basedOn w:val="a3"/>
    <w:rsid w:val="00802729"/>
    <w:pPr>
      <w:spacing w:before="100" w:beforeAutospacing="1" w:after="100" w:afterAutospacing="1"/>
    </w:pPr>
  </w:style>
  <w:style w:type="paragraph" w:customStyle="1" w:styleId="ui-button-text">
    <w:name w:val="ui-button-text"/>
    <w:basedOn w:val="a3"/>
    <w:rsid w:val="00802729"/>
    <w:pPr>
      <w:spacing w:before="100" w:beforeAutospacing="1" w:after="100" w:afterAutospacing="1"/>
    </w:pPr>
  </w:style>
  <w:style w:type="paragraph" w:customStyle="1" w:styleId="ui-dialog-titlebar">
    <w:name w:val="ui-dialog-titlebar"/>
    <w:basedOn w:val="a3"/>
    <w:rsid w:val="00802729"/>
    <w:pPr>
      <w:spacing w:before="100" w:beforeAutospacing="1" w:after="100" w:afterAutospacing="1"/>
    </w:pPr>
  </w:style>
  <w:style w:type="paragraph" w:customStyle="1" w:styleId="ui-dialog-title">
    <w:name w:val="ui-dialog-title"/>
    <w:basedOn w:val="a3"/>
    <w:rsid w:val="00802729"/>
    <w:pPr>
      <w:spacing w:before="100" w:beforeAutospacing="1" w:after="100" w:afterAutospacing="1"/>
    </w:pPr>
  </w:style>
  <w:style w:type="paragraph" w:customStyle="1" w:styleId="ui-dialog-titlebar-close">
    <w:name w:val="ui-dialog-titlebar-close"/>
    <w:basedOn w:val="a3"/>
    <w:rsid w:val="00802729"/>
    <w:pPr>
      <w:spacing w:before="100" w:beforeAutospacing="1" w:after="100" w:afterAutospacing="1"/>
    </w:pPr>
  </w:style>
  <w:style w:type="paragraph" w:customStyle="1" w:styleId="ui-dialog-content">
    <w:name w:val="ui-dialog-content"/>
    <w:basedOn w:val="a3"/>
    <w:rsid w:val="00802729"/>
    <w:pPr>
      <w:spacing w:before="100" w:beforeAutospacing="1" w:after="100" w:afterAutospacing="1"/>
    </w:pPr>
  </w:style>
  <w:style w:type="paragraph" w:customStyle="1" w:styleId="ui-dialog-buttonpane">
    <w:name w:val="ui-dialog-buttonpane"/>
    <w:basedOn w:val="a3"/>
    <w:rsid w:val="00802729"/>
    <w:pPr>
      <w:spacing w:before="100" w:beforeAutospacing="1" w:after="100" w:afterAutospacing="1"/>
    </w:pPr>
  </w:style>
  <w:style w:type="paragraph" w:customStyle="1" w:styleId="fr-collapsible-toggle-keyboard">
    <w:name w:val="fr-collapsible-toggle-keyboard"/>
    <w:basedOn w:val="a3"/>
    <w:rsid w:val="00802729"/>
    <w:pPr>
      <w:spacing w:before="100" w:beforeAutospacing="1" w:after="100" w:afterAutospacing="1"/>
    </w:pPr>
  </w:style>
  <w:style w:type="paragraph" w:customStyle="1" w:styleId="navboxnewlast">
    <w:name w:val="navboxnew_last"/>
    <w:basedOn w:val="a3"/>
    <w:rsid w:val="00802729"/>
    <w:pPr>
      <w:spacing w:before="100" w:beforeAutospacing="1" w:after="100" w:afterAutospacing="1"/>
    </w:pPr>
  </w:style>
  <w:style w:type="paragraph" w:customStyle="1" w:styleId="special-label">
    <w:name w:val="special-label"/>
    <w:basedOn w:val="a3"/>
    <w:rsid w:val="00802729"/>
    <w:pPr>
      <w:spacing w:before="100" w:beforeAutospacing="1" w:after="100" w:afterAutospacing="1"/>
    </w:pPr>
  </w:style>
  <w:style w:type="paragraph" w:customStyle="1" w:styleId="special-query">
    <w:name w:val="special-query"/>
    <w:basedOn w:val="a3"/>
    <w:rsid w:val="00802729"/>
    <w:pPr>
      <w:spacing w:before="100" w:beforeAutospacing="1" w:after="100" w:afterAutospacing="1"/>
    </w:pPr>
  </w:style>
  <w:style w:type="paragraph" w:customStyle="1" w:styleId="special-hover">
    <w:name w:val="special-hover"/>
    <w:basedOn w:val="a3"/>
    <w:rsid w:val="00802729"/>
    <w:pPr>
      <w:spacing w:before="100" w:beforeAutospacing="1" w:after="100" w:afterAutospacing="1"/>
    </w:pPr>
  </w:style>
  <w:style w:type="paragraph" w:customStyle="1" w:styleId="mw-specialpage-summary">
    <w:name w:val="mw-specialpage-summary"/>
    <w:basedOn w:val="a3"/>
    <w:rsid w:val="00802729"/>
    <w:pPr>
      <w:spacing w:before="100" w:beforeAutospacing="1" w:after="100" w:afterAutospacing="1"/>
    </w:pPr>
  </w:style>
  <w:style w:type="paragraph" w:customStyle="1" w:styleId="legendlike">
    <w:name w:val="legendlike"/>
    <w:basedOn w:val="a3"/>
    <w:rsid w:val="00802729"/>
    <w:pPr>
      <w:spacing w:before="100" w:beforeAutospacing="1" w:after="100" w:afterAutospacing="1"/>
    </w:pPr>
  </w:style>
  <w:style w:type="paragraph" w:customStyle="1" w:styleId="legendtextlike">
    <w:name w:val="legendtextlike"/>
    <w:basedOn w:val="a3"/>
    <w:rsid w:val="00802729"/>
    <w:pPr>
      <w:spacing w:before="100" w:beforeAutospacing="1" w:after="100" w:afterAutospacing="1"/>
    </w:pPr>
  </w:style>
  <w:style w:type="paragraph" w:customStyle="1" w:styleId="scrollbar">
    <w:name w:val="scrollbar"/>
    <w:basedOn w:val="a3"/>
    <w:rsid w:val="00802729"/>
    <w:pPr>
      <w:spacing w:before="100" w:beforeAutospacing="1" w:after="100" w:afterAutospacing="1"/>
    </w:pPr>
  </w:style>
  <w:style w:type="paragraph" w:customStyle="1" w:styleId="scrollbarcontainer">
    <w:name w:val="scrollbarcontainer"/>
    <w:basedOn w:val="a3"/>
    <w:rsid w:val="00802729"/>
    <w:pPr>
      <w:spacing w:before="100" w:beforeAutospacing="1" w:after="100" w:afterAutospacing="1"/>
    </w:pPr>
  </w:style>
  <w:style w:type="paragraph" w:customStyle="1" w:styleId="magnify">
    <w:name w:val="magnify"/>
    <w:basedOn w:val="a3"/>
    <w:rsid w:val="00802729"/>
    <w:pPr>
      <w:spacing w:before="100" w:beforeAutospacing="1" w:after="100" w:afterAutospacing="1"/>
    </w:pPr>
  </w:style>
  <w:style w:type="paragraph" w:customStyle="1" w:styleId="infoboximage">
    <w:name w:val="infoboximage"/>
    <w:basedOn w:val="a3"/>
    <w:rsid w:val="00802729"/>
    <w:pPr>
      <w:spacing w:before="100" w:beforeAutospacing="1" w:after="100" w:afterAutospacing="1"/>
    </w:pPr>
  </w:style>
  <w:style w:type="paragraph" w:customStyle="1" w:styleId="infoboxsoustitre">
    <w:name w:val="infoboxsoustitre"/>
    <w:basedOn w:val="a3"/>
    <w:rsid w:val="00802729"/>
    <w:pPr>
      <w:spacing w:before="100" w:beforeAutospacing="1" w:after="100" w:afterAutospacing="1"/>
    </w:pPr>
  </w:style>
  <w:style w:type="paragraph" w:customStyle="1" w:styleId="latitude">
    <w:name w:val="latitude"/>
    <w:basedOn w:val="a3"/>
    <w:rsid w:val="00802729"/>
    <w:pPr>
      <w:spacing w:before="100" w:beforeAutospacing="1" w:after="100" w:afterAutospacing="1"/>
    </w:pPr>
  </w:style>
  <w:style w:type="paragraph" w:customStyle="1" w:styleId="entete">
    <w:name w:val="entete"/>
    <w:basedOn w:val="a3"/>
    <w:rsid w:val="00802729"/>
    <w:pPr>
      <w:spacing w:before="100" w:beforeAutospacing="1" w:after="100" w:afterAutospacing="1"/>
    </w:pPr>
  </w:style>
  <w:style w:type="paragraph" w:customStyle="1" w:styleId="media">
    <w:name w:val="media"/>
    <w:basedOn w:val="a3"/>
    <w:rsid w:val="00802729"/>
    <w:pPr>
      <w:spacing w:before="100" w:beforeAutospacing="1" w:after="100" w:afterAutospacing="1"/>
    </w:pPr>
  </w:style>
  <w:style w:type="paragraph" w:customStyle="1" w:styleId="thumbimage">
    <w:name w:val="thumbimage"/>
    <w:basedOn w:val="a3"/>
    <w:rsid w:val="00802729"/>
    <w:pPr>
      <w:spacing w:before="100" w:beforeAutospacing="1" w:after="100" w:afterAutospacing="1"/>
    </w:pPr>
  </w:style>
  <w:style w:type="paragraph" w:customStyle="1" w:styleId="thumbinner">
    <w:name w:val="thumbinner"/>
    <w:basedOn w:val="a3"/>
    <w:rsid w:val="00802729"/>
    <w:pPr>
      <w:spacing w:before="100" w:beforeAutospacing="1" w:after="100" w:afterAutospacing="1"/>
    </w:pPr>
  </w:style>
  <w:style w:type="paragraph" w:customStyle="1" w:styleId="thumb">
    <w:name w:val="thumb"/>
    <w:basedOn w:val="a3"/>
    <w:rsid w:val="00802729"/>
    <w:pPr>
      <w:spacing w:before="100" w:beforeAutospacing="1" w:after="100" w:afterAutospacing="1"/>
    </w:pPr>
  </w:style>
  <w:style w:type="paragraph" w:customStyle="1" w:styleId="thumbcaption">
    <w:name w:val="thumbcaption"/>
    <w:basedOn w:val="a3"/>
    <w:rsid w:val="00802729"/>
    <w:pPr>
      <w:spacing w:before="100" w:beforeAutospacing="1" w:after="100" w:afterAutospacing="1"/>
    </w:pPr>
  </w:style>
  <w:style w:type="paragraph" w:customStyle="1" w:styleId="legend">
    <w:name w:val="legend"/>
    <w:basedOn w:val="a3"/>
    <w:rsid w:val="00802729"/>
    <w:pPr>
      <w:spacing w:before="100" w:beforeAutospacing="1" w:after="100" w:afterAutospacing="1"/>
    </w:pPr>
  </w:style>
  <w:style w:type="paragraph" w:customStyle="1" w:styleId="image2">
    <w:name w:val="image2"/>
    <w:basedOn w:val="a3"/>
    <w:rsid w:val="00802729"/>
    <w:pPr>
      <w:spacing w:before="100" w:beforeAutospacing="1" w:after="100" w:afterAutospacing="1"/>
    </w:pPr>
  </w:style>
  <w:style w:type="paragraph" w:customStyle="1" w:styleId="hr">
    <w:name w:val="hr"/>
    <w:basedOn w:val="a3"/>
    <w:rsid w:val="00802729"/>
    <w:pPr>
      <w:spacing w:before="100" w:beforeAutospacing="1" w:after="100" w:afterAutospacing="1"/>
    </w:pPr>
  </w:style>
  <w:style w:type="paragraph" w:customStyle="1" w:styleId="navbar">
    <w:name w:val="navbar"/>
    <w:basedOn w:val="a3"/>
    <w:rsid w:val="00802729"/>
    <w:pPr>
      <w:spacing w:before="100" w:beforeAutospacing="1" w:after="100" w:afterAutospacing="1"/>
    </w:pPr>
  </w:style>
  <w:style w:type="paragraph" w:customStyle="1" w:styleId="prevbloc">
    <w:name w:val="prev_bloc"/>
    <w:basedOn w:val="a3"/>
    <w:rsid w:val="00802729"/>
    <w:pPr>
      <w:spacing w:before="100" w:beforeAutospacing="1" w:after="100" w:afterAutospacing="1"/>
    </w:pPr>
  </w:style>
  <w:style w:type="paragraph" w:customStyle="1" w:styleId="nextbloc">
    <w:name w:val="next_bloc"/>
    <w:basedOn w:val="a3"/>
    <w:rsid w:val="00802729"/>
    <w:pPr>
      <w:spacing w:before="100" w:beforeAutospacing="1" w:after="100" w:afterAutospacing="1"/>
    </w:pPr>
  </w:style>
  <w:style w:type="paragraph" w:customStyle="1" w:styleId="imgtoogle">
    <w:name w:val="img_toogle"/>
    <w:basedOn w:val="a3"/>
    <w:rsid w:val="00802729"/>
    <w:pPr>
      <w:spacing w:before="100" w:beforeAutospacing="1" w:after="100" w:afterAutospacing="1"/>
    </w:pPr>
  </w:style>
  <w:style w:type="paragraph" w:customStyle="1" w:styleId="atoogle">
    <w:name w:val="a_toogle"/>
    <w:basedOn w:val="a3"/>
    <w:rsid w:val="00802729"/>
    <w:pPr>
      <w:spacing w:before="100" w:beforeAutospacing="1" w:after="100" w:afterAutospacing="1"/>
    </w:pPr>
  </w:style>
  <w:style w:type="paragraph" w:customStyle="1" w:styleId="geopoint">
    <w:name w:val="geopoint"/>
    <w:basedOn w:val="a3"/>
    <w:rsid w:val="00802729"/>
    <w:pPr>
      <w:spacing w:before="100" w:beforeAutospacing="1" w:after="100" w:afterAutospacing="1"/>
    </w:pPr>
  </w:style>
  <w:style w:type="paragraph" w:customStyle="1" w:styleId="titre">
    <w:name w:val="titre"/>
    <w:basedOn w:val="a3"/>
    <w:rsid w:val="00802729"/>
    <w:pPr>
      <w:spacing w:before="100" w:beforeAutospacing="1" w:after="100" w:afterAutospacing="1"/>
    </w:pPr>
  </w:style>
  <w:style w:type="paragraph" w:customStyle="1" w:styleId="ui-icon-closethick">
    <w:name w:val="ui-icon-closethick"/>
    <w:basedOn w:val="a3"/>
    <w:rsid w:val="00802729"/>
    <w:pPr>
      <w:spacing w:before="100" w:beforeAutospacing="1" w:after="100" w:afterAutospacing="1"/>
    </w:pPr>
  </w:style>
  <w:style w:type="paragraph" w:customStyle="1" w:styleId="taxoboxclassification">
    <w:name w:val="taxobox_classification"/>
    <w:basedOn w:val="a3"/>
    <w:rsid w:val="00802729"/>
    <w:pPr>
      <w:spacing w:before="100" w:beforeAutospacing="1" w:after="100" w:afterAutospacing="1"/>
    </w:pPr>
  </w:style>
  <w:style w:type="paragraph" w:customStyle="1" w:styleId="rnormal">
    <w:name w:val="rnormal"/>
    <w:basedOn w:val="a3"/>
    <w:rsid w:val="00802729"/>
    <w:pPr>
      <w:spacing w:before="100" w:beforeAutospacing="1" w:after="100" w:afterAutospacing="1"/>
    </w:pPr>
  </w:style>
  <w:style w:type="paragraph" w:customStyle="1" w:styleId="alert-text">
    <w:name w:val="alert-text"/>
    <w:basedOn w:val="a3"/>
    <w:rsid w:val="00802729"/>
    <w:pPr>
      <w:spacing w:before="100" w:beforeAutospacing="1" w:after="100" w:afterAutospacing="1"/>
    </w:pPr>
    <w:rPr>
      <w:color w:val="000000"/>
    </w:rPr>
  </w:style>
  <w:style w:type="paragraph" w:customStyle="1" w:styleId="regardsactu">
    <w:name w:val="regards_actu"/>
    <w:basedOn w:val="a3"/>
    <w:rsid w:val="00802729"/>
    <w:pPr>
      <w:spacing w:before="100" w:beforeAutospacing="1" w:after="100" w:afterAutospacing="1"/>
    </w:pPr>
  </w:style>
  <w:style w:type="paragraph" w:customStyle="1" w:styleId="mw-geshi">
    <w:name w:val="mw-geshi"/>
    <w:basedOn w:val="a3"/>
    <w:rsid w:val="00802729"/>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802729"/>
    <w:pPr>
      <w:spacing w:before="100" w:beforeAutospacing="1" w:after="100" w:afterAutospacing="1"/>
    </w:pPr>
    <w:rPr>
      <w:sz w:val="22"/>
      <w:szCs w:val="22"/>
    </w:rPr>
  </w:style>
  <w:style w:type="paragraph" w:customStyle="1" w:styleId="fr-collapsible-toggle1">
    <w:name w:val="fr-collapsible-toggle1"/>
    <w:basedOn w:val="a3"/>
    <w:rsid w:val="00802729"/>
    <w:pPr>
      <w:spacing w:before="100" w:beforeAutospacing="1" w:after="100" w:afterAutospacing="1"/>
    </w:pPr>
    <w:rPr>
      <w:sz w:val="22"/>
      <w:szCs w:val="22"/>
    </w:rPr>
  </w:style>
  <w:style w:type="paragraph" w:customStyle="1" w:styleId="fr-collapsible-toggle2">
    <w:name w:val="fr-collapsible-toggle2"/>
    <w:basedOn w:val="a3"/>
    <w:rsid w:val="00802729"/>
    <w:pPr>
      <w:spacing w:before="100" w:beforeAutospacing="1" w:after="100" w:afterAutospacing="1"/>
    </w:pPr>
    <w:rPr>
      <w:sz w:val="22"/>
      <w:szCs w:val="22"/>
    </w:rPr>
  </w:style>
  <w:style w:type="paragraph" w:customStyle="1" w:styleId="fr-collapsible-toggle3">
    <w:name w:val="fr-collapsible-toggle3"/>
    <w:basedOn w:val="a3"/>
    <w:rsid w:val="00802729"/>
    <w:pPr>
      <w:spacing w:before="100" w:beforeAutospacing="1" w:after="100" w:afterAutospacing="1"/>
    </w:pPr>
    <w:rPr>
      <w:sz w:val="22"/>
      <w:szCs w:val="22"/>
    </w:rPr>
  </w:style>
  <w:style w:type="paragraph" w:customStyle="1" w:styleId="navboxnewtitle1">
    <w:name w:val="navboxnew_title1"/>
    <w:basedOn w:val="a3"/>
    <w:rsid w:val="00802729"/>
    <w:pPr>
      <w:shd w:val="clear" w:color="auto" w:fill="CCCCFF"/>
      <w:spacing w:after="30"/>
      <w:jc w:val="center"/>
    </w:pPr>
    <w:rPr>
      <w:b/>
      <w:bCs/>
    </w:rPr>
  </w:style>
  <w:style w:type="paragraph" w:customStyle="1" w:styleId="navboxnewtitlesub1">
    <w:name w:val="navboxnew_titlesub1"/>
    <w:basedOn w:val="a3"/>
    <w:rsid w:val="00802729"/>
    <w:pPr>
      <w:spacing w:before="100" w:beforeAutospacing="1" w:after="100" w:afterAutospacing="1"/>
    </w:pPr>
    <w:rPr>
      <w:sz w:val="19"/>
      <w:szCs w:val="19"/>
    </w:rPr>
  </w:style>
  <w:style w:type="paragraph" w:customStyle="1" w:styleId="fr-collapsible-content2">
    <w:name w:val="fr-collapsible-content2"/>
    <w:basedOn w:val="a3"/>
    <w:rsid w:val="00802729"/>
    <w:pPr>
      <w:spacing w:before="100" w:beforeAutospacing="1" w:after="100" w:afterAutospacing="1"/>
    </w:pPr>
    <w:rPr>
      <w:sz w:val="22"/>
      <w:szCs w:val="22"/>
    </w:rPr>
  </w:style>
  <w:style w:type="paragraph" w:customStyle="1" w:styleId="navboxnewcell1">
    <w:name w:val="navboxnew_cell1"/>
    <w:basedOn w:val="a3"/>
    <w:rsid w:val="00802729"/>
    <w:pPr>
      <w:spacing w:before="100" w:beforeAutospacing="1" w:after="100" w:afterAutospacing="1"/>
      <w:jc w:val="center"/>
    </w:pPr>
  </w:style>
  <w:style w:type="paragraph" w:customStyle="1" w:styleId="navboxnewth1">
    <w:name w:val="navboxnew_th1"/>
    <w:basedOn w:val="a3"/>
    <w:rsid w:val="00802729"/>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802729"/>
    <w:pPr>
      <w:spacing w:before="100" w:beforeAutospacing="1" w:after="100" w:afterAutospacing="1"/>
    </w:pPr>
  </w:style>
  <w:style w:type="paragraph" w:customStyle="1" w:styleId="impair1">
    <w:name w:val="impair1"/>
    <w:basedOn w:val="a3"/>
    <w:rsid w:val="00802729"/>
    <w:pPr>
      <w:shd w:val="clear" w:color="auto" w:fill="EEEEFF"/>
      <w:spacing w:before="100" w:beforeAutospacing="1" w:after="100" w:afterAutospacing="1"/>
    </w:pPr>
  </w:style>
  <w:style w:type="paragraph" w:customStyle="1" w:styleId="pair1">
    <w:name w:val="pair1"/>
    <w:basedOn w:val="a3"/>
    <w:rsid w:val="00802729"/>
    <w:pPr>
      <w:shd w:val="clear" w:color="auto" w:fill="F9F9F9"/>
      <w:spacing w:before="100" w:beforeAutospacing="1" w:after="100" w:afterAutospacing="1"/>
    </w:pPr>
  </w:style>
  <w:style w:type="paragraph" w:customStyle="1" w:styleId="navboxnewbanner1">
    <w:name w:val="navboxnew_banner1"/>
    <w:basedOn w:val="a3"/>
    <w:rsid w:val="00802729"/>
    <w:pPr>
      <w:shd w:val="clear" w:color="auto" w:fill="DDDDFF"/>
      <w:spacing w:after="30"/>
      <w:jc w:val="center"/>
    </w:pPr>
  </w:style>
  <w:style w:type="paragraph" w:customStyle="1" w:styleId="navboxnewimage1">
    <w:name w:val="navboxnew_image1"/>
    <w:basedOn w:val="a3"/>
    <w:rsid w:val="00802729"/>
    <w:pPr>
      <w:spacing w:before="100" w:beforeAutospacing="1" w:after="100" w:afterAutospacing="1"/>
    </w:pPr>
  </w:style>
  <w:style w:type="paragraph" w:customStyle="1" w:styleId="navboxnewcell2">
    <w:name w:val="navboxnew_cell2"/>
    <w:basedOn w:val="a3"/>
    <w:rsid w:val="00802729"/>
    <w:pPr>
      <w:spacing w:before="100" w:beforeAutospacing="1" w:after="100" w:afterAutospacing="1"/>
      <w:jc w:val="center"/>
    </w:pPr>
  </w:style>
  <w:style w:type="paragraph" w:customStyle="1" w:styleId="navboxnewie1">
    <w:name w:val="navboxnew_ie1"/>
    <w:basedOn w:val="a3"/>
    <w:rsid w:val="00802729"/>
    <w:pPr>
      <w:spacing w:before="100" w:beforeAutospacing="1" w:after="100" w:afterAutospacing="1"/>
    </w:pPr>
  </w:style>
  <w:style w:type="paragraph" w:customStyle="1" w:styleId="navboxnewtitle2">
    <w:name w:val="navboxnew_title2"/>
    <w:basedOn w:val="a3"/>
    <w:rsid w:val="00802729"/>
    <w:pPr>
      <w:shd w:val="clear" w:color="auto" w:fill="99CC99"/>
      <w:spacing w:before="100" w:beforeAutospacing="1" w:after="100" w:afterAutospacing="1"/>
    </w:pPr>
  </w:style>
  <w:style w:type="paragraph" w:customStyle="1" w:styleId="navboxnewbanner2">
    <w:name w:val="navboxnew_banner2"/>
    <w:basedOn w:val="a3"/>
    <w:rsid w:val="00802729"/>
    <w:pPr>
      <w:shd w:val="clear" w:color="auto" w:fill="99CC99"/>
      <w:spacing w:before="100" w:beforeAutospacing="1" w:after="100" w:afterAutospacing="1"/>
    </w:pPr>
  </w:style>
  <w:style w:type="paragraph" w:customStyle="1" w:styleId="navboxnewth2">
    <w:name w:val="navboxnew_th2"/>
    <w:basedOn w:val="a3"/>
    <w:rsid w:val="00802729"/>
    <w:pPr>
      <w:shd w:val="clear" w:color="auto" w:fill="B3D9B3"/>
      <w:spacing w:before="100" w:beforeAutospacing="1" w:after="100" w:afterAutospacing="1"/>
    </w:pPr>
  </w:style>
  <w:style w:type="paragraph" w:customStyle="1" w:styleId="navboxnewtitle3">
    <w:name w:val="navboxnew_title3"/>
    <w:basedOn w:val="a3"/>
    <w:rsid w:val="00802729"/>
    <w:pPr>
      <w:shd w:val="clear" w:color="auto" w:fill="DFEDFF"/>
      <w:spacing w:before="100" w:beforeAutospacing="1" w:after="100" w:afterAutospacing="1"/>
    </w:pPr>
  </w:style>
  <w:style w:type="paragraph" w:customStyle="1" w:styleId="navboxnewbanner3">
    <w:name w:val="navboxnew_banner3"/>
    <w:basedOn w:val="a3"/>
    <w:rsid w:val="00802729"/>
    <w:pPr>
      <w:shd w:val="clear" w:color="auto" w:fill="DFEDFF"/>
      <w:spacing w:before="100" w:beforeAutospacing="1" w:after="100" w:afterAutospacing="1"/>
    </w:pPr>
  </w:style>
  <w:style w:type="paragraph" w:customStyle="1" w:styleId="navboxnewth3">
    <w:name w:val="navboxnew_th3"/>
    <w:basedOn w:val="a3"/>
    <w:rsid w:val="00802729"/>
    <w:pPr>
      <w:shd w:val="clear" w:color="auto" w:fill="E7F2FF"/>
      <w:spacing w:before="100" w:beforeAutospacing="1" w:after="100" w:afterAutospacing="1"/>
    </w:pPr>
  </w:style>
  <w:style w:type="paragraph" w:customStyle="1" w:styleId="fr-collapsible-toggle4">
    <w:name w:val="fr-collapsible-toggle4"/>
    <w:basedOn w:val="a3"/>
    <w:rsid w:val="00802729"/>
    <w:pPr>
      <w:spacing w:before="100" w:beforeAutospacing="1" w:after="100" w:afterAutospacing="1"/>
    </w:pPr>
    <w:rPr>
      <w:sz w:val="22"/>
      <w:szCs w:val="22"/>
    </w:rPr>
  </w:style>
  <w:style w:type="paragraph" w:customStyle="1" w:styleId="navboxnewtitle4">
    <w:name w:val="navboxnew_title4"/>
    <w:basedOn w:val="a3"/>
    <w:rsid w:val="00802729"/>
    <w:pPr>
      <w:shd w:val="clear" w:color="auto" w:fill="CCCCFF"/>
      <w:spacing w:after="30"/>
      <w:jc w:val="center"/>
    </w:pPr>
    <w:rPr>
      <w:b/>
      <w:bCs/>
    </w:rPr>
  </w:style>
  <w:style w:type="paragraph" w:customStyle="1" w:styleId="navboxnewtitlesub2">
    <w:name w:val="navboxnew_titlesub2"/>
    <w:basedOn w:val="a3"/>
    <w:rsid w:val="00802729"/>
    <w:pPr>
      <w:spacing w:before="100" w:beforeAutospacing="1" w:after="100" w:afterAutospacing="1"/>
    </w:pPr>
    <w:rPr>
      <w:sz w:val="19"/>
      <w:szCs w:val="19"/>
    </w:rPr>
  </w:style>
  <w:style w:type="paragraph" w:customStyle="1" w:styleId="fr-collapsible-content3">
    <w:name w:val="fr-collapsible-content3"/>
    <w:basedOn w:val="a3"/>
    <w:rsid w:val="00802729"/>
    <w:pPr>
      <w:spacing w:before="100" w:beforeAutospacing="1" w:after="100" w:afterAutospacing="1"/>
    </w:pPr>
    <w:rPr>
      <w:sz w:val="22"/>
      <w:szCs w:val="22"/>
    </w:rPr>
  </w:style>
  <w:style w:type="paragraph" w:customStyle="1" w:styleId="navboxnewrow1">
    <w:name w:val="navboxnew_row1"/>
    <w:basedOn w:val="a3"/>
    <w:rsid w:val="00802729"/>
    <w:pPr>
      <w:shd w:val="clear" w:color="auto" w:fill="DDDDFF"/>
      <w:spacing w:before="100" w:beforeAutospacing="1" w:after="100" w:afterAutospacing="1"/>
    </w:pPr>
  </w:style>
  <w:style w:type="paragraph" w:customStyle="1" w:styleId="navboxnewth4">
    <w:name w:val="navboxnew_th4"/>
    <w:basedOn w:val="a3"/>
    <w:rsid w:val="00802729"/>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802729"/>
    <w:pPr>
      <w:pBdr>
        <w:left w:val="single" w:sz="12" w:space="0" w:color="F9F9F9"/>
      </w:pBdr>
      <w:spacing w:before="100" w:beforeAutospacing="1" w:after="100" w:afterAutospacing="1"/>
    </w:pPr>
  </w:style>
  <w:style w:type="paragraph" w:customStyle="1" w:styleId="navboxnewinline1">
    <w:name w:val="navboxnew_inline1"/>
    <w:basedOn w:val="a3"/>
    <w:rsid w:val="00802729"/>
    <w:pPr>
      <w:shd w:val="clear" w:color="auto" w:fill="F9F9F9"/>
      <w:spacing w:before="100" w:beforeAutospacing="1" w:after="100" w:afterAutospacing="1"/>
    </w:pPr>
  </w:style>
  <w:style w:type="paragraph" w:customStyle="1" w:styleId="navboxnewinline2">
    <w:name w:val="navboxnew_inline2"/>
    <w:basedOn w:val="a3"/>
    <w:rsid w:val="00802729"/>
    <w:pPr>
      <w:shd w:val="clear" w:color="auto" w:fill="EEEEFF"/>
      <w:spacing w:before="100" w:beforeAutospacing="1" w:after="100" w:afterAutospacing="1"/>
    </w:pPr>
  </w:style>
  <w:style w:type="paragraph" w:customStyle="1" w:styleId="navboxnewimage2">
    <w:name w:val="navboxnew_image2"/>
    <w:basedOn w:val="a3"/>
    <w:rsid w:val="00802729"/>
    <w:pPr>
      <w:spacing w:before="100" w:beforeAutospacing="1" w:after="100" w:afterAutospacing="1"/>
    </w:pPr>
    <w:rPr>
      <w:vanish/>
    </w:rPr>
  </w:style>
  <w:style w:type="paragraph" w:customStyle="1" w:styleId="navboxnewbanner4">
    <w:name w:val="navboxnew_banner4"/>
    <w:basedOn w:val="a3"/>
    <w:rsid w:val="00802729"/>
    <w:pPr>
      <w:shd w:val="clear" w:color="auto" w:fill="CCCCFF"/>
      <w:spacing w:before="30"/>
      <w:jc w:val="center"/>
    </w:pPr>
  </w:style>
  <w:style w:type="paragraph" w:customStyle="1" w:styleId="navboxnew1">
    <w:name w:val="navboxnew1"/>
    <w:basedOn w:val="a3"/>
    <w:rsid w:val="00802729"/>
    <w:pPr>
      <w:shd w:val="clear" w:color="auto" w:fill="F9F9F9"/>
      <w:spacing w:before="100" w:beforeAutospacing="1" w:after="100" w:afterAutospacing="1"/>
    </w:pPr>
  </w:style>
  <w:style w:type="paragraph" w:customStyle="1" w:styleId="play-btn-large1">
    <w:name w:val="play-btn-large1"/>
    <w:basedOn w:val="a3"/>
    <w:rsid w:val="00802729"/>
    <w:pPr>
      <w:spacing w:after="100" w:afterAutospacing="1"/>
      <w:ind w:left="-525"/>
    </w:pPr>
  </w:style>
  <w:style w:type="paragraph" w:customStyle="1" w:styleId="ui-widget1">
    <w:name w:val="ui-widget1"/>
    <w:basedOn w:val="a3"/>
    <w:rsid w:val="00802729"/>
    <w:pPr>
      <w:spacing w:before="100" w:beforeAutospacing="1" w:after="100" w:afterAutospacing="1"/>
    </w:pPr>
    <w:rPr>
      <w:rFonts w:ascii="Arial" w:hAnsi="Arial" w:cs="Arial"/>
    </w:rPr>
  </w:style>
  <w:style w:type="paragraph" w:customStyle="1" w:styleId="ui-state-default1">
    <w:name w:val="ui-state-default1"/>
    <w:basedOn w:val="a3"/>
    <w:rsid w:val="00802729"/>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802729"/>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80272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80272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80272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80272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802729"/>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802729"/>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802729"/>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802729"/>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802729"/>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802729"/>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802729"/>
    <w:pPr>
      <w:spacing w:before="100" w:beforeAutospacing="1" w:after="100" w:afterAutospacing="1"/>
    </w:pPr>
    <w:rPr>
      <w:color w:val="FFFFFF"/>
    </w:rPr>
  </w:style>
  <w:style w:type="paragraph" w:customStyle="1" w:styleId="ui-state-error-text2">
    <w:name w:val="ui-state-error-text2"/>
    <w:basedOn w:val="a3"/>
    <w:rsid w:val="00802729"/>
    <w:pPr>
      <w:spacing w:before="100" w:beforeAutospacing="1" w:after="100" w:afterAutospacing="1"/>
    </w:pPr>
    <w:rPr>
      <w:color w:val="FFFFFF"/>
    </w:rPr>
  </w:style>
  <w:style w:type="paragraph" w:customStyle="1" w:styleId="ui-priority-primary1">
    <w:name w:val="ui-priority-primary1"/>
    <w:basedOn w:val="a3"/>
    <w:rsid w:val="00802729"/>
    <w:pPr>
      <w:spacing w:before="100" w:beforeAutospacing="1" w:after="100" w:afterAutospacing="1"/>
    </w:pPr>
    <w:rPr>
      <w:b/>
      <w:bCs/>
    </w:rPr>
  </w:style>
  <w:style w:type="paragraph" w:customStyle="1" w:styleId="ui-priority-primary2">
    <w:name w:val="ui-priority-primary2"/>
    <w:basedOn w:val="a3"/>
    <w:rsid w:val="00802729"/>
    <w:pPr>
      <w:spacing w:before="100" w:beforeAutospacing="1" w:after="100" w:afterAutospacing="1"/>
    </w:pPr>
    <w:rPr>
      <w:b/>
      <w:bCs/>
    </w:rPr>
  </w:style>
  <w:style w:type="paragraph" w:customStyle="1" w:styleId="ui-priority-secondary1">
    <w:name w:val="ui-priority-secondary1"/>
    <w:basedOn w:val="a3"/>
    <w:rsid w:val="00802729"/>
    <w:pPr>
      <w:spacing w:before="100" w:beforeAutospacing="1" w:after="100" w:afterAutospacing="1"/>
    </w:pPr>
  </w:style>
  <w:style w:type="paragraph" w:customStyle="1" w:styleId="ui-priority-secondary2">
    <w:name w:val="ui-priority-secondary2"/>
    <w:basedOn w:val="a3"/>
    <w:rsid w:val="00802729"/>
    <w:pPr>
      <w:spacing w:before="100" w:beforeAutospacing="1" w:after="100" w:afterAutospacing="1"/>
    </w:pPr>
  </w:style>
  <w:style w:type="paragraph" w:customStyle="1" w:styleId="ui-state-disabled1">
    <w:name w:val="ui-state-disabled1"/>
    <w:basedOn w:val="a3"/>
    <w:rsid w:val="00802729"/>
    <w:pPr>
      <w:spacing w:before="100" w:beforeAutospacing="1" w:after="100" w:afterAutospacing="1"/>
    </w:pPr>
  </w:style>
  <w:style w:type="paragraph" w:customStyle="1" w:styleId="ui-state-disabled2">
    <w:name w:val="ui-state-disabled2"/>
    <w:basedOn w:val="a3"/>
    <w:rsid w:val="00802729"/>
    <w:pPr>
      <w:spacing w:before="100" w:beforeAutospacing="1" w:after="100" w:afterAutospacing="1"/>
    </w:pPr>
  </w:style>
  <w:style w:type="paragraph" w:customStyle="1" w:styleId="ui-icon1">
    <w:name w:val="ui-icon1"/>
    <w:basedOn w:val="a3"/>
    <w:rsid w:val="00802729"/>
    <w:pPr>
      <w:spacing w:before="100" w:beforeAutospacing="1" w:after="100" w:afterAutospacing="1"/>
      <w:ind w:firstLine="7343"/>
    </w:pPr>
  </w:style>
  <w:style w:type="paragraph" w:customStyle="1" w:styleId="ui-icon2">
    <w:name w:val="ui-icon2"/>
    <w:basedOn w:val="a3"/>
    <w:rsid w:val="00802729"/>
    <w:pPr>
      <w:spacing w:before="100" w:beforeAutospacing="1" w:after="100" w:afterAutospacing="1"/>
      <w:ind w:firstLine="7343"/>
    </w:pPr>
  </w:style>
  <w:style w:type="paragraph" w:customStyle="1" w:styleId="ui-icon3">
    <w:name w:val="ui-icon3"/>
    <w:basedOn w:val="a3"/>
    <w:rsid w:val="00802729"/>
    <w:pPr>
      <w:spacing w:before="100" w:beforeAutospacing="1" w:after="100" w:afterAutospacing="1"/>
      <w:ind w:firstLine="7343"/>
    </w:pPr>
  </w:style>
  <w:style w:type="paragraph" w:customStyle="1" w:styleId="ui-icon4">
    <w:name w:val="ui-icon4"/>
    <w:basedOn w:val="a3"/>
    <w:rsid w:val="00802729"/>
    <w:pPr>
      <w:spacing w:before="100" w:beforeAutospacing="1" w:after="100" w:afterAutospacing="1"/>
      <w:ind w:firstLine="7343"/>
    </w:pPr>
  </w:style>
  <w:style w:type="paragraph" w:customStyle="1" w:styleId="ui-icon5">
    <w:name w:val="ui-icon5"/>
    <w:basedOn w:val="a3"/>
    <w:rsid w:val="00802729"/>
    <w:pPr>
      <w:spacing w:before="100" w:beforeAutospacing="1" w:after="100" w:afterAutospacing="1"/>
      <w:ind w:firstLine="7343"/>
    </w:pPr>
  </w:style>
  <w:style w:type="paragraph" w:customStyle="1" w:styleId="ui-icon6">
    <w:name w:val="ui-icon6"/>
    <w:basedOn w:val="a3"/>
    <w:rsid w:val="00802729"/>
    <w:pPr>
      <w:spacing w:before="100" w:beforeAutospacing="1" w:after="100" w:afterAutospacing="1"/>
      <w:ind w:firstLine="7343"/>
    </w:pPr>
  </w:style>
  <w:style w:type="paragraph" w:customStyle="1" w:styleId="ui-icon7">
    <w:name w:val="ui-icon7"/>
    <w:basedOn w:val="a3"/>
    <w:rsid w:val="00802729"/>
    <w:pPr>
      <w:spacing w:before="100" w:beforeAutospacing="1" w:after="100" w:afterAutospacing="1"/>
      <w:ind w:firstLine="7343"/>
    </w:pPr>
  </w:style>
  <w:style w:type="paragraph" w:customStyle="1" w:styleId="ui-icon8">
    <w:name w:val="ui-icon8"/>
    <w:basedOn w:val="a3"/>
    <w:rsid w:val="00802729"/>
    <w:pPr>
      <w:spacing w:before="100" w:beforeAutospacing="1" w:after="100" w:afterAutospacing="1"/>
      <w:ind w:firstLine="7343"/>
    </w:pPr>
  </w:style>
  <w:style w:type="paragraph" w:customStyle="1" w:styleId="ui-icon9">
    <w:name w:val="ui-icon9"/>
    <w:basedOn w:val="a3"/>
    <w:rsid w:val="00802729"/>
    <w:pPr>
      <w:spacing w:before="100" w:beforeAutospacing="1" w:after="100" w:afterAutospacing="1"/>
      <w:ind w:firstLine="7343"/>
    </w:pPr>
  </w:style>
  <w:style w:type="paragraph" w:customStyle="1" w:styleId="ui-resizable-handle1">
    <w:name w:val="ui-resizable-handle1"/>
    <w:basedOn w:val="a3"/>
    <w:rsid w:val="00802729"/>
    <w:pPr>
      <w:spacing w:before="100" w:beforeAutospacing="1" w:after="100" w:afterAutospacing="1"/>
    </w:pPr>
    <w:rPr>
      <w:vanish/>
      <w:sz w:val="2"/>
      <w:szCs w:val="2"/>
    </w:rPr>
  </w:style>
  <w:style w:type="paragraph" w:customStyle="1" w:styleId="ui-resizable-handle2">
    <w:name w:val="ui-resizable-handle2"/>
    <w:basedOn w:val="a3"/>
    <w:rsid w:val="00802729"/>
    <w:pPr>
      <w:spacing w:before="100" w:beforeAutospacing="1" w:after="100" w:afterAutospacing="1"/>
    </w:pPr>
    <w:rPr>
      <w:vanish/>
      <w:sz w:val="2"/>
      <w:szCs w:val="2"/>
    </w:rPr>
  </w:style>
  <w:style w:type="paragraph" w:customStyle="1" w:styleId="ui-button-text1">
    <w:name w:val="ui-button-text1"/>
    <w:basedOn w:val="a3"/>
    <w:rsid w:val="00802729"/>
    <w:pPr>
      <w:spacing w:before="100" w:beforeAutospacing="1" w:after="100" w:afterAutospacing="1"/>
    </w:pPr>
  </w:style>
  <w:style w:type="paragraph" w:customStyle="1" w:styleId="ui-button-text2">
    <w:name w:val="ui-button-text2"/>
    <w:basedOn w:val="a3"/>
    <w:rsid w:val="00802729"/>
    <w:pPr>
      <w:spacing w:before="100" w:beforeAutospacing="1" w:after="100" w:afterAutospacing="1"/>
    </w:pPr>
  </w:style>
  <w:style w:type="paragraph" w:customStyle="1" w:styleId="ui-button-text3">
    <w:name w:val="ui-button-text3"/>
    <w:basedOn w:val="a3"/>
    <w:rsid w:val="00802729"/>
    <w:pPr>
      <w:spacing w:before="100" w:beforeAutospacing="1" w:after="100" w:afterAutospacing="1"/>
      <w:ind w:firstLine="11919"/>
    </w:pPr>
  </w:style>
  <w:style w:type="paragraph" w:customStyle="1" w:styleId="ui-button-text4">
    <w:name w:val="ui-button-text4"/>
    <w:basedOn w:val="a3"/>
    <w:rsid w:val="00802729"/>
    <w:pPr>
      <w:spacing w:before="100" w:beforeAutospacing="1" w:after="100" w:afterAutospacing="1"/>
      <w:ind w:firstLine="11919"/>
    </w:pPr>
  </w:style>
  <w:style w:type="paragraph" w:customStyle="1" w:styleId="ui-button-text5">
    <w:name w:val="ui-button-text5"/>
    <w:basedOn w:val="a3"/>
    <w:rsid w:val="00802729"/>
    <w:pPr>
      <w:spacing w:before="100" w:beforeAutospacing="1" w:after="100" w:afterAutospacing="1"/>
    </w:pPr>
  </w:style>
  <w:style w:type="paragraph" w:customStyle="1" w:styleId="ui-button-text6">
    <w:name w:val="ui-button-text6"/>
    <w:basedOn w:val="a3"/>
    <w:rsid w:val="00802729"/>
    <w:pPr>
      <w:spacing w:before="100" w:beforeAutospacing="1" w:after="100" w:afterAutospacing="1"/>
    </w:pPr>
  </w:style>
  <w:style w:type="paragraph" w:customStyle="1" w:styleId="ui-button-text7">
    <w:name w:val="ui-button-text7"/>
    <w:basedOn w:val="a3"/>
    <w:rsid w:val="00802729"/>
    <w:pPr>
      <w:spacing w:before="100" w:beforeAutospacing="1" w:after="100" w:afterAutospacing="1"/>
    </w:pPr>
  </w:style>
  <w:style w:type="paragraph" w:customStyle="1" w:styleId="ui-icon10">
    <w:name w:val="ui-icon10"/>
    <w:basedOn w:val="a3"/>
    <w:rsid w:val="00802729"/>
    <w:pPr>
      <w:spacing w:after="100" w:afterAutospacing="1"/>
      <w:ind w:left="-120" w:firstLine="7343"/>
    </w:pPr>
  </w:style>
  <w:style w:type="paragraph" w:customStyle="1" w:styleId="ui-icon11">
    <w:name w:val="ui-icon11"/>
    <w:basedOn w:val="a3"/>
    <w:rsid w:val="00802729"/>
    <w:pPr>
      <w:spacing w:after="100" w:afterAutospacing="1"/>
      <w:ind w:firstLine="7343"/>
    </w:pPr>
  </w:style>
  <w:style w:type="paragraph" w:customStyle="1" w:styleId="ui-icon12">
    <w:name w:val="ui-icon12"/>
    <w:basedOn w:val="a3"/>
    <w:rsid w:val="00802729"/>
    <w:pPr>
      <w:spacing w:after="100" w:afterAutospacing="1"/>
      <w:ind w:firstLine="7343"/>
    </w:pPr>
  </w:style>
  <w:style w:type="paragraph" w:customStyle="1" w:styleId="ui-icon13">
    <w:name w:val="ui-icon13"/>
    <w:basedOn w:val="a3"/>
    <w:rsid w:val="00802729"/>
    <w:pPr>
      <w:spacing w:after="100" w:afterAutospacing="1"/>
      <w:ind w:firstLine="7343"/>
    </w:pPr>
  </w:style>
  <w:style w:type="paragraph" w:customStyle="1" w:styleId="ui-icon14">
    <w:name w:val="ui-icon14"/>
    <w:basedOn w:val="a3"/>
    <w:rsid w:val="00802729"/>
    <w:pPr>
      <w:spacing w:after="100" w:afterAutospacing="1"/>
      <w:ind w:firstLine="7343"/>
    </w:pPr>
  </w:style>
  <w:style w:type="paragraph" w:customStyle="1" w:styleId="ui-icon15">
    <w:name w:val="ui-icon15"/>
    <w:basedOn w:val="a3"/>
    <w:rsid w:val="00802729"/>
    <w:pPr>
      <w:spacing w:after="100" w:afterAutospacing="1"/>
      <w:ind w:firstLine="7343"/>
    </w:pPr>
  </w:style>
  <w:style w:type="paragraph" w:customStyle="1" w:styleId="ui-button1">
    <w:name w:val="ui-button1"/>
    <w:basedOn w:val="a3"/>
    <w:rsid w:val="00802729"/>
    <w:pPr>
      <w:spacing w:before="100" w:beforeAutospacing="1" w:after="100" w:afterAutospacing="1"/>
      <w:ind w:right="-72"/>
      <w:jc w:val="center"/>
    </w:pPr>
  </w:style>
  <w:style w:type="paragraph" w:customStyle="1" w:styleId="ui-button2">
    <w:name w:val="ui-button2"/>
    <w:basedOn w:val="a3"/>
    <w:rsid w:val="00802729"/>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802729"/>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802729"/>
    <w:pPr>
      <w:spacing w:before="100" w:beforeAutospacing="1" w:after="100" w:afterAutospacing="1"/>
    </w:pPr>
  </w:style>
  <w:style w:type="paragraph" w:customStyle="1" w:styleId="ui-icon16">
    <w:name w:val="ui-icon16"/>
    <w:basedOn w:val="a3"/>
    <w:rsid w:val="00802729"/>
    <w:pPr>
      <w:spacing w:before="100" w:beforeAutospacing="1" w:after="100" w:afterAutospacing="1"/>
      <w:ind w:firstLine="7343"/>
    </w:pPr>
  </w:style>
  <w:style w:type="paragraph" w:customStyle="1" w:styleId="ui-icon17">
    <w:name w:val="ui-icon17"/>
    <w:basedOn w:val="a3"/>
    <w:rsid w:val="00802729"/>
    <w:pPr>
      <w:spacing w:before="100" w:beforeAutospacing="1" w:after="100" w:afterAutospacing="1"/>
      <w:ind w:firstLine="7343"/>
    </w:pPr>
  </w:style>
  <w:style w:type="paragraph" w:customStyle="1" w:styleId="ui-icon18">
    <w:name w:val="ui-icon18"/>
    <w:basedOn w:val="a3"/>
    <w:rsid w:val="00802729"/>
    <w:pPr>
      <w:spacing w:before="100" w:beforeAutospacing="1" w:after="100" w:afterAutospacing="1"/>
      <w:ind w:firstLine="7343"/>
    </w:pPr>
  </w:style>
  <w:style w:type="paragraph" w:customStyle="1" w:styleId="ui-icon19">
    <w:name w:val="ui-icon19"/>
    <w:basedOn w:val="a3"/>
    <w:rsid w:val="00802729"/>
    <w:pPr>
      <w:spacing w:before="100" w:beforeAutospacing="1" w:after="100" w:afterAutospacing="1"/>
      <w:ind w:firstLine="7343"/>
    </w:pPr>
  </w:style>
  <w:style w:type="paragraph" w:customStyle="1" w:styleId="ui-dialog-titlebar1">
    <w:name w:val="ui-dialog-titlebar1"/>
    <w:basedOn w:val="a3"/>
    <w:rsid w:val="00802729"/>
    <w:pPr>
      <w:spacing w:before="100" w:beforeAutospacing="1" w:after="100" w:afterAutospacing="1"/>
    </w:pPr>
  </w:style>
  <w:style w:type="paragraph" w:customStyle="1" w:styleId="ui-dialog-title1">
    <w:name w:val="ui-dialog-title1"/>
    <w:basedOn w:val="a3"/>
    <w:rsid w:val="00802729"/>
  </w:style>
  <w:style w:type="paragraph" w:customStyle="1" w:styleId="ui-dialog-titlebar-close1">
    <w:name w:val="ui-dialog-titlebar-close1"/>
    <w:basedOn w:val="a3"/>
    <w:rsid w:val="00802729"/>
  </w:style>
  <w:style w:type="paragraph" w:customStyle="1" w:styleId="ui-dialog-titlebar-close2">
    <w:name w:val="ui-dialog-titlebar-close2"/>
    <w:basedOn w:val="a3"/>
    <w:rsid w:val="00802729"/>
  </w:style>
  <w:style w:type="paragraph" w:customStyle="1" w:styleId="ui-dialog-content1">
    <w:name w:val="ui-dialog-content1"/>
    <w:basedOn w:val="a3"/>
    <w:rsid w:val="00802729"/>
    <w:pPr>
      <w:spacing w:before="100" w:beforeAutospacing="1" w:after="100" w:afterAutospacing="1"/>
    </w:pPr>
  </w:style>
  <w:style w:type="paragraph" w:customStyle="1" w:styleId="ui-dialog-buttonpane1">
    <w:name w:val="ui-dialog-buttonpane1"/>
    <w:basedOn w:val="a3"/>
    <w:rsid w:val="00802729"/>
    <w:pPr>
      <w:spacing w:before="120"/>
    </w:pPr>
  </w:style>
  <w:style w:type="paragraph" w:customStyle="1" w:styleId="ui-resizable-se1">
    <w:name w:val="ui-resizable-se1"/>
    <w:basedOn w:val="a3"/>
    <w:rsid w:val="00802729"/>
    <w:pPr>
      <w:spacing w:before="100" w:beforeAutospacing="1" w:after="100" w:afterAutospacing="1"/>
    </w:pPr>
  </w:style>
  <w:style w:type="paragraph" w:customStyle="1" w:styleId="ui-dialog-titlebar-close3">
    <w:name w:val="ui-dialog-titlebar-close3"/>
    <w:basedOn w:val="a3"/>
    <w:rsid w:val="00802729"/>
  </w:style>
  <w:style w:type="paragraph" w:customStyle="1" w:styleId="ui-dialog-titlebar2">
    <w:name w:val="ui-dialog-titlebar2"/>
    <w:basedOn w:val="a3"/>
    <w:rsid w:val="00802729"/>
    <w:pPr>
      <w:spacing w:before="100" w:beforeAutospacing="1" w:after="100" w:afterAutospacing="1"/>
    </w:pPr>
  </w:style>
  <w:style w:type="paragraph" w:customStyle="1" w:styleId="ui-widget-header1">
    <w:name w:val="ui-widget-header1"/>
    <w:basedOn w:val="a3"/>
    <w:rsid w:val="00802729"/>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802729"/>
    <w:pPr>
      <w:spacing w:before="100" w:beforeAutospacing="1" w:after="100" w:afterAutospacing="1"/>
    </w:pPr>
  </w:style>
  <w:style w:type="paragraph" w:customStyle="1" w:styleId="ui-dialog-buttonpane2">
    <w:name w:val="ui-dialog-buttonpane2"/>
    <w:basedOn w:val="a3"/>
    <w:rsid w:val="00802729"/>
  </w:style>
  <w:style w:type="paragraph" w:customStyle="1" w:styleId="special-label1">
    <w:name w:val="special-label1"/>
    <w:basedOn w:val="a3"/>
    <w:rsid w:val="00802729"/>
    <w:pPr>
      <w:spacing w:before="100" w:beforeAutospacing="1" w:after="100" w:afterAutospacing="1"/>
    </w:pPr>
    <w:rPr>
      <w:color w:val="808080"/>
    </w:rPr>
  </w:style>
  <w:style w:type="paragraph" w:customStyle="1" w:styleId="special-query1">
    <w:name w:val="special-query1"/>
    <w:basedOn w:val="a3"/>
    <w:rsid w:val="00802729"/>
    <w:pPr>
      <w:spacing w:before="100" w:beforeAutospacing="1" w:after="100" w:afterAutospacing="1"/>
    </w:pPr>
    <w:rPr>
      <w:i/>
      <w:iCs/>
      <w:color w:val="000000"/>
    </w:rPr>
  </w:style>
  <w:style w:type="paragraph" w:customStyle="1" w:styleId="special-hover1">
    <w:name w:val="special-hover1"/>
    <w:basedOn w:val="a3"/>
    <w:rsid w:val="00802729"/>
    <w:pPr>
      <w:shd w:val="clear" w:color="auto" w:fill="C0C0C0"/>
      <w:spacing w:before="100" w:beforeAutospacing="1" w:after="100" w:afterAutospacing="1"/>
    </w:pPr>
  </w:style>
  <w:style w:type="paragraph" w:customStyle="1" w:styleId="special-label2">
    <w:name w:val="special-label2"/>
    <w:basedOn w:val="a3"/>
    <w:rsid w:val="00802729"/>
    <w:pPr>
      <w:spacing w:before="100" w:beforeAutospacing="1" w:after="100" w:afterAutospacing="1"/>
    </w:pPr>
    <w:rPr>
      <w:color w:val="FFFFFF"/>
    </w:rPr>
  </w:style>
  <w:style w:type="paragraph" w:customStyle="1" w:styleId="special-query2">
    <w:name w:val="special-query2"/>
    <w:basedOn w:val="a3"/>
    <w:rsid w:val="00802729"/>
    <w:pPr>
      <w:spacing w:before="100" w:beforeAutospacing="1" w:after="100" w:afterAutospacing="1"/>
    </w:pPr>
    <w:rPr>
      <w:color w:val="FFFFFF"/>
    </w:rPr>
  </w:style>
  <w:style w:type="paragraph" w:customStyle="1" w:styleId="mw-specialpage-summary1">
    <w:name w:val="mw-specialpage-summary1"/>
    <w:basedOn w:val="a3"/>
    <w:rsid w:val="00802729"/>
    <w:pPr>
      <w:spacing w:before="100" w:beforeAutospacing="1" w:after="100" w:afterAutospacing="1"/>
    </w:pPr>
    <w:rPr>
      <w:vanish/>
    </w:rPr>
  </w:style>
  <w:style w:type="paragraph" w:customStyle="1" w:styleId="editsection1">
    <w:name w:val="editsection1"/>
    <w:basedOn w:val="a3"/>
    <w:rsid w:val="00802729"/>
    <w:pPr>
      <w:spacing w:before="100" w:beforeAutospacing="1" w:after="100" w:afterAutospacing="1"/>
    </w:pPr>
    <w:rPr>
      <w:sz w:val="20"/>
      <w:szCs w:val="20"/>
    </w:rPr>
  </w:style>
  <w:style w:type="paragraph" w:customStyle="1" w:styleId="mw-headline1">
    <w:name w:val="mw-headline1"/>
    <w:basedOn w:val="a3"/>
    <w:rsid w:val="00802729"/>
    <w:pPr>
      <w:spacing w:before="100" w:beforeAutospacing="1" w:after="100" w:afterAutospacing="1"/>
      <w:ind w:right="72"/>
    </w:pPr>
  </w:style>
  <w:style w:type="paragraph" w:customStyle="1" w:styleId="legendlike1">
    <w:name w:val="legendlike1"/>
    <w:basedOn w:val="a3"/>
    <w:rsid w:val="00802729"/>
    <w:pPr>
      <w:spacing w:after="100" w:afterAutospacing="1"/>
    </w:pPr>
  </w:style>
  <w:style w:type="paragraph" w:customStyle="1" w:styleId="legendtextlike1">
    <w:name w:val="legendtextlike1"/>
    <w:basedOn w:val="a3"/>
    <w:rsid w:val="00802729"/>
    <w:pPr>
      <w:shd w:val="clear" w:color="auto" w:fill="FFFFFF"/>
      <w:spacing w:before="100" w:beforeAutospacing="1" w:after="100" w:afterAutospacing="1"/>
    </w:pPr>
  </w:style>
  <w:style w:type="paragraph" w:customStyle="1" w:styleId="scrollbar1">
    <w:name w:val="scrollbar1"/>
    <w:basedOn w:val="a3"/>
    <w:rsid w:val="00802729"/>
    <w:pPr>
      <w:spacing w:before="100" w:beforeAutospacing="1" w:after="100" w:afterAutospacing="1"/>
    </w:pPr>
  </w:style>
  <w:style w:type="paragraph" w:customStyle="1" w:styleId="scrollbarcontainer1">
    <w:name w:val="scrollbarcontainer1"/>
    <w:basedOn w:val="a3"/>
    <w:rsid w:val="00802729"/>
    <w:pPr>
      <w:spacing w:before="100" w:beforeAutospacing="1" w:after="100" w:afterAutospacing="1"/>
    </w:pPr>
  </w:style>
  <w:style w:type="paragraph" w:customStyle="1" w:styleId="magnify1">
    <w:name w:val="magnify1"/>
    <w:basedOn w:val="a3"/>
    <w:rsid w:val="00802729"/>
    <w:pPr>
      <w:spacing w:before="100" w:beforeAutospacing="1" w:after="100" w:afterAutospacing="1"/>
    </w:pPr>
    <w:rPr>
      <w:vanish/>
    </w:rPr>
  </w:style>
  <w:style w:type="paragraph" w:customStyle="1" w:styleId="infoboximage1">
    <w:name w:val="infoboximage1"/>
    <w:basedOn w:val="a3"/>
    <w:rsid w:val="00802729"/>
    <w:pPr>
      <w:shd w:val="clear" w:color="auto" w:fill="FFFFFF"/>
      <w:spacing w:after="100" w:afterAutospacing="1"/>
      <w:jc w:val="center"/>
    </w:pPr>
    <w:rPr>
      <w:color w:val="000000"/>
    </w:rPr>
  </w:style>
  <w:style w:type="paragraph" w:customStyle="1" w:styleId="infoboxsoustitre1">
    <w:name w:val="infoboxsoustitre1"/>
    <w:basedOn w:val="a3"/>
    <w:rsid w:val="00802729"/>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802729"/>
    <w:pPr>
      <w:spacing w:before="100" w:beforeAutospacing="1" w:after="100" w:afterAutospacing="1"/>
    </w:pPr>
  </w:style>
  <w:style w:type="paragraph" w:customStyle="1" w:styleId="entete1">
    <w:name w:val="entete1"/>
    <w:basedOn w:val="a3"/>
    <w:rsid w:val="00802729"/>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802729"/>
    <w:pPr>
      <w:spacing w:before="100" w:beforeAutospacing="1" w:after="100" w:afterAutospacing="1"/>
      <w:jc w:val="center"/>
    </w:pPr>
    <w:rPr>
      <w:b/>
      <w:bCs/>
      <w:color w:val="000000"/>
    </w:rPr>
  </w:style>
  <w:style w:type="paragraph" w:customStyle="1" w:styleId="entete2">
    <w:name w:val="entete2"/>
    <w:basedOn w:val="a3"/>
    <w:rsid w:val="00802729"/>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802729"/>
    <w:pPr>
      <w:spacing w:before="100" w:beforeAutospacing="1" w:after="100" w:afterAutospacing="1"/>
    </w:pPr>
  </w:style>
  <w:style w:type="paragraph" w:customStyle="1" w:styleId="thumbinner1">
    <w:name w:val="thumbinner1"/>
    <w:basedOn w:val="a3"/>
    <w:rsid w:val="00802729"/>
    <w:pPr>
      <w:spacing w:before="100" w:beforeAutospacing="1" w:after="100" w:afterAutospacing="1"/>
    </w:pPr>
  </w:style>
  <w:style w:type="paragraph" w:customStyle="1" w:styleId="thumb1">
    <w:name w:val="thumb1"/>
    <w:basedOn w:val="a3"/>
    <w:rsid w:val="00802729"/>
    <w:pPr>
      <w:spacing w:before="100" w:beforeAutospacing="1" w:after="100" w:afterAutospacing="1"/>
    </w:pPr>
  </w:style>
  <w:style w:type="paragraph" w:customStyle="1" w:styleId="thumbcaption1">
    <w:name w:val="thumbcaption1"/>
    <w:basedOn w:val="a3"/>
    <w:rsid w:val="00802729"/>
    <w:pPr>
      <w:spacing w:before="100" w:beforeAutospacing="1" w:after="100" w:afterAutospacing="1"/>
    </w:pPr>
    <w:rPr>
      <w:vanish/>
    </w:rPr>
  </w:style>
  <w:style w:type="paragraph" w:customStyle="1" w:styleId="legend1">
    <w:name w:val="legend1"/>
    <w:basedOn w:val="a3"/>
    <w:rsid w:val="00802729"/>
    <w:pPr>
      <w:spacing w:before="75" w:after="120"/>
      <w:jc w:val="center"/>
    </w:pPr>
    <w:rPr>
      <w:sz w:val="22"/>
      <w:szCs w:val="22"/>
    </w:rPr>
  </w:style>
  <w:style w:type="paragraph" w:customStyle="1" w:styleId="image21">
    <w:name w:val="image21"/>
    <w:basedOn w:val="a3"/>
    <w:rsid w:val="00802729"/>
    <w:pPr>
      <w:spacing w:before="100" w:beforeAutospacing="1" w:after="100" w:afterAutospacing="1"/>
      <w:jc w:val="center"/>
    </w:pPr>
  </w:style>
  <w:style w:type="paragraph" w:customStyle="1" w:styleId="bloc1">
    <w:name w:val="bloc1"/>
    <w:basedOn w:val="a3"/>
    <w:rsid w:val="00802729"/>
    <w:pPr>
      <w:shd w:val="clear" w:color="auto" w:fill="DFEDFF"/>
      <w:spacing w:before="75" w:after="75" w:line="264" w:lineRule="atLeast"/>
      <w:jc w:val="center"/>
    </w:pPr>
    <w:rPr>
      <w:b/>
      <w:bCs/>
    </w:rPr>
  </w:style>
  <w:style w:type="paragraph" w:customStyle="1" w:styleId="bordered1">
    <w:name w:val="bordered1"/>
    <w:basedOn w:val="a3"/>
    <w:rsid w:val="00802729"/>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802729"/>
    <w:pPr>
      <w:shd w:val="clear" w:color="auto" w:fill="DFEDFF"/>
      <w:spacing w:before="75" w:after="75" w:line="15" w:lineRule="atLeast"/>
    </w:pPr>
    <w:rPr>
      <w:sz w:val="2"/>
      <w:szCs w:val="2"/>
    </w:rPr>
  </w:style>
  <w:style w:type="paragraph" w:customStyle="1" w:styleId="navbar1">
    <w:name w:val="navbar1"/>
    <w:basedOn w:val="a3"/>
    <w:rsid w:val="00802729"/>
    <w:pPr>
      <w:jc w:val="right"/>
    </w:pPr>
    <w:rPr>
      <w:sz w:val="19"/>
      <w:szCs w:val="19"/>
    </w:rPr>
  </w:style>
  <w:style w:type="paragraph" w:customStyle="1" w:styleId="prevbloc1">
    <w:name w:val="prev_bloc1"/>
    <w:basedOn w:val="a3"/>
    <w:rsid w:val="00802729"/>
    <w:pPr>
      <w:spacing w:before="100" w:beforeAutospacing="1" w:after="100" w:afterAutospacing="1"/>
    </w:pPr>
  </w:style>
  <w:style w:type="paragraph" w:customStyle="1" w:styleId="nextbloc1">
    <w:name w:val="next_bloc1"/>
    <w:basedOn w:val="a3"/>
    <w:rsid w:val="00802729"/>
    <w:pPr>
      <w:spacing w:before="100" w:beforeAutospacing="1" w:after="100" w:afterAutospacing="1"/>
      <w:jc w:val="right"/>
    </w:pPr>
  </w:style>
  <w:style w:type="paragraph" w:customStyle="1" w:styleId="entete3">
    <w:name w:val="entete3"/>
    <w:basedOn w:val="a3"/>
    <w:rsid w:val="00802729"/>
    <w:pPr>
      <w:spacing w:before="100" w:beforeAutospacing="1" w:after="100" w:afterAutospacing="1"/>
    </w:pPr>
  </w:style>
  <w:style w:type="paragraph" w:customStyle="1" w:styleId="bloc2">
    <w:name w:val="bloc2"/>
    <w:basedOn w:val="a3"/>
    <w:rsid w:val="00802729"/>
    <w:pPr>
      <w:spacing w:before="100" w:beforeAutospacing="1" w:after="100" w:afterAutospacing="1"/>
    </w:pPr>
  </w:style>
  <w:style w:type="paragraph" w:customStyle="1" w:styleId="taxoboxclassification1">
    <w:name w:val="taxobox_classification1"/>
    <w:basedOn w:val="a3"/>
    <w:rsid w:val="00802729"/>
    <w:pPr>
      <w:spacing w:before="100" w:beforeAutospacing="1" w:after="100" w:afterAutospacing="1"/>
    </w:pPr>
    <w:rPr>
      <w:i/>
      <w:iCs/>
    </w:rPr>
  </w:style>
  <w:style w:type="paragraph" w:customStyle="1" w:styleId="rnormal1">
    <w:name w:val="rnormal1"/>
    <w:basedOn w:val="a3"/>
    <w:rsid w:val="00802729"/>
    <w:pPr>
      <w:spacing w:before="100" w:beforeAutospacing="1" w:after="100" w:afterAutospacing="1"/>
    </w:pPr>
  </w:style>
  <w:style w:type="paragraph" w:customStyle="1" w:styleId="imgtoogle1">
    <w:name w:val="img_toogle1"/>
    <w:basedOn w:val="a3"/>
    <w:rsid w:val="00802729"/>
    <w:pPr>
      <w:spacing w:before="100" w:beforeAutospacing="1" w:after="100" w:afterAutospacing="1"/>
    </w:pPr>
  </w:style>
  <w:style w:type="paragraph" w:customStyle="1" w:styleId="atoogle1">
    <w:name w:val="a_toogle1"/>
    <w:basedOn w:val="a3"/>
    <w:rsid w:val="00802729"/>
    <w:pPr>
      <w:spacing w:before="100" w:beforeAutospacing="1" w:after="100" w:afterAutospacing="1"/>
      <w:jc w:val="center"/>
    </w:pPr>
    <w:rPr>
      <w:sz w:val="23"/>
      <w:szCs w:val="23"/>
    </w:rPr>
  </w:style>
  <w:style w:type="paragraph" w:customStyle="1" w:styleId="geopoint1">
    <w:name w:val="geopoint1"/>
    <w:basedOn w:val="a3"/>
    <w:rsid w:val="00802729"/>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802729"/>
  </w:style>
  <w:style w:type="paragraph" w:customStyle="1" w:styleId="titre1">
    <w:name w:val="titre1"/>
    <w:basedOn w:val="a3"/>
    <w:rsid w:val="00802729"/>
    <w:pPr>
      <w:spacing w:before="48" w:after="48"/>
      <w:jc w:val="center"/>
    </w:pPr>
  </w:style>
  <w:style w:type="paragraph" w:customStyle="1" w:styleId="e6e73">
    <w:name w:val="¶e6e7аголовок 3"/>
    <w:basedOn w:val="a3"/>
    <w:next w:val="a3"/>
    <w:rsid w:val="00802729"/>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802729"/>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802729"/>
    <w:rPr>
      <w:sz w:val="17"/>
      <w:shd w:val="clear" w:color="auto" w:fill="FFFFFF"/>
    </w:rPr>
  </w:style>
  <w:style w:type="paragraph" w:customStyle="1" w:styleId="afffffffffff1">
    <w:name w:val="Подпись к таблице"/>
    <w:basedOn w:val="a3"/>
    <w:link w:val="afffffffffff0"/>
    <w:rsid w:val="00802729"/>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802729"/>
    <w:rPr>
      <w:sz w:val="14"/>
      <w:shd w:val="clear" w:color="auto" w:fill="FFFFFF"/>
    </w:rPr>
  </w:style>
  <w:style w:type="paragraph" w:customStyle="1" w:styleId="6b">
    <w:name w:val="Основной текст (6)"/>
    <w:basedOn w:val="a3"/>
    <w:link w:val="6a"/>
    <w:rsid w:val="00802729"/>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802729"/>
    <w:rPr>
      <w:sz w:val="22"/>
    </w:rPr>
  </w:style>
  <w:style w:type="character" w:customStyle="1" w:styleId="useremail">
    <w:name w:val="useremail"/>
    <w:rsid w:val="00802729"/>
    <w:rPr>
      <w:b/>
      <w:color w:val="555555"/>
    </w:rPr>
  </w:style>
  <w:style w:type="character" w:customStyle="1" w:styleId="sel1">
    <w:name w:val="sel1"/>
    <w:rsid w:val="00802729"/>
    <w:rPr>
      <w:shd w:val="clear" w:color="auto" w:fill="000000"/>
    </w:rPr>
  </w:style>
  <w:style w:type="character" w:customStyle="1" w:styleId="1ffffffa">
    <w:name w:val="Основной текст + Курсив1"/>
    <w:rsid w:val="00802729"/>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802729"/>
    <w:rPr>
      <w:rFonts w:ascii="Times New Roman" w:hAnsi="Times New Roman"/>
      <w:b/>
      <w:i/>
      <w:spacing w:val="0"/>
      <w:sz w:val="20"/>
    </w:rPr>
  </w:style>
  <w:style w:type="character" w:customStyle="1" w:styleId="sel11">
    <w:name w:val="sel11"/>
    <w:rsid w:val="00802729"/>
    <w:rPr>
      <w:b/>
    </w:rPr>
  </w:style>
  <w:style w:type="character" w:customStyle="1" w:styleId="bodyouter">
    <w:name w:val="body_outer"/>
    <w:rsid w:val="00802729"/>
  </w:style>
  <w:style w:type="character" w:customStyle="1" w:styleId="at3">
    <w:name w:val="at3"/>
    <w:rsid w:val="00802729"/>
    <w:rPr>
      <w:b/>
      <w:i/>
      <w:color w:val="00008B"/>
      <w:u w:val="single"/>
    </w:rPr>
  </w:style>
  <w:style w:type="character" w:customStyle="1" w:styleId="417">
    <w:name w:val="Знак4 Знак Знак1"/>
    <w:locked/>
    <w:rsid w:val="00802729"/>
    <w:rPr>
      <w:rFonts w:ascii="Arial" w:hAnsi="Arial"/>
      <w:b/>
      <w:kern w:val="32"/>
      <w:sz w:val="32"/>
      <w:lang w:val="ru-RU" w:eastAsia="ru-RU"/>
    </w:rPr>
  </w:style>
  <w:style w:type="character" w:customStyle="1" w:styleId="21f4">
    <w:name w:val="Знак2 Знак Знак1"/>
    <w:locked/>
    <w:rsid w:val="00802729"/>
    <w:rPr>
      <w:b/>
      <w:sz w:val="27"/>
      <w:lang w:val="ru-RU" w:eastAsia="ru-RU"/>
    </w:rPr>
  </w:style>
  <w:style w:type="character" w:customStyle="1" w:styleId="ilad">
    <w:name w:val="il_ad"/>
    <w:rsid w:val="00802729"/>
  </w:style>
  <w:style w:type="character" w:customStyle="1" w:styleId="tooltipextranews">
    <w:name w:val="tooltip_extranews"/>
    <w:rsid w:val="00802729"/>
    <w:rPr>
      <w:rFonts w:ascii="Times New Roman" w:hAnsi="Times New Roman"/>
    </w:rPr>
  </w:style>
  <w:style w:type="character" w:customStyle="1" w:styleId="needref">
    <w:name w:val="need_ref"/>
    <w:rsid w:val="00802729"/>
    <w:rPr>
      <w:rFonts w:ascii="Times New Roman" w:hAnsi="Times New Roman"/>
    </w:rPr>
  </w:style>
  <w:style w:type="character" w:customStyle="1" w:styleId="up">
    <w:name w:val="up"/>
    <w:rsid w:val="00802729"/>
    <w:rPr>
      <w:rFonts w:ascii="Times New Roman" w:hAnsi="Times New Roman"/>
    </w:rPr>
  </w:style>
  <w:style w:type="character" w:customStyle="1" w:styleId="down">
    <w:name w:val="down"/>
    <w:rsid w:val="00802729"/>
    <w:rPr>
      <w:rFonts w:ascii="Times New Roman" w:hAnsi="Times New Roman"/>
    </w:rPr>
  </w:style>
  <w:style w:type="character" w:customStyle="1" w:styleId="ref">
    <w:name w:val="ref"/>
    <w:rsid w:val="00802729"/>
    <w:rPr>
      <w:rFonts w:ascii="Times New Roman" w:hAnsi="Times New Roman"/>
    </w:rPr>
  </w:style>
  <w:style w:type="character" w:customStyle="1" w:styleId="up1">
    <w:name w:val="up1"/>
    <w:rsid w:val="00802729"/>
    <w:rPr>
      <w:rFonts w:ascii="Times New Roman" w:hAnsi="Times New Roman"/>
      <w:color w:val="0645AD"/>
    </w:rPr>
  </w:style>
  <w:style w:type="character" w:customStyle="1" w:styleId="down1">
    <w:name w:val="down1"/>
    <w:rsid w:val="00802729"/>
    <w:rPr>
      <w:rFonts w:ascii="Times New Roman" w:hAnsi="Times New Roman"/>
      <w:color w:val="0645AD"/>
    </w:rPr>
  </w:style>
  <w:style w:type="character" w:customStyle="1" w:styleId="up2">
    <w:name w:val="up2"/>
    <w:rsid w:val="00802729"/>
    <w:rPr>
      <w:rFonts w:ascii="Times New Roman" w:hAnsi="Times New Roman"/>
      <w:vanish/>
    </w:rPr>
  </w:style>
  <w:style w:type="character" w:customStyle="1" w:styleId="down2">
    <w:name w:val="down2"/>
    <w:rsid w:val="00802729"/>
    <w:rPr>
      <w:rFonts w:ascii="Times New Roman" w:hAnsi="Times New Roman"/>
      <w:vanish/>
    </w:rPr>
  </w:style>
  <w:style w:type="character" w:customStyle="1" w:styleId="toctoggle">
    <w:name w:val="toctoggle"/>
    <w:rsid w:val="00802729"/>
    <w:rPr>
      <w:rFonts w:ascii="Times New Roman" w:hAnsi="Times New Roman"/>
    </w:rPr>
  </w:style>
  <w:style w:type="character" w:customStyle="1" w:styleId="tocnumber">
    <w:name w:val="tocnumber"/>
    <w:rsid w:val="00802729"/>
    <w:rPr>
      <w:rFonts w:ascii="Times New Roman" w:hAnsi="Times New Roman"/>
    </w:rPr>
  </w:style>
  <w:style w:type="character" w:customStyle="1" w:styleId="romain1">
    <w:name w:val="romain1"/>
    <w:rsid w:val="00802729"/>
    <w:rPr>
      <w:rFonts w:ascii="Times New Roman" w:hAnsi="Times New Roman"/>
      <w:smallCaps/>
    </w:rPr>
  </w:style>
  <w:style w:type="character" w:customStyle="1" w:styleId="editsection2">
    <w:name w:val="editsection2"/>
    <w:rsid w:val="00802729"/>
    <w:rPr>
      <w:rFonts w:ascii="Times New Roman" w:hAnsi="Times New Roman"/>
    </w:rPr>
  </w:style>
  <w:style w:type="character" w:customStyle="1" w:styleId="mw-headline2">
    <w:name w:val="mw-headline2"/>
    <w:rsid w:val="00802729"/>
    <w:rPr>
      <w:rFonts w:ascii="Times New Roman" w:hAnsi="Times New Roman"/>
    </w:rPr>
  </w:style>
  <w:style w:type="character" w:customStyle="1" w:styleId="750">
    <w:name w:val="Основной текст (7)5"/>
    <w:rsid w:val="00802729"/>
    <w:rPr>
      <w:rFonts w:ascii="Times New Roman" w:hAnsi="Times New Roman"/>
      <w:spacing w:val="0"/>
      <w:sz w:val="20"/>
    </w:rPr>
  </w:style>
  <w:style w:type="character" w:customStyle="1" w:styleId="term1">
    <w:name w:val="term1"/>
    <w:rsid w:val="00802729"/>
    <w:rPr>
      <w:b/>
      <w:i/>
      <w:color w:val="121F48"/>
    </w:rPr>
  </w:style>
  <w:style w:type="character" w:customStyle="1" w:styleId="fontstyle290">
    <w:name w:val="fontstyle29"/>
    <w:rsid w:val="00802729"/>
    <w:rPr>
      <w:rFonts w:ascii="Times New Roman" w:hAnsi="Times New Roman"/>
    </w:rPr>
  </w:style>
  <w:style w:type="character" w:customStyle="1" w:styleId="4c">
    <w:name w:val="Знак4 Знак Знак"/>
    <w:locked/>
    <w:rsid w:val="00802729"/>
    <w:rPr>
      <w:rFonts w:ascii="Arial" w:hAnsi="Arial"/>
      <w:b/>
      <w:kern w:val="32"/>
      <w:sz w:val="32"/>
      <w:lang w:val="ru-RU" w:eastAsia="ru-RU"/>
    </w:rPr>
  </w:style>
  <w:style w:type="character" w:customStyle="1" w:styleId="2fff7">
    <w:name w:val="Знак2 Знак Знак"/>
    <w:semiHidden/>
    <w:locked/>
    <w:rsid w:val="00802729"/>
    <w:rPr>
      <w:rFonts w:ascii="Arial" w:hAnsi="Arial"/>
      <w:b/>
      <w:sz w:val="26"/>
      <w:lang w:val="ru-RU" w:eastAsia="ru-RU"/>
    </w:rPr>
  </w:style>
  <w:style w:type="character" w:customStyle="1" w:styleId="-FN0">
    <w:name w:val="Текст сноски-FN Знак Знак Знак"/>
    <w:semiHidden/>
    <w:locked/>
    <w:rsid w:val="00802729"/>
    <w:rPr>
      <w:lang w:eastAsia="ru-RU"/>
    </w:rPr>
  </w:style>
  <w:style w:type="character" w:customStyle="1" w:styleId="style50">
    <w:name w:val="style5"/>
    <w:rsid w:val="00802729"/>
  </w:style>
  <w:style w:type="character" w:customStyle="1" w:styleId="721">
    <w:name w:val="Основной текст (7)2"/>
    <w:rsid w:val="00802729"/>
    <w:rPr>
      <w:rFonts w:ascii="Times New Roman" w:hAnsi="Times New Roman"/>
      <w:spacing w:val="0"/>
      <w:sz w:val="20"/>
    </w:rPr>
  </w:style>
  <w:style w:type="character" w:customStyle="1" w:styleId="760">
    <w:name w:val="Основной текст (7)6"/>
    <w:rsid w:val="00802729"/>
    <w:rPr>
      <w:rFonts w:ascii="Times New Roman" w:hAnsi="Times New Roman"/>
      <w:spacing w:val="0"/>
      <w:sz w:val="20"/>
    </w:rPr>
  </w:style>
  <w:style w:type="character" w:customStyle="1" w:styleId="Absatz-Standardschriftart">
    <w:name w:val="Absatz-Standardschriftart"/>
    <w:rsid w:val="00802729"/>
  </w:style>
  <w:style w:type="character" w:customStyle="1" w:styleId="WW-Absatz-Standardschriftart">
    <w:name w:val="WW-Absatz-Standardschriftart"/>
    <w:rsid w:val="00802729"/>
  </w:style>
  <w:style w:type="character" w:customStyle="1" w:styleId="FontStyle23">
    <w:name w:val="Font Style23"/>
    <w:rsid w:val="00802729"/>
    <w:rPr>
      <w:rFonts w:ascii="Times New Roman" w:hAnsi="Times New Roman"/>
      <w:b/>
      <w:sz w:val="20"/>
    </w:rPr>
  </w:style>
  <w:style w:type="character" w:customStyle="1" w:styleId="b-serp-urlitem">
    <w:name w:val="b-serp-url__item"/>
    <w:rsid w:val="00802729"/>
    <w:rPr>
      <w:rFonts w:ascii="Times New Roman" w:hAnsi="Times New Roman"/>
    </w:rPr>
  </w:style>
  <w:style w:type="character" w:customStyle="1" w:styleId="79">
    <w:name w:val="Основной текст (7)9"/>
    <w:rsid w:val="00802729"/>
    <w:rPr>
      <w:rFonts w:ascii="Times New Roman" w:hAnsi="Times New Roman"/>
      <w:spacing w:val="0"/>
      <w:sz w:val="20"/>
    </w:rPr>
  </w:style>
  <w:style w:type="character" w:customStyle="1" w:styleId="afffffffffff2">
    <w:name w:val="пример"/>
    <w:rsid w:val="00802729"/>
    <w:rPr>
      <w:rFonts w:ascii="Times New Roman" w:hAnsi="Times New Roman"/>
    </w:rPr>
  </w:style>
  <w:style w:type="character" w:customStyle="1" w:styleId="first-letter">
    <w:name w:val="first-letter"/>
    <w:rsid w:val="00802729"/>
  </w:style>
  <w:style w:type="character" w:customStyle="1" w:styleId="indicateur-langue1">
    <w:name w:val="indicateur-langue1"/>
    <w:rsid w:val="00802729"/>
    <w:rPr>
      <w:rFonts w:ascii="Courier New" w:hAnsi="Courier New"/>
      <w:b/>
      <w:sz w:val="24"/>
    </w:rPr>
  </w:style>
  <w:style w:type="character" w:customStyle="1" w:styleId="italique1">
    <w:name w:val="italique1"/>
    <w:rsid w:val="00802729"/>
    <w:rPr>
      <w:i/>
    </w:rPr>
  </w:style>
  <w:style w:type="character" w:customStyle="1" w:styleId="hl21">
    <w:name w:val="hl21"/>
    <w:rsid w:val="00802729"/>
    <w:rPr>
      <w:b/>
      <w:sz w:val="24"/>
    </w:rPr>
  </w:style>
  <w:style w:type="character" w:customStyle="1" w:styleId="m1">
    <w:name w:val="m1"/>
    <w:rsid w:val="00802729"/>
    <w:rPr>
      <w:rFonts w:ascii="Tahoma" w:hAnsi="Tahoma"/>
      <w:sz w:val="18"/>
      <w:u w:val="none"/>
    </w:rPr>
  </w:style>
  <w:style w:type="character" w:customStyle="1" w:styleId="trd12">
    <w:name w:val="trd12"/>
    <w:rsid w:val="00802729"/>
  </w:style>
  <w:style w:type="character" w:customStyle="1" w:styleId="mr1">
    <w:name w:val="mr1"/>
    <w:rsid w:val="00802729"/>
    <w:rPr>
      <w:rFonts w:ascii="Tahoma" w:hAnsi="Tahoma"/>
      <w:color w:val="800000"/>
      <w:sz w:val="18"/>
      <w:u w:val="none"/>
    </w:rPr>
  </w:style>
  <w:style w:type="character" w:customStyle="1" w:styleId="trd121">
    <w:name w:val="trd121"/>
    <w:rsid w:val="00802729"/>
    <w:rPr>
      <w:rFonts w:ascii="Arial" w:hAnsi="Arial"/>
      <w:b/>
      <w:color w:val="800000"/>
      <w:sz w:val="18"/>
      <w:u w:val="none"/>
    </w:rPr>
  </w:style>
  <w:style w:type="character" w:customStyle="1" w:styleId="hlnormal">
    <w:name w:val="hlnormal"/>
    <w:rsid w:val="00802729"/>
  </w:style>
  <w:style w:type="character" w:customStyle="1" w:styleId="bod1">
    <w:name w:val="bod1"/>
    <w:rsid w:val="00802729"/>
  </w:style>
  <w:style w:type="paragraph" w:customStyle="1" w:styleId="914">
    <w:name w:val="Знак91"/>
    <w:basedOn w:val="a3"/>
    <w:rsid w:val="00802729"/>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802729"/>
    <w:rPr>
      <w:rFonts w:ascii="Arial" w:hAnsi="Arial"/>
      <w:b/>
      <w:kern w:val="32"/>
      <w:sz w:val="32"/>
      <w:lang w:val="ru-RU" w:eastAsia="ru-RU"/>
    </w:rPr>
  </w:style>
  <w:style w:type="character" w:customStyle="1" w:styleId="2114">
    <w:name w:val="Знак2 Знак Знак11"/>
    <w:locked/>
    <w:rsid w:val="00802729"/>
    <w:rPr>
      <w:b/>
      <w:sz w:val="27"/>
      <w:lang w:val="ru-RU" w:eastAsia="ru-RU"/>
    </w:rPr>
  </w:style>
  <w:style w:type="character" w:customStyle="1" w:styleId="422">
    <w:name w:val="Знак4 Знак Знак2"/>
    <w:locked/>
    <w:rsid w:val="00802729"/>
    <w:rPr>
      <w:rFonts w:ascii="Arial" w:hAnsi="Arial"/>
      <w:b/>
      <w:kern w:val="32"/>
      <w:sz w:val="32"/>
      <w:lang w:val="ru-RU" w:eastAsia="ru-RU"/>
    </w:rPr>
  </w:style>
  <w:style w:type="character" w:customStyle="1" w:styleId="22b">
    <w:name w:val="Знак2 Знак Знак2"/>
    <w:locked/>
    <w:rsid w:val="00802729"/>
    <w:rPr>
      <w:rFonts w:ascii="Arial" w:hAnsi="Arial"/>
      <w:b/>
      <w:sz w:val="26"/>
      <w:lang w:val="ru-RU" w:eastAsia="ru-RU"/>
    </w:rPr>
  </w:style>
  <w:style w:type="character" w:customStyle="1" w:styleId="spellingerror">
    <w:name w:val="spellingerror"/>
    <w:rsid w:val="00802729"/>
  </w:style>
  <w:style w:type="character" w:customStyle="1" w:styleId="contextualspellingandgrammarerror">
    <w:name w:val="contextualspellingandgrammarerror"/>
    <w:rsid w:val="00802729"/>
  </w:style>
  <w:style w:type="character" w:customStyle="1" w:styleId="normaltextrun1">
    <w:name w:val="normaltextrun1"/>
    <w:rsid w:val="00802729"/>
  </w:style>
  <w:style w:type="character" w:customStyle="1" w:styleId="eop">
    <w:name w:val="eop"/>
    <w:rsid w:val="00802729"/>
  </w:style>
  <w:style w:type="character" w:customStyle="1" w:styleId="PlainTextChar2">
    <w:name w:val="Plain Text Char2"/>
    <w:aliases w:val="Heading 12 Char1,Знак3 Char,Plain Text Char21,Heading 12 Char12"/>
    <w:locked/>
    <w:rsid w:val="00802729"/>
    <w:rPr>
      <w:rFonts w:ascii="Courier New" w:hAnsi="Courier New"/>
      <w:sz w:val="20"/>
    </w:rPr>
  </w:style>
  <w:style w:type="character" w:customStyle="1" w:styleId="FontStyle182">
    <w:name w:val="Font Style182"/>
    <w:rsid w:val="00802729"/>
    <w:rPr>
      <w:rFonts w:ascii="Times New Roman" w:hAnsi="Times New Roman"/>
      <w:sz w:val="18"/>
    </w:rPr>
  </w:style>
  <w:style w:type="character" w:customStyle="1" w:styleId="CommentTextChar2">
    <w:name w:val="Comment Text Char2"/>
    <w:locked/>
    <w:rsid w:val="00802729"/>
  </w:style>
  <w:style w:type="character" w:customStyle="1" w:styleId="HeaderChar2">
    <w:name w:val="Header Char2"/>
    <w:locked/>
    <w:rsid w:val="00802729"/>
    <w:rPr>
      <w:sz w:val="24"/>
    </w:rPr>
  </w:style>
  <w:style w:type="character" w:customStyle="1" w:styleId="FooterChar2">
    <w:name w:val="Footer Char2"/>
    <w:locked/>
    <w:rsid w:val="00802729"/>
    <w:rPr>
      <w:sz w:val="24"/>
    </w:rPr>
  </w:style>
  <w:style w:type="character" w:customStyle="1" w:styleId="EndnoteTextChar2">
    <w:name w:val="Endnote Text Char2"/>
    <w:locked/>
    <w:rsid w:val="00802729"/>
    <w:rPr>
      <w:color w:val="000000"/>
      <w:sz w:val="24"/>
    </w:rPr>
  </w:style>
  <w:style w:type="character" w:customStyle="1" w:styleId="MacroTextChar1">
    <w:name w:val="Macro Text Char1"/>
    <w:locked/>
    <w:rsid w:val="00802729"/>
    <w:rPr>
      <w:rFonts w:ascii="Courier New" w:hAnsi="Courier New"/>
      <w:sz w:val="22"/>
      <w:lang w:val="en-US" w:eastAsia="en-US"/>
    </w:rPr>
  </w:style>
  <w:style w:type="character" w:customStyle="1" w:styleId="TitleChar2">
    <w:name w:val="Title Char2"/>
    <w:locked/>
    <w:rsid w:val="00802729"/>
    <w:rPr>
      <w:sz w:val="24"/>
      <w:lang w:val="en-US"/>
    </w:rPr>
  </w:style>
  <w:style w:type="character" w:customStyle="1" w:styleId="SubtitleChar2">
    <w:name w:val="Subtitle Char2"/>
    <w:locked/>
    <w:rsid w:val="00802729"/>
    <w:rPr>
      <w:rFonts w:ascii="PragmaticaCTT" w:hAnsi="PragmaticaCTT"/>
      <w:b/>
      <w:sz w:val="24"/>
    </w:rPr>
  </w:style>
  <w:style w:type="character" w:customStyle="1" w:styleId="BodyTextFirstIndentChar2">
    <w:name w:val="Body Text First Indent Char2"/>
    <w:locked/>
    <w:rsid w:val="00802729"/>
    <w:rPr>
      <w:rFonts w:ascii="Times New Roman" w:hAnsi="Times New Roman"/>
      <w:sz w:val="24"/>
      <w:lang w:eastAsia="ru-RU"/>
    </w:rPr>
  </w:style>
  <w:style w:type="character" w:customStyle="1" w:styleId="BodyTextIndent2Char2">
    <w:name w:val="Body Text Indent 2 Char2"/>
    <w:locked/>
    <w:rsid w:val="00802729"/>
    <w:rPr>
      <w:sz w:val="24"/>
    </w:rPr>
  </w:style>
  <w:style w:type="character" w:customStyle="1" w:styleId="BodyTextIndent3Char2">
    <w:name w:val="Body Text Indent 3 Char2"/>
    <w:locked/>
    <w:rsid w:val="00802729"/>
    <w:rPr>
      <w:sz w:val="16"/>
    </w:rPr>
  </w:style>
  <w:style w:type="character" w:customStyle="1" w:styleId="DocumentMapChar2">
    <w:name w:val="Document Map Char2"/>
    <w:locked/>
    <w:rsid w:val="00802729"/>
    <w:rPr>
      <w:rFonts w:ascii="Tahoma" w:hAnsi="Tahoma"/>
    </w:rPr>
  </w:style>
  <w:style w:type="character" w:customStyle="1" w:styleId="BalloonTextChar2">
    <w:name w:val="Balloon Text Char2"/>
    <w:locked/>
    <w:rsid w:val="00802729"/>
    <w:rPr>
      <w:rFonts w:ascii="Tahoma" w:hAnsi="Tahoma"/>
      <w:sz w:val="16"/>
    </w:rPr>
  </w:style>
  <w:style w:type="character" w:customStyle="1" w:styleId="NoSpacingChar3">
    <w:name w:val="No Spacing Char3"/>
    <w:locked/>
    <w:rsid w:val="00802729"/>
    <w:rPr>
      <w:sz w:val="22"/>
      <w:lang w:val="en-US" w:eastAsia="en-US"/>
    </w:rPr>
  </w:style>
  <w:style w:type="paragraph" w:customStyle="1" w:styleId="12d">
    <w:name w:val="Подзаголовок12"/>
    <w:basedOn w:val="a3"/>
    <w:rsid w:val="00802729"/>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802729"/>
    <w:rPr>
      <w:rFonts w:ascii="Times New Roman" w:hAnsi="Times New Roman"/>
      <w:sz w:val="24"/>
      <w:lang w:val="en-US"/>
    </w:rPr>
  </w:style>
  <w:style w:type="character" w:customStyle="1" w:styleId="1ffffffb">
    <w:name w:val="Заголовок Знак1"/>
    <w:rsid w:val="00802729"/>
    <w:rPr>
      <w:rFonts w:ascii="Calibri Light" w:hAnsi="Calibri Light"/>
      <w:spacing w:val="-10"/>
      <w:kern w:val="28"/>
      <w:sz w:val="56"/>
      <w:lang w:eastAsia="ru-RU"/>
    </w:rPr>
  </w:style>
  <w:style w:type="character" w:customStyle="1" w:styleId="QuoteChar4">
    <w:name w:val="Quote Char4"/>
    <w:link w:val="22c"/>
    <w:locked/>
    <w:rsid w:val="00802729"/>
    <w:rPr>
      <w:i/>
      <w:color w:val="000000"/>
    </w:rPr>
  </w:style>
  <w:style w:type="paragraph" w:customStyle="1" w:styleId="22c">
    <w:name w:val="Цитата 22"/>
    <w:basedOn w:val="a3"/>
    <w:next w:val="a3"/>
    <w:link w:val="QuoteChar4"/>
    <w:rsid w:val="00802729"/>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802729"/>
    <w:rPr>
      <w:rFonts w:ascii="Calibri" w:hAnsi="Calibri" w:cs="Times New Roman"/>
      <w:i/>
      <w:color w:val="000000"/>
      <w:sz w:val="20"/>
      <w:szCs w:val="20"/>
    </w:rPr>
  </w:style>
  <w:style w:type="character" w:customStyle="1" w:styleId="IntenseQuoteChar4">
    <w:name w:val="Intense Quote Char4"/>
    <w:link w:val="2fff8"/>
    <w:locked/>
    <w:rsid w:val="00802729"/>
    <w:rPr>
      <w:b/>
      <w:i/>
      <w:color w:val="4F81BD"/>
    </w:rPr>
  </w:style>
  <w:style w:type="paragraph" w:customStyle="1" w:styleId="2fff8">
    <w:name w:val="Выделенная цитата2"/>
    <w:basedOn w:val="a3"/>
    <w:next w:val="a3"/>
    <w:link w:val="IntenseQuoteChar4"/>
    <w:rsid w:val="00802729"/>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802729"/>
    <w:rPr>
      <w:rFonts w:ascii="Calibri" w:hAnsi="Calibri" w:cs="Times New Roman"/>
      <w:b/>
      <w:i/>
      <w:color w:val="4F81BD"/>
      <w:sz w:val="20"/>
      <w:szCs w:val="20"/>
    </w:rPr>
  </w:style>
  <w:style w:type="character" w:customStyle="1" w:styleId="5510">
    <w:name w:val="Знак Знак551"/>
    <w:locked/>
    <w:rsid w:val="00802729"/>
    <w:rPr>
      <w:sz w:val="24"/>
      <w:lang w:val="ru-RU" w:eastAsia="ru-RU"/>
    </w:rPr>
  </w:style>
  <w:style w:type="character" w:customStyle="1" w:styleId="6510">
    <w:name w:val="Знак Знак651"/>
    <w:locked/>
    <w:rsid w:val="00802729"/>
    <w:rPr>
      <w:b/>
      <w:sz w:val="27"/>
      <w:lang w:val="ru-RU" w:eastAsia="ru-RU"/>
    </w:rPr>
  </w:style>
  <w:style w:type="character" w:customStyle="1" w:styleId="6410">
    <w:name w:val="Знак Знак641"/>
    <w:locked/>
    <w:rsid w:val="00802729"/>
    <w:rPr>
      <w:b/>
      <w:sz w:val="28"/>
      <w:lang w:val="ru-RU" w:eastAsia="ru-RU"/>
    </w:rPr>
  </w:style>
  <w:style w:type="character" w:customStyle="1" w:styleId="631">
    <w:name w:val="Знак Знак631"/>
    <w:locked/>
    <w:rsid w:val="00802729"/>
    <w:rPr>
      <w:b/>
      <w:i/>
      <w:sz w:val="26"/>
      <w:lang w:val="ru-RU" w:eastAsia="ru-RU"/>
    </w:rPr>
  </w:style>
  <w:style w:type="character" w:customStyle="1" w:styleId="6210">
    <w:name w:val="Знак Знак621"/>
    <w:locked/>
    <w:rsid w:val="00802729"/>
    <w:rPr>
      <w:sz w:val="24"/>
      <w:lang w:val="ru-RU" w:eastAsia="ru-RU"/>
    </w:rPr>
  </w:style>
  <w:style w:type="character" w:customStyle="1" w:styleId="6010">
    <w:name w:val="Знак Знак601"/>
    <w:locked/>
    <w:rsid w:val="00802729"/>
    <w:rPr>
      <w:i/>
      <w:sz w:val="24"/>
      <w:lang w:val="ru-RU" w:eastAsia="ru-RU"/>
    </w:rPr>
  </w:style>
  <w:style w:type="character" w:customStyle="1" w:styleId="591">
    <w:name w:val="Знак Знак591"/>
    <w:locked/>
    <w:rsid w:val="00802729"/>
    <w:rPr>
      <w:rFonts w:ascii="Arial" w:hAnsi="Arial"/>
      <w:sz w:val="22"/>
      <w:lang w:val="ru-RU" w:eastAsia="ru-RU"/>
    </w:rPr>
  </w:style>
  <w:style w:type="character" w:customStyle="1" w:styleId="5810">
    <w:name w:val="Знак Знак581"/>
    <w:locked/>
    <w:rsid w:val="00802729"/>
    <w:rPr>
      <w:rFonts w:ascii="Courier New" w:hAnsi="Courier New"/>
      <w:lang w:val="ru-RU" w:eastAsia="ru-RU"/>
    </w:rPr>
  </w:style>
  <w:style w:type="character" w:customStyle="1" w:styleId="5710">
    <w:name w:val="Знак Знак571"/>
    <w:locked/>
    <w:rsid w:val="00802729"/>
    <w:rPr>
      <w:lang w:val="ru-RU" w:eastAsia="ru-RU"/>
    </w:rPr>
  </w:style>
  <w:style w:type="character" w:customStyle="1" w:styleId="5610">
    <w:name w:val="Знак Знак561"/>
    <w:locked/>
    <w:rsid w:val="00802729"/>
    <w:rPr>
      <w:sz w:val="24"/>
      <w:lang w:val="ru-RU" w:eastAsia="ru-RU"/>
    </w:rPr>
  </w:style>
  <w:style w:type="character" w:customStyle="1" w:styleId="5410">
    <w:name w:val="Знак Знак541"/>
    <w:locked/>
    <w:rsid w:val="00802729"/>
    <w:rPr>
      <w:sz w:val="24"/>
      <w:lang w:val="en-US" w:eastAsia="ru-RU"/>
    </w:rPr>
  </w:style>
  <w:style w:type="character" w:customStyle="1" w:styleId="6710">
    <w:name w:val="Знак Знак671"/>
    <w:rsid w:val="00802729"/>
    <w:rPr>
      <w:rFonts w:ascii="Arial" w:hAnsi="Arial"/>
      <w:b/>
      <w:sz w:val="26"/>
    </w:rPr>
  </w:style>
  <w:style w:type="character" w:customStyle="1" w:styleId="6610">
    <w:name w:val="Знак Знак661"/>
    <w:rsid w:val="00802729"/>
    <w:rPr>
      <w:b/>
      <w:sz w:val="28"/>
    </w:rPr>
  </w:style>
  <w:style w:type="character" w:customStyle="1" w:styleId="7010">
    <w:name w:val="Знак Знак701"/>
    <w:rsid w:val="00802729"/>
    <w:rPr>
      <w:rFonts w:ascii="Arial" w:hAnsi="Arial"/>
      <w:b/>
      <w:sz w:val="26"/>
    </w:rPr>
  </w:style>
  <w:style w:type="character" w:customStyle="1" w:styleId="691">
    <w:name w:val="Знак Знак691"/>
    <w:rsid w:val="00802729"/>
    <w:rPr>
      <w:b/>
      <w:sz w:val="28"/>
    </w:rPr>
  </w:style>
  <w:style w:type="character" w:customStyle="1" w:styleId="681">
    <w:name w:val="Знак Знак681"/>
    <w:rsid w:val="00802729"/>
    <w:rPr>
      <w:b/>
      <w:i/>
      <w:sz w:val="26"/>
    </w:rPr>
  </w:style>
  <w:style w:type="character" w:customStyle="1" w:styleId="2fff9">
    <w:name w:val="Текст сноски Знак2"/>
    <w:semiHidden/>
    <w:rsid w:val="00802729"/>
    <w:rPr>
      <w:rFonts w:ascii="Times New Roman" w:hAnsi="Times New Roman"/>
      <w:sz w:val="20"/>
    </w:rPr>
  </w:style>
  <w:style w:type="paragraph" w:customStyle="1" w:styleId="3fd">
    <w:name w:val="3"/>
    <w:basedOn w:val="a3"/>
    <w:next w:val="114"/>
    <w:rsid w:val="00802729"/>
    <w:pPr>
      <w:jc w:val="center"/>
    </w:pPr>
    <w:rPr>
      <w:sz w:val="28"/>
      <w:lang w:val="en-US"/>
    </w:rPr>
  </w:style>
  <w:style w:type="paragraph" w:customStyle="1" w:styleId="3fe">
    <w:name w:val="Абзац списка3"/>
    <w:basedOn w:val="a3"/>
    <w:link w:val="ListParagraphChar3"/>
    <w:rsid w:val="00802729"/>
    <w:pPr>
      <w:ind w:left="708"/>
    </w:pPr>
    <w:rPr>
      <w:sz w:val="20"/>
      <w:szCs w:val="20"/>
    </w:rPr>
  </w:style>
  <w:style w:type="character" w:customStyle="1" w:styleId="ListParagraphChar3">
    <w:name w:val="List Paragraph Char3"/>
    <w:link w:val="3fe"/>
    <w:locked/>
    <w:rsid w:val="00802729"/>
    <w:rPr>
      <w:rFonts w:ascii="Times New Roman" w:eastAsia="Times New Roman" w:hAnsi="Times New Roman" w:cs="Times New Roman"/>
      <w:sz w:val="20"/>
      <w:szCs w:val="20"/>
      <w:lang w:eastAsia="ru-RU"/>
    </w:rPr>
  </w:style>
  <w:style w:type="paragraph" w:customStyle="1" w:styleId="5a">
    <w:name w:val="Обычный5"/>
    <w:rsid w:val="00802729"/>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802729"/>
    <w:rPr>
      <w:rFonts w:ascii="Times New Roman" w:hAnsi="Times New Roman"/>
    </w:rPr>
  </w:style>
  <w:style w:type="paragraph" w:customStyle="1" w:styleId="msonormal0">
    <w:name w:val="msonormal"/>
    <w:basedOn w:val="a3"/>
    <w:rsid w:val="00802729"/>
    <w:pPr>
      <w:spacing w:before="100" w:beforeAutospacing="1" w:after="100" w:afterAutospacing="1"/>
    </w:pPr>
  </w:style>
  <w:style w:type="table" w:customStyle="1" w:styleId="2fffa">
    <w:name w:val="Сетка таблицы2"/>
    <w:rsid w:val="00802729"/>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802729"/>
    <w:rPr>
      <w:lang w:val="en-US"/>
    </w:rPr>
  </w:style>
  <w:style w:type="paragraph" w:customStyle="1" w:styleId="2fffb">
    <w:name w:val="Без интервала2"/>
    <w:link w:val="NoSpacingChar2"/>
    <w:rsid w:val="00802729"/>
    <w:pPr>
      <w:spacing w:beforeAutospacing="1" w:after="0" w:afterAutospacing="1" w:line="240" w:lineRule="auto"/>
    </w:pPr>
    <w:rPr>
      <w:lang w:val="en-US"/>
    </w:rPr>
  </w:style>
  <w:style w:type="paragraph" w:customStyle="1" w:styleId="21f5">
    <w:name w:val="Обычный21"/>
    <w:rsid w:val="00802729"/>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802729"/>
    <w:rPr>
      <w:color w:val="808080"/>
    </w:rPr>
  </w:style>
  <w:style w:type="character" w:customStyle="1" w:styleId="2fffd">
    <w:name w:val="Слабое выделение2"/>
    <w:rsid w:val="00802729"/>
    <w:rPr>
      <w:i/>
      <w:color w:val="808080"/>
    </w:rPr>
  </w:style>
  <w:style w:type="character" w:customStyle="1" w:styleId="2fffe">
    <w:name w:val="Сильное выделение2"/>
    <w:rsid w:val="00802729"/>
    <w:rPr>
      <w:b/>
      <w:i/>
      <w:color w:val="4F81BD"/>
    </w:rPr>
  </w:style>
  <w:style w:type="character" w:customStyle="1" w:styleId="2ffff">
    <w:name w:val="Слабая ссылка2"/>
    <w:rsid w:val="00802729"/>
    <w:rPr>
      <w:smallCaps/>
      <w:color w:val="C0504D"/>
      <w:u w:val="single"/>
    </w:rPr>
  </w:style>
  <w:style w:type="character" w:customStyle="1" w:styleId="2ffff0">
    <w:name w:val="Сильная ссылка2"/>
    <w:rsid w:val="00802729"/>
    <w:rPr>
      <w:b/>
      <w:smallCaps/>
      <w:color w:val="C0504D"/>
      <w:spacing w:val="5"/>
      <w:u w:val="single"/>
    </w:rPr>
  </w:style>
  <w:style w:type="character" w:customStyle="1" w:styleId="2ffff1">
    <w:name w:val="Название книги2"/>
    <w:rsid w:val="00802729"/>
    <w:rPr>
      <w:b/>
      <w:smallCaps/>
      <w:spacing w:val="5"/>
    </w:rPr>
  </w:style>
  <w:style w:type="paragraph" w:customStyle="1" w:styleId="2ffff2">
    <w:name w:val="Заголовок оглавления2"/>
    <w:basedOn w:val="11"/>
    <w:next w:val="a3"/>
    <w:rsid w:val="00802729"/>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802729"/>
    <w:pPr>
      <w:jc w:val="center"/>
    </w:pPr>
    <w:rPr>
      <w:sz w:val="20"/>
      <w:szCs w:val="20"/>
      <w:lang w:val="en-US"/>
    </w:rPr>
  </w:style>
  <w:style w:type="character" w:customStyle="1" w:styleId="3ff">
    <w:name w:val="Название Знак3"/>
    <w:link w:val="83"/>
    <w:locked/>
    <w:rsid w:val="00802729"/>
    <w:rPr>
      <w:rFonts w:ascii="Times New Roman" w:eastAsia="Times New Roman" w:hAnsi="Times New Roman" w:cs="Times New Roman"/>
      <w:sz w:val="20"/>
      <w:szCs w:val="20"/>
      <w:lang w:val="en-US" w:eastAsia="ru-RU"/>
    </w:rPr>
  </w:style>
  <w:style w:type="paragraph" w:customStyle="1" w:styleId="31e">
    <w:name w:val="Абзац списка31"/>
    <w:basedOn w:val="a3"/>
    <w:rsid w:val="00802729"/>
    <w:pPr>
      <w:ind w:left="708"/>
    </w:pPr>
    <w:rPr>
      <w:sz w:val="20"/>
      <w:szCs w:val="20"/>
    </w:rPr>
  </w:style>
  <w:style w:type="character" w:customStyle="1" w:styleId="21f6">
    <w:name w:val="Слабое выделение21"/>
    <w:rsid w:val="00802729"/>
    <w:rPr>
      <w:i/>
      <w:color w:val="808080"/>
    </w:rPr>
  </w:style>
  <w:style w:type="paragraph" w:customStyle="1" w:styleId="516">
    <w:name w:val="Обычный51"/>
    <w:basedOn w:val="a3"/>
    <w:rsid w:val="00802729"/>
    <w:pPr>
      <w:spacing w:before="100" w:beforeAutospacing="1" w:after="100" w:afterAutospacing="1"/>
    </w:pPr>
  </w:style>
  <w:style w:type="paragraph" w:customStyle="1" w:styleId="21f7">
    <w:name w:val="Без интервала21"/>
    <w:rsid w:val="00802729"/>
    <w:pPr>
      <w:spacing w:after="0" w:line="240" w:lineRule="auto"/>
    </w:pPr>
    <w:rPr>
      <w:rFonts w:ascii="Calibri" w:eastAsia="Times New Roman" w:hAnsi="Calibri" w:cs="Times New Roman"/>
      <w:lang w:val="en-US"/>
    </w:rPr>
  </w:style>
  <w:style w:type="character" w:customStyle="1" w:styleId="21f8">
    <w:name w:val="Сильное выделение21"/>
    <w:rsid w:val="00802729"/>
    <w:rPr>
      <w:b/>
      <w:i/>
      <w:color w:val="4F81BD"/>
    </w:rPr>
  </w:style>
  <w:style w:type="paragraph" w:customStyle="1" w:styleId="2ffff3">
    <w:name w:val="Подзаголовок2"/>
    <w:basedOn w:val="a3"/>
    <w:rsid w:val="00802729"/>
    <w:pPr>
      <w:spacing w:line="312" w:lineRule="auto"/>
    </w:pPr>
    <w:rPr>
      <w:rFonts w:ascii="Arial" w:hAnsi="Arial" w:cs="Arial"/>
      <w:b/>
      <w:bCs/>
      <w:color w:val="000000"/>
      <w:sz w:val="20"/>
      <w:szCs w:val="20"/>
    </w:rPr>
  </w:style>
  <w:style w:type="paragraph" w:customStyle="1" w:styleId="6c">
    <w:name w:val="Обычный6"/>
    <w:basedOn w:val="a3"/>
    <w:rsid w:val="00802729"/>
    <w:pPr>
      <w:spacing w:before="100" w:beforeAutospacing="1" w:after="100" w:afterAutospacing="1"/>
    </w:pPr>
  </w:style>
  <w:style w:type="paragraph" w:customStyle="1" w:styleId="3ff0">
    <w:name w:val="Подзаголовок3"/>
    <w:basedOn w:val="a3"/>
    <w:rsid w:val="00802729"/>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802729"/>
    <w:rPr>
      <w:rFonts w:ascii="Courier New" w:hAnsi="Courier New"/>
      <w:sz w:val="20"/>
    </w:rPr>
  </w:style>
  <w:style w:type="character" w:customStyle="1" w:styleId="3311">
    <w:name w:val="Знак3 Знак Знак Знак31"/>
    <w:locked/>
    <w:rsid w:val="00802729"/>
    <w:rPr>
      <w:rFonts w:ascii="Arial" w:hAnsi="Arial"/>
      <w:b/>
      <w:kern w:val="32"/>
      <w:sz w:val="32"/>
    </w:rPr>
  </w:style>
  <w:style w:type="character" w:customStyle="1" w:styleId="353">
    <w:name w:val="Знак3 Знак Знак5 Знак Знак"/>
    <w:semiHidden/>
    <w:locked/>
    <w:rsid w:val="00802729"/>
    <w:rPr>
      <w:rFonts w:ascii="Courier New" w:hAnsi="Courier New"/>
      <w:color w:val="000000"/>
      <w:sz w:val="24"/>
    </w:rPr>
  </w:style>
  <w:style w:type="paragraph" w:customStyle="1" w:styleId="3ff1">
    <w:name w:val="Без интервала3"/>
    <w:rsid w:val="00802729"/>
    <w:pPr>
      <w:spacing w:after="0" w:line="240" w:lineRule="auto"/>
    </w:pPr>
    <w:rPr>
      <w:rFonts w:ascii="Calibri" w:eastAsia="Times New Roman" w:hAnsi="Calibri" w:cs="Times New Roman"/>
      <w:lang w:val="en-US"/>
    </w:rPr>
  </w:style>
  <w:style w:type="character" w:customStyle="1" w:styleId="172">
    <w:name w:val="Знак Знак172"/>
    <w:locked/>
    <w:rsid w:val="00802729"/>
    <w:rPr>
      <w:sz w:val="16"/>
    </w:rPr>
  </w:style>
  <w:style w:type="paragraph" w:customStyle="1" w:styleId="233">
    <w:name w:val="Основной текст 23"/>
    <w:basedOn w:val="a3"/>
    <w:rsid w:val="00802729"/>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802729"/>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802729"/>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802729"/>
    <w:rPr>
      <w:rFonts w:ascii="Times New Roman" w:hAnsi="Times New Roman"/>
      <w:b/>
      <w:i/>
      <w:sz w:val="26"/>
    </w:rPr>
  </w:style>
  <w:style w:type="character" w:customStyle="1" w:styleId="Heading6Char1">
    <w:name w:val="Heading 6 Char1"/>
    <w:locked/>
    <w:rsid w:val="00802729"/>
    <w:rPr>
      <w:rFonts w:ascii="Times New Roman" w:hAnsi="Times New Roman"/>
      <w:b/>
      <w:lang w:eastAsia="ru-RU"/>
    </w:rPr>
  </w:style>
  <w:style w:type="character" w:customStyle="1" w:styleId="Heading7Char1">
    <w:name w:val="Heading 7 Char1"/>
    <w:locked/>
    <w:rsid w:val="00802729"/>
    <w:rPr>
      <w:rFonts w:ascii="Times New Roman" w:hAnsi="Times New Roman"/>
      <w:sz w:val="20"/>
      <w:lang w:eastAsia="ru-RU"/>
    </w:rPr>
  </w:style>
  <w:style w:type="character" w:customStyle="1" w:styleId="Heading8Char1">
    <w:name w:val="Heading 8 Char1"/>
    <w:locked/>
    <w:rsid w:val="00802729"/>
    <w:rPr>
      <w:rFonts w:ascii="Calibri" w:hAnsi="Calibri"/>
      <w:i/>
      <w:sz w:val="24"/>
    </w:rPr>
  </w:style>
  <w:style w:type="character" w:customStyle="1" w:styleId="Heading9Char1">
    <w:name w:val="Heading 9 Char1"/>
    <w:locked/>
    <w:rsid w:val="00802729"/>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802729"/>
    <w:rPr>
      <w:rFonts w:ascii="Times New Roman" w:hAnsi="Times New Roman"/>
      <w:sz w:val="24"/>
    </w:rPr>
  </w:style>
  <w:style w:type="character" w:customStyle="1" w:styleId="BodyText3Char2">
    <w:name w:val="Body Text 3 Char2"/>
    <w:aliases w:val="Знак5 Char2"/>
    <w:locked/>
    <w:rsid w:val="00802729"/>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802729"/>
    <w:rPr>
      <w:rFonts w:ascii="Courier New" w:hAnsi="Courier New"/>
      <w:color w:val="000000"/>
      <w:sz w:val="24"/>
    </w:rPr>
  </w:style>
  <w:style w:type="character" w:customStyle="1" w:styleId="BodyTextFirstIndent2Char2">
    <w:name w:val="Body Text First Indent 2 Char2"/>
    <w:locked/>
    <w:rsid w:val="00802729"/>
    <w:rPr>
      <w:rFonts w:ascii="Times New Roman" w:hAnsi="Times New Roman"/>
      <w:sz w:val="24"/>
      <w:lang w:eastAsia="ru-RU"/>
    </w:rPr>
  </w:style>
  <w:style w:type="character" w:customStyle="1" w:styleId="HTMLPreformattedChar1">
    <w:name w:val="HTML Preformatted Char1"/>
    <w:locked/>
    <w:rsid w:val="00802729"/>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802729"/>
    <w:rPr>
      <w:rFonts w:ascii="Cambria" w:hAnsi="Cambria"/>
      <w:b/>
      <w:kern w:val="32"/>
      <w:sz w:val="32"/>
    </w:rPr>
  </w:style>
  <w:style w:type="character" w:customStyle="1" w:styleId="Heading3Char2">
    <w:name w:val="Heading 3 Char2"/>
    <w:aliases w:val="Знак2 Char3,Heading 3 Char21"/>
    <w:locked/>
    <w:rsid w:val="00802729"/>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802729"/>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802729"/>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802729"/>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802729"/>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802729"/>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802729"/>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802729"/>
    <w:rPr>
      <w:sz w:val="24"/>
    </w:rPr>
  </w:style>
  <w:style w:type="character" w:customStyle="1" w:styleId="3120">
    <w:name w:val="Основной текст 3 Знак12"/>
    <w:aliases w:val="Знак5 Знак11"/>
    <w:rsid w:val="00802729"/>
    <w:rPr>
      <w:sz w:val="16"/>
    </w:rPr>
  </w:style>
  <w:style w:type="character" w:customStyle="1" w:styleId="3140">
    <w:name w:val="Основной текст 3 Знак14"/>
    <w:aliases w:val="Знак5 Знак12,Знак5 Знак13"/>
    <w:semiHidden/>
    <w:rsid w:val="00802729"/>
    <w:rPr>
      <w:sz w:val="16"/>
    </w:rPr>
  </w:style>
  <w:style w:type="character" w:customStyle="1" w:styleId="CommentSubjectChar3">
    <w:name w:val="Comment Subject Char3"/>
    <w:locked/>
    <w:rsid w:val="00802729"/>
    <w:rPr>
      <w:sz w:val="16"/>
    </w:rPr>
  </w:style>
  <w:style w:type="character" w:customStyle="1" w:styleId="1200">
    <w:name w:val="Тема примечания Знак120"/>
    <w:semiHidden/>
    <w:rsid w:val="00802729"/>
    <w:rPr>
      <w:rFonts w:ascii="Times New Roman" w:hAnsi="Times New Roman"/>
      <w:b/>
      <w:sz w:val="20"/>
      <w:lang w:val="ru-RU" w:eastAsia="ru-RU"/>
    </w:rPr>
  </w:style>
  <w:style w:type="character" w:customStyle="1" w:styleId="1190">
    <w:name w:val="Тема примечания Знак119"/>
    <w:semiHidden/>
    <w:rsid w:val="00802729"/>
    <w:rPr>
      <w:rFonts w:ascii="Times New Roman" w:hAnsi="Times New Roman"/>
      <w:b/>
      <w:sz w:val="20"/>
      <w:lang w:val="ru-RU" w:eastAsia="ru-RU"/>
    </w:rPr>
  </w:style>
  <w:style w:type="character" w:customStyle="1" w:styleId="1180">
    <w:name w:val="Тема примечания Знак118"/>
    <w:semiHidden/>
    <w:rsid w:val="00802729"/>
    <w:rPr>
      <w:rFonts w:ascii="Times New Roman" w:hAnsi="Times New Roman"/>
      <w:b/>
      <w:sz w:val="20"/>
      <w:lang w:val="ru-RU" w:eastAsia="ru-RU"/>
    </w:rPr>
  </w:style>
  <w:style w:type="character" w:customStyle="1" w:styleId="1170">
    <w:name w:val="Тема примечания Знак117"/>
    <w:rsid w:val="00802729"/>
    <w:rPr>
      <w:rFonts w:ascii="Times New Roman" w:hAnsi="Times New Roman"/>
      <w:b/>
      <w:sz w:val="20"/>
      <w:lang w:val="ru-RU" w:eastAsia="ru-RU"/>
    </w:rPr>
  </w:style>
  <w:style w:type="character" w:customStyle="1" w:styleId="1160">
    <w:name w:val="Тема примечания Знак116"/>
    <w:semiHidden/>
    <w:rsid w:val="00802729"/>
    <w:rPr>
      <w:rFonts w:ascii="Times New Roman" w:hAnsi="Times New Roman"/>
      <w:b/>
      <w:sz w:val="20"/>
      <w:lang w:val="ru-RU" w:eastAsia="ru-RU"/>
    </w:rPr>
  </w:style>
  <w:style w:type="character" w:customStyle="1" w:styleId="1150">
    <w:name w:val="Тема примечания Знак115"/>
    <w:semiHidden/>
    <w:rsid w:val="00802729"/>
    <w:rPr>
      <w:rFonts w:ascii="Times New Roman" w:hAnsi="Times New Roman"/>
      <w:b/>
      <w:sz w:val="20"/>
      <w:lang w:val="ru-RU" w:eastAsia="ru-RU"/>
    </w:rPr>
  </w:style>
  <w:style w:type="character" w:customStyle="1" w:styleId="1140">
    <w:name w:val="Тема примечания Знак114"/>
    <w:semiHidden/>
    <w:rsid w:val="00802729"/>
    <w:rPr>
      <w:rFonts w:ascii="Times New Roman" w:hAnsi="Times New Roman"/>
      <w:b/>
      <w:sz w:val="20"/>
      <w:lang w:val="ru-RU" w:eastAsia="ru-RU"/>
    </w:rPr>
  </w:style>
  <w:style w:type="character" w:customStyle="1" w:styleId="1130">
    <w:name w:val="Тема примечания Знак113"/>
    <w:semiHidden/>
    <w:rsid w:val="00802729"/>
    <w:rPr>
      <w:rFonts w:ascii="Times New Roman" w:hAnsi="Times New Roman"/>
      <w:b/>
      <w:sz w:val="20"/>
      <w:lang w:val="ru-RU" w:eastAsia="ru-RU"/>
    </w:rPr>
  </w:style>
  <w:style w:type="character" w:customStyle="1" w:styleId="1120">
    <w:name w:val="Тема примечания Знак112"/>
    <w:semiHidden/>
    <w:rsid w:val="00802729"/>
    <w:rPr>
      <w:rFonts w:ascii="Times New Roman" w:hAnsi="Times New Roman"/>
      <w:b/>
      <w:sz w:val="20"/>
      <w:lang w:val="ru-RU" w:eastAsia="ru-RU"/>
    </w:rPr>
  </w:style>
  <w:style w:type="character" w:customStyle="1" w:styleId="1112">
    <w:name w:val="Тема примечания Знак111"/>
    <w:rsid w:val="00802729"/>
    <w:rPr>
      <w:rFonts w:ascii="Times New Roman" w:hAnsi="Times New Roman"/>
      <w:b/>
      <w:sz w:val="20"/>
      <w:lang w:val="ru-RU" w:eastAsia="ru-RU"/>
    </w:rPr>
  </w:style>
  <w:style w:type="character" w:customStyle="1" w:styleId="1101">
    <w:name w:val="Тема примечания Знак110"/>
    <w:semiHidden/>
    <w:rsid w:val="00802729"/>
    <w:rPr>
      <w:rFonts w:ascii="Times New Roman" w:hAnsi="Times New Roman"/>
      <w:b/>
      <w:sz w:val="20"/>
      <w:lang w:val="ru-RU" w:eastAsia="ru-RU"/>
    </w:rPr>
  </w:style>
  <w:style w:type="character" w:customStyle="1" w:styleId="192">
    <w:name w:val="Тема примечания Знак19"/>
    <w:rsid w:val="00802729"/>
    <w:rPr>
      <w:rFonts w:ascii="Times New Roman" w:hAnsi="Times New Roman"/>
      <w:b/>
      <w:sz w:val="20"/>
      <w:lang w:val="ru-RU" w:eastAsia="ru-RU"/>
    </w:rPr>
  </w:style>
  <w:style w:type="character" w:customStyle="1" w:styleId="182">
    <w:name w:val="Тема примечания Знак18"/>
    <w:semiHidden/>
    <w:rsid w:val="00802729"/>
    <w:rPr>
      <w:rFonts w:ascii="Times New Roman" w:hAnsi="Times New Roman"/>
      <w:b/>
      <w:sz w:val="20"/>
      <w:lang w:val="ru-RU" w:eastAsia="ru-RU"/>
    </w:rPr>
  </w:style>
  <w:style w:type="character" w:customStyle="1" w:styleId="173">
    <w:name w:val="Тема примечания Знак17"/>
    <w:semiHidden/>
    <w:rsid w:val="00802729"/>
    <w:rPr>
      <w:rFonts w:ascii="Times New Roman" w:hAnsi="Times New Roman"/>
      <w:b/>
      <w:sz w:val="20"/>
      <w:lang w:val="ru-RU" w:eastAsia="ru-RU"/>
    </w:rPr>
  </w:style>
  <w:style w:type="character" w:customStyle="1" w:styleId="163">
    <w:name w:val="Тема примечания Знак16"/>
    <w:semiHidden/>
    <w:rsid w:val="00802729"/>
    <w:rPr>
      <w:rFonts w:ascii="Times New Roman" w:hAnsi="Times New Roman"/>
      <w:b/>
      <w:sz w:val="20"/>
      <w:lang w:val="ru-RU" w:eastAsia="ru-RU"/>
    </w:rPr>
  </w:style>
  <w:style w:type="character" w:customStyle="1" w:styleId="152">
    <w:name w:val="Тема примечания Знак15"/>
    <w:rsid w:val="00802729"/>
    <w:rPr>
      <w:rFonts w:ascii="Times New Roman" w:hAnsi="Times New Roman"/>
      <w:b/>
      <w:sz w:val="20"/>
      <w:lang w:val="ru-RU" w:eastAsia="ru-RU"/>
    </w:rPr>
  </w:style>
  <w:style w:type="character" w:customStyle="1" w:styleId="146">
    <w:name w:val="Тема примечания Знак14"/>
    <w:semiHidden/>
    <w:rsid w:val="00802729"/>
    <w:rPr>
      <w:rFonts w:ascii="Times New Roman" w:hAnsi="Times New Roman"/>
      <w:b/>
      <w:sz w:val="20"/>
      <w:lang w:val="ru-RU" w:eastAsia="ru-RU"/>
    </w:rPr>
  </w:style>
  <w:style w:type="character" w:customStyle="1" w:styleId="138">
    <w:name w:val="Тема примечания Знак13"/>
    <w:semiHidden/>
    <w:rsid w:val="00802729"/>
    <w:rPr>
      <w:rFonts w:ascii="Times New Roman" w:hAnsi="Times New Roman"/>
      <w:b/>
      <w:sz w:val="20"/>
      <w:lang w:val="ru-RU" w:eastAsia="ru-RU"/>
    </w:rPr>
  </w:style>
  <w:style w:type="character" w:customStyle="1" w:styleId="12e">
    <w:name w:val="Тема примечания Знак12"/>
    <w:rsid w:val="00802729"/>
    <w:rPr>
      <w:rFonts w:ascii="Times New Roman" w:hAnsi="Times New Roman"/>
      <w:b/>
      <w:sz w:val="20"/>
      <w:lang w:val="ru-RU" w:eastAsia="ru-RU"/>
    </w:rPr>
  </w:style>
  <w:style w:type="character" w:customStyle="1" w:styleId="11f2">
    <w:name w:val="Тема примечания Знак11"/>
    <w:rsid w:val="00802729"/>
    <w:rPr>
      <w:b/>
      <w:lang w:val="ru-RU" w:eastAsia="ru-RU"/>
    </w:rPr>
  </w:style>
  <w:style w:type="character" w:customStyle="1" w:styleId="HTMLAddressChar2">
    <w:name w:val="HTML Address Char2"/>
    <w:locked/>
    <w:rsid w:val="00802729"/>
    <w:rPr>
      <w:i/>
      <w:sz w:val="24"/>
      <w:lang w:eastAsia="ru-RU"/>
    </w:rPr>
  </w:style>
  <w:style w:type="character" w:customStyle="1" w:styleId="HTML120">
    <w:name w:val="Адрес HTML Знак120"/>
    <w:semiHidden/>
    <w:rsid w:val="00802729"/>
    <w:rPr>
      <w:i/>
      <w:sz w:val="24"/>
    </w:rPr>
  </w:style>
  <w:style w:type="character" w:customStyle="1" w:styleId="HTML119">
    <w:name w:val="Адрес HTML Знак119"/>
    <w:semiHidden/>
    <w:rsid w:val="00802729"/>
    <w:rPr>
      <w:i/>
      <w:sz w:val="24"/>
    </w:rPr>
  </w:style>
  <w:style w:type="character" w:customStyle="1" w:styleId="HTML118">
    <w:name w:val="Адрес HTML Знак118"/>
    <w:semiHidden/>
    <w:rsid w:val="00802729"/>
    <w:rPr>
      <w:i/>
      <w:sz w:val="24"/>
    </w:rPr>
  </w:style>
  <w:style w:type="character" w:customStyle="1" w:styleId="HTML117">
    <w:name w:val="Адрес HTML Знак117"/>
    <w:rsid w:val="00802729"/>
    <w:rPr>
      <w:i/>
      <w:sz w:val="24"/>
    </w:rPr>
  </w:style>
  <w:style w:type="character" w:customStyle="1" w:styleId="HTML116">
    <w:name w:val="Адрес HTML Знак116"/>
    <w:semiHidden/>
    <w:rsid w:val="00802729"/>
    <w:rPr>
      <w:i/>
      <w:sz w:val="24"/>
    </w:rPr>
  </w:style>
  <w:style w:type="character" w:customStyle="1" w:styleId="HTML115">
    <w:name w:val="Адрес HTML Знак115"/>
    <w:semiHidden/>
    <w:rsid w:val="00802729"/>
    <w:rPr>
      <w:i/>
      <w:sz w:val="24"/>
    </w:rPr>
  </w:style>
  <w:style w:type="character" w:customStyle="1" w:styleId="HTML114">
    <w:name w:val="Адрес HTML Знак114"/>
    <w:semiHidden/>
    <w:rsid w:val="00802729"/>
    <w:rPr>
      <w:i/>
      <w:sz w:val="24"/>
    </w:rPr>
  </w:style>
  <w:style w:type="character" w:customStyle="1" w:styleId="HTML113">
    <w:name w:val="Адрес HTML Знак113"/>
    <w:semiHidden/>
    <w:rsid w:val="00802729"/>
    <w:rPr>
      <w:i/>
      <w:sz w:val="24"/>
    </w:rPr>
  </w:style>
  <w:style w:type="character" w:customStyle="1" w:styleId="HTML112">
    <w:name w:val="Адрес HTML Знак112"/>
    <w:semiHidden/>
    <w:rsid w:val="00802729"/>
    <w:rPr>
      <w:i/>
      <w:sz w:val="24"/>
    </w:rPr>
  </w:style>
  <w:style w:type="character" w:customStyle="1" w:styleId="HTML111">
    <w:name w:val="Адрес HTML Знак111"/>
    <w:rsid w:val="00802729"/>
    <w:rPr>
      <w:i/>
      <w:sz w:val="24"/>
    </w:rPr>
  </w:style>
  <w:style w:type="character" w:customStyle="1" w:styleId="HTML110">
    <w:name w:val="Адрес HTML Знак110"/>
    <w:semiHidden/>
    <w:rsid w:val="00802729"/>
    <w:rPr>
      <w:i/>
      <w:sz w:val="24"/>
    </w:rPr>
  </w:style>
  <w:style w:type="character" w:customStyle="1" w:styleId="HTML19">
    <w:name w:val="Адрес HTML Знак19"/>
    <w:rsid w:val="00802729"/>
    <w:rPr>
      <w:i/>
      <w:sz w:val="24"/>
    </w:rPr>
  </w:style>
  <w:style w:type="character" w:customStyle="1" w:styleId="HTML18">
    <w:name w:val="Адрес HTML Знак18"/>
    <w:semiHidden/>
    <w:rsid w:val="00802729"/>
    <w:rPr>
      <w:i/>
      <w:sz w:val="24"/>
    </w:rPr>
  </w:style>
  <w:style w:type="character" w:customStyle="1" w:styleId="HTML17">
    <w:name w:val="Адрес HTML Знак17"/>
    <w:semiHidden/>
    <w:rsid w:val="00802729"/>
    <w:rPr>
      <w:i/>
      <w:sz w:val="24"/>
    </w:rPr>
  </w:style>
  <w:style w:type="character" w:customStyle="1" w:styleId="HTML16">
    <w:name w:val="Адрес HTML Знак16"/>
    <w:semiHidden/>
    <w:rsid w:val="00802729"/>
    <w:rPr>
      <w:i/>
      <w:sz w:val="24"/>
    </w:rPr>
  </w:style>
  <w:style w:type="character" w:customStyle="1" w:styleId="HTML15">
    <w:name w:val="Адрес HTML Знак15"/>
    <w:rsid w:val="00802729"/>
    <w:rPr>
      <w:i/>
      <w:sz w:val="24"/>
    </w:rPr>
  </w:style>
  <w:style w:type="character" w:customStyle="1" w:styleId="HTML14">
    <w:name w:val="Адрес HTML Знак14"/>
    <w:semiHidden/>
    <w:rsid w:val="00802729"/>
    <w:rPr>
      <w:i/>
      <w:sz w:val="24"/>
    </w:rPr>
  </w:style>
  <w:style w:type="character" w:customStyle="1" w:styleId="HTML130">
    <w:name w:val="Адрес HTML Знак13"/>
    <w:semiHidden/>
    <w:rsid w:val="00802729"/>
    <w:rPr>
      <w:i/>
      <w:sz w:val="24"/>
    </w:rPr>
  </w:style>
  <w:style w:type="character" w:customStyle="1" w:styleId="HTML121">
    <w:name w:val="Адрес HTML Знак12"/>
    <w:rsid w:val="00802729"/>
    <w:rPr>
      <w:i/>
      <w:sz w:val="22"/>
    </w:rPr>
  </w:style>
  <w:style w:type="character" w:customStyle="1" w:styleId="1220">
    <w:name w:val="Знак1 Знак Знак22"/>
    <w:locked/>
    <w:rsid w:val="00802729"/>
    <w:rPr>
      <w:sz w:val="24"/>
    </w:rPr>
  </w:style>
  <w:style w:type="character" w:customStyle="1" w:styleId="IntenseQuoteChar7">
    <w:name w:val="Intense Quote Char7"/>
    <w:locked/>
    <w:rsid w:val="00802729"/>
    <w:rPr>
      <w:rFonts w:ascii="Calibri" w:hAnsi="Calibri"/>
      <w:b/>
      <w:i/>
      <w:color w:val="4F81BD"/>
      <w:sz w:val="24"/>
    </w:rPr>
  </w:style>
  <w:style w:type="character" w:customStyle="1" w:styleId="1250">
    <w:name w:val="Знак1 Знак Знак25"/>
    <w:locked/>
    <w:rsid w:val="00802729"/>
    <w:rPr>
      <w:sz w:val="24"/>
    </w:rPr>
  </w:style>
  <w:style w:type="character" w:customStyle="1" w:styleId="1240">
    <w:name w:val="Знак1 Знак Знак24"/>
    <w:locked/>
    <w:rsid w:val="00802729"/>
    <w:rPr>
      <w:sz w:val="24"/>
    </w:rPr>
  </w:style>
  <w:style w:type="character" w:customStyle="1" w:styleId="1230">
    <w:name w:val="Знак1 Знак Знак23"/>
    <w:locked/>
    <w:rsid w:val="00802729"/>
    <w:rPr>
      <w:sz w:val="24"/>
    </w:rPr>
  </w:style>
  <w:style w:type="character" w:customStyle="1" w:styleId="1201">
    <w:name w:val="Выделенная цитата Знак120"/>
    <w:rsid w:val="00802729"/>
    <w:rPr>
      <w:i/>
      <w:color w:val="5B9BD5"/>
      <w:sz w:val="24"/>
    </w:rPr>
  </w:style>
  <w:style w:type="character" w:customStyle="1" w:styleId="1191">
    <w:name w:val="Выделенная цитата Знак119"/>
    <w:rsid w:val="00802729"/>
    <w:rPr>
      <w:i/>
      <w:color w:val="5B9BD5"/>
      <w:sz w:val="24"/>
    </w:rPr>
  </w:style>
  <w:style w:type="character" w:customStyle="1" w:styleId="1181">
    <w:name w:val="Выделенная цитата Знак118"/>
    <w:rsid w:val="00802729"/>
    <w:rPr>
      <w:i/>
      <w:color w:val="5B9BD5"/>
      <w:sz w:val="24"/>
    </w:rPr>
  </w:style>
  <w:style w:type="character" w:customStyle="1" w:styleId="1171">
    <w:name w:val="Выделенная цитата Знак117"/>
    <w:rsid w:val="00802729"/>
    <w:rPr>
      <w:i/>
      <w:color w:val="5B9BD5"/>
      <w:sz w:val="24"/>
    </w:rPr>
  </w:style>
  <w:style w:type="character" w:customStyle="1" w:styleId="1161">
    <w:name w:val="Выделенная цитата Знак116"/>
    <w:rsid w:val="00802729"/>
    <w:rPr>
      <w:i/>
      <w:color w:val="5B9BD5"/>
      <w:sz w:val="24"/>
    </w:rPr>
  </w:style>
  <w:style w:type="character" w:customStyle="1" w:styleId="1151">
    <w:name w:val="Выделенная цитата Знак115"/>
    <w:rsid w:val="00802729"/>
    <w:rPr>
      <w:i/>
      <w:color w:val="5B9BD5"/>
      <w:sz w:val="24"/>
    </w:rPr>
  </w:style>
  <w:style w:type="character" w:customStyle="1" w:styleId="1141">
    <w:name w:val="Выделенная цитата Знак114"/>
    <w:rsid w:val="00802729"/>
    <w:rPr>
      <w:i/>
      <w:color w:val="5B9BD5"/>
      <w:sz w:val="24"/>
    </w:rPr>
  </w:style>
  <w:style w:type="character" w:customStyle="1" w:styleId="1131">
    <w:name w:val="Выделенная цитата Знак113"/>
    <w:rsid w:val="00802729"/>
    <w:rPr>
      <w:i/>
      <w:color w:val="5B9BD5"/>
      <w:sz w:val="24"/>
    </w:rPr>
  </w:style>
  <w:style w:type="character" w:customStyle="1" w:styleId="1121">
    <w:name w:val="Выделенная цитата Знак112"/>
    <w:rsid w:val="00802729"/>
    <w:rPr>
      <w:i/>
      <w:color w:val="5B9BD5"/>
      <w:sz w:val="24"/>
    </w:rPr>
  </w:style>
  <w:style w:type="character" w:customStyle="1" w:styleId="1113">
    <w:name w:val="Выделенная цитата Знак111"/>
    <w:rsid w:val="00802729"/>
    <w:rPr>
      <w:i/>
      <w:color w:val="5B9BD5"/>
      <w:sz w:val="24"/>
    </w:rPr>
  </w:style>
  <w:style w:type="character" w:customStyle="1" w:styleId="1102">
    <w:name w:val="Выделенная цитата Знак110"/>
    <w:rsid w:val="00802729"/>
    <w:rPr>
      <w:i/>
      <w:color w:val="5B9BD5"/>
      <w:sz w:val="24"/>
    </w:rPr>
  </w:style>
  <w:style w:type="character" w:customStyle="1" w:styleId="193">
    <w:name w:val="Выделенная цитата Знак19"/>
    <w:rsid w:val="00802729"/>
    <w:rPr>
      <w:i/>
      <w:color w:val="5B9BD5"/>
      <w:sz w:val="24"/>
    </w:rPr>
  </w:style>
  <w:style w:type="character" w:customStyle="1" w:styleId="183">
    <w:name w:val="Выделенная цитата Знак18"/>
    <w:rsid w:val="00802729"/>
    <w:rPr>
      <w:i/>
      <w:color w:val="5B9BD5"/>
      <w:sz w:val="24"/>
    </w:rPr>
  </w:style>
  <w:style w:type="character" w:customStyle="1" w:styleId="174">
    <w:name w:val="Выделенная цитата Знак17"/>
    <w:rsid w:val="00802729"/>
    <w:rPr>
      <w:i/>
      <w:color w:val="5B9BD5"/>
      <w:sz w:val="24"/>
    </w:rPr>
  </w:style>
  <w:style w:type="character" w:customStyle="1" w:styleId="164">
    <w:name w:val="Выделенная цитата Знак16"/>
    <w:rsid w:val="00802729"/>
    <w:rPr>
      <w:i/>
      <w:color w:val="5B9BD5"/>
      <w:sz w:val="24"/>
    </w:rPr>
  </w:style>
  <w:style w:type="character" w:customStyle="1" w:styleId="153">
    <w:name w:val="Выделенная цитата Знак15"/>
    <w:rsid w:val="00802729"/>
    <w:rPr>
      <w:i/>
      <w:color w:val="5B9BD5"/>
      <w:sz w:val="24"/>
    </w:rPr>
  </w:style>
  <w:style w:type="character" w:customStyle="1" w:styleId="147">
    <w:name w:val="Выделенная цитата Знак14"/>
    <w:rsid w:val="00802729"/>
    <w:rPr>
      <w:i/>
      <w:color w:val="5B9BD5"/>
      <w:sz w:val="24"/>
    </w:rPr>
  </w:style>
  <w:style w:type="character" w:customStyle="1" w:styleId="139">
    <w:name w:val="Выделенная цитата Знак13"/>
    <w:rsid w:val="00802729"/>
    <w:rPr>
      <w:i/>
      <w:color w:val="5B9BD5"/>
      <w:sz w:val="24"/>
    </w:rPr>
  </w:style>
  <w:style w:type="character" w:customStyle="1" w:styleId="12f">
    <w:name w:val="Выделенная цитата Знак12"/>
    <w:rsid w:val="00802729"/>
    <w:rPr>
      <w:i/>
      <w:color w:val="5B9BD5"/>
      <w:sz w:val="24"/>
    </w:rPr>
  </w:style>
  <w:style w:type="character" w:customStyle="1" w:styleId="3113">
    <w:name w:val="Основной текст 3 Знак11"/>
    <w:aliases w:val="Знак5 Знак25"/>
    <w:locked/>
    <w:rsid w:val="00802729"/>
    <w:rPr>
      <w:rFonts w:ascii="Times New Roman" w:hAnsi="Times New Roman"/>
      <w:sz w:val="16"/>
      <w:lang w:val="ru-RU" w:eastAsia="ru-RU"/>
    </w:rPr>
  </w:style>
  <w:style w:type="character" w:customStyle="1" w:styleId="HTML11a">
    <w:name w:val="Адрес HTML Знак11"/>
    <w:rsid w:val="00802729"/>
    <w:rPr>
      <w:rFonts w:ascii="Times New Roman" w:hAnsi="Times New Roman"/>
      <w:i/>
      <w:sz w:val="24"/>
    </w:rPr>
  </w:style>
  <w:style w:type="character" w:customStyle="1" w:styleId="1ffffffc">
    <w:name w:val="Без интервала Знак1"/>
    <w:link w:val="4d"/>
    <w:locked/>
    <w:rsid w:val="00802729"/>
  </w:style>
  <w:style w:type="paragraph" w:customStyle="1" w:styleId="4d">
    <w:name w:val="Без интервала4"/>
    <w:link w:val="1ffffffc"/>
    <w:rsid w:val="00802729"/>
    <w:pPr>
      <w:spacing w:after="0" w:line="240" w:lineRule="auto"/>
    </w:pPr>
  </w:style>
  <w:style w:type="character" w:customStyle="1" w:styleId="3114">
    <w:name w:val="Знак3 Знак Знак11"/>
    <w:aliases w:val="Знак3 Знак Знак Знак12"/>
    <w:locked/>
    <w:rsid w:val="00802729"/>
    <w:rPr>
      <w:rFonts w:ascii="Arial" w:hAnsi="Arial"/>
      <w:b/>
      <w:i/>
      <w:sz w:val="28"/>
      <w:lang w:val="ru-RU" w:eastAsia="en-US"/>
    </w:rPr>
  </w:style>
  <w:style w:type="character" w:customStyle="1" w:styleId="11f3">
    <w:name w:val="Выделенная цитата Знак11"/>
    <w:rsid w:val="00802729"/>
    <w:rPr>
      <w:b/>
      <w:i/>
      <w:color w:val="4F81BD"/>
      <w:sz w:val="24"/>
    </w:rPr>
  </w:style>
  <w:style w:type="character" w:customStyle="1" w:styleId="2115">
    <w:name w:val="Цитата 2 Знак11"/>
    <w:rsid w:val="00802729"/>
    <w:rPr>
      <w:i/>
      <w:color w:val="404040"/>
      <w:sz w:val="24"/>
    </w:rPr>
  </w:style>
  <w:style w:type="character" w:customStyle="1" w:styleId="1ffffffd">
    <w:name w:val="Абзац списка Знак1"/>
    <w:locked/>
    <w:rsid w:val="00802729"/>
    <w:rPr>
      <w:rFonts w:ascii="Times New Roman" w:hAnsi="Times New Roman"/>
      <w:sz w:val="24"/>
    </w:rPr>
  </w:style>
  <w:style w:type="character" w:customStyle="1" w:styleId="202">
    <w:name w:val="Знак Знак202"/>
    <w:rsid w:val="00802729"/>
    <w:rPr>
      <w:rFonts w:ascii="Arial" w:hAnsi="Arial"/>
      <w:sz w:val="22"/>
    </w:rPr>
  </w:style>
  <w:style w:type="paragraph" w:customStyle="1" w:styleId="3ff2">
    <w:name w:val="Знак Знак Знак Знак Знак Знак3"/>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802729"/>
    <w:rPr>
      <w:b/>
      <w:sz w:val="27"/>
      <w:lang w:val="ru-RU" w:eastAsia="ru-RU"/>
    </w:rPr>
  </w:style>
  <w:style w:type="character" w:customStyle="1" w:styleId="102">
    <w:name w:val="Знак Знак102"/>
    <w:locked/>
    <w:rsid w:val="00802729"/>
    <w:rPr>
      <w:sz w:val="16"/>
      <w:lang w:val="ru-RU" w:eastAsia="ru-RU"/>
    </w:rPr>
  </w:style>
  <w:style w:type="character" w:customStyle="1" w:styleId="6120">
    <w:name w:val="Знак Знак612"/>
    <w:rsid w:val="00802729"/>
    <w:rPr>
      <w:rFonts w:ascii="Arial" w:hAnsi="Arial"/>
      <w:b/>
      <w:i/>
      <w:sz w:val="28"/>
      <w:lang w:val="ru-RU" w:eastAsia="en-US"/>
    </w:rPr>
  </w:style>
  <w:style w:type="character" w:customStyle="1" w:styleId="1630">
    <w:name w:val="Знак Знак163"/>
    <w:locked/>
    <w:rsid w:val="00802729"/>
    <w:rPr>
      <w:b/>
      <w:caps/>
      <w:sz w:val="24"/>
      <w:lang w:val="ru-RU" w:eastAsia="ru-RU"/>
    </w:rPr>
  </w:style>
  <w:style w:type="character" w:customStyle="1" w:styleId="4e">
    <w:name w:val="Знак Знак Знак4"/>
    <w:rsid w:val="00802729"/>
    <w:rPr>
      <w:rFonts w:ascii="Times New Roman" w:hAnsi="Times New Roman"/>
      <w:b/>
      <w:caps/>
      <w:sz w:val="28"/>
    </w:rPr>
  </w:style>
  <w:style w:type="character" w:customStyle="1" w:styleId="2520">
    <w:name w:val="Знак Знак252"/>
    <w:rsid w:val="00802729"/>
    <w:rPr>
      <w:rFonts w:ascii="Times New Roman" w:hAnsi="Times New Roman"/>
      <w:b/>
      <w:sz w:val="28"/>
    </w:rPr>
  </w:style>
  <w:style w:type="character" w:customStyle="1" w:styleId="2220">
    <w:name w:val="Знак Знак222"/>
    <w:rsid w:val="00802729"/>
    <w:rPr>
      <w:rFonts w:ascii="Times New Roman" w:hAnsi="Times New Roman"/>
      <w:sz w:val="24"/>
    </w:rPr>
  </w:style>
  <w:style w:type="character" w:customStyle="1" w:styleId="1920">
    <w:name w:val="Знак Знак192"/>
    <w:rsid w:val="00802729"/>
    <w:rPr>
      <w:rFonts w:ascii="Times New Roman" w:hAnsi="Times New Roman"/>
      <w:sz w:val="16"/>
      <w:lang w:eastAsia="ru-RU"/>
    </w:rPr>
  </w:style>
  <w:style w:type="character" w:customStyle="1" w:styleId="1820">
    <w:name w:val="Знак Знак182"/>
    <w:rsid w:val="00802729"/>
    <w:rPr>
      <w:rFonts w:ascii="Courier New" w:hAnsi="Courier New"/>
    </w:rPr>
  </w:style>
  <w:style w:type="character" w:customStyle="1" w:styleId="1520">
    <w:name w:val="Знак Знак152"/>
    <w:rsid w:val="00802729"/>
    <w:rPr>
      <w:b/>
      <w:sz w:val="28"/>
    </w:rPr>
  </w:style>
  <w:style w:type="character" w:customStyle="1" w:styleId="4120">
    <w:name w:val="Знак Знак412"/>
    <w:locked/>
    <w:rsid w:val="00802729"/>
    <w:rPr>
      <w:rFonts w:ascii="Arial" w:hAnsi="Arial"/>
      <w:b/>
      <w:i/>
      <w:sz w:val="28"/>
      <w:lang w:val="ru-RU" w:eastAsia="en-US"/>
    </w:rPr>
  </w:style>
  <w:style w:type="character" w:customStyle="1" w:styleId="2330">
    <w:name w:val="Знак Знак23 Знак3"/>
    <w:aliases w:val="Знак Знак3 Знак3"/>
    <w:locked/>
    <w:rsid w:val="00802729"/>
    <w:rPr>
      <w:rFonts w:ascii="Tahoma" w:hAnsi="Tahoma"/>
      <w:sz w:val="16"/>
    </w:rPr>
  </w:style>
  <w:style w:type="paragraph" w:customStyle="1" w:styleId="4f">
    <w:name w:val="Знак Знак Знак Знак Знак Знак Знак Знак Знак Знак Знак Знак Знак4"/>
    <w:basedOn w:val="a3"/>
    <w:rsid w:val="00802729"/>
    <w:pPr>
      <w:spacing w:after="160" w:line="240" w:lineRule="exact"/>
    </w:pPr>
    <w:rPr>
      <w:rFonts w:ascii="Verdana" w:hAnsi="Verdana"/>
      <w:lang w:val="en-US" w:eastAsia="en-US"/>
    </w:rPr>
  </w:style>
  <w:style w:type="paragraph" w:customStyle="1" w:styleId="32a">
    <w:name w:val="Знак32"/>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802729"/>
    <w:rPr>
      <w:b/>
      <w:caps/>
      <w:sz w:val="24"/>
      <w:lang w:val="ru-RU" w:eastAsia="ru-RU"/>
    </w:rPr>
  </w:style>
  <w:style w:type="character" w:customStyle="1" w:styleId="2ffff5">
    <w:name w:val="Без интервала Знак2"/>
    <w:locked/>
    <w:rsid w:val="00802729"/>
    <w:rPr>
      <w:sz w:val="24"/>
      <w:lang w:eastAsia="en-US"/>
    </w:rPr>
  </w:style>
  <w:style w:type="character" w:customStyle="1" w:styleId="1122">
    <w:name w:val="Знак1 Знак Знак12"/>
    <w:locked/>
    <w:rsid w:val="00802729"/>
    <w:rPr>
      <w:rFonts w:ascii="Times New Roman" w:hAnsi="Times New Roman"/>
      <w:sz w:val="24"/>
      <w:lang w:eastAsia="ru-RU"/>
    </w:rPr>
  </w:style>
  <w:style w:type="character" w:customStyle="1" w:styleId="462">
    <w:name w:val="Знак Знак462"/>
    <w:locked/>
    <w:rsid w:val="00802729"/>
    <w:rPr>
      <w:b/>
      <w:sz w:val="27"/>
      <w:lang w:val="ru-RU" w:eastAsia="ru-RU"/>
    </w:rPr>
  </w:style>
  <w:style w:type="character" w:customStyle="1" w:styleId="482">
    <w:name w:val="Знак Знак482"/>
    <w:locked/>
    <w:rsid w:val="00802729"/>
    <w:rPr>
      <w:b/>
      <w:sz w:val="27"/>
      <w:lang w:val="ru-RU" w:eastAsia="ru-RU"/>
    </w:rPr>
  </w:style>
  <w:style w:type="character" w:customStyle="1" w:styleId="442">
    <w:name w:val="Знак Знак442"/>
    <w:locked/>
    <w:rsid w:val="00802729"/>
    <w:rPr>
      <w:sz w:val="24"/>
    </w:rPr>
  </w:style>
  <w:style w:type="character" w:customStyle="1" w:styleId="5120">
    <w:name w:val="Знак Знак512"/>
    <w:locked/>
    <w:rsid w:val="00802729"/>
    <w:rPr>
      <w:b/>
      <w:sz w:val="27"/>
      <w:lang w:val="ru-RU" w:eastAsia="ru-RU"/>
    </w:rPr>
  </w:style>
  <w:style w:type="character" w:customStyle="1" w:styleId="432">
    <w:name w:val="Знак Знак432"/>
    <w:locked/>
    <w:rsid w:val="00802729"/>
    <w:rPr>
      <w:color w:val="000000"/>
      <w:sz w:val="24"/>
      <w:lang w:eastAsia="ru-RU"/>
    </w:rPr>
  </w:style>
  <w:style w:type="character" w:customStyle="1" w:styleId="4220">
    <w:name w:val="Знак Знак422"/>
    <w:rsid w:val="00802729"/>
    <w:rPr>
      <w:rFonts w:ascii="Times New Roman" w:hAnsi="Times New Roman"/>
      <w:sz w:val="16"/>
    </w:rPr>
  </w:style>
  <w:style w:type="character" w:customStyle="1" w:styleId="4920">
    <w:name w:val="Знак Знак492"/>
    <w:rsid w:val="00802729"/>
    <w:rPr>
      <w:rFonts w:ascii="Times New Roman" w:hAnsi="Times New Roman"/>
      <w:b/>
      <w:caps/>
      <w:sz w:val="24"/>
      <w:lang w:eastAsia="ru-RU"/>
    </w:rPr>
  </w:style>
  <w:style w:type="character" w:customStyle="1" w:styleId="472">
    <w:name w:val="Знак Знак472"/>
    <w:rsid w:val="00802729"/>
    <w:rPr>
      <w:rFonts w:ascii="Times New Roman" w:hAnsi="Times New Roman"/>
      <w:b/>
      <w:sz w:val="27"/>
      <w:lang w:eastAsia="ru-RU"/>
    </w:rPr>
  </w:style>
  <w:style w:type="character" w:customStyle="1" w:styleId="452">
    <w:name w:val="Знак Знак452"/>
    <w:rsid w:val="00802729"/>
    <w:rPr>
      <w:rFonts w:ascii="Times New Roman" w:hAnsi="Times New Roman"/>
      <w:b/>
      <w:i/>
      <w:sz w:val="26"/>
      <w:lang w:eastAsia="ru-RU"/>
    </w:rPr>
  </w:style>
  <w:style w:type="character" w:customStyle="1" w:styleId="5020">
    <w:name w:val="Знак Знак502"/>
    <w:locked/>
    <w:rsid w:val="00802729"/>
    <w:rPr>
      <w:b/>
      <w:sz w:val="28"/>
      <w:lang w:val="ru-RU" w:eastAsia="ru-RU"/>
    </w:rPr>
  </w:style>
  <w:style w:type="character" w:customStyle="1" w:styleId="522">
    <w:name w:val="Знак Знак522"/>
    <w:rsid w:val="00802729"/>
    <w:rPr>
      <w:rFonts w:ascii="Arial" w:hAnsi="Arial"/>
      <w:b/>
      <w:i/>
      <w:sz w:val="28"/>
    </w:rPr>
  </w:style>
  <w:style w:type="character" w:customStyle="1" w:styleId="5121">
    <w:name w:val="Знак5 Знак Знак12"/>
    <w:locked/>
    <w:rsid w:val="00802729"/>
    <w:rPr>
      <w:sz w:val="16"/>
      <w:lang w:val="ru-RU" w:eastAsia="ru-RU"/>
    </w:rPr>
  </w:style>
  <w:style w:type="character" w:customStyle="1" w:styleId="624">
    <w:name w:val="Знак6 Знак Знак2"/>
    <w:rsid w:val="00802729"/>
    <w:rPr>
      <w:sz w:val="24"/>
      <w:lang w:val="ru-RU" w:eastAsia="ru-RU"/>
    </w:rPr>
  </w:style>
  <w:style w:type="character" w:customStyle="1" w:styleId="UnresolvedMention">
    <w:name w:val="Unresolved Mention"/>
    <w:semiHidden/>
    <w:rsid w:val="00802729"/>
    <w:rPr>
      <w:color w:val="605E5C"/>
      <w:shd w:val="clear" w:color="auto" w:fill="E1DFDD"/>
    </w:rPr>
  </w:style>
  <w:style w:type="character" w:customStyle="1" w:styleId="203">
    <w:name w:val="Знак Знак203"/>
    <w:rsid w:val="00802729"/>
    <w:rPr>
      <w:rFonts w:ascii="Arial" w:hAnsi="Arial"/>
      <w:sz w:val="22"/>
    </w:rPr>
  </w:style>
  <w:style w:type="paragraph" w:customStyle="1" w:styleId="4f0">
    <w:name w:val="Знак Знак Знак Знак Знак Знак4"/>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802729"/>
    <w:rPr>
      <w:sz w:val="16"/>
      <w:lang w:val="ru-RU" w:eastAsia="ru-RU"/>
    </w:rPr>
  </w:style>
  <w:style w:type="character" w:customStyle="1" w:styleId="1430">
    <w:name w:val="Знак Знак143"/>
    <w:locked/>
    <w:rsid w:val="00802729"/>
    <w:rPr>
      <w:b/>
      <w:sz w:val="27"/>
      <w:lang w:val="ru-RU" w:eastAsia="ru-RU"/>
    </w:rPr>
  </w:style>
  <w:style w:type="character" w:customStyle="1" w:styleId="103">
    <w:name w:val="Знак Знак103"/>
    <w:locked/>
    <w:rsid w:val="00802729"/>
    <w:rPr>
      <w:sz w:val="16"/>
      <w:lang w:val="ru-RU" w:eastAsia="ru-RU"/>
    </w:rPr>
  </w:style>
  <w:style w:type="character" w:customStyle="1" w:styleId="6130">
    <w:name w:val="Знак Знак613"/>
    <w:rsid w:val="00802729"/>
    <w:rPr>
      <w:rFonts w:ascii="Arial" w:hAnsi="Arial"/>
      <w:b/>
      <w:i/>
      <w:sz w:val="28"/>
      <w:lang w:val="ru-RU" w:eastAsia="en-US"/>
    </w:rPr>
  </w:style>
  <w:style w:type="character" w:customStyle="1" w:styleId="1640">
    <w:name w:val="Знак Знак164"/>
    <w:locked/>
    <w:rsid w:val="00802729"/>
    <w:rPr>
      <w:b/>
      <w:caps/>
      <w:sz w:val="24"/>
      <w:lang w:val="ru-RU" w:eastAsia="ru-RU"/>
    </w:rPr>
  </w:style>
  <w:style w:type="character" w:customStyle="1" w:styleId="5b">
    <w:name w:val="Знак Знак Знак5"/>
    <w:rsid w:val="00802729"/>
    <w:rPr>
      <w:rFonts w:ascii="Times New Roman" w:hAnsi="Times New Roman"/>
      <w:b/>
      <w:caps/>
      <w:sz w:val="28"/>
    </w:rPr>
  </w:style>
  <w:style w:type="character" w:customStyle="1" w:styleId="253">
    <w:name w:val="Знак Знак253"/>
    <w:rsid w:val="00802729"/>
    <w:rPr>
      <w:rFonts w:ascii="Times New Roman" w:hAnsi="Times New Roman"/>
      <w:b/>
      <w:sz w:val="28"/>
    </w:rPr>
  </w:style>
  <w:style w:type="character" w:customStyle="1" w:styleId="2230">
    <w:name w:val="Знак Знак223"/>
    <w:rsid w:val="00802729"/>
    <w:rPr>
      <w:rFonts w:ascii="Times New Roman" w:hAnsi="Times New Roman"/>
      <w:sz w:val="24"/>
    </w:rPr>
  </w:style>
  <w:style w:type="character" w:customStyle="1" w:styleId="1930">
    <w:name w:val="Знак Знак193"/>
    <w:rsid w:val="00802729"/>
    <w:rPr>
      <w:rFonts w:ascii="Times New Roman" w:hAnsi="Times New Roman"/>
      <w:sz w:val="16"/>
      <w:lang w:eastAsia="ru-RU"/>
    </w:rPr>
  </w:style>
  <w:style w:type="character" w:customStyle="1" w:styleId="1830">
    <w:name w:val="Знак Знак183"/>
    <w:rsid w:val="00802729"/>
    <w:rPr>
      <w:rFonts w:ascii="Courier New" w:hAnsi="Courier New"/>
    </w:rPr>
  </w:style>
  <w:style w:type="character" w:customStyle="1" w:styleId="1730">
    <w:name w:val="Знак Знак173"/>
    <w:rsid w:val="00802729"/>
    <w:rPr>
      <w:rFonts w:ascii="Times New Roman" w:hAnsi="Times New Roman"/>
      <w:sz w:val="24"/>
    </w:rPr>
  </w:style>
  <w:style w:type="character" w:customStyle="1" w:styleId="1530">
    <w:name w:val="Знак Знак153"/>
    <w:rsid w:val="00802729"/>
    <w:rPr>
      <w:b/>
      <w:sz w:val="28"/>
    </w:rPr>
  </w:style>
  <w:style w:type="character" w:customStyle="1" w:styleId="4130">
    <w:name w:val="Знак Знак413"/>
    <w:locked/>
    <w:rsid w:val="00802729"/>
    <w:rPr>
      <w:rFonts w:ascii="Arial" w:hAnsi="Arial"/>
      <w:b/>
      <w:i/>
      <w:sz w:val="28"/>
      <w:lang w:val="ru-RU" w:eastAsia="en-US"/>
    </w:rPr>
  </w:style>
  <w:style w:type="character" w:customStyle="1" w:styleId="2340">
    <w:name w:val="Знак Знак23 Знак4"/>
    <w:aliases w:val="Знак Знак3 Знак4"/>
    <w:locked/>
    <w:rsid w:val="00802729"/>
    <w:rPr>
      <w:rFonts w:ascii="Tahoma" w:hAnsi="Tahoma"/>
      <w:sz w:val="16"/>
    </w:rPr>
  </w:style>
  <w:style w:type="paragraph" w:customStyle="1" w:styleId="5c">
    <w:name w:val="Знак Знак Знак Знак Знак Знак Знак Знак Знак Знак Знак Знак Знак5"/>
    <w:basedOn w:val="a3"/>
    <w:rsid w:val="00802729"/>
    <w:pPr>
      <w:spacing w:after="160" w:line="240" w:lineRule="exact"/>
    </w:pPr>
    <w:rPr>
      <w:rFonts w:ascii="Verdana" w:hAnsi="Verdana"/>
      <w:lang w:val="en-US" w:eastAsia="en-US"/>
    </w:rPr>
  </w:style>
  <w:style w:type="paragraph" w:customStyle="1" w:styleId="332">
    <w:name w:val="Знак33"/>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802729"/>
    <w:rPr>
      <w:b/>
      <w:caps/>
      <w:sz w:val="24"/>
      <w:lang w:val="ru-RU" w:eastAsia="ru-RU"/>
    </w:rPr>
  </w:style>
  <w:style w:type="character" w:customStyle="1" w:styleId="3ff3">
    <w:name w:val="Без интервала Знак3"/>
    <w:locked/>
    <w:rsid w:val="00802729"/>
    <w:rPr>
      <w:sz w:val="24"/>
      <w:lang w:eastAsia="en-US"/>
    </w:rPr>
  </w:style>
  <w:style w:type="character" w:customStyle="1" w:styleId="1132">
    <w:name w:val="Знак1 Знак Знак13"/>
    <w:locked/>
    <w:rsid w:val="00802729"/>
    <w:rPr>
      <w:rFonts w:ascii="Times New Roman" w:hAnsi="Times New Roman"/>
      <w:sz w:val="24"/>
      <w:lang w:eastAsia="ru-RU"/>
    </w:rPr>
  </w:style>
  <w:style w:type="character" w:customStyle="1" w:styleId="463">
    <w:name w:val="Знак Знак463"/>
    <w:locked/>
    <w:rsid w:val="00802729"/>
    <w:rPr>
      <w:b/>
      <w:sz w:val="27"/>
      <w:lang w:val="ru-RU" w:eastAsia="ru-RU"/>
    </w:rPr>
  </w:style>
  <w:style w:type="character" w:customStyle="1" w:styleId="483">
    <w:name w:val="Знак Знак483"/>
    <w:locked/>
    <w:rsid w:val="00802729"/>
    <w:rPr>
      <w:b/>
      <w:sz w:val="27"/>
      <w:lang w:val="ru-RU" w:eastAsia="ru-RU"/>
    </w:rPr>
  </w:style>
  <w:style w:type="character" w:customStyle="1" w:styleId="443">
    <w:name w:val="Знак Знак443"/>
    <w:locked/>
    <w:rsid w:val="00802729"/>
    <w:rPr>
      <w:sz w:val="24"/>
    </w:rPr>
  </w:style>
  <w:style w:type="character" w:customStyle="1" w:styleId="5130">
    <w:name w:val="Знак Знак513"/>
    <w:locked/>
    <w:rsid w:val="00802729"/>
    <w:rPr>
      <w:b/>
      <w:sz w:val="27"/>
      <w:lang w:val="ru-RU" w:eastAsia="ru-RU"/>
    </w:rPr>
  </w:style>
  <w:style w:type="character" w:customStyle="1" w:styleId="433">
    <w:name w:val="Знак Знак433"/>
    <w:locked/>
    <w:rsid w:val="00802729"/>
    <w:rPr>
      <w:color w:val="000000"/>
      <w:sz w:val="24"/>
      <w:lang w:eastAsia="ru-RU"/>
    </w:rPr>
  </w:style>
  <w:style w:type="character" w:customStyle="1" w:styleId="423">
    <w:name w:val="Знак Знак423"/>
    <w:rsid w:val="00802729"/>
    <w:rPr>
      <w:rFonts w:ascii="Times New Roman" w:hAnsi="Times New Roman"/>
      <w:sz w:val="16"/>
    </w:rPr>
  </w:style>
  <w:style w:type="character" w:customStyle="1" w:styleId="493">
    <w:name w:val="Знак Знак493"/>
    <w:rsid w:val="00802729"/>
    <w:rPr>
      <w:rFonts w:ascii="Times New Roman" w:hAnsi="Times New Roman"/>
      <w:b/>
      <w:caps/>
      <w:sz w:val="24"/>
      <w:lang w:eastAsia="ru-RU"/>
    </w:rPr>
  </w:style>
  <w:style w:type="character" w:customStyle="1" w:styleId="473">
    <w:name w:val="Знак Знак473"/>
    <w:rsid w:val="00802729"/>
    <w:rPr>
      <w:rFonts w:ascii="Times New Roman" w:hAnsi="Times New Roman"/>
      <w:b/>
      <w:sz w:val="27"/>
      <w:lang w:eastAsia="ru-RU"/>
    </w:rPr>
  </w:style>
  <w:style w:type="character" w:customStyle="1" w:styleId="453">
    <w:name w:val="Знак Знак453"/>
    <w:rsid w:val="00802729"/>
    <w:rPr>
      <w:rFonts w:ascii="Times New Roman" w:hAnsi="Times New Roman"/>
      <w:b/>
      <w:i/>
      <w:sz w:val="26"/>
      <w:lang w:eastAsia="ru-RU"/>
    </w:rPr>
  </w:style>
  <w:style w:type="character" w:customStyle="1" w:styleId="503">
    <w:name w:val="Знак Знак503"/>
    <w:locked/>
    <w:rsid w:val="00802729"/>
    <w:rPr>
      <w:b/>
      <w:sz w:val="28"/>
      <w:lang w:val="ru-RU" w:eastAsia="ru-RU"/>
    </w:rPr>
  </w:style>
  <w:style w:type="character" w:customStyle="1" w:styleId="523">
    <w:name w:val="Знак Знак523"/>
    <w:rsid w:val="00802729"/>
    <w:rPr>
      <w:rFonts w:ascii="Arial" w:hAnsi="Arial"/>
      <w:b/>
      <w:i/>
      <w:sz w:val="28"/>
    </w:rPr>
  </w:style>
  <w:style w:type="character" w:customStyle="1" w:styleId="5131">
    <w:name w:val="Знак5 Знак Знак13"/>
    <w:locked/>
    <w:rsid w:val="00802729"/>
    <w:rPr>
      <w:sz w:val="16"/>
      <w:lang w:val="ru-RU" w:eastAsia="ru-RU"/>
    </w:rPr>
  </w:style>
  <w:style w:type="character" w:customStyle="1" w:styleId="632">
    <w:name w:val="Знак6 Знак Знак3"/>
    <w:rsid w:val="00802729"/>
    <w:rPr>
      <w:sz w:val="24"/>
      <w:lang w:val="ru-RU" w:eastAsia="ru-RU"/>
    </w:rPr>
  </w:style>
  <w:style w:type="paragraph" w:customStyle="1" w:styleId="5d">
    <w:name w:val="Знак Знак Знак Знак Знак Знак5"/>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802729"/>
    <w:rPr>
      <w:sz w:val="16"/>
      <w:lang w:val="ru-RU" w:eastAsia="ru-RU"/>
    </w:rPr>
  </w:style>
  <w:style w:type="character" w:customStyle="1" w:styleId="1440">
    <w:name w:val="Знак Знак144"/>
    <w:locked/>
    <w:rsid w:val="00802729"/>
    <w:rPr>
      <w:b/>
      <w:sz w:val="27"/>
      <w:lang w:val="ru-RU" w:eastAsia="ru-RU"/>
    </w:rPr>
  </w:style>
  <w:style w:type="character" w:customStyle="1" w:styleId="104">
    <w:name w:val="Знак Знак104"/>
    <w:locked/>
    <w:rsid w:val="00802729"/>
    <w:rPr>
      <w:sz w:val="16"/>
      <w:lang w:val="ru-RU" w:eastAsia="ru-RU"/>
    </w:rPr>
  </w:style>
  <w:style w:type="character" w:customStyle="1" w:styleId="6140">
    <w:name w:val="Знак Знак614"/>
    <w:rsid w:val="00802729"/>
    <w:rPr>
      <w:rFonts w:ascii="Arial" w:hAnsi="Arial"/>
      <w:b/>
      <w:i/>
      <w:sz w:val="28"/>
      <w:lang w:val="ru-RU" w:eastAsia="en-US"/>
    </w:rPr>
  </w:style>
  <w:style w:type="character" w:customStyle="1" w:styleId="165">
    <w:name w:val="Знак Знак165"/>
    <w:locked/>
    <w:rsid w:val="00802729"/>
    <w:rPr>
      <w:b/>
      <w:caps/>
      <w:sz w:val="24"/>
      <w:lang w:val="ru-RU" w:eastAsia="ru-RU"/>
    </w:rPr>
  </w:style>
  <w:style w:type="character" w:customStyle="1" w:styleId="6d">
    <w:name w:val="Знак Знак Знак6"/>
    <w:rsid w:val="00802729"/>
    <w:rPr>
      <w:rFonts w:ascii="Times New Roman" w:hAnsi="Times New Roman"/>
      <w:b/>
      <w:caps/>
      <w:sz w:val="28"/>
    </w:rPr>
  </w:style>
  <w:style w:type="character" w:customStyle="1" w:styleId="254">
    <w:name w:val="Знак Знак254"/>
    <w:rsid w:val="00802729"/>
    <w:rPr>
      <w:rFonts w:ascii="Times New Roman" w:hAnsi="Times New Roman"/>
      <w:b/>
      <w:sz w:val="28"/>
    </w:rPr>
  </w:style>
  <w:style w:type="character" w:customStyle="1" w:styleId="2240">
    <w:name w:val="Знак Знак224"/>
    <w:rsid w:val="00802729"/>
    <w:rPr>
      <w:rFonts w:ascii="Times New Roman" w:hAnsi="Times New Roman"/>
      <w:sz w:val="24"/>
    </w:rPr>
  </w:style>
  <w:style w:type="character" w:customStyle="1" w:styleId="204">
    <w:name w:val="Знак Знак204"/>
    <w:rsid w:val="00802729"/>
    <w:rPr>
      <w:rFonts w:ascii="Arial" w:hAnsi="Arial"/>
      <w:sz w:val="22"/>
    </w:rPr>
  </w:style>
  <w:style w:type="character" w:customStyle="1" w:styleId="194">
    <w:name w:val="Знак Знак194"/>
    <w:rsid w:val="00802729"/>
    <w:rPr>
      <w:rFonts w:ascii="Times New Roman" w:hAnsi="Times New Roman"/>
      <w:sz w:val="16"/>
      <w:lang w:eastAsia="ru-RU"/>
    </w:rPr>
  </w:style>
  <w:style w:type="character" w:customStyle="1" w:styleId="184">
    <w:name w:val="Знак Знак184"/>
    <w:rsid w:val="00802729"/>
    <w:rPr>
      <w:rFonts w:ascii="Courier New" w:hAnsi="Courier New"/>
    </w:rPr>
  </w:style>
  <w:style w:type="character" w:customStyle="1" w:styleId="1740">
    <w:name w:val="Знак Знак174"/>
    <w:rsid w:val="00802729"/>
    <w:rPr>
      <w:rFonts w:ascii="Times New Roman" w:hAnsi="Times New Roman"/>
      <w:sz w:val="24"/>
    </w:rPr>
  </w:style>
  <w:style w:type="character" w:customStyle="1" w:styleId="154">
    <w:name w:val="Знак Знак154"/>
    <w:rsid w:val="00802729"/>
    <w:rPr>
      <w:b/>
      <w:sz w:val="28"/>
    </w:rPr>
  </w:style>
  <w:style w:type="character" w:customStyle="1" w:styleId="4140">
    <w:name w:val="Знак Знак414"/>
    <w:locked/>
    <w:rsid w:val="00802729"/>
    <w:rPr>
      <w:rFonts w:ascii="Arial" w:hAnsi="Arial"/>
      <w:b/>
      <w:i/>
      <w:sz w:val="28"/>
      <w:lang w:val="ru-RU" w:eastAsia="en-US"/>
    </w:rPr>
  </w:style>
  <w:style w:type="character" w:customStyle="1" w:styleId="235">
    <w:name w:val="Знак Знак23 Знак5"/>
    <w:aliases w:val="Знак Знак3 Знак5"/>
    <w:locked/>
    <w:rsid w:val="00802729"/>
    <w:rPr>
      <w:rFonts w:ascii="Tahoma" w:hAnsi="Tahoma"/>
      <w:sz w:val="16"/>
    </w:rPr>
  </w:style>
  <w:style w:type="paragraph" w:customStyle="1" w:styleId="6e">
    <w:name w:val="Знак Знак Знак Знак Знак Знак Знак Знак Знак Знак Знак Знак Знак6"/>
    <w:basedOn w:val="a3"/>
    <w:rsid w:val="00802729"/>
    <w:pPr>
      <w:spacing w:after="160" w:line="240" w:lineRule="exact"/>
    </w:pPr>
    <w:rPr>
      <w:rFonts w:ascii="Verdana" w:hAnsi="Verdana"/>
      <w:lang w:val="en-US" w:eastAsia="en-US"/>
    </w:rPr>
  </w:style>
  <w:style w:type="paragraph" w:customStyle="1" w:styleId="344">
    <w:name w:val="Знак34"/>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802729"/>
    <w:rPr>
      <w:b/>
      <w:caps/>
      <w:sz w:val="24"/>
      <w:lang w:val="ru-RU" w:eastAsia="ru-RU"/>
    </w:rPr>
  </w:style>
  <w:style w:type="character" w:customStyle="1" w:styleId="4f1">
    <w:name w:val="Без интервала Знак4"/>
    <w:locked/>
    <w:rsid w:val="00802729"/>
    <w:rPr>
      <w:sz w:val="24"/>
      <w:lang w:eastAsia="en-US"/>
    </w:rPr>
  </w:style>
  <w:style w:type="character" w:customStyle="1" w:styleId="1142">
    <w:name w:val="Знак1 Знак Знак14"/>
    <w:locked/>
    <w:rsid w:val="00802729"/>
    <w:rPr>
      <w:rFonts w:ascii="Times New Roman" w:hAnsi="Times New Roman"/>
      <w:sz w:val="24"/>
      <w:lang w:eastAsia="ru-RU"/>
    </w:rPr>
  </w:style>
  <w:style w:type="character" w:customStyle="1" w:styleId="464">
    <w:name w:val="Знак Знак464"/>
    <w:locked/>
    <w:rsid w:val="00802729"/>
    <w:rPr>
      <w:b/>
      <w:sz w:val="27"/>
      <w:lang w:val="ru-RU" w:eastAsia="ru-RU"/>
    </w:rPr>
  </w:style>
  <w:style w:type="character" w:customStyle="1" w:styleId="484">
    <w:name w:val="Знак Знак484"/>
    <w:locked/>
    <w:rsid w:val="00802729"/>
    <w:rPr>
      <w:b/>
      <w:sz w:val="27"/>
      <w:lang w:val="ru-RU" w:eastAsia="ru-RU"/>
    </w:rPr>
  </w:style>
  <w:style w:type="character" w:customStyle="1" w:styleId="444">
    <w:name w:val="Знак Знак444"/>
    <w:locked/>
    <w:rsid w:val="00802729"/>
    <w:rPr>
      <w:sz w:val="24"/>
    </w:rPr>
  </w:style>
  <w:style w:type="character" w:customStyle="1" w:styleId="5140">
    <w:name w:val="Знак Знак514"/>
    <w:locked/>
    <w:rsid w:val="00802729"/>
    <w:rPr>
      <w:b/>
      <w:sz w:val="27"/>
      <w:lang w:val="ru-RU" w:eastAsia="ru-RU"/>
    </w:rPr>
  </w:style>
  <w:style w:type="character" w:customStyle="1" w:styleId="434">
    <w:name w:val="Знак Знак434"/>
    <w:locked/>
    <w:rsid w:val="00802729"/>
    <w:rPr>
      <w:color w:val="000000"/>
      <w:sz w:val="24"/>
      <w:lang w:eastAsia="ru-RU"/>
    </w:rPr>
  </w:style>
  <w:style w:type="character" w:customStyle="1" w:styleId="424">
    <w:name w:val="Знак Знак424"/>
    <w:rsid w:val="00802729"/>
    <w:rPr>
      <w:rFonts w:ascii="Times New Roman" w:hAnsi="Times New Roman"/>
      <w:sz w:val="16"/>
    </w:rPr>
  </w:style>
  <w:style w:type="character" w:customStyle="1" w:styleId="494">
    <w:name w:val="Знак Знак494"/>
    <w:rsid w:val="00802729"/>
    <w:rPr>
      <w:rFonts w:ascii="Times New Roman" w:hAnsi="Times New Roman"/>
      <w:b/>
      <w:caps/>
      <w:sz w:val="24"/>
      <w:lang w:eastAsia="ru-RU"/>
    </w:rPr>
  </w:style>
  <w:style w:type="character" w:customStyle="1" w:styleId="474">
    <w:name w:val="Знак Знак474"/>
    <w:rsid w:val="00802729"/>
    <w:rPr>
      <w:rFonts w:ascii="Times New Roman" w:hAnsi="Times New Roman"/>
      <w:b/>
      <w:sz w:val="27"/>
      <w:lang w:eastAsia="ru-RU"/>
    </w:rPr>
  </w:style>
  <w:style w:type="character" w:customStyle="1" w:styleId="454">
    <w:name w:val="Знак Знак454"/>
    <w:rsid w:val="00802729"/>
    <w:rPr>
      <w:rFonts w:ascii="Times New Roman" w:hAnsi="Times New Roman"/>
      <w:b/>
      <w:i/>
      <w:sz w:val="26"/>
      <w:lang w:eastAsia="ru-RU"/>
    </w:rPr>
  </w:style>
  <w:style w:type="character" w:customStyle="1" w:styleId="552">
    <w:name w:val="Знак5 Знак Знак5"/>
    <w:locked/>
    <w:rsid w:val="00802729"/>
    <w:rPr>
      <w:sz w:val="16"/>
    </w:rPr>
  </w:style>
  <w:style w:type="character" w:customStyle="1" w:styleId="504">
    <w:name w:val="Знак Знак504"/>
    <w:locked/>
    <w:rsid w:val="00802729"/>
    <w:rPr>
      <w:b/>
      <w:sz w:val="28"/>
      <w:lang w:val="ru-RU" w:eastAsia="ru-RU"/>
    </w:rPr>
  </w:style>
  <w:style w:type="character" w:customStyle="1" w:styleId="524">
    <w:name w:val="Знак Знак524"/>
    <w:rsid w:val="00802729"/>
    <w:rPr>
      <w:rFonts w:ascii="Arial" w:hAnsi="Arial"/>
      <w:b/>
      <w:i/>
      <w:sz w:val="28"/>
    </w:rPr>
  </w:style>
  <w:style w:type="character" w:customStyle="1" w:styleId="5141">
    <w:name w:val="Знак5 Знак Знак14"/>
    <w:locked/>
    <w:rsid w:val="00802729"/>
    <w:rPr>
      <w:sz w:val="16"/>
      <w:lang w:val="ru-RU" w:eastAsia="ru-RU"/>
    </w:rPr>
  </w:style>
  <w:style w:type="character" w:customStyle="1" w:styleId="642">
    <w:name w:val="Знак6 Знак Знак4"/>
    <w:rsid w:val="00802729"/>
    <w:rPr>
      <w:sz w:val="24"/>
      <w:lang w:val="ru-RU" w:eastAsia="ru-RU"/>
    </w:rPr>
  </w:style>
  <w:style w:type="character" w:customStyle="1" w:styleId="205">
    <w:name w:val="Знак Знак205"/>
    <w:rsid w:val="00802729"/>
    <w:rPr>
      <w:rFonts w:ascii="Arial" w:hAnsi="Arial"/>
      <w:sz w:val="22"/>
    </w:rPr>
  </w:style>
  <w:style w:type="character" w:customStyle="1" w:styleId="206">
    <w:name w:val="Знак Знак206"/>
    <w:rsid w:val="00802729"/>
    <w:rPr>
      <w:rFonts w:ascii="Arial" w:hAnsi="Arial"/>
      <w:sz w:val="22"/>
    </w:rPr>
  </w:style>
  <w:style w:type="paragraph" w:customStyle="1" w:styleId="6f">
    <w:name w:val="Знак Знак Знак Знак Знак Знак6"/>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802729"/>
    <w:rPr>
      <w:sz w:val="16"/>
      <w:lang w:val="ru-RU" w:eastAsia="ru-RU"/>
    </w:rPr>
  </w:style>
  <w:style w:type="character" w:customStyle="1" w:styleId="1450">
    <w:name w:val="Знак Знак145"/>
    <w:locked/>
    <w:rsid w:val="00802729"/>
    <w:rPr>
      <w:b/>
      <w:sz w:val="27"/>
      <w:lang w:val="ru-RU" w:eastAsia="ru-RU"/>
    </w:rPr>
  </w:style>
  <w:style w:type="character" w:customStyle="1" w:styleId="105">
    <w:name w:val="Знак Знак105"/>
    <w:locked/>
    <w:rsid w:val="00802729"/>
    <w:rPr>
      <w:sz w:val="16"/>
      <w:lang w:val="ru-RU" w:eastAsia="ru-RU"/>
    </w:rPr>
  </w:style>
  <w:style w:type="character" w:customStyle="1" w:styleId="6150">
    <w:name w:val="Знак Знак615"/>
    <w:rsid w:val="00802729"/>
    <w:rPr>
      <w:rFonts w:ascii="Arial" w:hAnsi="Arial"/>
      <w:b/>
      <w:i/>
      <w:sz w:val="28"/>
      <w:lang w:val="ru-RU" w:eastAsia="en-US"/>
    </w:rPr>
  </w:style>
  <w:style w:type="character" w:customStyle="1" w:styleId="166">
    <w:name w:val="Знак Знак166"/>
    <w:locked/>
    <w:rsid w:val="00802729"/>
    <w:rPr>
      <w:b/>
      <w:caps/>
      <w:sz w:val="24"/>
      <w:lang w:val="ru-RU" w:eastAsia="ru-RU"/>
    </w:rPr>
  </w:style>
  <w:style w:type="character" w:customStyle="1" w:styleId="78">
    <w:name w:val="Знак Знак Знак7"/>
    <w:rsid w:val="00802729"/>
    <w:rPr>
      <w:rFonts w:ascii="Times New Roman" w:hAnsi="Times New Roman"/>
      <w:b/>
      <w:caps/>
      <w:sz w:val="28"/>
    </w:rPr>
  </w:style>
  <w:style w:type="character" w:customStyle="1" w:styleId="255">
    <w:name w:val="Знак Знак255"/>
    <w:rsid w:val="00802729"/>
    <w:rPr>
      <w:rFonts w:ascii="Times New Roman" w:hAnsi="Times New Roman"/>
      <w:b/>
      <w:sz w:val="28"/>
    </w:rPr>
  </w:style>
  <w:style w:type="character" w:customStyle="1" w:styleId="2250">
    <w:name w:val="Знак Знак225"/>
    <w:rsid w:val="00802729"/>
    <w:rPr>
      <w:rFonts w:ascii="Times New Roman" w:hAnsi="Times New Roman"/>
      <w:sz w:val="24"/>
    </w:rPr>
  </w:style>
  <w:style w:type="character" w:customStyle="1" w:styleId="195">
    <w:name w:val="Знак Знак195"/>
    <w:rsid w:val="00802729"/>
    <w:rPr>
      <w:rFonts w:ascii="Times New Roman" w:hAnsi="Times New Roman"/>
      <w:sz w:val="16"/>
      <w:lang w:eastAsia="ru-RU"/>
    </w:rPr>
  </w:style>
  <w:style w:type="character" w:customStyle="1" w:styleId="185">
    <w:name w:val="Знак Знак185"/>
    <w:rsid w:val="00802729"/>
    <w:rPr>
      <w:rFonts w:ascii="Courier New" w:hAnsi="Courier New"/>
    </w:rPr>
  </w:style>
  <w:style w:type="character" w:customStyle="1" w:styleId="175">
    <w:name w:val="Знак Знак175"/>
    <w:rsid w:val="00802729"/>
    <w:rPr>
      <w:rFonts w:ascii="Times New Roman" w:hAnsi="Times New Roman"/>
      <w:sz w:val="24"/>
    </w:rPr>
  </w:style>
  <w:style w:type="character" w:customStyle="1" w:styleId="155">
    <w:name w:val="Знак Знак155"/>
    <w:rsid w:val="00802729"/>
    <w:rPr>
      <w:b/>
      <w:sz w:val="28"/>
    </w:rPr>
  </w:style>
  <w:style w:type="character" w:customStyle="1" w:styleId="4150">
    <w:name w:val="Знак Знак415"/>
    <w:locked/>
    <w:rsid w:val="00802729"/>
    <w:rPr>
      <w:rFonts w:ascii="Arial" w:hAnsi="Arial"/>
      <w:b/>
      <w:i/>
      <w:sz w:val="28"/>
      <w:lang w:val="ru-RU" w:eastAsia="en-US"/>
    </w:rPr>
  </w:style>
  <w:style w:type="character" w:customStyle="1" w:styleId="236">
    <w:name w:val="Знак Знак23 Знак6"/>
    <w:aliases w:val="Знак Знак3 Знак6"/>
    <w:locked/>
    <w:rsid w:val="00802729"/>
    <w:rPr>
      <w:rFonts w:ascii="Tahoma" w:hAnsi="Tahoma"/>
      <w:sz w:val="16"/>
    </w:rPr>
  </w:style>
  <w:style w:type="paragraph" w:customStyle="1" w:styleId="7a">
    <w:name w:val="Знак Знак Знак Знак Знак Знак Знак Знак Знак Знак Знак Знак Знак7"/>
    <w:basedOn w:val="a3"/>
    <w:rsid w:val="00802729"/>
    <w:pPr>
      <w:spacing w:after="160" w:line="240" w:lineRule="exact"/>
    </w:pPr>
    <w:rPr>
      <w:rFonts w:ascii="Verdana" w:hAnsi="Verdana"/>
      <w:lang w:val="en-US" w:eastAsia="en-US"/>
    </w:rPr>
  </w:style>
  <w:style w:type="paragraph" w:customStyle="1" w:styleId="354">
    <w:name w:val="Знак35"/>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802729"/>
    <w:rPr>
      <w:b/>
      <w:caps/>
      <w:sz w:val="24"/>
      <w:lang w:val="ru-RU" w:eastAsia="ru-RU"/>
    </w:rPr>
  </w:style>
  <w:style w:type="character" w:customStyle="1" w:styleId="5e">
    <w:name w:val="Без интервала Знак5"/>
    <w:locked/>
    <w:rsid w:val="00802729"/>
    <w:rPr>
      <w:sz w:val="24"/>
      <w:lang w:eastAsia="en-US"/>
    </w:rPr>
  </w:style>
  <w:style w:type="character" w:customStyle="1" w:styleId="1152">
    <w:name w:val="Знак1 Знак Знак15"/>
    <w:locked/>
    <w:rsid w:val="00802729"/>
    <w:rPr>
      <w:rFonts w:ascii="Times New Roman" w:hAnsi="Times New Roman"/>
      <w:sz w:val="24"/>
      <w:lang w:eastAsia="ru-RU"/>
    </w:rPr>
  </w:style>
  <w:style w:type="character" w:customStyle="1" w:styleId="465">
    <w:name w:val="Знак Знак465"/>
    <w:locked/>
    <w:rsid w:val="00802729"/>
    <w:rPr>
      <w:b/>
      <w:sz w:val="27"/>
      <w:lang w:val="ru-RU" w:eastAsia="ru-RU"/>
    </w:rPr>
  </w:style>
  <w:style w:type="character" w:customStyle="1" w:styleId="485">
    <w:name w:val="Знак Знак485"/>
    <w:locked/>
    <w:rsid w:val="00802729"/>
    <w:rPr>
      <w:b/>
      <w:sz w:val="27"/>
      <w:lang w:val="ru-RU" w:eastAsia="ru-RU"/>
    </w:rPr>
  </w:style>
  <w:style w:type="character" w:customStyle="1" w:styleId="445">
    <w:name w:val="Знак Знак445"/>
    <w:locked/>
    <w:rsid w:val="00802729"/>
    <w:rPr>
      <w:sz w:val="24"/>
    </w:rPr>
  </w:style>
  <w:style w:type="character" w:customStyle="1" w:styleId="5150">
    <w:name w:val="Знак Знак515"/>
    <w:locked/>
    <w:rsid w:val="00802729"/>
    <w:rPr>
      <w:b/>
      <w:sz w:val="27"/>
      <w:lang w:val="ru-RU" w:eastAsia="ru-RU"/>
    </w:rPr>
  </w:style>
  <w:style w:type="character" w:customStyle="1" w:styleId="435">
    <w:name w:val="Знак Знак435"/>
    <w:locked/>
    <w:rsid w:val="00802729"/>
    <w:rPr>
      <w:color w:val="000000"/>
      <w:sz w:val="24"/>
      <w:lang w:eastAsia="ru-RU"/>
    </w:rPr>
  </w:style>
  <w:style w:type="character" w:customStyle="1" w:styleId="425">
    <w:name w:val="Знак Знак425"/>
    <w:rsid w:val="00802729"/>
    <w:rPr>
      <w:rFonts w:ascii="Times New Roman" w:hAnsi="Times New Roman"/>
      <w:sz w:val="16"/>
    </w:rPr>
  </w:style>
  <w:style w:type="character" w:customStyle="1" w:styleId="495">
    <w:name w:val="Знак Знак495"/>
    <w:rsid w:val="00802729"/>
    <w:rPr>
      <w:rFonts w:ascii="Times New Roman" w:hAnsi="Times New Roman"/>
      <w:b/>
      <w:caps/>
      <w:sz w:val="24"/>
      <w:lang w:eastAsia="ru-RU"/>
    </w:rPr>
  </w:style>
  <w:style w:type="character" w:customStyle="1" w:styleId="475">
    <w:name w:val="Знак Знак475"/>
    <w:rsid w:val="00802729"/>
    <w:rPr>
      <w:rFonts w:ascii="Times New Roman" w:hAnsi="Times New Roman"/>
      <w:b/>
      <w:sz w:val="27"/>
      <w:lang w:eastAsia="ru-RU"/>
    </w:rPr>
  </w:style>
  <w:style w:type="character" w:customStyle="1" w:styleId="455">
    <w:name w:val="Знак Знак455"/>
    <w:rsid w:val="00802729"/>
    <w:rPr>
      <w:rFonts w:ascii="Times New Roman" w:hAnsi="Times New Roman"/>
      <w:b/>
      <w:i/>
      <w:sz w:val="26"/>
      <w:lang w:eastAsia="ru-RU"/>
    </w:rPr>
  </w:style>
  <w:style w:type="character" w:customStyle="1" w:styleId="562">
    <w:name w:val="Знак5 Знак Знак6"/>
    <w:locked/>
    <w:rsid w:val="00802729"/>
    <w:rPr>
      <w:sz w:val="16"/>
    </w:rPr>
  </w:style>
  <w:style w:type="character" w:customStyle="1" w:styleId="505">
    <w:name w:val="Знак Знак505"/>
    <w:locked/>
    <w:rsid w:val="00802729"/>
    <w:rPr>
      <w:b/>
      <w:sz w:val="28"/>
      <w:lang w:val="ru-RU" w:eastAsia="ru-RU"/>
    </w:rPr>
  </w:style>
  <w:style w:type="character" w:customStyle="1" w:styleId="525">
    <w:name w:val="Знак Знак525"/>
    <w:rsid w:val="00802729"/>
    <w:rPr>
      <w:rFonts w:ascii="Arial" w:hAnsi="Arial"/>
      <w:b/>
      <w:i/>
      <w:sz w:val="28"/>
    </w:rPr>
  </w:style>
  <w:style w:type="character" w:customStyle="1" w:styleId="5151">
    <w:name w:val="Знак5 Знак Знак15"/>
    <w:locked/>
    <w:rsid w:val="00802729"/>
    <w:rPr>
      <w:sz w:val="16"/>
      <w:lang w:val="ru-RU" w:eastAsia="ru-RU"/>
    </w:rPr>
  </w:style>
  <w:style w:type="character" w:customStyle="1" w:styleId="652">
    <w:name w:val="Знак6 Знак Знак5"/>
    <w:rsid w:val="00802729"/>
    <w:rPr>
      <w:sz w:val="24"/>
      <w:lang w:val="ru-RU" w:eastAsia="ru-RU"/>
    </w:rPr>
  </w:style>
  <w:style w:type="character" w:customStyle="1" w:styleId="207">
    <w:name w:val="Знак Знак207"/>
    <w:rsid w:val="00802729"/>
    <w:rPr>
      <w:rFonts w:ascii="Arial" w:hAnsi="Arial"/>
      <w:sz w:val="22"/>
    </w:rPr>
  </w:style>
  <w:style w:type="character" w:customStyle="1" w:styleId="208">
    <w:name w:val="Знак Знак208"/>
    <w:rsid w:val="00802729"/>
    <w:rPr>
      <w:rFonts w:ascii="Arial" w:hAnsi="Arial"/>
      <w:sz w:val="22"/>
    </w:rPr>
  </w:style>
  <w:style w:type="character" w:customStyle="1" w:styleId="209">
    <w:name w:val="Знак Знак209"/>
    <w:rsid w:val="00802729"/>
    <w:rPr>
      <w:rFonts w:ascii="Arial" w:hAnsi="Arial"/>
      <w:sz w:val="22"/>
    </w:rPr>
  </w:style>
  <w:style w:type="character" w:customStyle="1" w:styleId="616">
    <w:name w:val="Знак Знак616"/>
    <w:rsid w:val="00802729"/>
    <w:rPr>
      <w:rFonts w:ascii="Calibri" w:hAnsi="Calibri"/>
      <w:i/>
      <w:sz w:val="24"/>
    </w:rPr>
  </w:style>
  <w:style w:type="paragraph" w:customStyle="1" w:styleId="7b">
    <w:name w:val="Знак Знак Знак Знак Знак Знак7"/>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802729"/>
    <w:rPr>
      <w:sz w:val="16"/>
      <w:lang w:val="ru-RU" w:eastAsia="ru-RU"/>
    </w:rPr>
  </w:style>
  <w:style w:type="character" w:customStyle="1" w:styleId="1460">
    <w:name w:val="Знак Знак146"/>
    <w:locked/>
    <w:rsid w:val="00802729"/>
    <w:rPr>
      <w:b/>
      <w:sz w:val="27"/>
      <w:lang w:val="ru-RU" w:eastAsia="ru-RU"/>
    </w:rPr>
  </w:style>
  <w:style w:type="character" w:customStyle="1" w:styleId="106">
    <w:name w:val="Знак Знак106"/>
    <w:locked/>
    <w:rsid w:val="00802729"/>
    <w:rPr>
      <w:sz w:val="16"/>
      <w:lang w:val="ru-RU" w:eastAsia="ru-RU"/>
    </w:rPr>
  </w:style>
  <w:style w:type="character" w:customStyle="1" w:styleId="167">
    <w:name w:val="Знак Знак167"/>
    <w:locked/>
    <w:rsid w:val="00802729"/>
    <w:rPr>
      <w:b/>
      <w:caps/>
      <w:sz w:val="24"/>
      <w:lang w:val="ru-RU" w:eastAsia="ru-RU"/>
    </w:rPr>
  </w:style>
  <w:style w:type="character" w:customStyle="1" w:styleId="84">
    <w:name w:val="Знак Знак Знак8"/>
    <w:rsid w:val="00802729"/>
    <w:rPr>
      <w:rFonts w:ascii="Times New Roman" w:hAnsi="Times New Roman"/>
      <w:b/>
      <w:caps/>
      <w:sz w:val="28"/>
    </w:rPr>
  </w:style>
  <w:style w:type="character" w:customStyle="1" w:styleId="256">
    <w:name w:val="Знак Знак256"/>
    <w:rsid w:val="00802729"/>
    <w:rPr>
      <w:rFonts w:ascii="Times New Roman" w:hAnsi="Times New Roman"/>
      <w:b/>
      <w:sz w:val="28"/>
    </w:rPr>
  </w:style>
  <w:style w:type="character" w:customStyle="1" w:styleId="2260">
    <w:name w:val="Знак Знак226"/>
    <w:rsid w:val="00802729"/>
    <w:rPr>
      <w:rFonts w:ascii="Times New Roman" w:hAnsi="Times New Roman"/>
      <w:sz w:val="24"/>
    </w:rPr>
  </w:style>
  <w:style w:type="character" w:customStyle="1" w:styleId="196">
    <w:name w:val="Знак Знак196"/>
    <w:rsid w:val="00802729"/>
    <w:rPr>
      <w:rFonts w:ascii="Times New Roman" w:hAnsi="Times New Roman"/>
      <w:sz w:val="16"/>
      <w:lang w:eastAsia="ru-RU"/>
    </w:rPr>
  </w:style>
  <w:style w:type="character" w:customStyle="1" w:styleId="186">
    <w:name w:val="Знак Знак186"/>
    <w:rsid w:val="00802729"/>
    <w:rPr>
      <w:rFonts w:ascii="Courier New" w:hAnsi="Courier New"/>
    </w:rPr>
  </w:style>
  <w:style w:type="character" w:customStyle="1" w:styleId="176">
    <w:name w:val="Знак Знак176"/>
    <w:rsid w:val="00802729"/>
    <w:rPr>
      <w:rFonts w:ascii="Times New Roman" w:hAnsi="Times New Roman"/>
      <w:sz w:val="24"/>
    </w:rPr>
  </w:style>
  <w:style w:type="character" w:customStyle="1" w:styleId="156">
    <w:name w:val="Знак Знак156"/>
    <w:rsid w:val="00802729"/>
    <w:rPr>
      <w:b/>
      <w:sz w:val="28"/>
    </w:rPr>
  </w:style>
  <w:style w:type="character" w:customStyle="1" w:styleId="4160">
    <w:name w:val="Знак Знак416"/>
    <w:locked/>
    <w:rsid w:val="00802729"/>
    <w:rPr>
      <w:rFonts w:ascii="Arial" w:hAnsi="Arial"/>
      <w:b/>
      <w:i/>
      <w:sz w:val="28"/>
      <w:lang w:val="ru-RU" w:eastAsia="en-US"/>
    </w:rPr>
  </w:style>
  <w:style w:type="character" w:customStyle="1" w:styleId="237">
    <w:name w:val="Знак Знак23 Знак7"/>
    <w:aliases w:val="Знак Знак3 Знак7"/>
    <w:locked/>
    <w:rsid w:val="00802729"/>
    <w:rPr>
      <w:rFonts w:ascii="Tahoma" w:hAnsi="Tahoma"/>
      <w:sz w:val="16"/>
    </w:rPr>
  </w:style>
  <w:style w:type="paragraph" w:customStyle="1" w:styleId="86">
    <w:name w:val="Знак Знак Знак Знак Знак Знак Знак Знак Знак Знак Знак Знак Знак8"/>
    <w:basedOn w:val="a3"/>
    <w:rsid w:val="00802729"/>
    <w:pPr>
      <w:spacing w:after="160" w:line="240" w:lineRule="exact"/>
    </w:pPr>
    <w:rPr>
      <w:rFonts w:ascii="Verdana" w:hAnsi="Verdana"/>
      <w:lang w:val="en-US" w:eastAsia="en-US"/>
    </w:rPr>
  </w:style>
  <w:style w:type="paragraph" w:customStyle="1" w:styleId="362">
    <w:name w:val="Знак36"/>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802729"/>
    <w:rPr>
      <w:b/>
      <w:caps/>
      <w:sz w:val="24"/>
      <w:lang w:val="ru-RU" w:eastAsia="ru-RU"/>
    </w:rPr>
  </w:style>
  <w:style w:type="character" w:customStyle="1" w:styleId="6f0">
    <w:name w:val="Без интервала Знак6"/>
    <w:locked/>
    <w:rsid w:val="00802729"/>
    <w:rPr>
      <w:rFonts w:ascii="Times New Roman" w:hAnsi="Times New Roman"/>
      <w:sz w:val="22"/>
    </w:rPr>
  </w:style>
  <w:style w:type="character" w:customStyle="1" w:styleId="466">
    <w:name w:val="Знак Знак466"/>
    <w:locked/>
    <w:rsid w:val="00802729"/>
    <w:rPr>
      <w:b/>
      <w:sz w:val="27"/>
      <w:lang w:val="ru-RU" w:eastAsia="ru-RU"/>
    </w:rPr>
  </w:style>
  <w:style w:type="character" w:customStyle="1" w:styleId="486">
    <w:name w:val="Знак Знак486"/>
    <w:locked/>
    <w:rsid w:val="00802729"/>
    <w:rPr>
      <w:b/>
      <w:sz w:val="27"/>
      <w:lang w:val="ru-RU" w:eastAsia="ru-RU"/>
    </w:rPr>
  </w:style>
  <w:style w:type="character" w:customStyle="1" w:styleId="446">
    <w:name w:val="Знак Знак446"/>
    <w:locked/>
    <w:rsid w:val="00802729"/>
    <w:rPr>
      <w:sz w:val="24"/>
    </w:rPr>
  </w:style>
  <w:style w:type="character" w:customStyle="1" w:styleId="5160">
    <w:name w:val="Знак Знак516"/>
    <w:locked/>
    <w:rsid w:val="00802729"/>
    <w:rPr>
      <w:b/>
      <w:sz w:val="27"/>
      <w:lang w:val="ru-RU" w:eastAsia="ru-RU"/>
    </w:rPr>
  </w:style>
  <w:style w:type="character" w:customStyle="1" w:styleId="436">
    <w:name w:val="Знак Знак436"/>
    <w:locked/>
    <w:rsid w:val="00802729"/>
    <w:rPr>
      <w:color w:val="000000"/>
      <w:sz w:val="24"/>
      <w:lang w:eastAsia="ru-RU"/>
    </w:rPr>
  </w:style>
  <w:style w:type="character" w:customStyle="1" w:styleId="426">
    <w:name w:val="Знак Знак426"/>
    <w:rsid w:val="00802729"/>
    <w:rPr>
      <w:rFonts w:ascii="Times New Roman" w:hAnsi="Times New Roman"/>
      <w:sz w:val="16"/>
    </w:rPr>
  </w:style>
  <w:style w:type="character" w:customStyle="1" w:styleId="496">
    <w:name w:val="Знак Знак496"/>
    <w:rsid w:val="00802729"/>
    <w:rPr>
      <w:rFonts w:ascii="Times New Roman" w:hAnsi="Times New Roman"/>
      <w:b/>
      <w:caps/>
      <w:sz w:val="24"/>
      <w:lang w:eastAsia="ru-RU"/>
    </w:rPr>
  </w:style>
  <w:style w:type="character" w:customStyle="1" w:styleId="476">
    <w:name w:val="Знак Знак476"/>
    <w:rsid w:val="00802729"/>
    <w:rPr>
      <w:rFonts w:ascii="Times New Roman" w:hAnsi="Times New Roman"/>
      <w:b/>
      <w:sz w:val="27"/>
      <w:lang w:eastAsia="ru-RU"/>
    </w:rPr>
  </w:style>
  <w:style w:type="character" w:customStyle="1" w:styleId="456">
    <w:name w:val="Знак Знак456"/>
    <w:rsid w:val="00802729"/>
    <w:rPr>
      <w:rFonts w:ascii="Times New Roman" w:hAnsi="Times New Roman"/>
      <w:b/>
      <w:i/>
      <w:sz w:val="26"/>
      <w:lang w:eastAsia="ru-RU"/>
    </w:rPr>
  </w:style>
  <w:style w:type="character" w:customStyle="1" w:styleId="572">
    <w:name w:val="Знак5 Знак Знак7"/>
    <w:locked/>
    <w:rsid w:val="00802729"/>
    <w:rPr>
      <w:sz w:val="16"/>
    </w:rPr>
  </w:style>
  <w:style w:type="character" w:customStyle="1" w:styleId="506">
    <w:name w:val="Знак Знак506"/>
    <w:locked/>
    <w:rsid w:val="00802729"/>
    <w:rPr>
      <w:b/>
      <w:sz w:val="28"/>
      <w:lang w:val="ru-RU" w:eastAsia="ru-RU"/>
    </w:rPr>
  </w:style>
  <w:style w:type="character" w:customStyle="1" w:styleId="526">
    <w:name w:val="Знак Знак526"/>
    <w:rsid w:val="00802729"/>
    <w:rPr>
      <w:rFonts w:ascii="Arial" w:hAnsi="Arial"/>
      <w:b/>
      <w:i/>
      <w:sz w:val="28"/>
    </w:rPr>
  </w:style>
  <w:style w:type="character" w:customStyle="1" w:styleId="662">
    <w:name w:val="Знак6 Знак Знак6"/>
    <w:rsid w:val="00802729"/>
    <w:rPr>
      <w:sz w:val="24"/>
      <w:lang w:val="ru-RU" w:eastAsia="ru-RU"/>
    </w:rPr>
  </w:style>
  <w:style w:type="character" w:customStyle="1" w:styleId="403">
    <w:name w:val="Знак Знак40 Знак"/>
    <w:locked/>
    <w:rsid w:val="00802729"/>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802729"/>
    <w:rPr>
      <w:rFonts w:ascii="Arial" w:hAnsi="Arial"/>
      <w:b/>
      <w:kern w:val="32"/>
      <w:sz w:val="32"/>
      <w:lang w:val="ru-RU" w:eastAsia="ru-RU"/>
    </w:rPr>
  </w:style>
  <w:style w:type="paragraph" w:customStyle="1" w:styleId="paragraph">
    <w:name w:val="paragraph"/>
    <w:basedOn w:val="a3"/>
    <w:rsid w:val="00802729"/>
  </w:style>
  <w:style w:type="paragraph" w:customStyle="1" w:styleId="Style88">
    <w:name w:val="Style88"/>
    <w:basedOn w:val="a3"/>
    <w:rsid w:val="00802729"/>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802729"/>
    <w:rPr>
      <w:color w:val="808080"/>
      <w:shd w:val="clear" w:color="auto" w:fill="E6E6E6"/>
    </w:rPr>
  </w:style>
  <w:style w:type="paragraph" w:customStyle="1" w:styleId="96">
    <w:name w:val="Знак Знак Знак Знак Знак Знак9"/>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802729"/>
    <w:rPr>
      <w:sz w:val="16"/>
      <w:lang w:val="ru-RU" w:eastAsia="ru-RU"/>
    </w:rPr>
  </w:style>
  <w:style w:type="character" w:customStyle="1" w:styleId="148">
    <w:name w:val="Знак Знак148"/>
    <w:locked/>
    <w:rsid w:val="00802729"/>
    <w:rPr>
      <w:b/>
      <w:sz w:val="27"/>
      <w:lang w:val="ru-RU" w:eastAsia="ru-RU"/>
    </w:rPr>
  </w:style>
  <w:style w:type="character" w:customStyle="1" w:styleId="108">
    <w:name w:val="Знак Знак108"/>
    <w:locked/>
    <w:rsid w:val="00802729"/>
    <w:rPr>
      <w:sz w:val="16"/>
      <w:lang w:val="ru-RU" w:eastAsia="ru-RU"/>
    </w:rPr>
  </w:style>
  <w:style w:type="character" w:customStyle="1" w:styleId="6200">
    <w:name w:val="Знак Знак620"/>
    <w:rsid w:val="00802729"/>
    <w:rPr>
      <w:rFonts w:ascii="Arial" w:hAnsi="Arial"/>
      <w:b/>
      <w:i/>
      <w:sz w:val="28"/>
      <w:lang w:val="ru-RU" w:eastAsia="en-US"/>
    </w:rPr>
  </w:style>
  <w:style w:type="character" w:customStyle="1" w:styleId="169">
    <w:name w:val="Знак Знак169"/>
    <w:locked/>
    <w:rsid w:val="00802729"/>
    <w:rPr>
      <w:b/>
      <w:caps/>
      <w:sz w:val="24"/>
      <w:lang w:val="ru-RU" w:eastAsia="ru-RU"/>
    </w:rPr>
  </w:style>
  <w:style w:type="character" w:customStyle="1" w:styleId="107">
    <w:name w:val="Знак Знак Знак10"/>
    <w:rsid w:val="00802729"/>
    <w:rPr>
      <w:rFonts w:ascii="Times New Roman" w:hAnsi="Times New Roman"/>
      <w:b/>
      <w:caps/>
      <w:sz w:val="28"/>
    </w:rPr>
  </w:style>
  <w:style w:type="character" w:customStyle="1" w:styleId="258">
    <w:name w:val="Знак Знак258"/>
    <w:rsid w:val="00802729"/>
    <w:rPr>
      <w:rFonts w:ascii="Times New Roman" w:hAnsi="Times New Roman"/>
      <w:b/>
      <w:sz w:val="28"/>
    </w:rPr>
  </w:style>
  <w:style w:type="character" w:customStyle="1" w:styleId="2280">
    <w:name w:val="Знак Знак228"/>
    <w:rsid w:val="00802729"/>
    <w:rPr>
      <w:rFonts w:ascii="Times New Roman" w:hAnsi="Times New Roman"/>
      <w:sz w:val="24"/>
    </w:rPr>
  </w:style>
  <w:style w:type="character" w:customStyle="1" w:styleId="2011">
    <w:name w:val="Знак Знак2011"/>
    <w:rsid w:val="00802729"/>
    <w:rPr>
      <w:rFonts w:ascii="Arial" w:hAnsi="Arial"/>
      <w:sz w:val="22"/>
    </w:rPr>
  </w:style>
  <w:style w:type="character" w:customStyle="1" w:styleId="198">
    <w:name w:val="Знак Знак198"/>
    <w:rsid w:val="00802729"/>
    <w:rPr>
      <w:rFonts w:ascii="Times New Roman" w:hAnsi="Times New Roman"/>
      <w:sz w:val="16"/>
      <w:lang w:eastAsia="ru-RU"/>
    </w:rPr>
  </w:style>
  <w:style w:type="character" w:customStyle="1" w:styleId="188">
    <w:name w:val="Знак Знак188"/>
    <w:rsid w:val="00802729"/>
    <w:rPr>
      <w:rFonts w:ascii="Courier New" w:hAnsi="Courier New"/>
    </w:rPr>
  </w:style>
  <w:style w:type="character" w:customStyle="1" w:styleId="178">
    <w:name w:val="Знак Знак178"/>
    <w:rsid w:val="00802729"/>
    <w:rPr>
      <w:rFonts w:ascii="Times New Roman" w:hAnsi="Times New Roman"/>
      <w:sz w:val="24"/>
    </w:rPr>
  </w:style>
  <w:style w:type="paragraph" w:customStyle="1" w:styleId="4f2">
    <w:name w:val="Основной текст4"/>
    <w:basedOn w:val="516"/>
    <w:rsid w:val="00802729"/>
    <w:pPr>
      <w:spacing w:before="0" w:beforeAutospacing="0" w:after="0" w:afterAutospacing="0" w:line="360" w:lineRule="auto"/>
    </w:pPr>
    <w:rPr>
      <w:szCs w:val="20"/>
    </w:rPr>
  </w:style>
  <w:style w:type="character" w:customStyle="1" w:styleId="158">
    <w:name w:val="Знак Знак158"/>
    <w:rsid w:val="00802729"/>
    <w:rPr>
      <w:b/>
      <w:sz w:val="28"/>
    </w:rPr>
  </w:style>
  <w:style w:type="paragraph" w:customStyle="1" w:styleId="3ff4">
    <w:name w:val="Цитата3"/>
    <w:basedOn w:val="a3"/>
    <w:rsid w:val="00802729"/>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802729"/>
    <w:rPr>
      <w:rFonts w:ascii="Courier New" w:hAnsi="Courier New"/>
      <w:sz w:val="20"/>
      <w:szCs w:val="20"/>
    </w:rPr>
  </w:style>
  <w:style w:type="paragraph" w:customStyle="1" w:styleId="333">
    <w:name w:val="Основной текст 33"/>
    <w:basedOn w:val="516"/>
    <w:rsid w:val="00802729"/>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802729"/>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802729"/>
    <w:pPr>
      <w:spacing w:line="360" w:lineRule="auto"/>
      <w:ind w:firstLine="709"/>
      <w:jc w:val="both"/>
    </w:pPr>
    <w:rPr>
      <w:sz w:val="28"/>
      <w:szCs w:val="20"/>
    </w:rPr>
  </w:style>
  <w:style w:type="paragraph" w:customStyle="1" w:styleId="2ffff6">
    <w:name w:val="Верхний колонтитул2"/>
    <w:basedOn w:val="a3"/>
    <w:rsid w:val="00802729"/>
    <w:pPr>
      <w:tabs>
        <w:tab w:val="center" w:pos="4153"/>
        <w:tab w:val="right" w:pos="8306"/>
      </w:tabs>
    </w:pPr>
    <w:rPr>
      <w:rFonts w:ascii="Arial" w:hAnsi="Arial"/>
      <w:szCs w:val="20"/>
    </w:rPr>
  </w:style>
  <w:style w:type="character" w:customStyle="1" w:styleId="418">
    <w:name w:val="Знак Знак418"/>
    <w:locked/>
    <w:rsid w:val="00802729"/>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802729"/>
    <w:pPr>
      <w:spacing w:after="160" w:line="240" w:lineRule="exact"/>
    </w:pPr>
    <w:rPr>
      <w:rFonts w:ascii="Verdana" w:hAnsi="Verdana"/>
      <w:lang w:val="en-US" w:eastAsia="en-US"/>
    </w:rPr>
  </w:style>
  <w:style w:type="paragraph" w:customStyle="1" w:styleId="382">
    <w:name w:val="Знак38"/>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802729"/>
    <w:rPr>
      <w:b/>
      <w:caps/>
      <w:sz w:val="24"/>
      <w:lang w:val="ru-RU" w:eastAsia="ru-RU"/>
    </w:rPr>
  </w:style>
  <w:style w:type="character" w:customStyle="1" w:styleId="1182">
    <w:name w:val="Знак1 Знак Знак18"/>
    <w:locked/>
    <w:rsid w:val="00802729"/>
    <w:rPr>
      <w:rFonts w:ascii="Times New Roman" w:hAnsi="Times New Roman"/>
      <w:sz w:val="24"/>
      <w:lang w:eastAsia="ru-RU"/>
    </w:rPr>
  </w:style>
  <w:style w:type="character" w:customStyle="1" w:styleId="468">
    <w:name w:val="Знак Знак468"/>
    <w:locked/>
    <w:rsid w:val="00802729"/>
    <w:rPr>
      <w:b/>
      <w:sz w:val="27"/>
      <w:lang w:val="ru-RU" w:eastAsia="ru-RU"/>
    </w:rPr>
  </w:style>
  <w:style w:type="character" w:customStyle="1" w:styleId="488">
    <w:name w:val="Знак Знак488"/>
    <w:locked/>
    <w:rsid w:val="00802729"/>
    <w:rPr>
      <w:b/>
      <w:sz w:val="27"/>
      <w:lang w:val="ru-RU" w:eastAsia="ru-RU"/>
    </w:rPr>
  </w:style>
  <w:style w:type="character" w:customStyle="1" w:styleId="448">
    <w:name w:val="Знак Знак448"/>
    <w:locked/>
    <w:rsid w:val="00802729"/>
    <w:rPr>
      <w:sz w:val="24"/>
    </w:rPr>
  </w:style>
  <w:style w:type="character" w:customStyle="1" w:styleId="518">
    <w:name w:val="Знак Знак518"/>
    <w:locked/>
    <w:rsid w:val="00802729"/>
    <w:rPr>
      <w:b/>
      <w:sz w:val="27"/>
      <w:lang w:val="ru-RU" w:eastAsia="ru-RU"/>
    </w:rPr>
  </w:style>
  <w:style w:type="character" w:customStyle="1" w:styleId="438">
    <w:name w:val="Знак Знак438"/>
    <w:locked/>
    <w:rsid w:val="00802729"/>
    <w:rPr>
      <w:color w:val="000000"/>
      <w:sz w:val="24"/>
      <w:lang w:eastAsia="ru-RU"/>
    </w:rPr>
  </w:style>
  <w:style w:type="character" w:customStyle="1" w:styleId="428">
    <w:name w:val="Знак Знак428"/>
    <w:rsid w:val="00802729"/>
    <w:rPr>
      <w:rFonts w:ascii="Times New Roman" w:hAnsi="Times New Roman"/>
      <w:sz w:val="16"/>
    </w:rPr>
  </w:style>
  <w:style w:type="character" w:customStyle="1" w:styleId="498">
    <w:name w:val="Знак Знак498"/>
    <w:rsid w:val="00802729"/>
    <w:rPr>
      <w:rFonts w:ascii="Times New Roman" w:hAnsi="Times New Roman"/>
      <w:b/>
      <w:caps/>
      <w:sz w:val="24"/>
      <w:lang w:eastAsia="ru-RU"/>
    </w:rPr>
  </w:style>
  <w:style w:type="paragraph" w:customStyle="1" w:styleId="427">
    <w:name w:val="Заголовок 42"/>
    <w:basedOn w:val="516"/>
    <w:next w:val="516"/>
    <w:rsid w:val="00802729"/>
    <w:pPr>
      <w:keepNext/>
      <w:spacing w:before="0" w:beforeAutospacing="0" w:after="0" w:afterAutospacing="0"/>
    </w:pPr>
    <w:rPr>
      <w:szCs w:val="20"/>
    </w:rPr>
  </w:style>
  <w:style w:type="character" w:customStyle="1" w:styleId="478">
    <w:name w:val="Знак Знак478"/>
    <w:rsid w:val="00802729"/>
    <w:rPr>
      <w:rFonts w:ascii="Times New Roman" w:hAnsi="Times New Roman"/>
      <w:b/>
      <w:sz w:val="27"/>
      <w:lang w:eastAsia="ru-RU"/>
    </w:rPr>
  </w:style>
  <w:style w:type="character" w:customStyle="1" w:styleId="458">
    <w:name w:val="Знак Знак458"/>
    <w:rsid w:val="00802729"/>
    <w:rPr>
      <w:rFonts w:ascii="Times New Roman" w:hAnsi="Times New Roman"/>
      <w:b/>
      <w:i/>
      <w:sz w:val="26"/>
      <w:lang w:eastAsia="ru-RU"/>
    </w:rPr>
  </w:style>
  <w:style w:type="character" w:customStyle="1" w:styleId="592">
    <w:name w:val="Знак5 Знак Знак9"/>
    <w:locked/>
    <w:rsid w:val="00802729"/>
    <w:rPr>
      <w:sz w:val="16"/>
    </w:rPr>
  </w:style>
  <w:style w:type="character" w:customStyle="1" w:styleId="508">
    <w:name w:val="Знак Знак508"/>
    <w:locked/>
    <w:rsid w:val="00802729"/>
    <w:rPr>
      <w:b/>
      <w:sz w:val="28"/>
      <w:lang w:val="ru-RU" w:eastAsia="ru-RU"/>
    </w:rPr>
  </w:style>
  <w:style w:type="character" w:customStyle="1" w:styleId="528">
    <w:name w:val="Знак Знак528"/>
    <w:rsid w:val="00802729"/>
    <w:rPr>
      <w:rFonts w:ascii="Arial" w:hAnsi="Arial"/>
      <w:b/>
      <w:i/>
      <w:sz w:val="28"/>
    </w:rPr>
  </w:style>
  <w:style w:type="character" w:customStyle="1" w:styleId="5180">
    <w:name w:val="Знак5 Знак Знак18"/>
    <w:locked/>
    <w:rsid w:val="00802729"/>
    <w:rPr>
      <w:sz w:val="16"/>
      <w:lang w:val="ru-RU" w:eastAsia="ru-RU"/>
    </w:rPr>
  </w:style>
  <w:style w:type="character" w:customStyle="1" w:styleId="682">
    <w:name w:val="Знак6 Знак Знак8"/>
    <w:rsid w:val="00802729"/>
    <w:rPr>
      <w:sz w:val="24"/>
      <w:lang w:val="ru-RU" w:eastAsia="ru-RU"/>
    </w:rPr>
  </w:style>
  <w:style w:type="character" w:customStyle="1" w:styleId="5520">
    <w:name w:val="Знак Знак552"/>
    <w:locked/>
    <w:rsid w:val="00802729"/>
    <w:rPr>
      <w:sz w:val="24"/>
      <w:lang w:val="ru-RU" w:eastAsia="ru-RU"/>
    </w:rPr>
  </w:style>
  <w:style w:type="character" w:customStyle="1" w:styleId="6520">
    <w:name w:val="Знак Знак652"/>
    <w:locked/>
    <w:rsid w:val="00802729"/>
    <w:rPr>
      <w:b/>
      <w:sz w:val="27"/>
      <w:lang w:val="ru-RU" w:eastAsia="ru-RU"/>
    </w:rPr>
  </w:style>
  <w:style w:type="character" w:customStyle="1" w:styleId="6420">
    <w:name w:val="Знак Знак642"/>
    <w:locked/>
    <w:rsid w:val="00802729"/>
    <w:rPr>
      <w:b/>
      <w:sz w:val="28"/>
      <w:lang w:val="ru-RU" w:eastAsia="ru-RU"/>
    </w:rPr>
  </w:style>
  <w:style w:type="character" w:customStyle="1" w:styleId="6320">
    <w:name w:val="Знак Знак632"/>
    <w:locked/>
    <w:rsid w:val="00802729"/>
    <w:rPr>
      <w:b/>
      <w:i/>
      <w:sz w:val="26"/>
      <w:lang w:val="ru-RU" w:eastAsia="ru-RU"/>
    </w:rPr>
  </w:style>
  <w:style w:type="character" w:customStyle="1" w:styleId="6220">
    <w:name w:val="Знак Знак622"/>
    <w:locked/>
    <w:rsid w:val="00802729"/>
    <w:rPr>
      <w:sz w:val="24"/>
      <w:lang w:val="ru-RU" w:eastAsia="ru-RU"/>
    </w:rPr>
  </w:style>
  <w:style w:type="character" w:customStyle="1" w:styleId="619">
    <w:name w:val="Знак Знак619"/>
    <w:locked/>
    <w:rsid w:val="00802729"/>
    <w:rPr>
      <w:sz w:val="24"/>
      <w:lang w:val="ru-RU" w:eastAsia="ru-RU"/>
    </w:rPr>
  </w:style>
  <w:style w:type="character" w:customStyle="1" w:styleId="602">
    <w:name w:val="Знак Знак602"/>
    <w:locked/>
    <w:rsid w:val="00802729"/>
    <w:rPr>
      <w:i/>
      <w:sz w:val="24"/>
      <w:lang w:val="ru-RU" w:eastAsia="ru-RU"/>
    </w:rPr>
  </w:style>
  <w:style w:type="character" w:customStyle="1" w:styleId="5920">
    <w:name w:val="Знак Знак592"/>
    <w:locked/>
    <w:rsid w:val="00802729"/>
    <w:rPr>
      <w:rFonts w:ascii="Arial" w:hAnsi="Arial"/>
      <w:sz w:val="22"/>
      <w:lang w:val="ru-RU" w:eastAsia="ru-RU"/>
    </w:rPr>
  </w:style>
  <w:style w:type="character" w:customStyle="1" w:styleId="582">
    <w:name w:val="Знак Знак582"/>
    <w:locked/>
    <w:rsid w:val="00802729"/>
    <w:rPr>
      <w:rFonts w:ascii="Courier New" w:hAnsi="Courier New"/>
      <w:lang w:val="ru-RU" w:eastAsia="ru-RU"/>
    </w:rPr>
  </w:style>
  <w:style w:type="character" w:customStyle="1" w:styleId="5720">
    <w:name w:val="Знак Знак572"/>
    <w:locked/>
    <w:rsid w:val="00802729"/>
    <w:rPr>
      <w:lang w:val="ru-RU" w:eastAsia="ru-RU"/>
    </w:rPr>
  </w:style>
  <w:style w:type="character" w:customStyle="1" w:styleId="5620">
    <w:name w:val="Знак Знак562"/>
    <w:locked/>
    <w:rsid w:val="00802729"/>
    <w:rPr>
      <w:sz w:val="24"/>
      <w:lang w:val="ru-RU" w:eastAsia="ru-RU"/>
    </w:rPr>
  </w:style>
  <w:style w:type="character" w:customStyle="1" w:styleId="542">
    <w:name w:val="Знак Знак542"/>
    <w:locked/>
    <w:rsid w:val="00802729"/>
    <w:rPr>
      <w:sz w:val="24"/>
      <w:lang w:val="en-US" w:eastAsia="ru-RU"/>
    </w:rPr>
  </w:style>
  <w:style w:type="paragraph" w:customStyle="1" w:styleId="238">
    <w:name w:val="Заголовок 23"/>
    <w:basedOn w:val="a3"/>
    <w:next w:val="a3"/>
    <w:rsid w:val="00802729"/>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802729"/>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802729"/>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802729"/>
    <w:pPr>
      <w:tabs>
        <w:tab w:val="left" w:pos="1440"/>
      </w:tabs>
      <w:suppressAutoHyphens/>
      <w:spacing w:before="240" w:after="60"/>
      <w:ind w:left="1440" w:hanging="1440"/>
      <w:outlineLvl w:val="7"/>
    </w:pPr>
    <w:rPr>
      <w:i/>
      <w:iCs/>
      <w:lang w:eastAsia="zh-CN"/>
    </w:rPr>
  </w:style>
  <w:style w:type="character" w:customStyle="1" w:styleId="672">
    <w:name w:val="Знак Знак672"/>
    <w:rsid w:val="00802729"/>
    <w:rPr>
      <w:rFonts w:ascii="Arial" w:hAnsi="Arial"/>
      <w:b/>
      <w:sz w:val="26"/>
    </w:rPr>
  </w:style>
  <w:style w:type="character" w:customStyle="1" w:styleId="6620">
    <w:name w:val="Знак Знак662"/>
    <w:rsid w:val="00802729"/>
    <w:rPr>
      <w:b/>
      <w:sz w:val="28"/>
    </w:rPr>
  </w:style>
  <w:style w:type="character" w:customStyle="1" w:styleId="702">
    <w:name w:val="Знак Знак702"/>
    <w:rsid w:val="00802729"/>
    <w:rPr>
      <w:rFonts w:ascii="Arial" w:hAnsi="Arial"/>
      <w:b/>
      <w:sz w:val="26"/>
    </w:rPr>
  </w:style>
  <w:style w:type="character" w:customStyle="1" w:styleId="692">
    <w:name w:val="Знак Знак692"/>
    <w:rsid w:val="00802729"/>
    <w:rPr>
      <w:b/>
      <w:sz w:val="28"/>
    </w:rPr>
  </w:style>
  <w:style w:type="character" w:customStyle="1" w:styleId="6820">
    <w:name w:val="Знак Знак682"/>
    <w:rsid w:val="00802729"/>
    <w:rPr>
      <w:b/>
      <w:i/>
      <w:sz w:val="26"/>
    </w:rPr>
  </w:style>
  <w:style w:type="paragraph" w:customStyle="1" w:styleId="HTML21">
    <w:name w:val="Стандартный HTML2"/>
    <w:basedOn w:val="a3"/>
    <w:rsid w:val="00802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802729"/>
    <w:rPr>
      <w:rFonts w:ascii="Arial" w:hAnsi="Arial"/>
      <w:sz w:val="22"/>
    </w:rPr>
  </w:style>
  <w:style w:type="character" w:customStyle="1" w:styleId="618">
    <w:name w:val="Знак Знак618"/>
    <w:rsid w:val="00802729"/>
    <w:rPr>
      <w:rFonts w:ascii="Arial" w:hAnsi="Arial"/>
      <w:b/>
      <w:i/>
      <w:sz w:val="28"/>
      <w:lang w:val="ru-RU" w:eastAsia="en-US"/>
    </w:rPr>
  </w:style>
  <w:style w:type="paragraph" w:customStyle="1" w:styleId="87">
    <w:name w:val="Знак Знак Знак Знак Знак Знак8"/>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802729"/>
    <w:rPr>
      <w:sz w:val="16"/>
      <w:lang w:val="ru-RU" w:eastAsia="ru-RU"/>
    </w:rPr>
  </w:style>
  <w:style w:type="paragraph" w:customStyle="1" w:styleId="7c">
    <w:name w:val="Обычный7"/>
    <w:rsid w:val="00802729"/>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802729"/>
    <w:rPr>
      <w:b/>
      <w:sz w:val="27"/>
      <w:lang w:val="ru-RU" w:eastAsia="ru-RU"/>
    </w:rPr>
  </w:style>
  <w:style w:type="character" w:customStyle="1" w:styleId="1070">
    <w:name w:val="Знак Знак107"/>
    <w:locked/>
    <w:rsid w:val="00802729"/>
    <w:rPr>
      <w:sz w:val="16"/>
      <w:lang w:val="ru-RU" w:eastAsia="ru-RU"/>
    </w:rPr>
  </w:style>
  <w:style w:type="paragraph" w:customStyle="1" w:styleId="4f3">
    <w:name w:val="Абзац списка4"/>
    <w:basedOn w:val="a3"/>
    <w:rsid w:val="00802729"/>
    <w:pPr>
      <w:spacing w:after="200" w:line="276" w:lineRule="auto"/>
      <w:ind w:left="720"/>
    </w:pPr>
    <w:rPr>
      <w:rFonts w:ascii="Calibri" w:hAnsi="Calibri"/>
      <w:sz w:val="22"/>
      <w:szCs w:val="22"/>
      <w:lang w:eastAsia="en-US"/>
    </w:rPr>
  </w:style>
  <w:style w:type="character" w:customStyle="1" w:styleId="168">
    <w:name w:val="Знак Знак168"/>
    <w:locked/>
    <w:rsid w:val="00802729"/>
    <w:rPr>
      <w:b/>
      <w:caps/>
      <w:sz w:val="24"/>
      <w:lang w:val="ru-RU" w:eastAsia="ru-RU"/>
    </w:rPr>
  </w:style>
  <w:style w:type="paragraph" w:customStyle="1" w:styleId="242">
    <w:name w:val="Основной текст 24"/>
    <w:basedOn w:val="a3"/>
    <w:rsid w:val="00802729"/>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802729"/>
    <w:rPr>
      <w:rFonts w:ascii="Times New Roman" w:hAnsi="Times New Roman"/>
      <w:b/>
      <w:caps/>
      <w:sz w:val="28"/>
    </w:rPr>
  </w:style>
  <w:style w:type="character" w:customStyle="1" w:styleId="257">
    <w:name w:val="Знак Знак257"/>
    <w:rsid w:val="00802729"/>
    <w:rPr>
      <w:rFonts w:ascii="Times New Roman" w:hAnsi="Times New Roman"/>
      <w:b/>
      <w:sz w:val="28"/>
    </w:rPr>
  </w:style>
  <w:style w:type="character" w:customStyle="1" w:styleId="2270">
    <w:name w:val="Знак Знак227"/>
    <w:rsid w:val="00802729"/>
    <w:rPr>
      <w:rFonts w:ascii="Times New Roman" w:hAnsi="Times New Roman"/>
      <w:sz w:val="24"/>
    </w:rPr>
  </w:style>
  <w:style w:type="character" w:customStyle="1" w:styleId="197">
    <w:name w:val="Знак Знак197"/>
    <w:rsid w:val="00802729"/>
    <w:rPr>
      <w:rFonts w:ascii="Times New Roman" w:hAnsi="Times New Roman"/>
      <w:sz w:val="16"/>
      <w:lang w:eastAsia="ru-RU"/>
    </w:rPr>
  </w:style>
  <w:style w:type="character" w:customStyle="1" w:styleId="187">
    <w:name w:val="Знак Знак187"/>
    <w:rsid w:val="00802729"/>
    <w:rPr>
      <w:rFonts w:ascii="Courier New" w:hAnsi="Courier New"/>
    </w:rPr>
  </w:style>
  <w:style w:type="character" w:customStyle="1" w:styleId="177">
    <w:name w:val="Знак Знак177"/>
    <w:rsid w:val="00802729"/>
    <w:rPr>
      <w:rFonts w:ascii="Times New Roman" w:hAnsi="Times New Roman"/>
      <w:sz w:val="24"/>
    </w:rPr>
  </w:style>
  <w:style w:type="paragraph" w:customStyle="1" w:styleId="346">
    <w:name w:val="Заголовок 34"/>
    <w:basedOn w:val="7c"/>
    <w:next w:val="7c"/>
    <w:rsid w:val="00802729"/>
    <w:pPr>
      <w:keepNext/>
      <w:widowControl/>
      <w:ind w:left="0" w:firstLine="0"/>
      <w:outlineLvl w:val="2"/>
    </w:pPr>
    <w:rPr>
      <w:sz w:val="24"/>
    </w:rPr>
  </w:style>
  <w:style w:type="paragraph" w:customStyle="1" w:styleId="5f">
    <w:name w:val="Основной текст5"/>
    <w:basedOn w:val="7c"/>
    <w:rsid w:val="00802729"/>
    <w:pPr>
      <w:widowControl/>
      <w:spacing w:line="360" w:lineRule="auto"/>
      <w:ind w:left="0" w:firstLine="0"/>
    </w:pPr>
    <w:rPr>
      <w:sz w:val="24"/>
    </w:rPr>
  </w:style>
  <w:style w:type="character" w:customStyle="1" w:styleId="157">
    <w:name w:val="Знак Знак157"/>
    <w:rsid w:val="00802729"/>
    <w:rPr>
      <w:b/>
      <w:sz w:val="28"/>
    </w:rPr>
  </w:style>
  <w:style w:type="paragraph" w:customStyle="1" w:styleId="243">
    <w:name w:val="Заголовок 24"/>
    <w:basedOn w:val="a3"/>
    <w:next w:val="a3"/>
    <w:rsid w:val="00802729"/>
    <w:pPr>
      <w:keepNext/>
      <w:widowControl w:val="0"/>
      <w:jc w:val="center"/>
    </w:pPr>
    <w:rPr>
      <w:b/>
      <w:sz w:val="26"/>
      <w:szCs w:val="20"/>
    </w:rPr>
  </w:style>
  <w:style w:type="paragraph" w:customStyle="1" w:styleId="88">
    <w:name w:val="Обычный8"/>
    <w:basedOn w:val="a3"/>
    <w:rsid w:val="00802729"/>
    <w:pPr>
      <w:spacing w:before="100" w:beforeAutospacing="1" w:after="100" w:afterAutospacing="1"/>
    </w:pPr>
  </w:style>
  <w:style w:type="paragraph" w:customStyle="1" w:styleId="4f4">
    <w:name w:val="Цитата4"/>
    <w:basedOn w:val="a3"/>
    <w:rsid w:val="00802729"/>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802729"/>
    <w:rPr>
      <w:rFonts w:ascii="Courier New" w:hAnsi="Courier New"/>
      <w:sz w:val="20"/>
      <w:szCs w:val="20"/>
    </w:rPr>
  </w:style>
  <w:style w:type="paragraph" w:customStyle="1" w:styleId="348">
    <w:name w:val="Основной текст 34"/>
    <w:basedOn w:val="7c"/>
    <w:rsid w:val="00802729"/>
    <w:pPr>
      <w:widowControl/>
      <w:tabs>
        <w:tab w:val="left" w:pos="360"/>
      </w:tabs>
      <w:ind w:left="0" w:firstLine="0"/>
      <w:jc w:val="both"/>
    </w:pPr>
    <w:rPr>
      <w:i/>
      <w:sz w:val="26"/>
    </w:rPr>
  </w:style>
  <w:style w:type="paragraph" w:customStyle="1" w:styleId="239">
    <w:name w:val="Основной текст с отступом 23"/>
    <w:basedOn w:val="a3"/>
    <w:rsid w:val="00802729"/>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802729"/>
    <w:pPr>
      <w:spacing w:line="360" w:lineRule="auto"/>
      <w:ind w:firstLine="709"/>
      <w:jc w:val="both"/>
    </w:pPr>
    <w:rPr>
      <w:sz w:val="28"/>
      <w:szCs w:val="20"/>
    </w:rPr>
  </w:style>
  <w:style w:type="paragraph" w:customStyle="1" w:styleId="3ff6">
    <w:name w:val="Верхний колонтитул3"/>
    <w:basedOn w:val="a3"/>
    <w:rsid w:val="00802729"/>
    <w:pPr>
      <w:tabs>
        <w:tab w:val="center" w:pos="4153"/>
        <w:tab w:val="right" w:pos="8306"/>
      </w:tabs>
    </w:pPr>
    <w:rPr>
      <w:rFonts w:ascii="Arial" w:hAnsi="Arial"/>
      <w:szCs w:val="20"/>
    </w:rPr>
  </w:style>
  <w:style w:type="character" w:customStyle="1" w:styleId="3ff7">
    <w:name w:val="Слабое выделение3"/>
    <w:rsid w:val="00802729"/>
    <w:rPr>
      <w:i/>
      <w:color w:val="808080"/>
    </w:rPr>
  </w:style>
  <w:style w:type="character" w:customStyle="1" w:styleId="4170">
    <w:name w:val="Знак Знак417"/>
    <w:locked/>
    <w:rsid w:val="00802729"/>
    <w:rPr>
      <w:rFonts w:ascii="Arial" w:hAnsi="Arial"/>
      <w:b/>
      <w:i/>
      <w:sz w:val="28"/>
      <w:lang w:val="ru-RU" w:eastAsia="en-US"/>
    </w:rPr>
  </w:style>
  <w:style w:type="character" w:customStyle="1" w:styleId="3ff8">
    <w:name w:val="Основной шрифт абзаца3"/>
    <w:rsid w:val="00802729"/>
  </w:style>
  <w:style w:type="paragraph" w:customStyle="1" w:styleId="98">
    <w:name w:val="Знак Знак Знак Знак Знак Знак Знак Знак Знак Знак Знак Знак Знак9"/>
    <w:basedOn w:val="a3"/>
    <w:rsid w:val="00802729"/>
    <w:pPr>
      <w:spacing w:after="160" w:line="240" w:lineRule="exact"/>
    </w:pPr>
    <w:rPr>
      <w:rFonts w:ascii="Verdana" w:hAnsi="Verdana"/>
      <w:lang w:val="en-US" w:eastAsia="en-US"/>
    </w:rPr>
  </w:style>
  <w:style w:type="paragraph" w:customStyle="1" w:styleId="372">
    <w:name w:val="Знак37"/>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802729"/>
    <w:rPr>
      <w:b/>
      <w:caps/>
      <w:sz w:val="24"/>
      <w:lang w:val="ru-RU" w:eastAsia="ru-RU"/>
    </w:rPr>
  </w:style>
  <w:style w:type="character" w:customStyle="1" w:styleId="1172">
    <w:name w:val="Знак1 Знак Знак17"/>
    <w:locked/>
    <w:rsid w:val="00802729"/>
    <w:rPr>
      <w:rFonts w:ascii="Times New Roman" w:hAnsi="Times New Roman"/>
      <w:sz w:val="24"/>
      <w:lang w:eastAsia="ru-RU"/>
    </w:rPr>
  </w:style>
  <w:style w:type="character" w:customStyle="1" w:styleId="467">
    <w:name w:val="Знак Знак467"/>
    <w:locked/>
    <w:rsid w:val="00802729"/>
    <w:rPr>
      <w:b/>
      <w:sz w:val="27"/>
      <w:lang w:val="ru-RU" w:eastAsia="ru-RU"/>
    </w:rPr>
  </w:style>
  <w:style w:type="character" w:customStyle="1" w:styleId="487">
    <w:name w:val="Знак Знак487"/>
    <w:locked/>
    <w:rsid w:val="00802729"/>
    <w:rPr>
      <w:b/>
      <w:sz w:val="27"/>
      <w:lang w:val="ru-RU" w:eastAsia="ru-RU"/>
    </w:rPr>
  </w:style>
  <w:style w:type="character" w:customStyle="1" w:styleId="447">
    <w:name w:val="Знак Знак447"/>
    <w:locked/>
    <w:rsid w:val="00802729"/>
    <w:rPr>
      <w:sz w:val="24"/>
    </w:rPr>
  </w:style>
  <w:style w:type="character" w:customStyle="1" w:styleId="517">
    <w:name w:val="Знак Знак517"/>
    <w:locked/>
    <w:rsid w:val="00802729"/>
    <w:rPr>
      <w:b/>
      <w:sz w:val="27"/>
      <w:lang w:val="ru-RU" w:eastAsia="ru-RU"/>
    </w:rPr>
  </w:style>
  <w:style w:type="character" w:customStyle="1" w:styleId="4370">
    <w:name w:val="Знак Знак437"/>
    <w:locked/>
    <w:rsid w:val="00802729"/>
    <w:rPr>
      <w:color w:val="000000"/>
      <w:sz w:val="24"/>
      <w:lang w:eastAsia="ru-RU"/>
    </w:rPr>
  </w:style>
  <w:style w:type="character" w:customStyle="1" w:styleId="4270">
    <w:name w:val="Знак Знак427"/>
    <w:rsid w:val="00802729"/>
    <w:rPr>
      <w:rFonts w:ascii="Times New Roman" w:hAnsi="Times New Roman"/>
      <w:sz w:val="16"/>
    </w:rPr>
  </w:style>
  <w:style w:type="character" w:customStyle="1" w:styleId="497">
    <w:name w:val="Знак Знак497"/>
    <w:rsid w:val="00802729"/>
    <w:rPr>
      <w:rFonts w:ascii="Times New Roman" w:hAnsi="Times New Roman"/>
      <w:b/>
      <w:caps/>
      <w:sz w:val="24"/>
      <w:lang w:eastAsia="ru-RU"/>
    </w:rPr>
  </w:style>
  <w:style w:type="paragraph" w:customStyle="1" w:styleId="449">
    <w:name w:val="Заголовок 44"/>
    <w:basedOn w:val="7c"/>
    <w:next w:val="7c"/>
    <w:rsid w:val="00802729"/>
    <w:pPr>
      <w:keepNext/>
      <w:widowControl/>
      <w:ind w:left="0" w:firstLine="0"/>
    </w:pPr>
    <w:rPr>
      <w:sz w:val="24"/>
    </w:rPr>
  </w:style>
  <w:style w:type="character" w:customStyle="1" w:styleId="477">
    <w:name w:val="Знак Знак477"/>
    <w:rsid w:val="00802729"/>
    <w:rPr>
      <w:rFonts w:ascii="Times New Roman" w:hAnsi="Times New Roman"/>
      <w:b/>
      <w:sz w:val="27"/>
      <w:lang w:eastAsia="ru-RU"/>
    </w:rPr>
  </w:style>
  <w:style w:type="character" w:customStyle="1" w:styleId="457">
    <w:name w:val="Знак Знак457"/>
    <w:rsid w:val="00802729"/>
    <w:rPr>
      <w:rFonts w:ascii="Times New Roman" w:hAnsi="Times New Roman"/>
      <w:b/>
      <w:i/>
      <w:sz w:val="26"/>
      <w:lang w:eastAsia="ru-RU"/>
    </w:rPr>
  </w:style>
  <w:style w:type="paragraph" w:customStyle="1" w:styleId="633">
    <w:name w:val="Заголовок 63"/>
    <w:rsid w:val="00802729"/>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802729"/>
    <w:rPr>
      <w:sz w:val="16"/>
    </w:rPr>
  </w:style>
  <w:style w:type="character" w:customStyle="1" w:styleId="507">
    <w:name w:val="Знак Знак507"/>
    <w:locked/>
    <w:rsid w:val="00802729"/>
    <w:rPr>
      <w:b/>
      <w:sz w:val="28"/>
      <w:lang w:val="ru-RU" w:eastAsia="ru-RU"/>
    </w:rPr>
  </w:style>
  <w:style w:type="character" w:customStyle="1" w:styleId="527">
    <w:name w:val="Знак Знак527"/>
    <w:rsid w:val="00802729"/>
    <w:rPr>
      <w:rFonts w:ascii="Arial" w:hAnsi="Arial"/>
      <w:b/>
      <w:i/>
      <w:sz w:val="28"/>
    </w:rPr>
  </w:style>
  <w:style w:type="paragraph" w:customStyle="1" w:styleId="2211">
    <w:name w:val="Цитата 221"/>
    <w:basedOn w:val="a3"/>
    <w:next w:val="a3"/>
    <w:rsid w:val="00802729"/>
    <w:rPr>
      <w:rFonts w:ascii="Calibri" w:hAnsi="Calibri"/>
      <w:i/>
      <w:iCs/>
      <w:color w:val="000000"/>
    </w:rPr>
  </w:style>
  <w:style w:type="paragraph" w:customStyle="1" w:styleId="21fa">
    <w:name w:val="Выделенная цитата21"/>
    <w:basedOn w:val="a3"/>
    <w:next w:val="a3"/>
    <w:rsid w:val="00802729"/>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802729"/>
    <w:rPr>
      <w:sz w:val="16"/>
      <w:lang w:val="ru-RU" w:eastAsia="ru-RU"/>
    </w:rPr>
  </w:style>
  <w:style w:type="character" w:customStyle="1" w:styleId="673">
    <w:name w:val="Знак6 Знак Знак7"/>
    <w:rsid w:val="00802729"/>
    <w:rPr>
      <w:sz w:val="24"/>
      <w:lang w:val="ru-RU" w:eastAsia="ru-RU"/>
    </w:rPr>
  </w:style>
  <w:style w:type="character" w:customStyle="1" w:styleId="21fb">
    <w:name w:val="Замещающий текст21"/>
    <w:rsid w:val="00802729"/>
    <w:rPr>
      <w:color w:val="808080"/>
    </w:rPr>
  </w:style>
  <w:style w:type="paragraph" w:customStyle="1" w:styleId="12f0">
    <w:name w:val="Заголовок 12"/>
    <w:basedOn w:val="a3"/>
    <w:next w:val="a3"/>
    <w:rsid w:val="00802729"/>
    <w:pPr>
      <w:suppressAutoHyphens/>
      <w:ind w:firstLine="454"/>
    </w:pPr>
    <w:rPr>
      <w:b/>
      <w:caps/>
      <w:lang w:eastAsia="zh-CN"/>
    </w:rPr>
  </w:style>
  <w:style w:type="character" w:customStyle="1" w:styleId="617">
    <w:name w:val="Знак Знак617"/>
    <w:locked/>
    <w:rsid w:val="00802729"/>
    <w:rPr>
      <w:sz w:val="24"/>
      <w:lang w:val="ru-RU" w:eastAsia="ru-RU"/>
    </w:rPr>
  </w:style>
  <w:style w:type="paragraph" w:customStyle="1" w:styleId="259">
    <w:name w:val="Заголовок 25"/>
    <w:basedOn w:val="a3"/>
    <w:next w:val="a3"/>
    <w:rsid w:val="00802729"/>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802729"/>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802729"/>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802729"/>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802729"/>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802729"/>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802729"/>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802729"/>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802729"/>
    <w:rPr>
      <w:b/>
    </w:rPr>
  </w:style>
  <w:style w:type="paragraph" w:customStyle="1" w:styleId="HTML31">
    <w:name w:val="Стандартный HTML3"/>
    <w:basedOn w:val="a3"/>
    <w:rsid w:val="00802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802729"/>
    <w:rPr>
      <w:sz w:val="24"/>
      <w:lang w:val="ru-RU" w:eastAsia="ru-RU"/>
    </w:rPr>
  </w:style>
  <w:style w:type="paragraph" w:customStyle="1" w:styleId="921">
    <w:name w:val="Знак92"/>
    <w:basedOn w:val="a3"/>
    <w:rsid w:val="00802729"/>
    <w:pPr>
      <w:spacing w:after="160" w:line="240" w:lineRule="exact"/>
    </w:pPr>
    <w:rPr>
      <w:rFonts w:ascii="Verdana" w:hAnsi="Verdana"/>
      <w:lang w:val="en-US" w:eastAsia="en-US"/>
    </w:rPr>
  </w:style>
  <w:style w:type="character" w:customStyle="1" w:styleId="4141">
    <w:name w:val="Знак4 Знак Знак14"/>
    <w:locked/>
    <w:rsid w:val="00802729"/>
    <w:rPr>
      <w:rFonts w:ascii="Arial" w:hAnsi="Arial"/>
      <w:b/>
      <w:kern w:val="32"/>
      <w:sz w:val="32"/>
      <w:lang w:val="ru-RU" w:eastAsia="ru-RU"/>
    </w:rPr>
  </w:style>
  <w:style w:type="character" w:customStyle="1" w:styleId="2124">
    <w:name w:val="Знак2 Знак Знак12"/>
    <w:locked/>
    <w:rsid w:val="00802729"/>
    <w:rPr>
      <w:b/>
      <w:sz w:val="27"/>
      <w:lang w:val="ru-RU" w:eastAsia="ru-RU"/>
    </w:rPr>
  </w:style>
  <w:style w:type="character" w:customStyle="1" w:styleId="23a">
    <w:name w:val="Знак2 Знак Знак3"/>
    <w:locked/>
    <w:rsid w:val="00802729"/>
    <w:rPr>
      <w:rFonts w:ascii="Arial" w:hAnsi="Arial"/>
      <w:b/>
      <w:sz w:val="26"/>
      <w:lang w:val="ru-RU" w:eastAsia="ru-RU"/>
    </w:rPr>
  </w:style>
  <w:style w:type="paragraph" w:customStyle="1" w:styleId="5f0">
    <w:name w:val="Абзац списка5"/>
    <w:basedOn w:val="a3"/>
    <w:rsid w:val="00802729"/>
    <w:pPr>
      <w:ind w:left="708"/>
    </w:pPr>
    <w:rPr>
      <w:rFonts w:ascii="Calibri" w:hAnsi="Calibri"/>
      <w:szCs w:val="20"/>
    </w:rPr>
  </w:style>
  <w:style w:type="character" w:customStyle="1" w:styleId="4f6">
    <w:name w:val="Слабое выделение4"/>
    <w:rsid w:val="00802729"/>
    <w:rPr>
      <w:i/>
      <w:color w:val="808080"/>
    </w:rPr>
  </w:style>
  <w:style w:type="paragraph" w:customStyle="1" w:styleId="23b">
    <w:name w:val="Цитата 23"/>
    <w:basedOn w:val="a3"/>
    <w:next w:val="a3"/>
    <w:rsid w:val="00802729"/>
    <w:rPr>
      <w:rFonts w:ascii="Calibri" w:hAnsi="Calibri"/>
      <w:i/>
      <w:iCs/>
      <w:color w:val="000000"/>
    </w:rPr>
  </w:style>
  <w:style w:type="paragraph" w:customStyle="1" w:styleId="3ffa">
    <w:name w:val="Выделенная цитата3"/>
    <w:basedOn w:val="a3"/>
    <w:next w:val="a3"/>
    <w:rsid w:val="00802729"/>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802729"/>
    <w:rPr>
      <w:b/>
    </w:rPr>
  </w:style>
  <w:style w:type="character" w:customStyle="1" w:styleId="3ffb">
    <w:name w:val="Замещающий текст3"/>
    <w:rsid w:val="00802729"/>
    <w:rPr>
      <w:color w:val="808080"/>
    </w:rPr>
  </w:style>
  <w:style w:type="character" w:customStyle="1" w:styleId="1260">
    <w:name w:val="Знак1 Знак Знак26"/>
    <w:locked/>
    <w:rsid w:val="00802729"/>
    <w:rPr>
      <w:sz w:val="24"/>
    </w:rPr>
  </w:style>
  <w:style w:type="character" w:customStyle="1" w:styleId="1271">
    <w:name w:val="Знак1 Знак Знак27"/>
    <w:locked/>
    <w:rsid w:val="00802729"/>
    <w:rPr>
      <w:sz w:val="24"/>
    </w:rPr>
  </w:style>
  <w:style w:type="character" w:customStyle="1" w:styleId="7d">
    <w:name w:val="Без интервала Знак7"/>
    <w:locked/>
    <w:rsid w:val="00802729"/>
    <w:rPr>
      <w:sz w:val="24"/>
      <w:lang w:eastAsia="en-US"/>
    </w:rPr>
  </w:style>
  <w:style w:type="character" w:customStyle="1" w:styleId="393">
    <w:name w:val="Знак Знак393"/>
    <w:rsid w:val="00802729"/>
    <w:rPr>
      <w:rFonts w:ascii="Arial" w:hAnsi="Arial"/>
      <w:b/>
      <w:sz w:val="26"/>
    </w:rPr>
  </w:style>
  <w:style w:type="character" w:customStyle="1" w:styleId="383">
    <w:name w:val="Знак Знак383"/>
    <w:rsid w:val="00802729"/>
    <w:rPr>
      <w:b/>
      <w:sz w:val="28"/>
    </w:rPr>
  </w:style>
  <w:style w:type="character" w:customStyle="1" w:styleId="373">
    <w:name w:val="Знак Знак373"/>
    <w:rsid w:val="00802729"/>
    <w:rPr>
      <w:b/>
      <w:i/>
      <w:sz w:val="26"/>
    </w:rPr>
  </w:style>
  <w:style w:type="character" w:customStyle="1" w:styleId="363">
    <w:name w:val="Знак Знак363"/>
    <w:rsid w:val="00802729"/>
    <w:rPr>
      <w:b/>
      <w:sz w:val="22"/>
      <w:lang w:val="ru-RU" w:eastAsia="ru-RU"/>
    </w:rPr>
  </w:style>
  <w:style w:type="character" w:customStyle="1" w:styleId="3530">
    <w:name w:val="Знак Знак353"/>
    <w:rsid w:val="00802729"/>
    <w:rPr>
      <w:sz w:val="24"/>
      <w:lang w:val="ru-RU" w:eastAsia="ru-RU"/>
    </w:rPr>
  </w:style>
  <w:style w:type="character" w:customStyle="1" w:styleId="3430">
    <w:name w:val="Знак Знак343"/>
    <w:rsid w:val="00802729"/>
    <w:rPr>
      <w:rFonts w:ascii="Calibri" w:hAnsi="Calibri"/>
      <w:i/>
      <w:sz w:val="24"/>
      <w:lang w:eastAsia="en-US"/>
    </w:rPr>
  </w:style>
  <w:style w:type="character" w:customStyle="1" w:styleId="3230">
    <w:name w:val="Знак Знак323"/>
    <w:rsid w:val="00802729"/>
    <w:rPr>
      <w:sz w:val="16"/>
    </w:rPr>
  </w:style>
  <w:style w:type="character" w:customStyle="1" w:styleId="3141">
    <w:name w:val="Знак Знак314"/>
    <w:rsid w:val="00802729"/>
    <w:rPr>
      <w:sz w:val="24"/>
    </w:rPr>
  </w:style>
  <w:style w:type="paragraph" w:customStyle="1" w:styleId="10a">
    <w:name w:val="Знак Знак Знак Знак Знак Знак10"/>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802729"/>
    <w:rPr>
      <w:sz w:val="24"/>
    </w:rPr>
  </w:style>
  <w:style w:type="character" w:customStyle="1" w:styleId="293">
    <w:name w:val="Знак Знак293"/>
    <w:rsid w:val="00802729"/>
    <w:rPr>
      <w:sz w:val="24"/>
    </w:rPr>
  </w:style>
  <w:style w:type="character" w:customStyle="1" w:styleId="7130">
    <w:name w:val="Знак Знак713"/>
    <w:rsid w:val="00802729"/>
    <w:rPr>
      <w:sz w:val="16"/>
      <w:lang w:val="ru-RU" w:eastAsia="ru-RU"/>
    </w:rPr>
  </w:style>
  <w:style w:type="paragraph" w:customStyle="1" w:styleId="99">
    <w:name w:val="Обычный9"/>
    <w:rsid w:val="00802729"/>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802729"/>
    <w:rPr>
      <w:b/>
      <w:sz w:val="27"/>
      <w:lang w:val="ru-RU" w:eastAsia="ru-RU"/>
    </w:rPr>
  </w:style>
  <w:style w:type="character" w:customStyle="1" w:styleId="283">
    <w:name w:val="Знак Знак283"/>
    <w:rsid w:val="00802729"/>
    <w:rPr>
      <w:rFonts w:ascii="Tahoma" w:hAnsi="Tahoma"/>
    </w:rPr>
  </w:style>
  <w:style w:type="character" w:customStyle="1" w:styleId="273">
    <w:name w:val="Знак Знак273"/>
    <w:rsid w:val="00802729"/>
    <w:rPr>
      <w:sz w:val="24"/>
    </w:rPr>
  </w:style>
  <w:style w:type="character" w:customStyle="1" w:styleId="1090">
    <w:name w:val="Знак Знак109"/>
    <w:locked/>
    <w:rsid w:val="00802729"/>
    <w:rPr>
      <w:sz w:val="16"/>
      <w:lang w:val="ru-RU" w:eastAsia="ru-RU"/>
    </w:rPr>
  </w:style>
  <w:style w:type="character" w:customStyle="1" w:styleId="626">
    <w:name w:val="Знак Знак626"/>
    <w:rsid w:val="00802729"/>
    <w:rPr>
      <w:rFonts w:ascii="Arial" w:hAnsi="Arial"/>
      <w:b/>
      <w:i/>
      <w:sz w:val="28"/>
      <w:lang w:val="ru-RU" w:eastAsia="en-US"/>
    </w:rPr>
  </w:style>
  <w:style w:type="character" w:customStyle="1" w:styleId="2130">
    <w:name w:val="Знак Знак213"/>
    <w:locked/>
    <w:rsid w:val="00802729"/>
    <w:rPr>
      <w:sz w:val="24"/>
      <w:lang w:val="en-US"/>
    </w:rPr>
  </w:style>
  <w:style w:type="character" w:customStyle="1" w:styleId="1231">
    <w:name w:val="Знак Знак123"/>
    <w:rsid w:val="00802729"/>
    <w:rPr>
      <w:sz w:val="16"/>
    </w:rPr>
  </w:style>
  <w:style w:type="character" w:customStyle="1" w:styleId="1350">
    <w:name w:val="Знак Знак135"/>
    <w:rsid w:val="00802729"/>
    <w:rPr>
      <w:lang w:val="ru-RU" w:eastAsia="ru-RU"/>
    </w:rPr>
  </w:style>
  <w:style w:type="character" w:customStyle="1" w:styleId="1610">
    <w:name w:val="Знак Знак1610"/>
    <w:locked/>
    <w:rsid w:val="00802729"/>
    <w:rPr>
      <w:b/>
      <w:caps/>
      <w:sz w:val="24"/>
      <w:lang w:val="ru-RU" w:eastAsia="ru-RU"/>
    </w:rPr>
  </w:style>
  <w:style w:type="character" w:customStyle="1" w:styleId="1153">
    <w:name w:val="Знак Знак115"/>
    <w:rsid w:val="00802729"/>
    <w:rPr>
      <w:sz w:val="24"/>
    </w:rPr>
  </w:style>
  <w:style w:type="paragraph" w:customStyle="1" w:styleId="25a">
    <w:name w:val="Основной текст 25"/>
    <w:basedOn w:val="a3"/>
    <w:rsid w:val="00802729"/>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802729"/>
    <w:rPr>
      <w:rFonts w:ascii="Times New Roman" w:hAnsi="Times New Roman"/>
      <w:b/>
      <w:caps/>
      <w:sz w:val="28"/>
    </w:rPr>
  </w:style>
  <w:style w:type="character" w:customStyle="1" w:styleId="2590">
    <w:name w:val="Знак Знак259"/>
    <w:rsid w:val="00802729"/>
    <w:rPr>
      <w:rFonts w:ascii="Times New Roman" w:hAnsi="Times New Roman"/>
      <w:b/>
      <w:sz w:val="28"/>
    </w:rPr>
  </w:style>
  <w:style w:type="character" w:customStyle="1" w:styleId="2290">
    <w:name w:val="Знак Знак229"/>
    <w:rsid w:val="00802729"/>
    <w:rPr>
      <w:rFonts w:ascii="Times New Roman" w:hAnsi="Times New Roman"/>
      <w:sz w:val="24"/>
    </w:rPr>
  </w:style>
  <w:style w:type="character" w:customStyle="1" w:styleId="2016">
    <w:name w:val="Знак Знак2016"/>
    <w:rsid w:val="00802729"/>
    <w:rPr>
      <w:rFonts w:ascii="Arial" w:hAnsi="Arial"/>
      <w:sz w:val="22"/>
    </w:rPr>
  </w:style>
  <w:style w:type="character" w:customStyle="1" w:styleId="199">
    <w:name w:val="Знак Знак199"/>
    <w:rsid w:val="00802729"/>
    <w:rPr>
      <w:rFonts w:ascii="Times New Roman" w:hAnsi="Times New Roman"/>
      <w:sz w:val="16"/>
      <w:lang w:eastAsia="ru-RU"/>
    </w:rPr>
  </w:style>
  <w:style w:type="character" w:customStyle="1" w:styleId="1811">
    <w:name w:val="Знак Знак1811"/>
    <w:rsid w:val="00802729"/>
    <w:rPr>
      <w:rFonts w:ascii="Courier New" w:hAnsi="Courier New"/>
    </w:rPr>
  </w:style>
  <w:style w:type="character" w:customStyle="1" w:styleId="179">
    <w:name w:val="Знак Знак179"/>
    <w:rsid w:val="00802729"/>
    <w:rPr>
      <w:rFonts w:ascii="Times New Roman" w:hAnsi="Times New Roman"/>
      <w:sz w:val="24"/>
    </w:rPr>
  </w:style>
  <w:style w:type="character" w:customStyle="1" w:styleId="950">
    <w:name w:val="Знак Знак95"/>
    <w:rsid w:val="00802729"/>
    <w:rPr>
      <w:rFonts w:ascii="PragmaticaCTT" w:hAnsi="PragmaticaCTT"/>
      <w:b/>
      <w:sz w:val="24"/>
      <w:lang w:val="ru-RU" w:eastAsia="ru-RU"/>
    </w:rPr>
  </w:style>
  <w:style w:type="character" w:customStyle="1" w:styleId="840">
    <w:name w:val="Знак Знак84"/>
    <w:rsid w:val="00802729"/>
    <w:rPr>
      <w:sz w:val="24"/>
    </w:rPr>
  </w:style>
  <w:style w:type="character" w:customStyle="1" w:styleId="5200">
    <w:name w:val="Знак Знак520"/>
    <w:aliases w:val="Знак Знак5101"/>
    <w:rsid w:val="00802729"/>
    <w:rPr>
      <w:rFonts w:ascii="Tahoma" w:hAnsi="Tahoma"/>
      <w:sz w:val="16"/>
      <w:lang w:val="ru-RU" w:eastAsia="ru-RU"/>
    </w:rPr>
  </w:style>
  <w:style w:type="paragraph" w:customStyle="1" w:styleId="364">
    <w:name w:val="Заголовок 36"/>
    <w:basedOn w:val="99"/>
    <w:next w:val="99"/>
    <w:rsid w:val="00802729"/>
    <w:pPr>
      <w:keepNext/>
      <w:widowControl/>
      <w:ind w:left="0" w:firstLine="0"/>
      <w:outlineLvl w:val="2"/>
    </w:pPr>
    <w:rPr>
      <w:sz w:val="24"/>
    </w:rPr>
  </w:style>
  <w:style w:type="paragraph" w:customStyle="1" w:styleId="6f1">
    <w:name w:val="Основной текст6"/>
    <w:basedOn w:val="99"/>
    <w:rsid w:val="00802729"/>
    <w:pPr>
      <w:widowControl/>
      <w:spacing w:line="360" w:lineRule="auto"/>
      <w:ind w:left="0" w:firstLine="0"/>
    </w:pPr>
    <w:rPr>
      <w:sz w:val="24"/>
    </w:rPr>
  </w:style>
  <w:style w:type="character" w:customStyle="1" w:styleId="159">
    <w:name w:val="Знак Знак159"/>
    <w:rsid w:val="00802729"/>
    <w:rPr>
      <w:b/>
      <w:sz w:val="28"/>
    </w:rPr>
  </w:style>
  <w:style w:type="character" w:customStyle="1" w:styleId="800">
    <w:name w:val="Знак Знак80"/>
    <w:rsid w:val="00802729"/>
    <w:rPr>
      <w:rFonts w:ascii="Times New Roman" w:hAnsi="Times New Roman"/>
      <w:lang w:eastAsia="en-US"/>
    </w:rPr>
  </w:style>
  <w:style w:type="paragraph" w:customStyle="1" w:styleId="264">
    <w:name w:val="Заголовок 26"/>
    <w:basedOn w:val="a3"/>
    <w:next w:val="a3"/>
    <w:rsid w:val="00802729"/>
    <w:pPr>
      <w:keepNext/>
      <w:widowControl w:val="0"/>
      <w:jc w:val="center"/>
    </w:pPr>
    <w:rPr>
      <w:b/>
      <w:sz w:val="26"/>
      <w:szCs w:val="20"/>
    </w:rPr>
  </w:style>
  <w:style w:type="paragraph" w:customStyle="1" w:styleId="5f1">
    <w:name w:val="Цитата5"/>
    <w:basedOn w:val="a3"/>
    <w:rsid w:val="00802729"/>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802729"/>
    <w:rPr>
      <w:i/>
      <w:color w:val="000000"/>
      <w:sz w:val="24"/>
    </w:rPr>
  </w:style>
  <w:style w:type="character" w:customStyle="1" w:styleId="2ffff7">
    <w:name w:val="Выделенная цитата Знак2"/>
    <w:rsid w:val="00802729"/>
    <w:rPr>
      <w:b/>
      <w:i/>
      <w:color w:val="4F81BD"/>
      <w:sz w:val="24"/>
    </w:rPr>
  </w:style>
  <w:style w:type="paragraph" w:customStyle="1" w:styleId="5f2">
    <w:name w:val="Текст5"/>
    <w:basedOn w:val="a3"/>
    <w:rsid w:val="00802729"/>
    <w:rPr>
      <w:rFonts w:ascii="Courier New" w:hAnsi="Courier New"/>
      <w:sz w:val="20"/>
      <w:szCs w:val="20"/>
    </w:rPr>
  </w:style>
  <w:style w:type="paragraph" w:customStyle="1" w:styleId="356">
    <w:name w:val="Основной текст 35"/>
    <w:basedOn w:val="99"/>
    <w:rsid w:val="00802729"/>
    <w:pPr>
      <w:widowControl/>
      <w:tabs>
        <w:tab w:val="left" w:pos="360"/>
      </w:tabs>
      <w:ind w:left="0" w:firstLine="0"/>
      <w:jc w:val="both"/>
    </w:pPr>
    <w:rPr>
      <w:i/>
      <w:sz w:val="26"/>
    </w:rPr>
  </w:style>
  <w:style w:type="paragraph" w:customStyle="1" w:styleId="244">
    <w:name w:val="Основной текст с отступом 24"/>
    <w:basedOn w:val="a3"/>
    <w:rsid w:val="00802729"/>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802729"/>
    <w:pPr>
      <w:spacing w:line="360" w:lineRule="auto"/>
      <w:ind w:firstLine="709"/>
      <w:jc w:val="both"/>
    </w:pPr>
    <w:rPr>
      <w:sz w:val="28"/>
      <w:szCs w:val="20"/>
    </w:rPr>
  </w:style>
  <w:style w:type="paragraph" w:customStyle="1" w:styleId="4f8">
    <w:name w:val="Верхний колонтитул4"/>
    <w:basedOn w:val="a3"/>
    <w:rsid w:val="00802729"/>
    <w:pPr>
      <w:tabs>
        <w:tab w:val="center" w:pos="4153"/>
        <w:tab w:val="right" w:pos="8306"/>
      </w:tabs>
    </w:pPr>
    <w:rPr>
      <w:rFonts w:ascii="Arial" w:hAnsi="Arial"/>
      <w:szCs w:val="20"/>
    </w:rPr>
  </w:style>
  <w:style w:type="character" w:customStyle="1" w:styleId="419">
    <w:name w:val="Знак Знак419"/>
    <w:locked/>
    <w:rsid w:val="00802729"/>
    <w:rPr>
      <w:rFonts w:ascii="Arial" w:hAnsi="Arial"/>
      <w:b/>
      <w:i/>
      <w:sz w:val="28"/>
      <w:lang w:val="ru-RU" w:eastAsia="en-US"/>
    </w:rPr>
  </w:style>
  <w:style w:type="character" w:customStyle="1" w:styleId="429">
    <w:name w:val="Знак4 Знак2"/>
    <w:locked/>
    <w:rsid w:val="00802729"/>
    <w:rPr>
      <w:sz w:val="24"/>
      <w:lang w:val="ru-RU" w:eastAsia="ru-RU"/>
    </w:rPr>
  </w:style>
  <w:style w:type="character" w:customStyle="1" w:styleId="4f9">
    <w:name w:val="Основной шрифт абзаца4"/>
    <w:rsid w:val="00802729"/>
  </w:style>
  <w:style w:type="character" w:customStyle="1" w:styleId="2380">
    <w:name w:val="Знак Знак23 Знак8"/>
    <w:aliases w:val="Знак Знак3 Знак8"/>
    <w:locked/>
    <w:rsid w:val="00802729"/>
    <w:rPr>
      <w:rFonts w:ascii="Tahoma" w:hAnsi="Tahoma"/>
      <w:sz w:val="16"/>
    </w:rPr>
  </w:style>
  <w:style w:type="paragraph" w:customStyle="1" w:styleId="13a">
    <w:name w:val="Знак Знак Знак Знак Знак Знак Знак Знак Знак Знак Знак Знак Знак13"/>
    <w:basedOn w:val="a3"/>
    <w:rsid w:val="00802729"/>
    <w:pPr>
      <w:spacing w:after="160" w:line="240" w:lineRule="exact"/>
    </w:pPr>
    <w:rPr>
      <w:rFonts w:ascii="Verdana" w:hAnsi="Verdana"/>
      <w:lang w:val="en-US" w:eastAsia="en-US"/>
    </w:rPr>
  </w:style>
  <w:style w:type="paragraph" w:customStyle="1" w:styleId="392">
    <w:name w:val="Знак39"/>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802729"/>
    <w:rPr>
      <w:b/>
      <w:caps/>
      <w:sz w:val="24"/>
      <w:lang w:val="ru-RU" w:eastAsia="ru-RU"/>
    </w:rPr>
  </w:style>
  <w:style w:type="character" w:customStyle="1" w:styleId="11100">
    <w:name w:val="Знак1 Знак Знак110"/>
    <w:locked/>
    <w:rsid w:val="00802729"/>
    <w:rPr>
      <w:rFonts w:ascii="Times New Roman" w:hAnsi="Times New Roman"/>
      <w:sz w:val="24"/>
      <w:lang w:eastAsia="ru-RU"/>
    </w:rPr>
  </w:style>
  <w:style w:type="character" w:customStyle="1" w:styleId="469">
    <w:name w:val="Знак Знак469"/>
    <w:locked/>
    <w:rsid w:val="00802729"/>
    <w:rPr>
      <w:b/>
      <w:sz w:val="27"/>
      <w:lang w:val="ru-RU" w:eastAsia="ru-RU"/>
    </w:rPr>
  </w:style>
  <w:style w:type="character" w:customStyle="1" w:styleId="489">
    <w:name w:val="Знак Знак489"/>
    <w:locked/>
    <w:rsid w:val="00802729"/>
    <w:rPr>
      <w:b/>
      <w:sz w:val="27"/>
      <w:lang w:val="ru-RU" w:eastAsia="ru-RU"/>
    </w:rPr>
  </w:style>
  <w:style w:type="character" w:customStyle="1" w:styleId="4490">
    <w:name w:val="Знак Знак449"/>
    <w:locked/>
    <w:rsid w:val="00802729"/>
    <w:rPr>
      <w:sz w:val="24"/>
    </w:rPr>
  </w:style>
  <w:style w:type="character" w:customStyle="1" w:styleId="51100">
    <w:name w:val="Знак Знак5110"/>
    <w:locked/>
    <w:rsid w:val="00802729"/>
    <w:rPr>
      <w:b/>
      <w:sz w:val="27"/>
      <w:lang w:val="ru-RU" w:eastAsia="ru-RU"/>
    </w:rPr>
  </w:style>
  <w:style w:type="character" w:customStyle="1" w:styleId="439">
    <w:name w:val="Знак Знак439"/>
    <w:locked/>
    <w:rsid w:val="00802729"/>
    <w:rPr>
      <w:color w:val="000000"/>
      <w:sz w:val="24"/>
      <w:lang w:eastAsia="ru-RU"/>
    </w:rPr>
  </w:style>
  <w:style w:type="character" w:customStyle="1" w:styleId="4290">
    <w:name w:val="Знак Знак429"/>
    <w:rsid w:val="00802729"/>
    <w:rPr>
      <w:rFonts w:ascii="Times New Roman" w:hAnsi="Times New Roman"/>
      <w:sz w:val="16"/>
    </w:rPr>
  </w:style>
  <w:style w:type="character" w:customStyle="1" w:styleId="499">
    <w:name w:val="Знак Знак499"/>
    <w:rsid w:val="00802729"/>
    <w:rPr>
      <w:rFonts w:ascii="Times New Roman" w:hAnsi="Times New Roman"/>
      <w:b/>
      <w:caps/>
      <w:sz w:val="24"/>
      <w:lang w:eastAsia="ru-RU"/>
    </w:rPr>
  </w:style>
  <w:style w:type="paragraph" w:customStyle="1" w:styleId="46a">
    <w:name w:val="Заголовок 46"/>
    <w:basedOn w:val="99"/>
    <w:next w:val="99"/>
    <w:rsid w:val="00802729"/>
    <w:pPr>
      <w:keepNext/>
      <w:widowControl/>
      <w:ind w:left="0" w:firstLine="0"/>
    </w:pPr>
    <w:rPr>
      <w:sz w:val="24"/>
    </w:rPr>
  </w:style>
  <w:style w:type="character" w:customStyle="1" w:styleId="479">
    <w:name w:val="Знак Знак479"/>
    <w:rsid w:val="00802729"/>
    <w:rPr>
      <w:rFonts w:ascii="Times New Roman" w:hAnsi="Times New Roman"/>
      <w:b/>
      <w:sz w:val="27"/>
      <w:lang w:eastAsia="ru-RU"/>
    </w:rPr>
  </w:style>
  <w:style w:type="character" w:customStyle="1" w:styleId="4590">
    <w:name w:val="Знак Знак459"/>
    <w:rsid w:val="00802729"/>
    <w:rPr>
      <w:rFonts w:ascii="Times New Roman" w:hAnsi="Times New Roman"/>
      <w:b/>
      <w:i/>
      <w:sz w:val="26"/>
      <w:lang w:eastAsia="ru-RU"/>
    </w:rPr>
  </w:style>
  <w:style w:type="paragraph" w:customStyle="1" w:styleId="653">
    <w:name w:val="Заголовок 65"/>
    <w:rsid w:val="00802729"/>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802729"/>
    <w:rPr>
      <w:sz w:val="16"/>
    </w:rPr>
  </w:style>
  <w:style w:type="character" w:customStyle="1" w:styleId="509">
    <w:name w:val="Знак Знак509"/>
    <w:locked/>
    <w:rsid w:val="00802729"/>
    <w:rPr>
      <w:b/>
      <w:sz w:val="28"/>
      <w:lang w:val="ru-RU" w:eastAsia="ru-RU"/>
    </w:rPr>
  </w:style>
  <w:style w:type="character" w:customStyle="1" w:styleId="5290">
    <w:name w:val="Знак Знак529"/>
    <w:rsid w:val="00802729"/>
    <w:rPr>
      <w:rFonts w:ascii="Arial" w:hAnsi="Arial"/>
      <w:b/>
      <w:i/>
      <w:sz w:val="28"/>
    </w:rPr>
  </w:style>
  <w:style w:type="character" w:customStyle="1" w:styleId="519">
    <w:name w:val="Знак5 Знак Знак19"/>
    <w:locked/>
    <w:rsid w:val="00802729"/>
    <w:rPr>
      <w:sz w:val="16"/>
      <w:lang w:val="ru-RU" w:eastAsia="ru-RU"/>
    </w:rPr>
  </w:style>
  <w:style w:type="character" w:customStyle="1" w:styleId="6101">
    <w:name w:val="Знак6 Знак Знак10"/>
    <w:rsid w:val="00802729"/>
    <w:rPr>
      <w:sz w:val="24"/>
      <w:lang w:val="ru-RU" w:eastAsia="ru-RU"/>
    </w:rPr>
  </w:style>
  <w:style w:type="character" w:customStyle="1" w:styleId="553">
    <w:name w:val="Знак Знак553"/>
    <w:locked/>
    <w:rsid w:val="00802729"/>
    <w:rPr>
      <w:sz w:val="24"/>
      <w:lang w:val="ru-RU" w:eastAsia="ru-RU"/>
    </w:rPr>
  </w:style>
  <w:style w:type="paragraph" w:customStyle="1" w:styleId="Heading13">
    <w:name w:val="Heading 13"/>
    <w:basedOn w:val="a3"/>
    <w:next w:val="a3"/>
    <w:rsid w:val="00802729"/>
    <w:pPr>
      <w:suppressAutoHyphens/>
      <w:ind w:firstLine="454"/>
    </w:pPr>
    <w:rPr>
      <w:b/>
      <w:caps/>
      <w:lang w:eastAsia="zh-CN"/>
    </w:rPr>
  </w:style>
  <w:style w:type="character" w:customStyle="1" w:styleId="6530">
    <w:name w:val="Знак Знак653"/>
    <w:locked/>
    <w:rsid w:val="00802729"/>
    <w:rPr>
      <w:b/>
      <w:sz w:val="27"/>
      <w:lang w:val="ru-RU" w:eastAsia="ru-RU"/>
    </w:rPr>
  </w:style>
  <w:style w:type="character" w:customStyle="1" w:styleId="6430">
    <w:name w:val="Знак Знак643"/>
    <w:locked/>
    <w:rsid w:val="00802729"/>
    <w:rPr>
      <w:b/>
      <w:sz w:val="28"/>
      <w:lang w:val="ru-RU" w:eastAsia="ru-RU"/>
    </w:rPr>
  </w:style>
  <w:style w:type="character" w:customStyle="1" w:styleId="6330">
    <w:name w:val="Знак Знак633"/>
    <w:locked/>
    <w:rsid w:val="00802729"/>
    <w:rPr>
      <w:b/>
      <w:i/>
      <w:sz w:val="26"/>
      <w:lang w:val="ru-RU" w:eastAsia="ru-RU"/>
    </w:rPr>
  </w:style>
  <w:style w:type="character" w:customStyle="1" w:styleId="625">
    <w:name w:val="Знак Знак625"/>
    <w:locked/>
    <w:rsid w:val="00802729"/>
    <w:rPr>
      <w:sz w:val="24"/>
      <w:lang w:val="ru-RU" w:eastAsia="ru-RU"/>
    </w:rPr>
  </w:style>
  <w:style w:type="character" w:customStyle="1" w:styleId="61100">
    <w:name w:val="Знак Знак6110"/>
    <w:locked/>
    <w:rsid w:val="00802729"/>
    <w:rPr>
      <w:sz w:val="24"/>
      <w:lang w:val="ru-RU" w:eastAsia="ru-RU"/>
    </w:rPr>
  </w:style>
  <w:style w:type="character" w:customStyle="1" w:styleId="603">
    <w:name w:val="Знак Знак603"/>
    <w:locked/>
    <w:rsid w:val="00802729"/>
    <w:rPr>
      <w:i/>
      <w:sz w:val="24"/>
      <w:lang w:val="ru-RU" w:eastAsia="ru-RU"/>
    </w:rPr>
  </w:style>
  <w:style w:type="character" w:customStyle="1" w:styleId="593">
    <w:name w:val="Знак Знак593"/>
    <w:locked/>
    <w:rsid w:val="00802729"/>
    <w:rPr>
      <w:rFonts w:ascii="Arial" w:hAnsi="Arial"/>
      <w:sz w:val="22"/>
      <w:lang w:val="ru-RU" w:eastAsia="ru-RU"/>
    </w:rPr>
  </w:style>
  <w:style w:type="character" w:customStyle="1" w:styleId="5830">
    <w:name w:val="Знак Знак583"/>
    <w:locked/>
    <w:rsid w:val="00802729"/>
    <w:rPr>
      <w:rFonts w:ascii="Courier New" w:hAnsi="Courier New"/>
      <w:lang w:val="ru-RU" w:eastAsia="ru-RU"/>
    </w:rPr>
  </w:style>
  <w:style w:type="character" w:customStyle="1" w:styleId="573">
    <w:name w:val="Знак Знак573"/>
    <w:locked/>
    <w:rsid w:val="00802729"/>
    <w:rPr>
      <w:lang w:val="ru-RU" w:eastAsia="ru-RU"/>
    </w:rPr>
  </w:style>
  <w:style w:type="character" w:customStyle="1" w:styleId="563">
    <w:name w:val="Знак Знак563"/>
    <w:locked/>
    <w:rsid w:val="00802729"/>
    <w:rPr>
      <w:sz w:val="24"/>
      <w:lang w:val="ru-RU" w:eastAsia="ru-RU"/>
    </w:rPr>
  </w:style>
  <w:style w:type="character" w:customStyle="1" w:styleId="543">
    <w:name w:val="Знак Знак543"/>
    <w:locked/>
    <w:rsid w:val="00802729"/>
    <w:rPr>
      <w:sz w:val="24"/>
      <w:lang w:val="en-US" w:eastAsia="ru-RU"/>
    </w:rPr>
  </w:style>
  <w:style w:type="paragraph" w:customStyle="1" w:styleId="Heading52">
    <w:name w:val="Heading 52"/>
    <w:basedOn w:val="a3"/>
    <w:next w:val="a3"/>
    <w:rsid w:val="00802729"/>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802729"/>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802729"/>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802729"/>
    <w:rPr>
      <w:rFonts w:ascii="Arial" w:hAnsi="Arial"/>
      <w:b/>
      <w:sz w:val="26"/>
    </w:rPr>
  </w:style>
  <w:style w:type="character" w:customStyle="1" w:styleId="663">
    <w:name w:val="Знак Знак663"/>
    <w:rsid w:val="00802729"/>
    <w:rPr>
      <w:b/>
      <w:sz w:val="28"/>
    </w:rPr>
  </w:style>
  <w:style w:type="character" w:customStyle="1" w:styleId="703">
    <w:name w:val="Знак Знак703"/>
    <w:rsid w:val="00802729"/>
    <w:rPr>
      <w:rFonts w:ascii="Arial" w:hAnsi="Arial"/>
      <w:b/>
      <w:sz w:val="26"/>
    </w:rPr>
  </w:style>
  <w:style w:type="character" w:customStyle="1" w:styleId="693">
    <w:name w:val="Знак Знак693"/>
    <w:rsid w:val="00802729"/>
    <w:rPr>
      <w:b/>
      <w:sz w:val="28"/>
    </w:rPr>
  </w:style>
  <w:style w:type="character" w:customStyle="1" w:styleId="683">
    <w:name w:val="Знак Знак683"/>
    <w:rsid w:val="00802729"/>
    <w:rPr>
      <w:b/>
      <w:i/>
      <w:sz w:val="26"/>
    </w:rPr>
  </w:style>
  <w:style w:type="paragraph" w:customStyle="1" w:styleId="HTML40">
    <w:name w:val="Стандартный HTML4"/>
    <w:basedOn w:val="a3"/>
    <w:rsid w:val="00802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802729"/>
    <w:pPr>
      <w:keepNext/>
      <w:widowControl/>
    </w:pPr>
    <w:rPr>
      <w:sz w:val="24"/>
    </w:rPr>
  </w:style>
  <w:style w:type="paragraph" w:customStyle="1" w:styleId="Heading221">
    <w:name w:val="Heading 221"/>
    <w:basedOn w:val="a3"/>
    <w:next w:val="a3"/>
    <w:rsid w:val="00802729"/>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802729"/>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802729"/>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802729"/>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802729"/>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802729"/>
    <w:rPr>
      <w:smallCaps/>
      <w:color w:val="C0504D"/>
      <w:u w:val="single"/>
    </w:rPr>
  </w:style>
  <w:style w:type="character" w:customStyle="1" w:styleId="11f7">
    <w:name w:val="Сильная ссылка11"/>
    <w:rsid w:val="00802729"/>
    <w:rPr>
      <w:b/>
      <w:smallCaps/>
      <w:color w:val="C0504D"/>
      <w:spacing w:val="5"/>
      <w:u w:val="single"/>
    </w:rPr>
  </w:style>
  <w:style w:type="character" w:customStyle="1" w:styleId="11f8">
    <w:name w:val="Название книги11"/>
    <w:rsid w:val="00802729"/>
    <w:rPr>
      <w:b/>
      <w:smallCaps/>
      <w:spacing w:val="5"/>
    </w:rPr>
  </w:style>
  <w:style w:type="paragraph" w:customStyle="1" w:styleId="930">
    <w:name w:val="Знак93"/>
    <w:basedOn w:val="a3"/>
    <w:rsid w:val="00802729"/>
    <w:pPr>
      <w:spacing w:after="160" w:line="240" w:lineRule="exact"/>
    </w:pPr>
    <w:rPr>
      <w:rFonts w:ascii="Verdana" w:hAnsi="Verdana"/>
      <w:lang w:val="en-US" w:eastAsia="en-US"/>
    </w:rPr>
  </w:style>
  <w:style w:type="character" w:customStyle="1" w:styleId="4151">
    <w:name w:val="Знак4 Знак Знак15"/>
    <w:locked/>
    <w:rsid w:val="00802729"/>
    <w:rPr>
      <w:rFonts w:ascii="Arial" w:hAnsi="Arial"/>
      <w:b/>
      <w:kern w:val="32"/>
      <w:sz w:val="32"/>
      <w:lang w:val="ru-RU" w:eastAsia="ru-RU"/>
    </w:rPr>
  </w:style>
  <w:style w:type="character" w:customStyle="1" w:styleId="2131">
    <w:name w:val="Знак2 Знак Знак13"/>
    <w:locked/>
    <w:rsid w:val="00802729"/>
    <w:rPr>
      <w:b/>
      <w:sz w:val="27"/>
      <w:lang w:val="ru-RU" w:eastAsia="ru-RU"/>
    </w:rPr>
  </w:style>
  <w:style w:type="character" w:customStyle="1" w:styleId="43a">
    <w:name w:val="Знак4 Знак Знак3"/>
    <w:locked/>
    <w:rsid w:val="00802729"/>
    <w:rPr>
      <w:rFonts w:ascii="Arial" w:hAnsi="Arial"/>
      <w:b/>
      <w:kern w:val="32"/>
      <w:sz w:val="32"/>
      <w:lang w:val="ru-RU" w:eastAsia="ru-RU"/>
    </w:rPr>
  </w:style>
  <w:style w:type="character" w:customStyle="1" w:styleId="245">
    <w:name w:val="Знак2 Знак Знак4"/>
    <w:semiHidden/>
    <w:locked/>
    <w:rsid w:val="00802729"/>
    <w:rPr>
      <w:rFonts w:ascii="Arial" w:hAnsi="Arial"/>
      <w:b/>
      <w:sz w:val="26"/>
      <w:lang w:val="ru-RU" w:eastAsia="ru-RU"/>
    </w:rPr>
  </w:style>
  <w:style w:type="character" w:customStyle="1" w:styleId="FontStyle270">
    <w:name w:val="Font Style27"/>
    <w:rsid w:val="00802729"/>
    <w:rPr>
      <w:rFonts w:ascii="Times New Roman" w:hAnsi="Times New Roman"/>
      <w:sz w:val="26"/>
    </w:rPr>
  </w:style>
  <w:style w:type="character" w:customStyle="1" w:styleId="2100">
    <w:name w:val="Знак Знак210"/>
    <w:locked/>
    <w:rsid w:val="00802729"/>
    <w:rPr>
      <w:rFonts w:ascii="Arial" w:hAnsi="Arial"/>
      <w:vanish/>
      <w:sz w:val="16"/>
      <w:lang w:eastAsia="ru-RU"/>
    </w:rPr>
  </w:style>
  <w:style w:type="paragraph" w:customStyle="1" w:styleId="11f9">
    <w:name w:val="Стиль11"/>
    <w:basedOn w:val="a3"/>
    <w:next w:val="114"/>
    <w:rsid w:val="00802729"/>
    <w:pPr>
      <w:jc w:val="center"/>
    </w:pPr>
    <w:rPr>
      <w:lang w:val="en-US"/>
    </w:rPr>
  </w:style>
  <w:style w:type="paragraph" w:customStyle="1" w:styleId="6f2">
    <w:name w:val="Абзац списка6"/>
    <w:basedOn w:val="a3"/>
    <w:rsid w:val="00802729"/>
    <w:pPr>
      <w:ind w:left="708"/>
    </w:pPr>
    <w:rPr>
      <w:rFonts w:ascii="Calibri" w:hAnsi="Calibri"/>
      <w:sz w:val="22"/>
      <w:szCs w:val="22"/>
      <w:lang w:eastAsia="en-US"/>
    </w:rPr>
  </w:style>
  <w:style w:type="character" w:customStyle="1" w:styleId="5f3">
    <w:name w:val="Слабое выделение5"/>
    <w:rsid w:val="00802729"/>
    <w:rPr>
      <w:i/>
      <w:color w:val="808080"/>
    </w:rPr>
  </w:style>
  <w:style w:type="paragraph" w:customStyle="1" w:styleId="5f4">
    <w:name w:val="Без интервала5"/>
    <w:rsid w:val="00802729"/>
    <w:pPr>
      <w:spacing w:after="0" w:line="240" w:lineRule="auto"/>
    </w:pPr>
    <w:rPr>
      <w:rFonts w:ascii="Calibri" w:eastAsia="Times New Roman" w:hAnsi="Calibri" w:cs="Times New Roman"/>
      <w:lang w:val="en-US"/>
    </w:rPr>
  </w:style>
  <w:style w:type="paragraph" w:customStyle="1" w:styleId="246">
    <w:name w:val="Цитата 24"/>
    <w:basedOn w:val="a3"/>
    <w:next w:val="a3"/>
    <w:rsid w:val="00802729"/>
    <w:rPr>
      <w:rFonts w:ascii="Calibri" w:hAnsi="Calibri"/>
      <w:i/>
      <w:color w:val="000000"/>
      <w:szCs w:val="22"/>
      <w:lang w:eastAsia="en-US"/>
    </w:rPr>
  </w:style>
  <w:style w:type="paragraph" w:customStyle="1" w:styleId="4fa">
    <w:name w:val="Выделенная цитата4"/>
    <w:basedOn w:val="a3"/>
    <w:next w:val="a3"/>
    <w:rsid w:val="00802729"/>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802729"/>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802729"/>
    <w:rPr>
      <w:b/>
      <w:i/>
      <w:color w:val="4F81BD"/>
    </w:rPr>
  </w:style>
  <w:style w:type="character" w:customStyle="1" w:styleId="21fd">
    <w:name w:val="Слабая ссылка21"/>
    <w:rsid w:val="00802729"/>
    <w:rPr>
      <w:smallCaps/>
      <w:color w:val="C0504D"/>
      <w:u w:val="single"/>
    </w:rPr>
  </w:style>
  <w:style w:type="character" w:customStyle="1" w:styleId="21fe">
    <w:name w:val="Сильная ссылка21"/>
    <w:rsid w:val="00802729"/>
    <w:rPr>
      <w:b/>
      <w:smallCaps/>
      <w:color w:val="C0504D"/>
      <w:spacing w:val="5"/>
      <w:u w:val="single"/>
    </w:rPr>
  </w:style>
  <w:style w:type="character" w:customStyle="1" w:styleId="21ff">
    <w:name w:val="Название книги21"/>
    <w:rsid w:val="00802729"/>
    <w:rPr>
      <w:b/>
      <w:smallCaps/>
      <w:spacing w:val="5"/>
    </w:rPr>
  </w:style>
  <w:style w:type="character" w:customStyle="1" w:styleId="4fb">
    <w:name w:val="Замещающий текст4"/>
    <w:rsid w:val="00802729"/>
    <w:rPr>
      <w:color w:val="808080"/>
    </w:rPr>
  </w:style>
  <w:style w:type="character" w:customStyle="1" w:styleId="FontStyle89">
    <w:name w:val="Font Style89"/>
    <w:rsid w:val="00802729"/>
    <w:rPr>
      <w:rFonts w:ascii="Times New Roman" w:hAnsi="Times New Roman"/>
      <w:i/>
      <w:sz w:val="14"/>
    </w:rPr>
  </w:style>
  <w:style w:type="paragraph" w:customStyle="1" w:styleId="10b">
    <w:name w:val="Стиль10"/>
    <w:basedOn w:val="a3"/>
    <w:next w:val="aff2"/>
    <w:rsid w:val="00802729"/>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802729"/>
    <w:rPr>
      <w:spacing w:val="-20"/>
      <w:sz w:val="28"/>
      <w:u w:val="single"/>
      <w:lang w:val="ru-RU" w:eastAsia="ru-RU"/>
    </w:rPr>
  </w:style>
  <w:style w:type="paragraph" w:customStyle="1" w:styleId="10c">
    <w:name w:val="Обычный10"/>
    <w:rsid w:val="00802729"/>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802729"/>
    <w:pPr>
      <w:widowControl w:val="0"/>
    </w:pPr>
    <w:rPr>
      <w:rFonts w:ascii="Courier New" w:hAnsi="Courier New"/>
      <w:sz w:val="20"/>
      <w:szCs w:val="20"/>
    </w:rPr>
  </w:style>
  <w:style w:type="paragraph" w:customStyle="1" w:styleId="7e">
    <w:name w:val="Абзац списка7"/>
    <w:basedOn w:val="a3"/>
    <w:rsid w:val="00802729"/>
    <w:pPr>
      <w:ind w:left="720"/>
      <w:contextualSpacing/>
    </w:pPr>
  </w:style>
  <w:style w:type="character" w:customStyle="1" w:styleId="7120">
    <w:name w:val="Знак Знак712"/>
    <w:rsid w:val="00802729"/>
    <w:rPr>
      <w:sz w:val="16"/>
      <w:lang w:val="ru-RU" w:eastAsia="ru-RU"/>
    </w:rPr>
  </w:style>
  <w:style w:type="paragraph" w:customStyle="1" w:styleId="12f1">
    <w:name w:val="Знак Знак Знак Знак Знак Знак Знак Знак Знак Знак Знак Знак Знак12"/>
    <w:basedOn w:val="a3"/>
    <w:rsid w:val="00802729"/>
    <w:pPr>
      <w:spacing w:after="160" w:line="240" w:lineRule="exact"/>
    </w:pPr>
    <w:rPr>
      <w:rFonts w:ascii="Verdana" w:hAnsi="Verdana"/>
      <w:lang w:val="en-US" w:eastAsia="en-US"/>
    </w:rPr>
  </w:style>
  <w:style w:type="paragraph" w:customStyle="1" w:styleId="7f">
    <w:name w:val="Основной текст7"/>
    <w:basedOn w:val="a3"/>
    <w:rsid w:val="00802729"/>
    <w:pPr>
      <w:widowControl w:val="0"/>
      <w:snapToGrid w:val="0"/>
      <w:jc w:val="both"/>
    </w:pPr>
    <w:rPr>
      <w:szCs w:val="20"/>
    </w:rPr>
  </w:style>
  <w:style w:type="paragraph" w:customStyle="1" w:styleId="25b">
    <w:name w:val="Основной текст с отступом 25"/>
    <w:basedOn w:val="a3"/>
    <w:rsid w:val="00802729"/>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802729"/>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802729"/>
    <w:rPr>
      <w:sz w:val="24"/>
    </w:rPr>
  </w:style>
  <w:style w:type="character" w:customStyle="1" w:styleId="6240">
    <w:name w:val="Знак Знак624"/>
    <w:locked/>
    <w:rsid w:val="00802729"/>
    <w:rPr>
      <w:b/>
      <w:caps/>
      <w:sz w:val="24"/>
      <w:lang w:val="ru-RU" w:eastAsia="ru-RU"/>
    </w:rPr>
  </w:style>
  <w:style w:type="character" w:customStyle="1" w:styleId="5190">
    <w:name w:val="Знак Знак519"/>
    <w:locked/>
    <w:rsid w:val="00802729"/>
    <w:rPr>
      <w:b/>
      <w:sz w:val="27"/>
      <w:lang w:val="ru-RU" w:eastAsia="ru-RU"/>
    </w:rPr>
  </w:style>
  <w:style w:type="paragraph" w:customStyle="1" w:styleId="265">
    <w:name w:val="Основной текст 26"/>
    <w:basedOn w:val="a3"/>
    <w:rsid w:val="00802729"/>
    <w:pPr>
      <w:shd w:val="clear" w:color="auto" w:fill="FFFFFF"/>
      <w:spacing w:before="233" w:line="360" w:lineRule="auto"/>
      <w:ind w:left="1701" w:hanging="567"/>
    </w:pPr>
    <w:rPr>
      <w:b/>
      <w:color w:val="000000"/>
      <w:spacing w:val="-5"/>
      <w:sz w:val="28"/>
      <w:szCs w:val="20"/>
    </w:rPr>
  </w:style>
  <w:style w:type="character" w:customStyle="1" w:styleId="bold1">
    <w:name w:val="bold1"/>
    <w:rsid w:val="00802729"/>
    <w:rPr>
      <w:rFonts w:ascii="Arial" w:hAnsi="Arial"/>
      <w:b/>
    </w:rPr>
  </w:style>
  <w:style w:type="character" w:customStyle="1" w:styleId="b-serp-itemtextpassage1">
    <w:name w:val="b-serp-item__text_passage1"/>
    <w:rsid w:val="00802729"/>
    <w:rPr>
      <w:b/>
    </w:rPr>
  </w:style>
  <w:style w:type="character" w:customStyle="1" w:styleId="afffffffffff6">
    <w:name w:val="текст Знак Знак"/>
    <w:rsid w:val="00802729"/>
    <w:rPr>
      <w:sz w:val="24"/>
      <w:lang w:val="ru-RU" w:eastAsia="ru-RU"/>
    </w:rPr>
  </w:style>
  <w:style w:type="paragraph" w:customStyle="1" w:styleId="1ffffffe">
    <w:name w:val="Стиль Заголовок 1 (тем обзор)"/>
    <w:basedOn w:val="11"/>
    <w:link w:val="1fffffff"/>
    <w:rsid w:val="00802729"/>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802729"/>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802729"/>
    <w:pPr>
      <w:spacing w:line="360" w:lineRule="auto"/>
      <w:ind w:firstLine="709"/>
      <w:jc w:val="both"/>
    </w:pPr>
    <w:rPr>
      <w:sz w:val="28"/>
      <w:szCs w:val="20"/>
    </w:rPr>
  </w:style>
  <w:style w:type="paragraph" w:customStyle="1" w:styleId="47a">
    <w:name w:val="Заголовок 47"/>
    <w:basedOn w:val="10c"/>
    <w:next w:val="10c"/>
    <w:rsid w:val="00802729"/>
    <w:pPr>
      <w:keepNext/>
      <w:spacing w:line="240" w:lineRule="auto"/>
      <w:ind w:right="0" w:firstLine="0"/>
    </w:pPr>
  </w:style>
  <w:style w:type="paragraph" w:customStyle="1" w:styleId="res-desc1">
    <w:name w:val="res-desc1"/>
    <w:basedOn w:val="a3"/>
    <w:rsid w:val="00802729"/>
    <w:pPr>
      <w:spacing w:before="72"/>
    </w:pPr>
    <w:rPr>
      <w:rFonts w:ascii="a_Timer" w:hAnsi="a_Timer" w:cs="a_Timer"/>
      <w:color w:val="000000"/>
    </w:rPr>
  </w:style>
  <w:style w:type="paragraph" w:customStyle="1" w:styleId="-3">
    <w:name w:val="А - об"/>
    <w:basedOn w:val="a3"/>
    <w:rsid w:val="00802729"/>
    <w:pPr>
      <w:spacing w:line="360" w:lineRule="auto"/>
      <w:ind w:firstLine="397"/>
    </w:pPr>
    <w:rPr>
      <w:b/>
      <w:sz w:val="20"/>
      <w:szCs w:val="20"/>
    </w:rPr>
  </w:style>
  <w:style w:type="paragraph" w:customStyle="1" w:styleId="366">
    <w:name w:val="Основной текст 36"/>
    <w:basedOn w:val="10c"/>
    <w:rsid w:val="00802729"/>
    <w:pPr>
      <w:spacing w:line="240" w:lineRule="auto"/>
      <w:ind w:right="0" w:firstLine="0"/>
      <w:jc w:val="both"/>
    </w:pPr>
    <w:rPr>
      <w:i/>
      <w:sz w:val="26"/>
    </w:rPr>
  </w:style>
  <w:style w:type="character" w:customStyle="1" w:styleId="description1">
    <w:name w:val="description1"/>
    <w:rsid w:val="00802729"/>
    <w:rPr>
      <w:color w:val="000000"/>
      <w:sz w:val="17"/>
    </w:rPr>
  </w:style>
  <w:style w:type="paragraph" w:customStyle="1" w:styleId="1fffffff0">
    <w:name w:val="1_темы"/>
    <w:basedOn w:val="a3"/>
    <w:rsid w:val="00802729"/>
    <w:pPr>
      <w:ind w:left="567"/>
      <w:jc w:val="both"/>
    </w:pPr>
    <w:rPr>
      <w:b/>
      <w:lang w:eastAsia="fr-FR"/>
    </w:rPr>
  </w:style>
  <w:style w:type="paragraph" w:customStyle="1" w:styleId="374">
    <w:name w:val="Заголовок 37"/>
    <w:basedOn w:val="a3"/>
    <w:next w:val="a3"/>
    <w:rsid w:val="00802729"/>
    <w:pPr>
      <w:keepNext/>
      <w:snapToGrid w:val="0"/>
      <w:spacing w:before="240" w:after="60"/>
    </w:pPr>
    <w:rPr>
      <w:rFonts w:ascii="Arial" w:hAnsi="Arial"/>
      <w:szCs w:val="20"/>
    </w:rPr>
  </w:style>
  <w:style w:type="character" w:customStyle="1" w:styleId="940">
    <w:name w:val="Знак Знак94"/>
    <w:rsid w:val="00802729"/>
    <w:rPr>
      <w:rFonts w:ascii="Times New Roman" w:hAnsi="Times New Roman"/>
      <w:sz w:val="24"/>
    </w:rPr>
  </w:style>
  <w:style w:type="character" w:customStyle="1" w:styleId="1340">
    <w:name w:val="Знак Знак134"/>
    <w:locked/>
    <w:rsid w:val="00802729"/>
    <w:rPr>
      <w:rFonts w:ascii="Arial" w:hAnsi="Arial"/>
      <w:b/>
      <w:kern w:val="32"/>
      <w:sz w:val="32"/>
      <w:lang w:val="ru-RU" w:eastAsia="ru-RU"/>
    </w:rPr>
  </w:style>
  <w:style w:type="character" w:customStyle="1" w:styleId="bibliocaption1">
    <w:name w:val="bibliocaption1"/>
    <w:rsid w:val="00802729"/>
    <w:rPr>
      <w:rFonts w:ascii="Verdana" w:hAnsi="Verdana"/>
      <w:b/>
      <w:color w:val="080000"/>
      <w:sz w:val="22"/>
      <w:u w:val="none"/>
    </w:rPr>
  </w:style>
  <w:style w:type="paragraph" w:customStyle="1" w:styleId="afffffffffff7">
    <w:name w:val="ͮ𬠫"/>
    <w:rsid w:val="00802729"/>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802729"/>
  </w:style>
  <w:style w:type="character" w:customStyle="1" w:styleId="ft1067">
    <w:name w:val="ft1067"/>
    <w:rsid w:val="00802729"/>
  </w:style>
  <w:style w:type="character" w:customStyle="1" w:styleId="ft1144">
    <w:name w:val="ft1144"/>
    <w:rsid w:val="00802729"/>
  </w:style>
  <w:style w:type="character" w:customStyle="1" w:styleId="ft1207">
    <w:name w:val="ft1207"/>
    <w:rsid w:val="00802729"/>
  </w:style>
  <w:style w:type="character" w:customStyle="1" w:styleId="ft1213">
    <w:name w:val="ft1213"/>
    <w:rsid w:val="00802729"/>
  </w:style>
  <w:style w:type="character" w:customStyle="1" w:styleId="ft1214">
    <w:name w:val="ft1214"/>
    <w:rsid w:val="00802729"/>
  </w:style>
  <w:style w:type="character" w:customStyle="1" w:styleId="ft1289">
    <w:name w:val="ft1289"/>
    <w:rsid w:val="00802729"/>
  </w:style>
  <w:style w:type="character" w:customStyle="1" w:styleId="ft1311">
    <w:name w:val="ft1311"/>
    <w:rsid w:val="00802729"/>
  </w:style>
  <w:style w:type="character" w:customStyle="1" w:styleId="ft3008">
    <w:name w:val="ft3008"/>
    <w:rsid w:val="00802729"/>
  </w:style>
  <w:style w:type="character" w:customStyle="1" w:styleId="ft3181">
    <w:name w:val="ft3181"/>
    <w:rsid w:val="00802729"/>
  </w:style>
  <w:style w:type="character" w:customStyle="1" w:styleId="ft722">
    <w:name w:val="ft722"/>
    <w:rsid w:val="00802729"/>
  </w:style>
  <w:style w:type="character" w:customStyle="1" w:styleId="ft728">
    <w:name w:val="ft728"/>
    <w:rsid w:val="00802729"/>
  </w:style>
  <w:style w:type="character" w:customStyle="1" w:styleId="ft730">
    <w:name w:val="ft730"/>
    <w:rsid w:val="00802729"/>
  </w:style>
  <w:style w:type="character" w:customStyle="1" w:styleId="ft72">
    <w:name w:val="ft72"/>
    <w:rsid w:val="00802729"/>
  </w:style>
  <w:style w:type="character" w:customStyle="1" w:styleId="ft731">
    <w:name w:val="ft731"/>
    <w:rsid w:val="00802729"/>
  </w:style>
  <w:style w:type="character" w:customStyle="1" w:styleId="ft732">
    <w:name w:val="ft732"/>
    <w:rsid w:val="00802729"/>
  </w:style>
  <w:style w:type="character" w:customStyle="1" w:styleId="ft735">
    <w:name w:val="ft735"/>
    <w:rsid w:val="00802729"/>
  </w:style>
  <w:style w:type="character" w:customStyle="1" w:styleId="ft738">
    <w:name w:val="ft738"/>
    <w:rsid w:val="00802729"/>
  </w:style>
  <w:style w:type="character" w:customStyle="1" w:styleId="ft747">
    <w:name w:val="ft747"/>
    <w:rsid w:val="00802729"/>
  </w:style>
  <w:style w:type="character" w:customStyle="1" w:styleId="ft758">
    <w:name w:val="ft758"/>
    <w:rsid w:val="00802729"/>
  </w:style>
  <w:style w:type="paragraph" w:customStyle="1" w:styleId="Picture">
    <w:name w:val="Picture"/>
    <w:basedOn w:val="a3"/>
    <w:next w:val="a3"/>
    <w:rsid w:val="00802729"/>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802729"/>
    <w:rPr>
      <w:color w:val="auto"/>
      <w:lang w:val="en-US" w:eastAsia="en-US"/>
    </w:rPr>
  </w:style>
  <w:style w:type="paragraph" w:customStyle="1" w:styleId="1fffffff1">
    <w:name w:val="Çàãîëîâîê 1"/>
    <w:basedOn w:val="Default"/>
    <w:next w:val="Default"/>
    <w:rsid w:val="00802729"/>
    <w:rPr>
      <w:color w:val="auto"/>
      <w:lang w:val="en-US" w:eastAsia="en-US"/>
    </w:rPr>
  </w:style>
  <w:style w:type="character" w:customStyle="1" w:styleId="ft2100">
    <w:name w:val="ft2100"/>
    <w:rsid w:val="00802729"/>
  </w:style>
  <w:style w:type="character" w:customStyle="1" w:styleId="ft2109">
    <w:name w:val="ft2109"/>
    <w:rsid w:val="00802729"/>
  </w:style>
  <w:style w:type="character" w:customStyle="1" w:styleId="ft2121">
    <w:name w:val="ft2121"/>
    <w:rsid w:val="00802729"/>
  </w:style>
  <w:style w:type="character" w:customStyle="1" w:styleId="ft2130">
    <w:name w:val="ft2130"/>
    <w:rsid w:val="00802729"/>
  </w:style>
  <w:style w:type="character" w:customStyle="1" w:styleId="ft24421">
    <w:name w:val="ft24421"/>
    <w:rsid w:val="00802729"/>
    <w:rPr>
      <w:rFonts w:ascii="Times" w:hAnsi="Times"/>
      <w:b/>
      <w:color w:val="000000"/>
      <w:spacing w:val="15"/>
      <w:sz w:val="27"/>
    </w:rPr>
  </w:style>
  <w:style w:type="paragraph" w:customStyle="1" w:styleId="afffffffffff8">
    <w:name w:val="Стиль для методичек"/>
    <w:basedOn w:val="a3"/>
    <w:rsid w:val="00802729"/>
    <w:pPr>
      <w:ind w:left="284" w:firstLine="340"/>
      <w:jc w:val="both"/>
    </w:pPr>
    <w:rPr>
      <w:rFonts w:ascii="Calibri" w:hAnsi="Calibri" w:cs="Calibri"/>
      <w:sz w:val="28"/>
      <w:szCs w:val="28"/>
    </w:rPr>
  </w:style>
  <w:style w:type="paragraph" w:customStyle="1" w:styleId="Preformatted">
    <w:name w:val="Preformatted"/>
    <w:basedOn w:val="a3"/>
    <w:rsid w:val="00802729"/>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802729"/>
    <w:rPr>
      <w:rFonts w:ascii="Times New Roman" w:hAnsi="Times New Roman"/>
      <w:i/>
      <w:sz w:val="26"/>
    </w:rPr>
  </w:style>
  <w:style w:type="character" w:customStyle="1" w:styleId="rvts9">
    <w:name w:val="rvts9"/>
    <w:rsid w:val="00802729"/>
  </w:style>
  <w:style w:type="character" w:customStyle="1" w:styleId="rvts15">
    <w:name w:val="rvts15"/>
    <w:rsid w:val="00802729"/>
  </w:style>
  <w:style w:type="paragraph" w:customStyle="1" w:styleId="2TimesNewW1">
    <w:name w:val="Стиль Заголовок 2 + Times New (W1)"/>
    <w:basedOn w:val="21"/>
    <w:rsid w:val="00802729"/>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802729"/>
    <w:pPr>
      <w:spacing w:before="100" w:beforeAutospacing="1" w:after="100" w:afterAutospacing="1"/>
    </w:pPr>
  </w:style>
  <w:style w:type="paragraph" w:customStyle="1" w:styleId="1125">
    <w:name w:val="Стиль Заголовок 1 + по ширине Первая строка:  125 см"/>
    <w:basedOn w:val="11"/>
    <w:rsid w:val="00802729"/>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802729"/>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802729"/>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802729"/>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802729"/>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802729"/>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802729"/>
  </w:style>
  <w:style w:type="character" w:customStyle="1" w:styleId="ft404">
    <w:name w:val="ft404"/>
    <w:rsid w:val="00802729"/>
  </w:style>
  <w:style w:type="character" w:customStyle="1" w:styleId="ft2">
    <w:name w:val="ft2"/>
    <w:rsid w:val="00802729"/>
  </w:style>
  <w:style w:type="character" w:customStyle="1" w:styleId="ft405">
    <w:name w:val="ft405"/>
    <w:rsid w:val="00802729"/>
  </w:style>
  <w:style w:type="character" w:customStyle="1" w:styleId="ft407">
    <w:name w:val="ft407"/>
    <w:rsid w:val="00802729"/>
  </w:style>
  <w:style w:type="character" w:customStyle="1" w:styleId="ft411">
    <w:name w:val="ft411"/>
    <w:rsid w:val="00802729"/>
  </w:style>
  <w:style w:type="character" w:customStyle="1" w:styleId="ft416">
    <w:name w:val="ft416"/>
    <w:rsid w:val="00802729"/>
  </w:style>
  <w:style w:type="character" w:customStyle="1" w:styleId="ft438">
    <w:name w:val="ft438"/>
    <w:rsid w:val="00802729"/>
  </w:style>
  <w:style w:type="character" w:customStyle="1" w:styleId="ft461">
    <w:name w:val="ft461"/>
    <w:rsid w:val="00802729"/>
  </w:style>
  <w:style w:type="character" w:customStyle="1" w:styleId="ft485">
    <w:name w:val="ft485"/>
    <w:rsid w:val="00802729"/>
  </w:style>
  <w:style w:type="character" w:customStyle="1" w:styleId="ft507">
    <w:name w:val="ft507"/>
    <w:rsid w:val="00802729"/>
  </w:style>
  <w:style w:type="character" w:customStyle="1" w:styleId="ft464">
    <w:name w:val="ft464"/>
    <w:rsid w:val="00802729"/>
  </w:style>
  <w:style w:type="character" w:customStyle="1" w:styleId="ft515">
    <w:name w:val="ft515"/>
    <w:rsid w:val="00802729"/>
  </w:style>
  <w:style w:type="character" w:customStyle="1" w:styleId="ft518">
    <w:name w:val="ft518"/>
    <w:rsid w:val="00802729"/>
  </w:style>
  <w:style w:type="character" w:customStyle="1" w:styleId="ft521">
    <w:name w:val="ft521"/>
    <w:rsid w:val="00802729"/>
  </w:style>
  <w:style w:type="character" w:customStyle="1" w:styleId="ft525">
    <w:name w:val="ft525"/>
    <w:rsid w:val="00802729"/>
  </w:style>
  <w:style w:type="character" w:customStyle="1" w:styleId="ft549">
    <w:name w:val="ft549"/>
    <w:rsid w:val="00802729"/>
  </w:style>
  <w:style w:type="character" w:customStyle="1" w:styleId="ft554">
    <w:name w:val="ft554"/>
    <w:rsid w:val="00802729"/>
  </w:style>
  <w:style w:type="character" w:customStyle="1" w:styleId="ft557">
    <w:name w:val="ft557"/>
    <w:rsid w:val="00802729"/>
  </w:style>
  <w:style w:type="character" w:customStyle="1" w:styleId="ft561">
    <w:name w:val="ft561"/>
    <w:rsid w:val="00802729"/>
  </w:style>
  <w:style w:type="character" w:customStyle="1" w:styleId="ft565">
    <w:name w:val="ft565"/>
    <w:rsid w:val="00802729"/>
  </w:style>
  <w:style w:type="character" w:customStyle="1" w:styleId="ft570">
    <w:name w:val="ft570"/>
    <w:rsid w:val="00802729"/>
  </w:style>
  <w:style w:type="character" w:customStyle="1" w:styleId="ft594">
    <w:name w:val="ft594"/>
    <w:rsid w:val="00802729"/>
  </w:style>
  <w:style w:type="character" w:customStyle="1" w:styleId="ft600">
    <w:name w:val="ft600"/>
    <w:rsid w:val="00802729"/>
  </w:style>
  <w:style w:type="character" w:customStyle="1" w:styleId="ft625">
    <w:name w:val="ft625"/>
    <w:rsid w:val="00802729"/>
  </w:style>
  <w:style w:type="character" w:customStyle="1" w:styleId="ft646">
    <w:name w:val="ft646"/>
    <w:rsid w:val="00802729"/>
  </w:style>
  <w:style w:type="character" w:customStyle="1" w:styleId="ft648">
    <w:name w:val="ft648"/>
    <w:rsid w:val="00802729"/>
  </w:style>
  <w:style w:type="character" w:customStyle="1" w:styleId="ft650">
    <w:name w:val="ft650"/>
    <w:rsid w:val="00802729"/>
  </w:style>
  <w:style w:type="character" w:customStyle="1" w:styleId="ft651">
    <w:name w:val="ft651"/>
    <w:rsid w:val="00802729"/>
  </w:style>
  <w:style w:type="character" w:customStyle="1" w:styleId="ft654">
    <w:name w:val="ft654"/>
    <w:rsid w:val="00802729"/>
  </w:style>
  <w:style w:type="character" w:customStyle="1" w:styleId="ft655">
    <w:name w:val="ft655"/>
    <w:rsid w:val="00802729"/>
  </w:style>
  <w:style w:type="character" w:customStyle="1" w:styleId="ft674">
    <w:name w:val="ft674"/>
    <w:rsid w:val="00802729"/>
  </w:style>
  <w:style w:type="character" w:customStyle="1" w:styleId="ft698">
    <w:name w:val="ft698"/>
    <w:rsid w:val="00802729"/>
  </w:style>
  <w:style w:type="character" w:customStyle="1" w:styleId="ft709">
    <w:name w:val="ft709"/>
    <w:rsid w:val="00802729"/>
  </w:style>
  <w:style w:type="character" w:customStyle="1" w:styleId="ft723">
    <w:name w:val="ft723"/>
    <w:rsid w:val="00802729"/>
  </w:style>
  <w:style w:type="character" w:customStyle="1" w:styleId="ft746">
    <w:name w:val="ft746"/>
    <w:rsid w:val="00802729"/>
  </w:style>
  <w:style w:type="character" w:customStyle="1" w:styleId="ft770">
    <w:name w:val="ft770"/>
    <w:rsid w:val="00802729"/>
  </w:style>
  <w:style w:type="character" w:customStyle="1" w:styleId="ft772">
    <w:name w:val="ft772"/>
    <w:rsid w:val="00802729"/>
  </w:style>
  <w:style w:type="character" w:customStyle="1" w:styleId="ft774">
    <w:name w:val="ft774"/>
    <w:rsid w:val="00802729"/>
  </w:style>
  <w:style w:type="character" w:customStyle="1" w:styleId="ft777">
    <w:name w:val="ft777"/>
    <w:rsid w:val="00802729"/>
  </w:style>
  <w:style w:type="character" w:customStyle="1" w:styleId="ft778">
    <w:name w:val="ft778"/>
    <w:rsid w:val="00802729"/>
  </w:style>
  <w:style w:type="character" w:customStyle="1" w:styleId="ft780">
    <w:name w:val="ft780"/>
    <w:rsid w:val="00802729"/>
  </w:style>
  <w:style w:type="character" w:customStyle="1" w:styleId="ft794">
    <w:name w:val="ft794"/>
    <w:rsid w:val="00802729"/>
  </w:style>
  <w:style w:type="character" w:customStyle="1" w:styleId="ft813">
    <w:name w:val="ft813"/>
    <w:rsid w:val="00802729"/>
  </w:style>
  <w:style w:type="character" w:customStyle="1" w:styleId="ft845">
    <w:name w:val="ft845"/>
    <w:rsid w:val="00802729"/>
  </w:style>
  <w:style w:type="character" w:customStyle="1" w:styleId="ft846">
    <w:name w:val="ft846"/>
    <w:rsid w:val="00802729"/>
  </w:style>
  <w:style w:type="character" w:customStyle="1" w:styleId="ft869">
    <w:name w:val="ft869"/>
    <w:rsid w:val="00802729"/>
  </w:style>
  <w:style w:type="character" w:customStyle="1" w:styleId="ft345">
    <w:name w:val="ft345"/>
    <w:rsid w:val="00802729"/>
  </w:style>
  <w:style w:type="character" w:customStyle="1" w:styleId="ft348">
    <w:name w:val="ft348"/>
    <w:rsid w:val="00802729"/>
  </w:style>
  <w:style w:type="character" w:customStyle="1" w:styleId="ft350">
    <w:name w:val="ft350"/>
    <w:rsid w:val="00802729"/>
  </w:style>
  <w:style w:type="character" w:customStyle="1" w:styleId="ft351">
    <w:name w:val="ft351"/>
    <w:rsid w:val="00802729"/>
  </w:style>
  <w:style w:type="character" w:customStyle="1" w:styleId="ft353">
    <w:name w:val="ft353"/>
    <w:rsid w:val="00802729"/>
  </w:style>
  <w:style w:type="character" w:customStyle="1" w:styleId="ft355">
    <w:name w:val="ft355"/>
    <w:rsid w:val="00802729"/>
  </w:style>
  <w:style w:type="character" w:customStyle="1" w:styleId="ft372">
    <w:name w:val="ft372"/>
    <w:rsid w:val="00802729"/>
  </w:style>
  <w:style w:type="character" w:customStyle="1" w:styleId="ft219">
    <w:name w:val="ft219"/>
    <w:rsid w:val="00802729"/>
  </w:style>
  <w:style w:type="character" w:customStyle="1" w:styleId="ft255">
    <w:name w:val="ft255"/>
    <w:rsid w:val="00802729"/>
  </w:style>
  <w:style w:type="character" w:customStyle="1" w:styleId="ft264">
    <w:name w:val="ft264"/>
    <w:rsid w:val="00802729"/>
  </w:style>
  <w:style w:type="character" w:customStyle="1" w:styleId="ft269">
    <w:name w:val="ft269"/>
    <w:rsid w:val="00802729"/>
  </w:style>
  <w:style w:type="character" w:customStyle="1" w:styleId="ft292">
    <w:name w:val="ft292"/>
    <w:rsid w:val="00802729"/>
  </w:style>
  <w:style w:type="character" w:customStyle="1" w:styleId="ft300">
    <w:name w:val="ft300"/>
    <w:rsid w:val="00802729"/>
  </w:style>
  <w:style w:type="character" w:customStyle="1" w:styleId="ft308">
    <w:name w:val="ft308"/>
    <w:rsid w:val="00802729"/>
  </w:style>
  <w:style w:type="character" w:customStyle="1" w:styleId="ft334">
    <w:name w:val="ft334"/>
    <w:rsid w:val="00802729"/>
  </w:style>
  <w:style w:type="character" w:customStyle="1" w:styleId="ft346">
    <w:name w:val="ft346"/>
    <w:rsid w:val="00802729"/>
  </w:style>
  <w:style w:type="character" w:customStyle="1" w:styleId="ft3">
    <w:name w:val="ft3"/>
    <w:rsid w:val="00802729"/>
  </w:style>
  <w:style w:type="character" w:customStyle="1" w:styleId="ft381">
    <w:name w:val="ft381"/>
    <w:rsid w:val="00802729"/>
  </w:style>
  <w:style w:type="character" w:customStyle="1" w:styleId="ft391">
    <w:name w:val="ft391"/>
    <w:rsid w:val="00802729"/>
  </w:style>
  <w:style w:type="character" w:customStyle="1" w:styleId="ft397">
    <w:name w:val="ft397"/>
    <w:rsid w:val="00802729"/>
  </w:style>
  <w:style w:type="character" w:customStyle="1" w:styleId="ft176">
    <w:name w:val="ft176"/>
    <w:rsid w:val="00802729"/>
  </w:style>
  <w:style w:type="character" w:customStyle="1" w:styleId="ft410">
    <w:name w:val="ft410"/>
    <w:rsid w:val="00802729"/>
  </w:style>
  <w:style w:type="character" w:customStyle="1" w:styleId="ft421">
    <w:name w:val="ft421"/>
    <w:rsid w:val="00802729"/>
  </w:style>
  <w:style w:type="character" w:customStyle="1" w:styleId="ft467">
    <w:name w:val="ft467"/>
    <w:rsid w:val="00802729"/>
  </w:style>
  <w:style w:type="character" w:customStyle="1" w:styleId="ft479">
    <w:name w:val="ft479"/>
    <w:rsid w:val="00802729"/>
  </w:style>
  <w:style w:type="character" w:customStyle="1" w:styleId="ft578">
    <w:name w:val="ft578"/>
    <w:rsid w:val="00802729"/>
  </w:style>
  <w:style w:type="character" w:customStyle="1" w:styleId="ft624">
    <w:name w:val="ft624"/>
    <w:rsid w:val="00802729"/>
  </w:style>
  <w:style w:type="character" w:customStyle="1" w:styleId="ft631">
    <w:name w:val="ft631"/>
    <w:rsid w:val="00802729"/>
  </w:style>
  <w:style w:type="character" w:customStyle="1" w:styleId="ft679">
    <w:name w:val="ft679"/>
    <w:rsid w:val="00802729"/>
  </w:style>
  <w:style w:type="character" w:customStyle="1" w:styleId="ft725">
    <w:name w:val="ft725"/>
    <w:rsid w:val="00802729"/>
  </w:style>
  <w:style w:type="character" w:customStyle="1" w:styleId="ft769">
    <w:name w:val="ft769"/>
    <w:rsid w:val="00802729"/>
  </w:style>
  <w:style w:type="character" w:customStyle="1" w:styleId="ft819">
    <w:name w:val="ft819"/>
    <w:rsid w:val="00802729"/>
  </w:style>
  <w:style w:type="character" w:customStyle="1" w:styleId="ft877">
    <w:name w:val="ft877"/>
    <w:rsid w:val="00802729"/>
  </w:style>
  <w:style w:type="character" w:customStyle="1" w:styleId="ft275">
    <w:name w:val="ft275"/>
    <w:rsid w:val="00802729"/>
  </w:style>
  <w:style w:type="character" w:customStyle="1" w:styleId="ft935">
    <w:name w:val="ft935"/>
    <w:rsid w:val="00802729"/>
  </w:style>
  <w:style w:type="character" w:customStyle="1" w:styleId="ft969">
    <w:name w:val="ft969"/>
    <w:rsid w:val="00802729"/>
  </w:style>
  <w:style w:type="character" w:customStyle="1" w:styleId="ft1010">
    <w:name w:val="ft1010"/>
    <w:rsid w:val="00802729"/>
  </w:style>
  <w:style w:type="character" w:customStyle="1" w:styleId="ft1058">
    <w:name w:val="ft1058"/>
    <w:rsid w:val="00802729"/>
  </w:style>
  <w:style w:type="character" w:customStyle="1" w:styleId="ft1101">
    <w:name w:val="ft1101"/>
    <w:rsid w:val="00802729"/>
  </w:style>
  <w:style w:type="character" w:customStyle="1" w:styleId="ft1162">
    <w:name w:val="ft1162"/>
    <w:rsid w:val="00802729"/>
  </w:style>
  <w:style w:type="character" w:customStyle="1" w:styleId="ft1197">
    <w:name w:val="ft1197"/>
    <w:rsid w:val="00802729"/>
  </w:style>
  <w:style w:type="character" w:customStyle="1" w:styleId="ft1248">
    <w:name w:val="ft1248"/>
    <w:rsid w:val="00802729"/>
  </w:style>
  <w:style w:type="character" w:customStyle="1" w:styleId="ft1293">
    <w:name w:val="ft1293"/>
    <w:rsid w:val="00802729"/>
  </w:style>
  <w:style w:type="character" w:customStyle="1" w:styleId="ft1308">
    <w:name w:val="ft1308"/>
    <w:rsid w:val="00802729"/>
  </w:style>
  <w:style w:type="character" w:customStyle="1" w:styleId="ft1366">
    <w:name w:val="ft1366"/>
    <w:rsid w:val="00802729"/>
  </w:style>
  <w:style w:type="character" w:customStyle="1" w:styleId="ft1377">
    <w:name w:val="ft1377"/>
    <w:rsid w:val="00802729"/>
  </w:style>
  <w:style w:type="character" w:customStyle="1" w:styleId="ft1380">
    <w:name w:val="ft1380"/>
    <w:rsid w:val="00802729"/>
  </w:style>
  <w:style w:type="character" w:customStyle="1" w:styleId="ft1389">
    <w:name w:val="ft1389"/>
    <w:rsid w:val="00802729"/>
  </w:style>
  <w:style w:type="character" w:customStyle="1" w:styleId="ft1393">
    <w:name w:val="ft1393"/>
    <w:rsid w:val="00802729"/>
  </w:style>
  <w:style w:type="character" w:customStyle="1" w:styleId="ft1400">
    <w:name w:val="ft1400"/>
    <w:rsid w:val="00802729"/>
  </w:style>
  <w:style w:type="character" w:customStyle="1" w:styleId="ft1407">
    <w:name w:val="ft1407"/>
    <w:rsid w:val="00802729"/>
  </w:style>
  <w:style w:type="character" w:customStyle="1" w:styleId="ft1410">
    <w:name w:val="ft1410"/>
    <w:rsid w:val="00802729"/>
  </w:style>
  <w:style w:type="character" w:customStyle="1" w:styleId="ft1427">
    <w:name w:val="ft1427"/>
    <w:rsid w:val="00802729"/>
  </w:style>
  <w:style w:type="character" w:customStyle="1" w:styleId="ft1478">
    <w:name w:val="ft1478"/>
    <w:rsid w:val="00802729"/>
  </w:style>
  <w:style w:type="character" w:customStyle="1" w:styleId="ft1533">
    <w:name w:val="ft1533"/>
    <w:rsid w:val="00802729"/>
  </w:style>
  <w:style w:type="character" w:customStyle="1" w:styleId="ft1586">
    <w:name w:val="ft1586"/>
    <w:rsid w:val="00802729"/>
  </w:style>
  <w:style w:type="character" w:customStyle="1" w:styleId="ft1627">
    <w:name w:val="ft1627"/>
    <w:rsid w:val="00802729"/>
  </w:style>
  <w:style w:type="character" w:customStyle="1" w:styleId="ft1634">
    <w:name w:val="ft1634"/>
    <w:rsid w:val="00802729"/>
  </w:style>
  <w:style w:type="character" w:customStyle="1" w:styleId="ft1638">
    <w:name w:val="ft1638"/>
    <w:rsid w:val="00802729"/>
  </w:style>
  <w:style w:type="character" w:customStyle="1" w:styleId="ft1643">
    <w:name w:val="ft1643"/>
    <w:rsid w:val="00802729"/>
  </w:style>
  <w:style w:type="character" w:customStyle="1" w:styleId="ft1659">
    <w:name w:val="ft1659"/>
    <w:rsid w:val="00802729"/>
  </w:style>
  <w:style w:type="character" w:customStyle="1" w:styleId="ft1665">
    <w:name w:val="ft1665"/>
    <w:rsid w:val="00802729"/>
  </w:style>
  <w:style w:type="character" w:customStyle="1" w:styleId="ft1711">
    <w:name w:val="ft1711"/>
    <w:rsid w:val="00802729"/>
  </w:style>
  <w:style w:type="character" w:customStyle="1" w:styleId="ft1757">
    <w:name w:val="ft1757"/>
    <w:rsid w:val="00802729"/>
  </w:style>
  <w:style w:type="character" w:customStyle="1" w:styleId="ft1804">
    <w:name w:val="ft1804"/>
    <w:rsid w:val="00802729"/>
  </w:style>
  <w:style w:type="character" w:customStyle="1" w:styleId="ft1855">
    <w:name w:val="ft1855"/>
    <w:rsid w:val="00802729"/>
  </w:style>
  <w:style w:type="character" w:customStyle="1" w:styleId="ft1883">
    <w:name w:val="ft1883"/>
    <w:rsid w:val="00802729"/>
  </w:style>
  <w:style w:type="character" w:customStyle="1" w:styleId="ft1937">
    <w:name w:val="ft1937"/>
    <w:rsid w:val="00802729"/>
  </w:style>
  <w:style w:type="character" w:customStyle="1" w:styleId="ft1983">
    <w:name w:val="ft1983"/>
    <w:rsid w:val="00802729"/>
  </w:style>
  <w:style w:type="character" w:customStyle="1" w:styleId="ft2028">
    <w:name w:val="ft2028"/>
    <w:rsid w:val="00802729"/>
  </w:style>
  <w:style w:type="character" w:customStyle="1" w:styleId="ft2049">
    <w:name w:val="ft2049"/>
    <w:rsid w:val="00802729"/>
  </w:style>
  <w:style w:type="character" w:customStyle="1" w:styleId="ft2096">
    <w:name w:val="ft2096"/>
    <w:rsid w:val="00802729"/>
  </w:style>
  <w:style w:type="character" w:customStyle="1" w:styleId="ft2144">
    <w:name w:val="ft2144"/>
    <w:rsid w:val="00802729"/>
  </w:style>
  <w:style w:type="character" w:customStyle="1" w:styleId="ft2234">
    <w:name w:val="ft2234"/>
    <w:rsid w:val="00802729"/>
  </w:style>
  <w:style w:type="character" w:customStyle="1" w:styleId="ft2289">
    <w:name w:val="ft2289"/>
    <w:rsid w:val="00802729"/>
  </w:style>
  <w:style w:type="character" w:customStyle="1" w:styleId="ft1884">
    <w:name w:val="ft1884"/>
    <w:rsid w:val="00802729"/>
  </w:style>
  <w:style w:type="character" w:customStyle="1" w:styleId="ft2343">
    <w:name w:val="ft2343"/>
    <w:rsid w:val="00802729"/>
  </w:style>
  <w:style w:type="character" w:customStyle="1" w:styleId="ft2392">
    <w:name w:val="ft2392"/>
    <w:rsid w:val="00802729"/>
  </w:style>
  <w:style w:type="character" w:customStyle="1" w:styleId="ft2439">
    <w:name w:val="ft2439"/>
    <w:rsid w:val="00802729"/>
  </w:style>
  <w:style w:type="character" w:customStyle="1" w:styleId="ft2489">
    <w:name w:val="ft2489"/>
    <w:rsid w:val="00802729"/>
  </w:style>
  <w:style w:type="character" w:customStyle="1" w:styleId="ft2500">
    <w:name w:val="ft2500"/>
    <w:rsid w:val="00802729"/>
  </w:style>
  <w:style w:type="character" w:customStyle="1" w:styleId="ft2555">
    <w:name w:val="ft2555"/>
    <w:rsid w:val="00802729"/>
  </w:style>
  <w:style w:type="character" w:customStyle="1" w:styleId="ft2562">
    <w:name w:val="ft2562"/>
    <w:rsid w:val="00802729"/>
  </w:style>
  <w:style w:type="character" w:customStyle="1" w:styleId="ft2569">
    <w:name w:val="ft2569"/>
    <w:rsid w:val="00802729"/>
  </w:style>
  <w:style w:type="character" w:customStyle="1" w:styleId="ft2572">
    <w:name w:val="ft2572"/>
    <w:rsid w:val="00802729"/>
  </w:style>
  <w:style w:type="character" w:customStyle="1" w:styleId="ft2581">
    <w:name w:val="ft2581"/>
    <w:rsid w:val="00802729"/>
  </w:style>
  <w:style w:type="character" w:customStyle="1" w:styleId="ft2590">
    <w:name w:val="ft2590"/>
    <w:rsid w:val="00802729"/>
  </w:style>
  <w:style w:type="character" w:customStyle="1" w:styleId="ft2624">
    <w:name w:val="ft2624"/>
    <w:rsid w:val="00802729"/>
  </w:style>
  <w:style w:type="character" w:customStyle="1" w:styleId="ft2669">
    <w:name w:val="ft2669"/>
    <w:rsid w:val="00802729"/>
  </w:style>
  <w:style w:type="character" w:customStyle="1" w:styleId="ft2679">
    <w:name w:val="ft2679"/>
    <w:rsid w:val="00802729"/>
  </w:style>
  <w:style w:type="character" w:customStyle="1" w:styleId="ft2716">
    <w:name w:val="ft2716"/>
    <w:rsid w:val="00802729"/>
  </w:style>
  <w:style w:type="character" w:customStyle="1" w:styleId="ft2726">
    <w:name w:val="ft2726"/>
    <w:rsid w:val="00802729"/>
  </w:style>
  <w:style w:type="character" w:customStyle="1" w:styleId="ft2773">
    <w:name w:val="ft2773"/>
    <w:rsid w:val="00802729"/>
  </w:style>
  <w:style w:type="character" w:customStyle="1" w:styleId="ft2782">
    <w:name w:val="ft2782"/>
    <w:rsid w:val="00802729"/>
  </w:style>
  <w:style w:type="character" w:customStyle="1" w:styleId="ft2828">
    <w:name w:val="ft2828"/>
    <w:rsid w:val="00802729"/>
  </w:style>
  <w:style w:type="character" w:customStyle="1" w:styleId="ft2877">
    <w:name w:val="ft2877"/>
    <w:rsid w:val="00802729"/>
  </w:style>
  <w:style w:type="character" w:customStyle="1" w:styleId="ft2921">
    <w:name w:val="ft2921"/>
    <w:rsid w:val="00802729"/>
  </w:style>
  <w:style w:type="character" w:customStyle="1" w:styleId="ft2927">
    <w:name w:val="ft2927"/>
    <w:rsid w:val="00802729"/>
  </w:style>
  <w:style w:type="character" w:customStyle="1" w:styleId="ft2935">
    <w:name w:val="ft2935"/>
    <w:rsid w:val="00802729"/>
  </w:style>
  <w:style w:type="character" w:customStyle="1" w:styleId="ft2943">
    <w:name w:val="ft2943"/>
    <w:rsid w:val="00802729"/>
  </w:style>
  <w:style w:type="character" w:customStyle="1" w:styleId="ft2952">
    <w:name w:val="ft2952"/>
    <w:rsid w:val="00802729"/>
  </w:style>
  <w:style w:type="character" w:customStyle="1" w:styleId="ft2954">
    <w:name w:val="ft2954"/>
    <w:rsid w:val="00802729"/>
  </w:style>
  <w:style w:type="character" w:customStyle="1" w:styleId="ft2955">
    <w:name w:val="ft2955"/>
    <w:rsid w:val="00802729"/>
  </w:style>
  <w:style w:type="character" w:customStyle="1" w:styleId="ft2962">
    <w:name w:val="ft2962"/>
    <w:rsid w:val="00802729"/>
  </w:style>
  <w:style w:type="character" w:customStyle="1" w:styleId="ft2968">
    <w:name w:val="ft2968"/>
    <w:rsid w:val="00802729"/>
  </w:style>
  <w:style w:type="character" w:customStyle="1" w:styleId="ft2973">
    <w:name w:val="ft2973"/>
    <w:rsid w:val="00802729"/>
  </w:style>
  <w:style w:type="character" w:customStyle="1" w:styleId="ft2974">
    <w:name w:val="ft2974"/>
    <w:rsid w:val="00802729"/>
  </w:style>
  <w:style w:type="character" w:customStyle="1" w:styleId="ft2976">
    <w:name w:val="ft2976"/>
    <w:rsid w:val="00802729"/>
  </w:style>
  <w:style w:type="character" w:customStyle="1" w:styleId="ft2985">
    <w:name w:val="ft2985"/>
    <w:rsid w:val="00802729"/>
  </w:style>
  <w:style w:type="character" w:customStyle="1" w:styleId="ft3002">
    <w:name w:val="ft3002"/>
    <w:rsid w:val="00802729"/>
  </w:style>
  <w:style w:type="character" w:customStyle="1" w:styleId="ft3037">
    <w:name w:val="ft3037"/>
    <w:rsid w:val="00802729"/>
  </w:style>
  <w:style w:type="character" w:customStyle="1" w:styleId="ft3084">
    <w:name w:val="ft3084"/>
    <w:rsid w:val="00802729"/>
  </w:style>
  <w:style w:type="character" w:customStyle="1" w:styleId="ft3127">
    <w:name w:val="ft3127"/>
    <w:rsid w:val="00802729"/>
  </w:style>
  <w:style w:type="character" w:customStyle="1" w:styleId="ft3156">
    <w:name w:val="ft3156"/>
    <w:rsid w:val="00802729"/>
  </w:style>
  <w:style w:type="character" w:customStyle="1" w:styleId="ft3206">
    <w:name w:val="ft3206"/>
    <w:rsid w:val="00802729"/>
  </w:style>
  <w:style w:type="character" w:customStyle="1" w:styleId="ft3264">
    <w:name w:val="ft3264"/>
    <w:rsid w:val="00802729"/>
  </w:style>
  <w:style w:type="character" w:customStyle="1" w:styleId="ft3315">
    <w:name w:val="ft3315"/>
    <w:rsid w:val="00802729"/>
  </w:style>
  <w:style w:type="character" w:customStyle="1" w:styleId="ft3373">
    <w:name w:val="ft3373"/>
    <w:rsid w:val="00802729"/>
  </w:style>
  <w:style w:type="character" w:customStyle="1" w:styleId="ft3432">
    <w:name w:val="ft3432"/>
    <w:rsid w:val="00802729"/>
  </w:style>
  <w:style w:type="character" w:customStyle="1" w:styleId="ft3489">
    <w:name w:val="ft3489"/>
    <w:rsid w:val="00802729"/>
  </w:style>
  <w:style w:type="character" w:customStyle="1" w:styleId="ft3546">
    <w:name w:val="ft3546"/>
    <w:rsid w:val="00802729"/>
  </w:style>
  <w:style w:type="character" w:customStyle="1" w:styleId="ft3608">
    <w:name w:val="ft3608"/>
    <w:rsid w:val="00802729"/>
  </w:style>
  <w:style w:type="character" w:customStyle="1" w:styleId="ft3651">
    <w:name w:val="ft3651"/>
    <w:rsid w:val="00802729"/>
  </w:style>
  <w:style w:type="paragraph" w:customStyle="1" w:styleId="c4c8c7c24">
    <w:name w:val="c4 c8 c7 c24"/>
    <w:basedOn w:val="a3"/>
    <w:rsid w:val="00802729"/>
    <w:pPr>
      <w:spacing w:before="90" w:after="90"/>
    </w:pPr>
  </w:style>
  <w:style w:type="character" w:customStyle="1" w:styleId="c5">
    <w:name w:val="c5"/>
    <w:rsid w:val="00802729"/>
  </w:style>
  <w:style w:type="character" w:customStyle="1" w:styleId="1143">
    <w:name w:val="Знак Знак114"/>
    <w:locked/>
    <w:rsid w:val="00802729"/>
    <w:rPr>
      <w:rFonts w:ascii="Arial" w:hAnsi="Arial"/>
      <w:b/>
      <w:color w:val="000000"/>
      <w:sz w:val="26"/>
      <w:lang w:val="ru-RU" w:eastAsia="ru-RU"/>
    </w:rPr>
  </w:style>
  <w:style w:type="paragraph" w:customStyle="1" w:styleId="1123">
    <w:name w:val="Стиль Заголовок 1 + 12 пт"/>
    <w:basedOn w:val="11"/>
    <w:rsid w:val="00802729"/>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802729"/>
  </w:style>
  <w:style w:type="character" w:customStyle="1" w:styleId="ft9274">
    <w:name w:val="ft9274"/>
    <w:rsid w:val="00802729"/>
  </w:style>
  <w:style w:type="character" w:customStyle="1" w:styleId="ft9282">
    <w:name w:val="ft9282"/>
    <w:rsid w:val="00802729"/>
  </w:style>
  <w:style w:type="character" w:customStyle="1" w:styleId="ft9284">
    <w:name w:val="ft9284"/>
    <w:rsid w:val="00802729"/>
  </w:style>
  <w:style w:type="character" w:customStyle="1" w:styleId="ft9287">
    <w:name w:val="ft9287"/>
    <w:rsid w:val="00802729"/>
  </w:style>
  <w:style w:type="character" w:customStyle="1" w:styleId="ft9293">
    <w:name w:val="ft9293"/>
    <w:rsid w:val="00802729"/>
  </w:style>
  <w:style w:type="character" w:customStyle="1" w:styleId="ft9299">
    <w:name w:val="ft9299"/>
    <w:rsid w:val="00802729"/>
  </w:style>
  <w:style w:type="character" w:customStyle="1" w:styleId="ft9306">
    <w:name w:val="ft9306"/>
    <w:rsid w:val="00802729"/>
  </w:style>
  <w:style w:type="character" w:customStyle="1" w:styleId="ft8849">
    <w:name w:val="ft8849"/>
    <w:rsid w:val="00802729"/>
  </w:style>
  <w:style w:type="character" w:customStyle="1" w:styleId="ft9312">
    <w:name w:val="ft9312"/>
    <w:rsid w:val="00802729"/>
  </w:style>
  <w:style w:type="character" w:customStyle="1" w:styleId="ft9316">
    <w:name w:val="ft9316"/>
    <w:rsid w:val="00802729"/>
  </w:style>
  <w:style w:type="character" w:customStyle="1" w:styleId="ft9324">
    <w:name w:val="ft9324"/>
    <w:rsid w:val="00802729"/>
  </w:style>
  <w:style w:type="character" w:customStyle="1" w:styleId="ft9330">
    <w:name w:val="ft9330"/>
    <w:rsid w:val="00802729"/>
  </w:style>
  <w:style w:type="character" w:customStyle="1" w:styleId="1810">
    <w:name w:val="Знак Знак1810"/>
    <w:rsid w:val="00802729"/>
    <w:rPr>
      <w:rFonts w:eastAsia="SimSun"/>
      <w:b/>
      <w:caps/>
      <w:sz w:val="24"/>
      <w:lang w:val="ru-RU" w:eastAsia="ru-RU"/>
    </w:rPr>
  </w:style>
  <w:style w:type="character" w:customStyle="1" w:styleId="WW8Num36z0">
    <w:name w:val="WW8Num36z0"/>
    <w:rsid w:val="00802729"/>
    <w:rPr>
      <w:rFonts w:ascii="Wingdings" w:hAnsi="Wingdings"/>
    </w:rPr>
  </w:style>
  <w:style w:type="character" w:customStyle="1" w:styleId="WW8Num39z0">
    <w:name w:val="WW8Num39z0"/>
    <w:rsid w:val="00802729"/>
    <w:rPr>
      <w:rFonts w:ascii="Wingdings" w:hAnsi="Wingdings"/>
    </w:rPr>
  </w:style>
  <w:style w:type="character" w:customStyle="1" w:styleId="WW8Num42z0">
    <w:name w:val="WW8Num42z0"/>
    <w:rsid w:val="00802729"/>
    <w:rPr>
      <w:rFonts w:ascii="Wingdings" w:hAnsi="Wingdings"/>
    </w:rPr>
  </w:style>
  <w:style w:type="character" w:customStyle="1" w:styleId="WW8Num44z0">
    <w:name w:val="WW8Num44z0"/>
    <w:rsid w:val="00802729"/>
    <w:rPr>
      <w:rFonts w:ascii="Wingdings" w:hAnsi="Wingdings"/>
    </w:rPr>
  </w:style>
  <w:style w:type="character" w:customStyle="1" w:styleId="WW8Num44z1">
    <w:name w:val="WW8Num44z1"/>
    <w:rsid w:val="00802729"/>
    <w:rPr>
      <w:rFonts w:ascii="Courier New" w:hAnsi="Courier New"/>
    </w:rPr>
  </w:style>
  <w:style w:type="character" w:customStyle="1" w:styleId="WW8Num44z3">
    <w:name w:val="WW8Num44z3"/>
    <w:rsid w:val="00802729"/>
    <w:rPr>
      <w:rFonts w:ascii="Symbol" w:hAnsi="Symbol"/>
    </w:rPr>
  </w:style>
  <w:style w:type="character" w:customStyle="1" w:styleId="WW8Num47z0">
    <w:name w:val="WW8Num47z0"/>
    <w:rsid w:val="00802729"/>
    <w:rPr>
      <w:rFonts w:ascii="Wingdings" w:hAnsi="Wingdings"/>
    </w:rPr>
  </w:style>
  <w:style w:type="character" w:customStyle="1" w:styleId="WW8Num47z1">
    <w:name w:val="WW8Num47z1"/>
    <w:rsid w:val="00802729"/>
    <w:rPr>
      <w:rFonts w:ascii="Courier New" w:hAnsi="Courier New"/>
    </w:rPr>
  </w:style>
  <w:style w:type="character" w:customStyle="1" w:styleId="WW8Num47z3">
    <w:name w:val="WW8Num47z3"/>
    <w:rsid w:val="00802729"/>
    <w:rPr>
      <w:rFonts w:ascii="Symbol" w:hAnsi="Symbol"/>
    </w:rPr>
  </w:style>
  <w:style w:type="character" w:customStyle="1" w:styleId="WW8Num50z0">
    <w:name w:val="WW8Num50z0"/>
    <w:rsid w:val="00802729"/>
    <w:rPr>
      <w:rFonts w:ascii="Wingdings" w:hAnsi="Wingdings"/>
    </w:rPr>
  </w:style>
  <w:style w:type="character" w:customStyle="1" w:styleId="WW8Num51z0">
    <w:name w:val="WW8Num51z0"/>
    <w:rsid w:val="00802729"/>
    <w:rPr>
      <w:rFonts w:ascii="Wingdings" w:hAnsi="Wingdings"/>
    </w:rPr>
  </w:style>
  <w:style w:type="character" w:customStyle="1" w:styleId="WW8Num52z0">
    <w:name w:val="WW8Num52z0"/>
    <w:rsid w:val="00802729"/>
    <w:rPr>
      <w:rFonts w:ascii="Symbol" w:hAnsi="Symbol"/>
    </w:rPr>
  </w:style>
  <w:style w:type="character" w:customStyle="1" w:styleId="WW8Num53z0">
    <w:name w:val="WW8Num53z0"/>
    <w:rsid w:val="00802729"/>
    <w:rPr>
      <w:rFonts w:ascii="Wingdings" w:hAnsi="Wingdings"/>
    </w:rPr>
  </w:style>
  <w:style w:type="character" w:customStyle="1" w:styleId="WW8Num53z1">
    <w:name w:val="WW8Num53z1"/>
    <w:rsid w:val="00802729"/>
    <w:rPr>
      <w:rFonts w:ascii="Courier New" w:hAnsi="Courier New"/>
    </w:rPr>
  </w:style>
  <w:style w:type="character" w:customStyle="1" w:styleId="WW8Num53z3">
    <w:name w:val="WW8Num53z3"/>
    <w:rsid w:val="00802729"/>
    <w:rPr>
      <w:rFonts w:ascii="Symbol" w:hAnsi="Symbol"/>
    </w:rPr>
  </w:style>
  <w:style w:type="character" w:customStyle="1" w:styleId="WW8Num55z0">
    <w:name w:val="WW8Num55z0"/>
    <w:rsid w:val="00802729"/>
    <w:rPr>
      <w:rFonts w:ascii="Symbol" w:hAnsi="Symbol"/>
    </w:rPr>
  </w:style>
  <w:style w:type="character" w:customStyle="1" w:styleId="WW8Num56z0">
    <w:name w:val="WW8Num56z0"/>
    <w:rsid w:val="00802729"/>
    <w:rPr>
      <w:rFonts w:ascii="Symbol" w:hAnsi="Symbol"/>
    </w:rPr>
  </w:style>
  <w:style w:type="character" w:customStyle="1" w:styleId="WW8Num59z0">
    <w:name w:val="WW8Num59z0"/>
    <w:rsid w:val="00802729"/>
    <w:rPr>
      <w:rFonts w:ascii="Symbol" w:hAnsi="Symbol"/>
    </w:rPr>
  </w:style>
  <w:style w:type="character" w:customStyle="1" w:styleId="WW8Num63z0">
    <w:name w:val="WW8Num63z0"/>
    <w:rsid w:val="00802729"/>
    <w:rPr>
      <w:rFonts w:ascii="Symbol" w:hAnsi="Symbol"/>
    </w:rPr>
  </w:style>
  <w:style w:type="character" w:customStyle="1" w:styleId="WW8Num66z0">
    <w:name w:val="WW8Num66z0"/>
    <w:rsid w:val="00802729"/>
    <w:rPr>
      <w:rFonts w:ascii="Symbol" w:hAnsi="Symbol"/>
    </w:rPr>
  </w:style>
  <w:style w:type="character" w:customStyle="1" w:styleId="WW8Num69z1">
    <w:name w:val="WW8Num69z1"/>
    <w:rsid w:val="00802729"/>
    <w:rPr>
      <w:rFonts w:ascii="Wingdings" w:hAnsi="Wingdings"/>
    </w:rPr>
  </w:style>
  <w:style w:type="character" w:customStyle="1" w:styleId="WW8Num72z0">
    <w:name w:val="WW8Num72z0"/>
    <w:rsid w:val="00802729"/>
    <w:rPr>
      <w:rFonts w:ascii="Symbol" w:hAnsi="Symbol"/>
    </w:rPr>
  </w:style>
  <w:style w:type="character" w:customStyle="1" w:styleId="WW8Num72z1">
    <w:name w:val="WW8Num72z1"/>
    <w:rsid w:val="00802729"/>
    <w:rPr>
      <w:rFonts w:ascii="Courier New" w:hAnsi="Courier New"/>
    </w:rPr>
  </w:style>
  <w:style w:type="character" w:customStyle="1" w:styleId="WW8Num72z2">
    <w:name w:val="WW8Num72z2"/>
    <w:rsid w:val="00802729"/>
    <w:rPr>
      <w:rFonts w:ascii="Wingdings" w:hAnsi="Wingdings"/>
    </w:rPr>
  </w:style>
  <w:style w:type="character" w:customStyle="1" w:styleId="WW8Num74z0">
    <w:name w:val="WW8Num74z0"/>
    <w:rsid w:val="00802729"/>
    <w:rPr>
      <w:rFonts w:ascii="Symbol" w:hAnsi="Symbol"/>
    </w:rPr>
  </w:style>
  <w:style w:type="character" w:customStyle="1" w:styleId="WW8Num75z0">
    <w:name w:val="WW8Num75z0"/>
    <w:rsid w:val="00802729"/>
    <w:rPr>
      <w:rFonts w:ascii="Wingdings" w:hAnsi="Wingdings"/>
    </w:rPr>
  </w:style>
  <w:style w:type="character" w:customStyle="1" w:styleId="WW8Num75z1">
    <w:name w:val="WW8Num75z1"/>
    <w:rsid w:val="00802729"/>
    <w:rPr>
      <w:rFonts w:ascii="Courier New" w:hAnsi="Courier New"/>
    </w:rPr>
  </w:style>
  <w:style w:type="character" w:customStyle="1" w:styleId="WW8Num75z3">
    <w:name w:val="WW8Num75z3"/>
    <w:rsid w:val="00802729"/>
    <w:rPr>
      <w:rFonts w:ascii="Symbol" w:hAnsi="Symbol"/>
    </w:rPr>
  </w:style>
  <w:style w:type="character" w:customStyle="1" w:styleId="WW8Num77z0">
    <w:name w:val="WW8Num77z0"/>
    <w:rsid w:val="00802729"/>
    <w:rPr>
      <w:rFonts w:ascii="Symbol" w:hAnsi="Symbol"/>
    </w:rPr>
  </w:style>
  <w:style w:type="character" w:customStyle="1" w:styleId="WW8Num78z0">
    <w:name w:val="WW8Num78z0"/>
    <w:rsid w:val="00802729"/>
    <w:rPr>
      <w:rFonts w:ascii="Wingdings" w:hAnsi="Wingdings"/>
    </w:rPr>
  </w:style>
  <w:style w:type="character" w:customStyle="1" w:styleId="WW8Num78z1">
    <w:name w:val="WW8Num78z1"/>
    <w:rsid w:val="00802729"/>
    <w:rPr>
      <w:rFonts w:ascii="Courier New" w:hAnsi="Courier New"/>
    </w:rPr>
  </w:style>
  <w:style w:type="character" w:customStyle="1" w:styleId="WW8Num78z3">
    <w:name w:val="WW8Num78z3"/>
    <w:rsid w:val="00802729"/>
    <w:rPr>
      <w:rFonts w:ascii="Symbol" w:hAnsi="Symbol"/>
    </w:rPr>
  </w:style>
  <w:style w:type="character" w:customStyle="1" w:styleId="WW8Num79z0">
    <w:name w:val="WW8Num79z0"/>
    <w:rsid w:val="00802729"/>
    <w:rPr>
      <w:rFonts w:ascii="Symbol" w:hAnsi="Symbol"/>
    </w:rPr>
  </w:style>
  <w:style w:type="character" w:customStyle="1" w:styleId="WW8Num86z0">
    <w:name w:val="WW8Num86z0"/>
    <w:rsid w:val="00802729"/>
    <w:rPr>
      <w:rFonts w:ascii="Wingdings" w:hAnsi="Wingdings"/>
    </w:rPr>
  </w:style>
  <w:style w:type="character" w:customStyle="1" w:styleId="WW8Num86z1">
    <w:name w:val="WW8Num86z1"/>
    <w:rsid w:val="00802729"/>
    <w:rPr>
      <w:rFonts w:ascii="Courier New" w:hAnsi="Courier New"/>
    </w:rPr>
  </w:style>
  <w:style w:type="character" w:customStyle="1" w:styleId="WW8Num86z3">
    <w:name w:val="WW8Num86z3"/>
    <w:rsid w:val="00802729"/>
    <w:rPr>
      <w:rFonts w:ascii="Symbol" w:hAnsi="Symbol"/>
    </w:rPr>
  </w:style>
  <w:style w:type="character" w:customStyle="1" w:styleId="WW8Num87z0">
    <w:name w:val="WW8Num87z0"/>
    <w:rsid w:val="00802729"/>
    <w:rPr>
      <w:rFonts w:ascii="Symbol" w:hAnsi="Symbol"/>
    </w:rPr>
  </w:style>
  <w:style w:type="character" w:customStyle="1" w:styleId="WW8Num89z0">
    <w:name w:val="WW8Num89z0"/>
    <w:rsid w:val="00802729"/>
    <w:rPr>
      <w:rFonts w:ascii="Symbol" w:hAnsi="Symbol"/>
    </w:rPr>
  </w:style>
  <w:style w:type="character" w:customStyle="1" w:styleId="WW8Num90z0">
    <w:name w:val="WW8Num90z0"/>
    <w:rsid w:val="00802729"/>
    <w:rPr>
      <w:rFonts w:ascii="Symbol" w:hAnsi="Symbol"/>
    </w:rPr>
  </w:style>
  <w:style w:type="character" w:customStyle="1" w:styleId="WW8Num92z0">
    <w:name w:val="WW8Num92z0"/>
    <w:rsid w:val="00802729"/>
    <w:rPr>
      <w:rFonts w:ascii="Symbol" w:hAnsi="Symbol"/>
    </w:rPr>
  </w:style>
  <w:style w:type="character" w:customStyle="1" w:styleId="WW8Num93z0">
    <w:name w:val="WW8Num93z0"/>
    <w:rsid w:val="00802729"/>
    <w:rPr>
      <w:rFonts w:ascii="Wingdings" w:hAnsi="Wingdings"/>
    </w:rPr>
  </w:style>
  <w:style w:type="character" w:customStyle="1" w:styleId="WW8Num93z1">
    <w:name w:val="WW8Num93z1"/>
    <w:rsid w:val="00802729"/>
    <w:rPr>
      <w:rFonts w:ascii="Courier New" w:hAnsi="Courier New"/>
    </w:rPr>
  </w:style>
  <w:style w:type="character" w:customStyle="1" w:styleId="WW8Num93z3">
    <w:name w:val="WW8Num93z3"/>
    <w:rsid w:val="00802729"/>
    <w:rPr>
      <w:rFonts w:ascii="Symbol" w:hAnsi="Symbol"/>
    </w:rPr>
  </w:style>
  <w:style w:type="character" w:customStyle="1" w:styleId="WW8Num94z0">
    <w:name w:val="WW8Num94z0"/>
    <w:rsid w:val="00802729"/>
    <w:rPr>
      <w:rFonts w:ascii="Symbol" w:hAnsi="Symbol"/>
    </w:rPr>
  </w:style>
  <w:style w:type="character" w:customStyle="1" w:styleId="WW8Num97z0">
    <w:name w:val="WW8Num97z0"/>
    <w:rsid w:val="00802729"/>
    <w:rPr>
      <w:rFonts w:ascii="Symbol" w:hAnsi="Symbol"/>
    </w:rPr>
  </w:style>
  <w:style w:type="character" w:customStyle="1" w:styleId="WW8Num99z0">
    <w:name w:val="WW8Num99z0"/>
    <w:rsid w:val="00802729"/>
    <w:rPr>
      <w:rFonts w:ascii="Symbol" w:hAnsi="Symbol"/>
    </w:rPr>
  </w:style>
  <w:style w:type="character" w:customStyle="1" w:styleId="WW8Num101z0">
    <w:name w:val="WW8Num101z0"/>
    <w:rsid w:val="00802729"/>
    <w:rPr>
      <w:rFonts w:ascii="Symbol" w:hAnsi="Symbol"/>
    </w:rPr>
  </w:style>
  <w:style w:type="character" w:customStyle="1" w:styleId="WW8Num104z0">
    <w:name w:val="WW8Num104z0"/>
    <w:rsid w:val="00802729"/>
    <w:rPr>
      <w:rFonts w:ascii="Symbol" w:hAnsi="Symbol"/>
    </w:rPr>
  </w:style>
  <w:style w:type="character" w:customStyle="1" w:styleId="WW8Num107z0">
    <w:name w:val="WW8Num107z0"/>
    <w:rsid w:val="00802729"/>
    <w:rPr>
      <w:rFonts w:ascii="Symbol" w:hAnsi="Symbol"/>
    </w:rPr>
  </w:style>
  <w:style w:type="character" w:customStyle="1" w:styleId="WW8Num109z0">
    <w:name w:val="WW8Num109z0"/>
    <w:rsid w:val="00802729"/>
    <w:rPr>
      <w:rFonts w:ascii="Symbol" w:hAnsi="Symbol"/>
    </w:rPr>
  </w:style>
  <w:style w:type="character" w:customStyle="1" w:styleId="WW8Num112z1">
    <w:name w:val="WW8Num112z1"/>
    <w:rsid w:val="00802729"/>
    <w:rPr>
      <w:color w:val="000000"/>
    </w:rPr>
  </w:style>
  <w:style w:type="character" w:customStyle="1" w:styleId="WW8Num114z0">
    <w:name w:val="WW8Num114z0"/>
    <w:rsid w:val="00802729"/>
    <w:rPr>
      <w:rFonts w:ascii="Symbol" w:hAnsi="Symbol"/>
    </w:rPr>
  </w:style>
  <w:style w:type="character" w:customStyle="1" w:styleId="WW8Num117z0">
    <w:name w:val="WW8Num117z0"/>
    <w:rsid w:val="00802729"/>
    <w:rPr>
      <w:rFonts w:ascii="Symbol" w:hAnsi="Symbol"/>
    </w:rPr>
  </w:style>
  <w:style w:type="character" w:customStyle="1" w:styleId="WW8Num118z0">
    <w:name w:val="WW8Num118z0"/>
    <w:rsid w:val="00802729"/>
    <w:rPr>
      <w:rFonts w:ascii="Wingdings" w:hAnsi="Wingdings"/>
    </w:rPr>
  </w:style>
  <w:style w:type="character" w:customStyle="1" w:styleId="WW8Num118z1">
    <w:name w:val="WW8Num118z1"/>
    <w:rsid w:val="00802729"/>
    <w:rPr>
      <w:rFonts w:ascii="Courier New" w:hAnsi="Courier New"/>
    </w:rPr>
  </w:style>
  <w:style w:type="character" w:customStyle="1" w:styleId="WW8Num118z3">
    <w:name w:val="WW8Num118z3"/>
    <w:rsid w:val="00802729"/>
    <w:rPr>
      <w:rFonts w:ascii="Symbol" w:hAnsi="Symbol"/>
    </w:rPr>
  </w:style>
  <w:style w:type="character" w:customStyle="1" w:styleId="WW8Num120z0">
    <w:name w:val="WW8Num120z0"/>
    <w:rsid w:val="00802729"/>
    <w:rPr>
      <w:rFonts w:ascii="Symbol" w:hAnsi="Symbol"/>
    </w:rPr>
  </w:style>
  <w:style w:type="character" w:customStyle="1" w:styleId="WW8Num121z0">
    <w:name w:val="WW8Num121z0"/>
    <w:rsid w:val="00802729"/>
    <w:rPr>
      <w:rFonts w:ascii="Symbol" w:hAnsi="Symbol"/>
    </w:rPr>
  </w:style>
  <w:style w:type="character" w:customStyle="1" w:styleId="WW8Num124z0">
    <w:name w:val="WW8Num124z0"/>
    <w:rsid w:val="00802729"/>
    <w:rPr>
      <w:rFonts w:ascii="Symbol" w:hAnsi="Symbol"/>
    </w:rPr>
  </w:style>
  <w:style w:type="character" w:customStyle="1" w:styleId="WW8Num125z0">
    <w:name w:val="WW8Num125z0"/>
    <w:rsid w:val="00802729"/>
    <w:rPr>
      <w:rFonts w:ascii="Wingdings" w:hAnsi="Wingdings"/>
    </w:rPr>
  </w:style>
  <w:style w:type="character" w:customStyle="1" w:styleId="WW8Num125z1">
    <w:name w:val="WW8Num125z1"/>
    <w:rsid w:val="00802729"/>
    <w:rPr>
      <w:rFonts w:ascii="Courier New" w:hAnsi="Courier New"/>
    </w:rPr>
  </w:style>
  <w:style w:type="character" w:customStyle="1" w:styleId="WW8Num125z3">
    <w:name w:val="WW8Num125z3"/>
    <w:rsid w:val="00802729"/>
    <w:rPr>
      <w:rFonts w:ascii="Symbol" w:hAnsi="Symbol"/>
    </w:rPr>
  </w:style>
  <w:style w:type="character" w:customStyle="1" w:styleId="WW8Num126z0">
    <w:name w:val="WW8Num126z0"/>
    <w:rsid w:val="00802729"/>
    <w:rPr>
      <w:rFonts w:ascii="Symbol" w:hAnsi="Symbol"/>
    </w:rPr>
  </w:style>
  <w:style w:type="character" w:customStyle="1" w:styleId="WW8Num127z0">
    <w:name w:val="WW8Num127z0"/>
    <w:rsid w:val="00802729"/>
    <w:rPr>
      <w:rFonts w:ascii="Symbol" w:hAnsi="Symbol"/>
    </w:rPr>
  </w:style>
  <w:style w:type="character" w:customStyle="1" w:styleId="WW8Num130z0">
    <w:name w:val="WW8Num130z0"/>
    <w:rsid w:val="00802729"/>
    <w:rPr>
      <w:rFonts w:ascii="Symbol" w:hAnsi="Symbol"/>
    </w:rPr>
  </w:style>
  <w:style w:type="character" w:customStyle="1" w:styleId="WW8Num131z0">
    <w:name w:val="WW8Num131z0"/>
    <w:rsid w:val="00802729"/>
    <w:rPr>
      <w:rFonts w:ascii="Symbol" w:hAnsi="Symbol"/>
    </w:rPr>
  </w:style>
  <w:style w:type="character" w:customStyle="1" w:styleId="WW8Num132z0">
    <w:name w:val="WW8Num132z0"/>
    <w:rsid w:val="00802729"/>
    <w:rPr>
      <w:rFonts w:ascii="Symbol" w:hAnsi="Symbol"/>
    </w:rPr>
  </w:style>
  <w:style w:type="character" w:customStyle="1" w:styleId="WW8Num134z0">
    <w:name w:val="WW8Num134z0"/>
    <w:rsid w:val="00802729"/>
    <w:rPr>
      <w:rFonts w:ascii="Wingdings" w:hAnsi="Wingdings"/>
    </w:rPr>
  </w:style>
  <w:style w:type="character" w:customStyle="1" w:styleId="WW8Num136z0">
    <w:name w:val="WW8Num136z0"/>
    <w:rsid w:val="00802729"/>
    <w:rPr>
      <w:rFonts w:ascii="Symbol" w:hAnsi="Symbol"/>
    </w:rPr>
  </w:style>
  <w:style w:type="character" w:customStyle="1" w:styleId="WW8Num139z0">
    <w:name w:val="WW8Num139z0"/>
    <w:rsid w:val="00802729"/>
    <w:rPr>
      <w:rFonts w:ascii="Symbol" w:hAnsi="Symbol"/>
    </w:rPr>
  </w:style>
  <w:style w:type="character" w:customStyle="1" w:styleId="WW8Num143z0">
    <w:name w:val="WW8Num143z0"/>
    <w:rsid w:val="00802729"/>
    <w:rPr>
      <w:rFonts w:ascii="Symbol" w:hAnsi="Symbol"/>
    </w:rPr>
  </w:style>
  <w:style w:type="character" w:customStyle="1" w:styleId="WW8Num144z0">
    <w:name w:val="WW8Num144z0"/>
    <w:rsid w:val="00802729"/>
    <w:rPr>
      <w:rFonts w:ascii="Symbol" w:hAnsi="Symbol"/>
    </w:rPr>
  </w:style>
  <w:style w:type="character" w:customStyle="1" w:styleId="WW8Num145z0">
    <w:name w:val="WW8Num145z0"/>
    <w:rsid w:val="00802729"/>
    <w:rPr>
      <w:rFonts w:ascii="Symbol" w:hAnsi="Symbol"/>
    </w:rPr>
  </w:style>
  <w:style w:type="character" w:customStyle="1" w:styleId="WW8Num146z0">
    <w:name w:val="WW8Num146z0"/>
    <w:rsid w:val="00802729"/>
    <w:rPr>
      <w:rFonts w:ascii="Symbol" w:hAnsi="Symbol"/>
    </w:rPr>
  </w:style>
  <w:style w:type="character" w:customStyle="1" w:styleId="WW8Num147z0">
    <w:name w:val="WW8Num147z0"/>
    <w:rsid w:val="00802729"/>
    <w:rPr>
      <w:rFonts w:ascii="Wingdings" w:hAnsi="Wingdings"/>
    </w:rPr>
  </w:style>
  <w:style w:type="character" w:customStyle="1" w:styleId="WW8Num147z1">
    <w:name w:val="WW8Num147z1"/>
    <w:rsid w:val="00802729"/>
    <w:rPr>
      <w:rFonts w:ascii="Courier New" w:hAnsi="Courier New"/>
    </w:rPr>
  </w:style>
  <w:style w:type="character" w:customStyle="1" w:styleId="WW8Num147z3">
    <w:name w:val="WW8Num147z3"/>
    <w:rsid w:val="00802729"/>
    <w:rPr>
      <w:rFonts w:ascii="Symbol" w:hAnsi="Symbol"/>
    </w:rPr>
  </w:style>
  <w:style w:type="character" w:customStyle="1" w:styleId="WW8Num150z0">
    <w:name w:val="WW8Num150z0"/>
    <w:rsid w:val="00802729"/>
    <w:rPr>
      <w:rFonts w:ascii="Symbol" w:hAnsi="Symbol"/>
    </w:rPr>
  </w:style>
  <w:style w:type="character" w:customStyle="1" w:styleId="WW8Num157z0">
    <w:name w:val="WW8Num157z0"/>
    <w:rsid w:val="00802729"/>
    <w:rPr>
      <w:rFonts w:ascii="Symbol" w:hAnsi="Symbol"/>
    </w:rPr>
  </w:style>
  <w:style w:type="character" w:customStyle="1" w:styleId="WW8Num159z0">
    <w:name w:val="WW8Num159z0"/>
    <w:rsid w:val="00802729"/>
    <w:rPr>
      <w:rFonts w:ascii="Symbol" w:hAnsi="Symbol"/>
    </w:rPr>
  </w:style>
  <w:style w:type="character" w:customStyle="1" w:styleId="WW8Num160z0">
    <w:name w:val="WW8Num160z0"/>
    <w:rsid w:val="00802729"/>
    <w:rPr>
      <w:rFonts w:ascii="Symbol" w:hAnsi="Symbol"/>
    </w:rPr>
  </w:style>
  <w:style w:type="character" w:customStyle="1" w:styleId="WW8Num162z0">
    <w:name w:val="WW8Num162z0"/>
    <w:rsid w:val="00802729"/>
    <w:rPr>
      <w:rFonts w:ascii="Symbol" w:hAnsi="Symbol"/>
    </w:rPr>
  </w:style>
  <w:style w:type="character" w:customStyle="1" w:styleId="WW8Num163z0">
    <w:name w:val="WW8Num163z0"/>
    <w:rsid w:val="00802729"/>
    <w:rPr>
      <w:rFonts w:ascii="Symbol" w:hAnsi="Symbol"/>
    </w:rPr>
  </w:style>
  <w:style w:type="character" w:customStyle="1" w:styleId="WW8Num164z0">
    <w:name w:val="WW8Num164z0"/>
    <w:rsid w:val="00802729"/>
    <w:rPr>
      <w:rFonts w:ascii="Wingdings" w:hAnsi="Wingdings"/>
    </w:rPr>
  </w:style>
  <w:style w:type="character" w:customStyle="1" w:styleId="WW8Num164z1">
    <w:name w:val="WW8Num164z1"/>
    <w:rsid w:val="00802729"/>
    <w:rPr>
      <w:rFonts w:ascii="Courier New" w:hAnsi="Courier New"/>
    </w:rPr>
  </w:style>
  <w:style w:type="character" w:customStyle="1" w:styleId="WW8Num164z3">
    <w:name w:val="WW8Num164z3"/>
    <w:rsid w:val="00802729"/>
    <w:rPr>
      <w:rFonts w:ascii="Symbol" w:hAnsi="Symbol"/>
    </w:rPr>
  </w:style>
  <w:style w:type="character" w:customStyle="1" w:styleId="WW8Num168z0">
    <w:name w:val="WW8Num168z0"/>
    <w:rsid w:val="00802729"/>
    <w:rPr>
      <w:rFonts w:ascii="Symbol" w:hAnsi="Symbol"/>
    </w:rPr>
  </w:style>
  <w:style w:type="character" w:customStyle="1" w:styleId="WW8Num169z0">
    <w:name w:val="WW8Num169z0"/>
    <w:rsid w:val="00802729"/>
    <w:rPr>
      <w:rFonts w:ascii="Symbol" w:hAnsi="Symbol"/>
    </w:rPr>
  </w:style>
  <w:style w:type="character" w:customStyle="1" w:styleId="WW8Num170z0">
    <w:name w:val="WW8Num170z0"/>
    <w:rsid w:val="00802729"/>
    <w:rPr>
      <w:rFonts w:ascii="Symbol" w:hAnsi="Symbol"/>
    </w:rPr>
  </w:style>
  <w:style w:type="character" w:customStyle="1" w:styleId="WW8Num174z0">
    <w:name w:val="WW8Num174z0"/>
    <w:rsid w:val="00802729"/>
    <w:rPr>
      <w:rFonts w:ascii="Symbol" w:hAnsi="Symbol"/>
    </w:rPr>
  </w:style>
  <w:style w:type="character" w:customStyle="1" w:styleId="WW8Num177z0">
    <w:name w:val="WW8Num177z0"/>
    <w:rsid w:val="00802729"/>
    <w:rPr>
      <w:rFonts w:ascii="Symbol" w:hAnsi="Symbol"/>
    </w:rPr>
  </w:style>
  <w:style w:type="character" w:customStyle="1" w:styleId="WW8Num178z0">
    <w:name w:val="WW8Num178z0"/>
    <w:rsid w:val="00802729"/>
    <w:rPr>
      <w:rFonts w:ascii="Symbol" w:hAnsi="Symbol"/>
    </w:rPr>
  </w:style>
  <w:style w:type="character" w:customStyle="1" w:styleId="WW8Num182z0">
    <w:name w:val="WW8Num182z0"/>
    <w:rsid w:val="00802729"/>
    <w:rPr>
      <w:rFonts w:ascii="Symbol" w:hAnsi="Symbol"/>
    </w:rPr>
  </w:style>
  <w:style w:type="character" w:customStyle="1" w:styleId="WW8Num37z0">
    <w:name w:val="WW8Num37z0"/>
    <w:rsid w:val="00802729"/>
    <w:rPr>
      <w:rFonts w:ascii="Wingdings" w:hAnsi="Wingdings"/>
    </w:rPr>
  </w:style>
  <w:style w:type="character" w:customStyle="1" w:styleId="WW8Num38z0">
    <w:name w:val="WW8Num38z0"/>
    <w:rsid w:val="00802729"/>
    <w:rPr>
      <w:rFonts w:ascii="Wingdings" w:hAnsi="Wingdings"/>
    </w:rPr>
  </w:style>
  <w:style w:type="character" w:customStyle="1" w:styleId="WW8Num40z0">
    <w:name w:val="WW8Num40z0"/>
    <w:rsid w:val="00802729"/>
    <w:rPr>
      <w:rFonts w:ascii="Wingdings" w:hAnsi="Wingdings"/>
    </w:rPr>
  </w:style>
  <w:style w:type="character" w:customStyle="1" w:styleId="WW8Num41z0">
    <w:name w:val="WW8Num41z0"/>
    <w:rsid w:val="00802729"/>
    <w:rPr>
      <w:rFonts w:ascii="Wingdings" w:hAnsi="Wingdings"/>
    </w:rPr>
  </w:style>
  <w:style w:type="character" w:customStyle="1" w:styleId="WW8Num43z0">
    <w:name w:val="WW8Num43z0"/>
    <w:rsid w:val="00802729"/>
    <w:rPr>
      <w:rFonts w:ascii="Wingdings" w:hAnsi="Wingdings"/>
    </w:rPr>
  </w:style>
  <w:style w:type="character" w:customStyle="1" w:styleId="WW8Num20z1">
    <w:name w:val="WW8Num20z1"/>
    <w:rsid w:val="00802729"/>
    <w:rPr>
      <w:rFonts w:ascii="Courier New" w:hAnsi="Courier New"/>
    </w:rPr>
  </w:style>
  <w:style w:type="character" w:customStyle="1" w:styleId="WW8Num20z3">
    <w:name w:val="WW8Num20z3"/>
    <w:rsid w:val="00802729"/>
    <w:rPr>
      <w:rFonts w:ascii="Symbol" w:hAnsi="Symbol"/>
    </w:rPr>
  </w:style>
  <w:style w:type="character" w:customStyle="1" w:styleId="WW8Num26z3">
    <w:name w:val="WW8Num26z3"/>
    <w:rsid w:val="00802729"/>
    <w:rPr>
      <w:rFonts w:ascii="Symbol" w:hAnsi="Symbol"/>
    </w:rPr>
  </w:style>
  <w:style w:type="character" w:customStyle="1" w:styleId="WW8Num33z0">
    <w:name w:val="WW8Num33z0"/>
    <w:rsid w:val="00802729"/>
    <w:rPr>
      <w:rFonts w:ascii="Wingdings" w:hAnsi="Wingdings"/>
    </w:rPr>
  </w:style>
  <w:style w:type="character" w:customStyle="1" w:styleId="WW8Num33z3">
    <w:name w:val="WW8Num33z3"/>
    <w:rsid w:val="00802729"/>
    <w:rPr>
      <w:rFonts w:ascii="Symbol" w:hAnsi="Symbol"/>
    </w:rPr>
  </w:style>
  <w:style w:type="character" w:customStyle="1" w:styleId="WW8Num33z4">
    <w:name w:val="WW8Num33z4"/>
    <w:rsid w:val="00802729"/>
    <w:rPr>
      <w:rFonts w:ascii="Courier New" w:hAnsi="Courier New"/>
    </w:rPr>
  </w:style>
  <w:style w:type="character" w:customStyle="1" w:styleId="WW8Num34z0">
    <w:name w:val="WW8Num34z0"/>
    <w:rsid w:val="00802729"/>
    <w:rPr>
      <w:rFonts w:ascii="Wingdings" w:hAnsi="Wingdings"/>
    </w:rPr>
  </w:style>
  <w:style w:type="character" w:customStyle="1" w:styleId="WW8Num34z1">
    <w:name w:val="WW8Num34z1"/>
    <w:rsid w:val="00802729"/>
    <w:rPr>
      <w:rFonts w:ascii="Courier New" w:hAnsi="Courier New"/>
    </w:rPr>
  </w:style>
  <w:style w:type="character" w:customStyle="1" w:styleId="WW8Num34z3">
    <w:name w:val="WW8Num34z3"/>
    <w:rsid w:val="00802729"/>
    <w:rPr>
      <w:rFonts w:ascii="Symbol" w:hAnsi="Symbol"/>
    </w:rPr>
  </w:style>
  <w:style w:type="character" w:customStyle="1" w:styleId="WW8Num35z0">
    <w:name w:val="WW8Num35z0"/>
    <w:rsid w:val="00802729"/>
    <w:rPr>
      <w:rFonts w:ascii="Wingdings" w:hAnsi="Wingdings"/>
    </w:rPr>
  </w:style>
  <w:style w:type="character" w:customStyle="1" w:styleId="WW8Num35z1">
    <w:name w:val="WW8Num35z1"/>
    <w:rsid w:val="00802729"/>
    <w:rPr>
      <w:rFonts w:ascii="Courier New" w:hAnsi="Courier New"/>
    </w:rPr>
  </w:style>
  <w:style w:type="character" w:customStyle="1" w:styleId="WW8Num35z3">
    <w:name w:val="WW8Num35z3"/>
    <w:rsid w:val="00802729"/>
    <w:rPr>
      <w:rFonts w:ascii="Symbol" w:hAnsi="Symbol"/>
    </w:rPr>
  </w:style>
  <w:style w:type="character" w:customStyle="1" w:styleId="WW8Num36z1">
    <w:name w:val="WW8Num36z1"/>
    <w:rsid w:val="00802729"/>
    <w:rPr>
      <w:rFonts w:ascii="Courier New" w:hAnsi="Courier New"/>
    </w:rPr>
  </w:style>
  <w:style w:type="character" w:customStyle="1" w:styleId="WW8Num36z3">
    <w:name w:val="WW8Num36z3"/>
    <w:rsid w:val="00802729"/>
    <w:rPr>
      <w:rFonts w:ascii="Symbol" w:hAnsi="Symbol"/>
    </w:rPr>
  </w:style>
  <w:style w:type="character" w:customStyle="1" w:styleId="WW8Num37z1">
    <w:name w:val="WW8Num37z1"/>
    <w:rsid w:val="00802729"/>
    <w:rPr>
      <w:rFonts w:ascii="Courier New" w:hAnsi="Courier New"/>
    </w:rPr>
  </w:style>
  <w:style w:type="character" w:customStyle="1" w:styleId="WW8Num37z3">
    <w:name w:val="WW8Num37z3"/>
    <w:rsid w:val="00802729"/>
    <w:rPr>
      <w:rFonts w:ascii="Symbol" w:hAnsi="Symbol"/>
    </w:rPr>
  </w:style>
  <w:style w:type="character" w:customStyle="1" w:styleId="WW8Num39z1">
    <w:name w:val="WW8Num39z1"/>
    <w:rsid w:val="00802729"/>
    <w:rPr>
      <w:rFonts w:ascii="Times New Roman" w:hAnsi="Times New Roman"/>
    </w:rPr>
  </w:style>
  <w:style w:type="character" w:customStyle="1" w:styleId="WW8Num39z3">
    <w:name w:val="WW8Num39z3"/>
    <w:rsid w:val="00802729"/>
    <w:rPr>
      <w:rFonts w:ascii="Symbol" w:hAnsi="Symbol"/>
    </w:rPr>
  </w:style>
  <w:style w:type="character" w:customStyle="1" w:styleId="WW8Num39z4">
    <w:name w:val="WW8Num39z4"/>
    <w:rsid w:val="00802729"/>
    <w:rPr>
      <w:rFonts w:ascii="Courier New" w:hAnsi="Courier New"/>
    </w:rPr>
  </w:style>
  <w:style w:type="character" w:customStyle="1" w:styleId="WW8Num42z1">
    <w:name w:val="WW8Num42z1"/>
    <w:rsid w:val="00802729"/>
    <w:rPr>
      <w:rFonts w:ascii="Courier New" w:hAnsi="Courier New"/>
    </w:rPr>
  </w:style>
  <w:style w:type="character" w:customStyle="1" w:styleId="WW8Num42z3">
    <w:name w:val="WW8Num42z3"/>
    <w:rsid w:val="00802729"/>
    <w:rPr>
      <w:rFonts w:ascii="Symbol" w:hAnsi="Symbol"/>
    </w:rPr>
  </w:style>
  <w:style w:type="character" w:customStyle="1" w:styleId="WW8Num45z0">
    <w:name w:val="WW8Num45z0"/>
    <w:rsid w:val="00802729"/>
    <w:rPr>
      <w:rFonts w:ascii="Wingdings" w:hAnsi="Wingdings"/>
    </w:rPr>
  </w:style>
  <w:style w:type="character" w:customStyle="1" w:styleId="WW8Num45z1">
    <w:name w:val="WW8Num45z1"/>
    <w:rsid w:val="00802729"/>
    <w:rPr>
      <w:rFonts w:ascii="Courier New" w:hAnsi="Courier New"/>
    </w:rPr>
  </w:style>
  <w:style w:type="character" w:customStyle="1" w:styleId="WW8Num45z3">
    <w:name w:val="WW8Num45z3"/>
    <w:rsid w:val="00802729"/>
    <w:rPr>
      <w:rFonts w:ascii="Symbol" w:hAnsi="Symbol"/>
    </w:rPr>
  </w:style>
  <w:style w:type="character" w:customStyle="1" w:styleId="WW8Num46z0">
    <w:name w:val="WW8Num46z0"/>
    <w:rsid w:val="00802729"/>
    <w:rPr>
      <w:rFonts w:ascii="Wingdings" w:hAnsi="Wingdings"/>
    </w:rPr>
  </w:style>
  <w:style w:type="character" w:customStyle="1" w:styleId="WW8Num46z1">
    <w:name w:val="WW8Num46z1"/>
    <w:rsid w:val="00802729"/>
    <w:rPr>
      <w:rFonts w:ascii="Courier New" w:hAnsi="Courier New"/>
    </w:rPr>
  </w:style>
  <w:style w:type="character" w:customStyle="1" w:styleId="WW8Num46z3">
    <w:name w:val="WW8Num46z3"/>
    <w:rsid w:val="00802729"/>
    <w:rPr>
      <w:rFonts w:ascii="Symbol" w:hAnsi="Symbol"/>
    </w:rPr>
  </w:style>
  <w:style w:type="character" w:customStyle="1" w:styleId="WW8Num48z0">
    <w:name w:val="WW8Num48z0"/>
    <w:rsid w:val="00802729"/>
    <w:rPr>
      <w:rFonts w:ascii="Wingdings" w:hAnsi="Wingdings"/>
    </w:rPr>
  </w:style>
  <w:style w:type="character" w:customStyle="1" w:styleId="WW8Num48z1">
    <w:name w:val="WW8Num48z1"/>
    <w:rsid w:val="00802729"/>
    <w:rPr>
      <w:rFonts w:ascii="Courier New" w:hAnsi="Courier New"/>
    </w:rPr>
  </w:style>
  <w:style w:type="character" w:customStyle="1" w:styleId="WW8Num48z3">
    <w:name w:val="WW8Num48z3"/>
    <w:rsid w:val="00802729"/>
    <w:rPr>
      <w:rFonts w:ascii="Symbol" w:hAnsi="Symbol"/>
    </w:rPr>
  </w:style>
  <w:style w:type="character" w:customStyle="1" w:styleId="WW8Num49z0">
    <w:name w:val="WW8Num49z0"/>
    <w:rsid w:val="00802729"/>
    <w:rPr>
      <w:rFonts w:ascii="Wingdings" w:hAnsi="Wingdings"/>
    </w:rPr>
  </w:style>
  <w:style w:type="character" w:customStyle="1" w:styleId="WW8Num49z1">
    <w:name w:val="WW8Num49z1"/>
    <w:rsid w:val="00802729"/>
    <w:rPr>
      <w:rFonts w:ascii="Courier New" w:hAnsi="Courier New"/>
    </w:rPr>
  </w:style>
  <w:style w:type="character" w:customStyle="1" w:styleId="WW8Num49z3">
    <w:name w:val="WW8Num49z3"/>
    <w:rsid w:val="00802729"/>
    <w:rPr>
      <w:rFonts w:ascii="Symbol" w:hAnsi="Symbol"/>
    </w:rPr>
  </w:style>
  <w:style w:type="character" w:customStyle="1" w:styleId="WW8Num50z1">
    <w:name w:val="WW8Num50z1"/>
    <w:rsid w:val="00802729"/>
    <w:rPr>
      <w:rFonts w:ascii="Courier New" w:hAnsi="Courier New"/>
    </w:rPr>
  </w:style>
  <w:style w:type="character" w:customStyle="1" w:styleId="WW8Num50z3">
    <w:name w:val="WW8Num50z3"/>
    <w:rsid w:val="00802729"/>
    <w:rPr>
      <w:rFonts w:ascii="Symbol" w:hAnsi="Symbol"/>
    </w:rPr>
  </w:style>
  <w:style w:type="character" w:customStyle="1" w:styleId="WW8Num51z1">
    <w:name w:val="WW8Num51z1"/>
    <w:rsid w:val="00802729"/>
    <w:rPr>
      <w:rFonts w:ascii="Courier New" w:hAnsi="Courier New"/>
    </w:rPr>
  </w:style>
  <w:style w:type="character" w:customStyle="1" w:styleId="WW8Num51z3">
    <w:name w:val="WW8Num51z3"/>
    <w:rsid w:val="00802729"/>
    <w:rPr>
      <w:rFonts w:ascii="Symbol" w:hAnsi="Symbol"/>
    </w:rPr>
  </w:style>
  <w:style w:type="character" w:customStyle="1" w:styleId="WW-">
    <w:name w:val="WW-Основной шрифт абзаца"/>
    <w:rsid w:val="00802729"/>
  </w:style>
  <w:style w:type="character" w:customStyle="1" w:styleId="FontStyle1600">
    <w:name w:val="Font Style160"/>
    <w:rsid w:val="00802729"/>
    <w:rPr>
      <w:rFonts w:ascii="Bookman Old Style" w:hAnsi="Bookman Old Style"/>
      <w:sz w:val="18"/>
    </w:rPr>
  </w:style>
  <w:style w:type="character" w:customStyle="1" w:styleId="FontStyle116">
    <w:name w:val="Font Style116"/>
    <w:rsid w:val="00802729"/>
    <w:rPr>
      <w:rFonts w:ascii="Bookman Old Style" w:hAnsi="Bookman Old Style"/>
      <w:sz w:val="18"/>
    </w:rPr>
  </w:style>
  <w:style w:type="character" w:customStyle="1" w:styleId="FontStyle131">
    <w:name w:val="Font Style131"/>
    <w:rsid w:val="00802729"/>
    <w:rPr>
      <w:rFonts w:ascii="Arial" w:hAnsi="Arial"/>
      <w:b/>
      <w:sz w:val="16"/>
    </w:rPr>
  </w:style>
  <w:style w:type="character" w:customStyle="1" w:styleId="FontStyle221">
    <w:name w:val="Font Style221"/>
    <w:rsid w:val="00802729"/>
    <w:rPr>
      <w:rFonts w:ascii="Times New Roman" w:hAnsi="Times New Roman"/>
      <w:sz w:val="20"/>
    </w:rPr>
  </w:style>
  <w:style w:type="paragraph" w:customStyle="1" w:styleId="3ffc">
    <w:name w:val="Заголовок оглавления3"/>
    <w:basedOn w:val="11"/>
    <w:next w:val="a3"/>
    <w:rsid w:val="00802729"/>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802729"/>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802729"/>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802729"/>
    <w:pPr>
      <w:spacing w:before="100" w:beforeAutospacing="1" w:after="100" w:afterAutospacing="1"/>
    </w:pPr>
  </w:style>
  <w:style w:type="character" w:customStyle="1" w:styleId="31f">
    <w:name w:val="Основной текст + Полужирный31"/>
    <w:rsid w:val="00802729"/>
    <w:rPr>
      <w:rFonts w:ascii="Microsoft Sans Serif" w:hAnsi="Microsoft Sans Serif"/>
      <w:b/>
      <w:spacing w:val="10"/>
      <w:sz w:val="26"/>
    </w:rPr>
  </w:style>
  <w:style w:type="character" w:customStyle="1" w:styleId="303">
    <w:name w:val="Основной текст + Полужирный30"/>
    <w:rsid w:val="00802729"/>
    <w:rPr>
      <w:rFonts w:ascii="Microsoft Sans Serif" w:hAnsi="Microsoft Sans Serif"/>
      <w:b/>
      <w:spacing w:val="10"/>
      <w:sz w:val="26"/>
    </w:rPr>
  </w:style>
  <w:style w:type="character" w:customStyle="1" w:styleId="294">
    <w:name w:val="Основной текст + Полужирный29"/>
    <w:rsid w:val="00802729"/>
    <w:rPr>
      <w:rFonts w:ascii="Microsoft Sans Serif" w:hAnsi="Microsoft Sans Serif"/>
      <w:b/>
      <w:spacing w:val="10"/>
      <w:sz w:val="26"/>
    </w:rPr>
  </w:style>
  <w:style w:type="character" w:customStyle="1" w:styleId="282">
    <w:name w:val="Основной текст + Полужирный28"/>
    <w:rsid w:val="00802729"/>
    <w:rPr>
      <w:rFonts w:ascii="Microsoft Sans Serif" w:hAnsi="Microsoft Sans Serif"/>
      <w:b/>
      <w:spacing w:val="10"/>
      <w:sz w:val="26"/>
    </w:rPr>
  </w:style>
  <w:style w:type="character" w:customStyle="1" w:styleId="274">
    <w:name w:val="Основной текст + Полужирный27"/>
    <w:rsid w:val="00802729"/>
    <w:rPr>
      <w:rFonts w:ascii="Microsoft Sans Serif" w:hAnsi="Microsoft Sans Serif"/>
      <w:b/>
      <w:spacing w:val="10"/>
      <w:sz w:val="26"/>
    </w:rPr>
  </w:style>
  <w:style w:type="character" w:customStyle="1" w:styleId="12pt21">
    <w:name w:val="Основной текст + 12 pt21"/>
    <w:aliases w:val="Курсив31,Интервал 1 pt37"/>
    <w:rsid w:val="00802729"/>
    <w:rPr>
      <w:rFonts w:ascii="Microsoft Sans Serif" w:hAnsi="Microsoft Sans Serif"/>
      <w:i/>
      <w:spacing w:val="30"/>
      <w:sz w:val="24"/>
    </w:rPr>
  </w:style>
  <w:style w:type="character" w:customStyle="1" w:styleId="12pt20">
    <w:name w:val="Основной текст + 12 pt20"/>
    <w:aliases w:val="Курсив30,Интервал 1 pt36"/>
    <w:rsid w:val="00802729"/>
    <w:rPr>
      <w:rFonts w:ascii="Microsoft Sans Serif" w:hAnsi="Microsoft Sans Serif"/>
      <w:i/>
      <w:spacing w:val="30"/>
      <w:sz w:val="24"/>
    </w:rPr>
  </w:style>
  <w:style w:type="character" w:customStyle="1" w:styleId="12pt19">
    <w:name w:val="Основной текст + 12 pt19"/>
    <w:aliases w:val="Курсив29,Интервал 1 pt35"/>
    <w:rsid w:val="00802729"/>
    <w:rPr>
      <w:rFonts w:ascii="Microsoft Sans Serif" w:hAnsi="Microsoft Sans Serif"/>
      <w:i/>
      <w:spacing w:val="30"/>
      <w:sz w:val="24"/>
    </w:rPr>
  </w:style>
  <w:style w:type="character" w:customStyle="1" w:styleId="6f4">
    <w:name w:val="Заголовок №6_"/>
    <w:link w:val="6f5"/>
    <w:locked/>
    <w:rsid w:val="00802729"/>
    <w:rPr>
      <w:rFonts w:ascii="Microsoft Sans Serif" w:hAnsi="Microsoft Sans Serif"/>
      <w:b/>
      <w:spacing w:val="10"/>
      <w:sz w:val="26"/>
      <w:shd w:val="clear" w:color="auto" w:fill="FFFFFF"/>
    </w:rPr>
  </w:style>
  <w:style w:type="paragraph" w:customStyle="1" w:styleId="6f5">
    <w:name w:val="Заголовок №6"/>
    <w:basedOn w:val="a3"/>
    <w:link w:val="6f4"/>
    <w:rsid w:val="00802729"/>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802729"/>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802729"/>
    <w:rPr>
      <w:rFonts w:ascii="Microsoft Sans Serif" w:hAnsi="Microsoft Sans Serif"/>
      <w:i/>
      <w:spacing w:val="30"/>
      <w:sz w:val="24"/>
    </w:rPr>
  </w:style>
  <w:style w:type="character" w:customStyle="1" w:styleId="12pt17">
    <w:name w:val="Основной текст + 12 pt17"/>
    <w:aliases w:val="Курсив27,Интервал 1 pt33"/>
    <w:rsid w:val="00802729"/>
    <w:rPr>
      <w:rFonts w:ascii="Microsoft Sans Serif" w:hAnsi="Microsoft Sans Serif"/>
      <w:i/>
      <w:spacing w:val="30"/>
      <w:sz w:val="24"/>
    </w:rPr>
  </w:style>
  <w:style w:type="character" w:customStyle="1" w:styleId="266">
    <w:name w:val="Основной текст + Полужирный26"/>
    <w:rsid w:val="00802729"/>
    <w:rPr>
      <w:rFonts w:ascii="Microsoft Sans Serif" w:hAnsi="Microsoft Sans Serif"/>
      <w:b/>
      <w:spacing w:val="10"/>
      <w:sz w:val="26"/>
    </w:rPr>
  </w:style>
  <w:style w:type="character" w:customStyle="1" w:styleId="25c">
    <w:name w:val="Основной текст + Полужирный25"/>
    <w:rsid w:val="00802729"/>
    <w:rPr>
      <w:rFonts w:ascii="Microsoft Sans Serif" w:hAnsi="Microsoft Sans Serif"/>
      <w:b/>
      <w:spacing w:val="10"/>
      <w:sz w:val="26"/>
    </w:rPr>
  </w:style>
  <w:style w:type="character" w:customStyle="1" w:styleId="247">
    <w:name w:val="Основной текст + Полужирный24"/>
    <w:rsid w:val="00802729"/>
    <w:rPr>
      <w:rFonts w:ascii="Microsoft Sans Serif" w:hAnsi="Microsoft Sans Serif"/>
      <w:b/>
      <w:spacing w:val="10"/>
      <w:sz w:val="26"/>
    </w:rPr>
  </w:style>
  <w:style w:type="character" w:customStyle="1" w:styleId="12pt16">
    <w:name w:val="Основной текст + 12 pt16"/>
    <w:aliases w:val="Курсив26,Интервал 1 pt32"/>
    <w:rsid w:val="00802729"/>
    <w:rPr>
      <w:rFonts w:ascii="Microsoft Sans Serif" w:hAnsi="Microsoft Sans Serif"/>
      <w:i/>
      <w:spacing w:val="30"/>
      <w:sz w:val="24"/>
    </w:rPr>
  </w:style>
  <w:style w:type="character" w:customStyle="1" w:styleId="23c">
    <w:name w:val="Основной текст + Полужирный23"/>
    <w:rsid w:val="00802729"/>
    <w:rPr>
      <w:rFonts w:ascii="Microsoft Sans Serif" w:hAnsi="Microsoft Sans Serif"/>
      <w:b/>
      <w:spacing w:val="10"/>
      <w:sz w:val="26"/>
    </w:rPr>
  </w:style>
  <w:style w:type="character" w:customStyle="1" w:styleId="22f0">
    <w:name w:val="Основной текст + Полужирный22"/>
    <w:rsid w:val="00802729"/>
    <w:rPr>
      <w:rFonts w:ascii="Microsoft Sans Serif" w:hAnsi="Microsoft Sans Serif"/>
      <w:b/>
      <w:spacing w:val="10"/>
      <w:sz w:val="26"/>
    </w:rPr>
  </w:style>
  <w:style w:type="character" w:customStyle="1" w:styleId="21ff0">
    <w:name w:val="Основной текст + Полужирный21"/>
    <w:rsid w:val="00802729"/>
    <w:rPr>
      <w:rFonts w:ascii="Microsoft Sans Serif" w:hAnsi="Microsoft Sans Serif"/>
      <w:b/>
      <w:spacing w:val="10"/>
      <w:sz w:val="26"/>
    </w:rPr>
  </w:style>
  <w:style w:type="character" w:customStyle="1" w:styleId="20a">
    <w:name w:val="Основной текст + Полужирный20"/>
    <w:rsid w:val="00802729"/>
    <w:rPr>
      <w:rFonts w:ascii="Microsoft Sans Serif" w:hAnsi="Microsoft Sans Serif"/>
      <w:b/>
      <w:spacing w:val="10"/>
      <w:sz w:val="26"/>
    </w:rPr>
  </w:style>
  <w:style w:type="character" w:customStyle="1" w:styleId="4pt">
    <w:name w:val="Основной текст + Интервал 4 pt"/>
    <w:rsid w:val="00802729"/>
    <w:rPr>
      <w:rFonts w:ascii="Microsoft Sans Serif" w:hAnsi="Microsoft Sans Serif"/>
      <w:spacing w:val="80"/>
      <w:sz w:val="26"/>
    </w:rPr>
  </w:style>
  <w:style w:type="character" w:customStyle="1" w:styleId="19a">
    <w:name w:val="Основной текст + Полужирный19"/>
    <w:rsid w:val="00802729"/>
    <w:rPr>
      <w:rFonts w:ascii="Microsoft Sans Serif" w:hAnsi="Microsoft Sans Serif"/>
      <w:b/>
      <w:spacing w:val="10"/>
      <w:sz w:val="26"/>
    </w:rPr>
  </w:style>
  <w:style w:type="character" w:customStyle="1" w:styleId="189">
    <w:name w:val="Основной текст + Полужирный18"/>
    <w:rsid w:val="00802729"/>
    <w:rPr>
      <w:rFonts w:ascii="Microsoft Sans Serif" w:hAnsi="Microsoft Sans Serif"/>
      <w:b/>
      <w:spacing w:val="10"/>
      <w:sz w:val="26"/>
    </w:rPr>
  </w:style>
  <w:style w:type="character" w:customStyle="1" w:styleId="17a">
    <w:name w:val="Основной текст + Полужирный17"/>
    <w:rsid w:val="00802729"/>
    <w:rPr>
      <w:rFonts w:ascii="Microsoft Sans Serif" w:hAnsi="Microsoft Sans Serif"/>
      <w:b/>
      <w:spacing w:val="10"/>
      <w:sz w:val="26"/>
    </w:rPr>
  </w:style>
  <w:style w:type="character" w:customStyle="1" w:styleId="12pt14">
    <w:name w:val="Основной текст + 12 pt14"/>
    <w:aliases w:val="Курсив24,Интервал 1 pt30"/>
    <w:rsid w:val="00802729"/>
    <w:rPr>
      <w:rFonts w:ascii="Microsoft Sans Serif" w:hAnsi="Microsoft Sans Serif"/>
      <w:i/>
      <w:spacing w:val="30"/>
      <w:sz w:val="24"/>
    </w:rPr>
  </w:style>
  <w:style w:type="character" w:customStyle="1" w:styleId="16a">
    <w:name w:val="Основной текст + Полужирный16"/>
    <w:rsid w:val="00802729"/>
    <w:rPr>
      <w:rFonts w:ascii="Microsoft Sans Serif" w:hAnsi="Microsoft Sans Serif"/>
      <w:b/>
      <w:spacing w:val="10"/>
      <w:sz w:val="26"/>
    </w:rPr>
  </w:style>
  <w:style w:type="character" w:customStyle="1" w:styleId="17b">
    <w:name w:val="Основной текст (17)_"/>
    <w:link w:val="17c"/>
    <w:locked/>
    <w:rsid w:val="00802729"/>
    <w:rPr>
      <w:i/>
      <w:spacing w:val="20"/>
      <w:sz w:val="26"/>
      <w:shd w:val="clear" w:color="auto" w:fill="FFFFFF"/>
      <w:lang w:val="en-US"/>
    </w:rPr>
  </w:style>
  <w:style w:type="paragraph" w:customStyle="1" w:styleId="17c">
    <w:name w:val="Основной текст (17)"/>
    <w:basedOn w:val="a3"/>
    <w:link w:val="17b"/>
    <w:rsid w:val="00802729"/>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802729"/>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802729"/>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802729"/>
    <w:rPr>
      <w:rFonts w:ascii="Microsoft Sans Serif" w:hAnsi="Microsoft Sans Serif"/>
      <w:i/>
      <w:spacing w:val="30"/>
      <w:sz w:val="24"/>
    </w:rPr>
  </w:style>
  <w:style w:type="character" w:customStyle="1" w:styleId="12pt12">
    <w:name w:val="Основной текст + 12 pt12"/>
    <w:aliases w:val="Курсив21,Интервал 1 pt27"/>
    <w:rsid w:val="00802729"/>
    <w:rPr>
      <w:rFonts w:ascii="Microsoft Sans Serif" w:hAnsi="Microsoft Sans Serif"/>
      <w:i/>
      <w:spacing w:val="30"/>
      <w:sz w:val="24"/>
    </w:rPr>
  </w:style>
  <w:style w:type="character" w:customStyle="1" w:styleId="15a">
    <w:name w:val="Основной текст + Полужирный15"/>
    <w:rsid w:val="00802729"/>
    <w:rPr>
      <w:rFonts w:ascii="Microsoft Sans Serif" w:hAnsi="Microsoft Sans Serif"/>
      <w:b/>
      <w:spacing w:val="10"/>
      <w:sz w:val="26"/>
    </w:rPr>
  </w:style>
  <w:style w:type="character" w:customStyle="1" w:styleId="2ffffa">
    <w:name w:val="Основной текст + Полужирный2"/>
    <w:rsid w:val="00802729"/>
    <w:rPr>
      <w:rFonts w:ascii="Microsoft Sans Serif" w:hAnsi="Microsoft Sans Serif"/>
      <w:b/>
      <w:spacing w:val="10"/>
      <w:sz w:val="26"/>
    </w:rPr>
  </w:style>
  <w:style w:type="character" w:customStyle="1" w:styleId="12pt5">
    <w:name w:val="Основной текст + 12 pt5"/>
    <w:aliases w:val="Курсив5,Интервал 1 pt5"/>
    <w:rsid w:val="00802729"/>
    <w:rPr>
      <w:rFonts w:ascii="Microsoft Sans Serif" w:hAnsi="Microsoft Sans Serif"/>
      <w:i/>
      <w:spacing w:val="30"/>
      <w:sz w:val="24"/>
    </w:rPr>
  </w:style>
  <w:style w:type="character" w:customStyle="1" w:styleId="afffffffffffa">
    <w:name w:val="Подпись к картинке_"/>
    <w:link w:val="afffffffffffb"/>
    <w:locked/>
    <w:rsid w:val="00802729"/>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802729"/>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802729"/>
    <w:rPr>
      <w:rFonts w:ascii="Microsoft Sans Serif" w:hAnsi="Microsoft Sans Serif"/>
      <w:i/>
      <w:spacing w:val="30"/>
      <w:sz w:val="24"/>
    </w:rPr>
  </w:style>
  <w:style w:type="character" w:customStyle="1" w:styleId="afffffffffffc">
    <w:name w:val="Колонтитул_"/>
    <w:link w:val="afffffffffffd"/>
    <w:locked/>
    <w:rsid w:val="00802729"/>
    <w:rPr>
      <w:shd w:val="clear" w:color="auto" w:fill="FFFFFF"/>
    </w:rPr>
  </w:style>
  <w:style w:type="paragraph" w:customStyle="1" w:styleId="afffffffffffd">
    <w:name w:val="Колонтитул"/>
    <w:basedOn w:val="a3"/>
    <w:link w:val="afffffffffffc"/>
    <w:rsid w:val="00802729"/>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802729"/>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802729"/>
    <w:rPr>
      <w:rFonts w:ascii="Microsoft Sans Serif" w:hAnsi="Microsoft Sans Serif"/>
      <w:i/>
      <w:spacing w:val="30"/>
      <w:sz w:val="24"/>
    </w:rPr>
  </w:style>
  <w:style w:type="character" w:customStyle="1" w:styleId="12pt1">
    <w:name w:val="Основной текст + 12 pt1"/>
    <w:aliases w:val="Курсив1,Интервал 1 pt1"/>
    <w:rsid w:val="00802729"/>
    <w:rPr>
      <w:rFonts w:ascii="Microsoft Sans Serif" w:hAnsi="Microsoft Sans Serif"/>
      <w:i/>
      <w:spacing w:val="30"/>
      <w:sz w:val="24"/>
    </w:rPr>
  </w:style>
  <w:style w:type="paragraph" w:customStyle="1" w:styleId="msonospacing0">
    <w:name w:val="msonospacing"/>
    <w:basedOn w:val="a3"/>
    <w:rsid w:val="00802729"/>
    <w:pPr>
      <w:spacing w:before="100" w:beforeAutospacing="1" w:after="100" w:afterAutospacing="1"/>
    </w:pPr>
  </w:style>
  <w:style w:type="paragraph" w:customStyle="1" w:styleId="afffffffffffe">
    <w:name w:val="Стиль Обычный (веб)"/>
    <w:basedOn w:val="afff3"/>
    <w:rsid w:val="00802729"/>
    <w:pPr>
      <w:spacing w:before="0" w:after="0" w:line="233" w:lineRule="auto"/>
      <w:jc w:val="both"/>
    </w:pPr>
    <w:rPr>
      <w:sz w:val="20"/>
      <w:szCs w:val="20"/>
      <w:lang w:bidi="ar-SA"/>
    </w:rPr>
  </w:style>
  <w:style w:type="character" w:customStyle="1" w:styleId="2ffffb">
    <w:name w:val="Основной текст (2) + Полужирный"/>
    <w:rsid w:val="00802729"/>
    <w:rPr>
      <w:rFonts w:ascii="Times New Roman" w:hAnsi="Times New Roman"/>
      <w:b/>
      <w:sz w:val="19"/>
      <w:shd w:val="clear" w:color="auto" w:fill="FFFFFF"/>
    </w:rPr>
  </w:style>
  <w:style w:type="paragraph" w:customStyle="1" w:styleId="pic">
    <w:name w:val="pic"/>
    <w:basedOn w:val="a3"/>
    <w:rsid w:val="00802729"/>
    <w:pPr>
      <w:ind w:firstLine="480"/>
    </w:pPr>
  </w:style>
  <w:style w:type="paragraph" w:customStyle="1" w:styleId="wysiwyg-text-align-center">
    <w:name w:val="wysiwyg-text-align-center"/>
    <w:basedOn w:val="a3"/>
    <w:rsid w:val="00802729"/>
    <w:pPr>
      <w:spacing w:before="100" w:beforeAutospacing="1" w:after="100" w:afterAutospacing="1"/>
    </w:pPr>
  </w:style>
  <w:style w:type="paragraph" w:customStyle="1" w:styleId="wysiwyg-text-align-right">
    <w:name w:val="wysiwyg-text-align-right"/>
    <w:basedOn w:val="a3"/>
    <w:rsid w:val="00802729"/>
    <w:pPr>
      <w:spacing w:before="100" w:beforeAutospacing="1" w:after="100" w:afterAutospacing="1"/>
    </w:pPr>
  </w:style>
  <w:style w:type="character" w:customStyle="1" w:styleId="keyword2">
    <w:name w:val="keyword2"/>
    <w:rsid w:val="00802729"/>
  </w:style>
  <w:style w:type="character" w:customStyle="1" w:styleId="c8">
    <w:name w:val="c8"/>
    <w:rsid w:val="00802729"/>
  </w:style>
  <w:style w:type="character" w:customStyle="1" w:styleId="FontStyle805">
    <w:name w:val="Font Style805"/>
    <w:rsid w:val="00802729"/>
    <w:rPr>
      <w:rFonts w:ascii="Arial Narrow" w:hAnsi="Arial Narrow"/>
      <w:i/>
      <w:sz w:val="12"/>
    </w:rPr>
  </w:style>
  <w:style w:type="character" w:customStyle="1" w:styleId="FontStyle97">
    <w:name w:val="Font Style97"/>
    <w:rsid w:val="00802729"/>
    <w:rPr>
      <w:rFonts w:ascii="Times New Roman" w:hAnsi="Times New Roman"/>
      <w:sz w:val="24"/>
    </w:rPr>
  </w:style>
  <w:style w:type="character" w:customStyle="1" w:styleId="FontStyle764">
    <w:name w:val="Font Style764"/>
    <w:rsid w:val="00802729"/>
    <w:rPr>
      <w:rFonts w:ascii="Times New Roman" w:hAnsi="Times New Roman"/>
      <w:b/>
      <w:i/>
      <w:sz w:val="20"/>
    </w:rPr>
  </w:style>
  <w:style w:type="paragraph" w:customStyle="1" w:styleId="11fa">
    <w:name w:val="Загол11"/>
    <w:basedOn w:val="10e"/>
    <w:rsid w:val="00802729"/>
    <w:rPr>
      <w:sz w:val="22"/>
      <w:szCs w:val="22"/>
    </w:rPr>
  </w:style>
  <w:style w:type="paragraph" w:customStyle="1" w:styleId="10e">
    <w:name w:val="Загол10"/>
    <w:basedOn w:val="9a"/>
    <w:rsid w:val="00802729"/>
    <w:rPr>
      <w:caps/>
      <w:color w:val="auto"/>
      <w:sz w:val="20"/>
      <w:szCs w:val="20"/>
    </w:rPr>
  </w:style>
  <w:style w:type="paragraph" w:customStyle="1" w:styleId="9a">
    <w:name w:val="Загол9"/>
    <w:rsid w:val="00802729"/>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802729"/>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802729"/>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802729"/>
    <w:pPr>
      <w:keepNext/>
      <w:widowControl w:val="0"/>
      <w:jc w:val="center"/>
    </w:pPr>
    <w:rPr>
      <w:b/>
      <w:sz w:val="26"/>
      <w:szCs w:val="20"/>
    </w:rPr>
  </w:style>
  <w:style w:type="paragraph" w:customStyle="1" w:styleId="22f1">
    <w:name w:val="Текст22"/>
    <w:basedOn w:val="a3"/>
    <w:rsid w:val="00802729"/>
    <w:rPr>
      <w:rFonts w:ascii="Courier New" w:hAnsi="Courier New"/>
      <w:sz w:val="20"/>
      <w:szCs w:val="20"/>
    </w:rPr>
  </w:style>
  <w:style w:type="paragraph" w:customStyle="1" w:styleId="11fb">
    <w:name w:val="Верхний колонтитул11"/>
    <w:basedOn w:val="a3"/>
    <w:rsid w:val="00802729"/>
    <w:pPr>
      <w:tabs>
        <w:tab w:val="center" w:pos="4153"/>
        <w:tab w:val="right" w:pos="8306"/>
      </w:tabs>
    </w:pPr>
    <w:rPr>
      <w:rFonts w:ascii="Arial" w:hAnsi="Arial"/>
      <w:szCs w:val="20"/>
    </w:rPr>
  </w:style>
  <w:style w:type="paragraph" w:customStyle="1" w:styleId="3115">
    <w:name w:val="Заголовок 311"/>
    <w:basedOn w:val="13b"/>
    <w:next w:val="13b"/>
    <w:rsid w:val="00802729"/>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802729"/>
    <w:pPr>
      <w:keepNext/>
      <w:widowControl/>
      <w:spacing w:line="240" w:lineRule="auto"/>
      <w:ind w:firstLine="0"/>
      <w:jc w:val="left"/>
    </w:pPr>
    <w:rPr>
      <w:sz w:val="24"/>
    </w:rPr>
  </w:style>
  <w:style w:type="paragraph" w:customStyle="1" w:styleId="11fc">
    <w:name w:val="Без интервала11"/>
    <w:rsid w:val="00802729"/>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802729"/>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802729"/>
    <w:pPr>
      <w:widowControl/>
      <w:spacing w:line="240" w:lineRule="auto"/>
      <w:ind w:firstLine="0"/>
    </w:pPr>
    <w:rPr>
      <w:i/>
      <w:sz w:val="26"/>
    </w:rPr>
  </w:style>
  <w:style w:type="paragraph" w:customStyle="1" w:styleId="21ff1">
    <w:name w:val="Цитата21"/>
    <w:basedOn w:val="a3"/>
    <w:rsid w:val="00802729"/>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802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802729"/>
  </w:style>
  <w:style w:type="character" w:customStyle="1" w:styleId="11fe">
    <w:name w:val="Слабое выделение11"/>
    <w:rsid w:val="00802729"/>
    <w:rPr>
      <w:i/>
      <w:color w:val="808080"/>
    </w:rPr>
  </w:style>
  <w:style w:type="character" w:customStyle="1" w:styleId="11ff">
    <w:name w:val="Сильное выделение11"/>
    <w:rsid w:val="00802729"/>
    <w:rPr>
      <w:b/>
    </w:rPr>
  </w:style>
  <w:style w:type="character" w:customStyle="1" w:styleId="3520">
    <w:name w:val="Знак Знак352"/>
    <w:locked/>
    <w:rsid w:val="00802729"/>
    <w:rPr>
      <w:sz w:val="24"/>
      <w:lang w:val="ru-RU" w:eastAsia="ru-RU"/>
    </w:rPr>
  </w:style>
  <w:style w:type="character" w:customStyle="1" w:styleId="1320">
    <w:name w:val="Знак Знак132"/>
    <w:locked/>
    <w:rsid w:val="00802729"/>
    <w:rPr>
      <w:lang w:val="ru-RU" w:eastAsia="ar-SA" w:bidi="ar-SA"/>
    </w:rPr>
  </w:style>
  <w:style w:type="character" w:customStyle="1" w:styleId="1221">
    <w:name w:val="Знак Знак122"/>
    <w:locked/>
    <w:rsid w:val="00802729"/>
    <w:rPr>
      <w:sz w:val="28"/>
      <w:lang w:val="ru-RU" w:eastAsia="ru-RU"/>
    </w:rPr>
  </w:style>
  <w:style w:type="character" w:customStyle="1" w:styleId="1124">
    <w:name w:val="Знак Знак112"/>
    <w:locked/>
    <w:rsid w:val="00802729"/>
    <w:rPr>
      <w:sz w:val="28"/>
      <w:lang w:val="ru-RU" w:eastAsia="ru-RU"/>
    </w:rPr>
  </w:style>
  <w:style w:type="character" w:customStyle="1" w:styleId="922">
    <w:name w:val="Знак Знак92"/>
    <w:locked/>
    <w:rsid w:val="00802729"/>
    <w:rPr>
      <w:rFonts w:ascii="Tahoma" w:hAnsi="Tahoma"/>
      <w:lang w:val="ru-RU" w:eastAsia="ru-RU"/>
    </w:rPr>
  </w:style>
  <w:style w:type="character" w:customStyle="1" w:styleId="4020">
    <w:name w:val="Знак Знак402"/>
    <w:locked/>
    <w:rsid w:val="00802729"/>
    <w:rPr>
      <w:rFonts w:ascii="Arial" w:hAnsi="Arial"/>
      <w:b/>
      <w:i/>
      <w:sz w:val="28"/>
      <w:lang w:val="ru-RU" w:eastAsia="zh-CN"/>
    </w:rPr>
  </w:style>
  <w:style w:type="character" w:customStyle="1" w:styleId="3920">
    <w:name w:val="Знак Знак392"/>
    <w:locked/>
    <w:rsid w:val="00802729"/>
    <w:rPr>
      <w:b/>
      <w:sz w:val="27"/>
      <w:lang w:val="ru-RU" w:eastAsia="zh-CN"/>
    </w:rPr>
  </w:style>
  <w:style w:type="character" w:customStyle="1" w:styleId="3820">
    <w:name w:val="Знак Знак382"/>
    <w:locked/>
    <w:rsid w:val="00802729"/>
    <w:rPr>
      <w:b/>
      <w:sz w:val="28"/>
      <w:lang w:val="ru-RU" w:eastAsia="ru-RU"/>
    </w:rPr>
  </w:style>
  <w:style w:type="character" w:customStyle="1" w:styleId="3720">
    <w:name w:val="Знак Знак372"/>
    <w:locked/>
    <w:rsid w:val="00802729"/>
    <w:rPr>
      <w:b/>
      <w:i/>
      <w:sz w:val="26"/>
      <w:lang w:val="ru-RU" w:eastAsia="zh-CN"/>
    </w:rPr>
  </w:style>
  <w:style w:type="character" w:customStyle="1" w:styleId="3620">
    <w:name w:val="Знак Знак362"/>
    <w:locked/>
    <w:rsid w:val="00802729"/>
    <w:rPr>
      <w:sz w:val="24"/>
      <w:lang w:val="ru-RU" w:eastAsia="ru-RU"/>
    </w:rPr>
  </w:style>
  <w:style w:type="character" w:customStyle="1" w:styleId="3121">
    <w:name w:val="Знак Знак312"/>
    <w:locked/>
    <w:rsid w:val="00802729"/>
    <w:rPr>
      <w:rFonts w:ascii="Courier New" w:hAnsi="Courier New"/>
      <w:lang w:val="ru-RU" w:eastAsia="ru-RU"/>
    </w:rPr>
  </w:style>
  <w:style w:type="character" w:customStyle="1" w:styleId="3420">
    <w:name w:val="Знак Знак342"/>
    <w:locked/>
    <w:rsid w:val="00802729"/>
    <w:rPr>
      <w:rFonts w:ascii="Calibri" w:hAnsi="Calibri"/>
      <w:i/>
      <w:sz w:val="24"/>
      <w:lang w:val="ru-RU" w:eastAsia="zh-CN"/>
    </w:rPr>
  </w:style>
  <w:style w:type="character" w:customStyle="1" w:styleId="3220">
    <w:name w:val="Знак Знак322"/>
    <w:locked/>
    <w:rsid w:val="00802729"/>
    <w:rPr>
      <w:rFonts w:ascii="Arial" w:hAnsi="Arial"/>
      <w:sz w:val="22"/>
      <w:lang w:val="ru-RU" w:eastAsia="ru-RU"/>
    </w:rPr>
  </w:style>
  <w:style w:type="character" w:customStyle="1" w:styleId="2920">
    <w:name w:val="Знак Знак292"/>
    <w:locked/>
    <w:rsid w:val="00802729"/>
    <w:rPr>
      <w:sz w:val="24"/>
      <w:lang w:val="ru-RU" w:eastAsia="zh-CN"/>
    </w:rPr>
  </w:style>
  <w:style w:type="character" w:customStyle="1" w:styleId="2820">
    <w:name w:val="Знак Знак282"/>
    <w:locked/>
    <w:rsid w:val="00802729"/>
    <w:rPr>
      <w:sz w:val="24"/>
      <w:lang w:val="ru-RU" w:eastAsia="ru-RU"/>
    </w:rPr>
  </w:style>
  <w:style w:type="character" w:customStyle="1" w:styleId="2720">
    <w:name w:val="Знак Знак272"/>
    <w:locked/>
    <w:rsid w:val="00802729"/>
    <w:rPr>
      <w:sz w:val="16"/>
      <w:lang w:val="ru-RU" w:eastAsia="ru-RU"/>
    </w:rPr>
  </w:style>
  <w:style w:type="character" w:customStyle="1" w:styleId="2126">
    <w:name w:val="Знак Знак212"/>
    <w:locked/>
    <w:rsid w:val="00802729"/>
    <w:rPr>
      <w:rFonts w:ascii="Tahoma" w:hAnsi="Tahoma"/>
      <w:lang w:val="ru-RU" w:eastAsia="ru-RU"/>
    </w:rPr>
  </w:style>
  <w:style w:type="character" w:customStyle="1" w:styleId="2620">
    <w:name w:val="Знак Знак262"/>
    <w:rsid w:val="00802729"/>
    <w:rPr>
      <w:rFonts w:ascii="Cambria" w:hAnsi="Cambria"/>
      <w:b/>
      <w:sz w:val="26"/>
    </w:rPr>
  </w:style>
  <w:style w:type="character" w:customStyle="1" w:styleId="2420">
    <w:name w:val="Знак Знак242"/>
    <w:rsid w:val="00802729"/>
    <w:rPr>
      <w:rFonts w:ascii="Times New Roman" w:hAnsi="Times New Roman"/>
      <w:b/>
      <w:i/>
      <w:sz w:val="26"/>
    </w:rPr>
  </w:style>
  <w:style w:type="character" w:customStyle="1" w:styleId="2320">
    <w:name w:val="Знак Знак232"/>
    <w:rsid w:val="00802729"/>
    <w:rPr>
      <w:rFonts w:ascii="Times New Roman" w:hAnsi="Times New Roman"/>
      <w:b/>
      <w:sz w:val="22"/>
    </w:rPr>
  </w:style>
  <w:style w:type="character" w:customStyle="1" w:styleId="3130">
    <w:name w:val="Знак Знак313"/>
    <w:locked/>
    <w:rsid w:val="00802729"/>
    <w:rPr>
      <w:rFonts w:ascii="PragmaticaCTT" w:hAnsi="PragmaticaCTT"/>
      <w:b/>
      <w:sz w:val="24"/>
      <w:lang w:val="ru-RU" w:eastAsia="ru-RU"/>
    </w:rPr>
  </w:style>
  <w:style w:type="character" w:customStyle="1" w:styleId="2015">
    <w:name w:val="Знак Знак2015"/>
    <w:rsid w:val="00802729"/>
    <w:rPr>
      <w:rFonts w:ascii="Arial" w:hAnsi="Arial"/>
      <w:sz w:val="22"/>
    </w:rPr>
  </w:style>
  <w:style w:type="character" w:customStyle="1" w:styleId="font55">
    <w:name w:val="font55"/>
    <w:rsid w:val="00802729"/>
  </w:style>
  <w:style w:type="character" w:customStyle="1" w:styleId="WW8Num24z4">
    <w:name w:val="WW8Num24z4"/>
    <w:rsid w:val="00802729"/>
  </w:style>
  <w:style w:type="character" w:customStyle="1" w:styleId="WW8Num24z5">
    <w:name w:val="WW8Num24z5"/>
    <w:rsid w:val="00802729"/>
  </w:style>
  <w:style w:type="character" w:customStyle="1" w:styleId="WW8Num24z6">
    <w:name w:val="WW8Num24z6"/>
    <w:rsid w:val="00802729"/>
  </w:style>
  <w:style w:type="character" w:customStyle="1" w:styleId="WW8Num24z7">
    <w:name w:val="WW8Num24z7"/>
    <w:rsid w:val="00802729"/>
  </w:style>
  <w:style w:type="character" w:customStyle="1" w:styleId="WW8Num24z8">
    <w:name w:val="WW8Num24z8"/>
    <w:rsid w:val="00802729"/>
  </w:style>
  <w:style w:type="character" w:customStyle="1" w:styleId="WW8Num25z4">
    <w:name w:val="WW8Num25z4"/>
    <w:rsid w:val="00802729"/>
  </w:style>
  <w:style w:type="character" w:customStyle="1" w:styleId="WW8Num25z5">
    <w:name w:val="WW8Num25z5"/>
    <w:rsid w:val="00802729"/>
  </w:style>
  <w:style w:type="character" w:customStyle="1" w:styleId="WW8Num25z6">
    <w:name w:val="WW8Num25z6"/>
    <w:rsid w:val="00802729"/>
  </w:style>
  <w:style w:type="character" w:customStyle="1" w:styleId="WW8Num25z7">
    <w:name w:val="WW8Num25z7"/>
    <w:rsid w:val="00802729"/>
  </w:style>
  <w:style w:type="character" w:customStyle="1" w:styleId="WW8Num25z8">
    <w:name w:val="WW8Num25z8"/>
    <w:rsid w:val="00802729"/>
  </w:style>
  <w:style w:type="character" w:customStyle="1" w:styleId="WW8Num30z2">
    <w:name w:val="WW8Num30z2"/>
    <w:rsid w:val="00802729"/>
  </w:style>
  <w:style w:type="character" w:customStyle="1" w:styleId="WW8Num30z4">
    <w:name w:val="WW8Num30z4"/>
    <w:rsid w:val="00802729"/>
  </w:style>
  <w:style w:type="character" w:customStyle="1" w:styleId="WW8Num30z5">
    <w:name w:val="WW8Num30z5"/>
    <w:rsid w:val="00802729"/>
  </w:style>
  <w:style w:type="character" w:customStyle="1" w:styleId="WW8Num30z6">
    <w:name w:val="WW8Num30z6"/>
    <w:rsid w:val="00802729"/>
  </w:style>
  <w:style w:type="character" w:customStyle="1" w:styleId="WW8Num30z7">
    <w:name w:val="WW8Num30z7"/>
    <w:rsid w:val="00802729"/>
  </w:style>
  <w:style w:type="character" w:customStyle="1" w:styleId="WW8Num30z8">
    <w:name w:val="WW8Num30z8"/>
    <w:rsid w:val="00802729"/>
  </w:style>
  <w:style w:type="character" w:customStyle="1" w:styleId="WW8Num32z4">
    <w:name w:val="WW8Num32z4"/>
    <w:rsid w:val="00802729"/>
  </w:style>
  <w:style w:type="character" w:customStyle="1" w:styleId="WW8Num32z5">
    <w:name w:val="WW8Num32z5"/>
    <w:rsid w:val="00802729"/>
  </w:style>
  <w:style w:type="character" w:customStyle="1" w:styleId="WW8Num32z6">
    <w:name w:val="WW8Num32z6"/>
    <w:rsid w:val="00802729"/>
  </w:style>
  <w:style w:type="character" w:customStyle="1" w:styleId="WW8Num32z7">
    <w:name w:val="WW8Num32z7"/>
    <w:rsid w:val="00802729"/>
  </w:style>
  <w:style w:type="character" w:customStyle="1" w:styleId="WW8Num32z8">
    <w:name w:val="WW8Num32z8"/>
    <w:rsid w:val="00802729"/>
  </w:style>
  <w:style w:type="character" w:customStyle="1" w:styleId="WW8Num33z1">
    <w:name w:val="WW8Num33z1"/>
    <w:rsid w:val="00802729"/>
  </w:style>
  <w:style w:type="character" w:customStyle="1" w:styleId="WW8Num33z2">
    <w:name w:val="WW8Num33z2"/>
    <w:rsid w:val="00802729"/>
  </w:style>
  <w:style w:type="character" w:customStyle="1" w:styleId="WW8Num33z5">
    <w:name w:val="WW8Num33z5"/>
    <w:rsid w:val="00802729"/>
  </w:style>
  <w:style w:type="character" w:customStyle="1" w:styleId="WW8Num33z6">
    <w:name w:val="WW8Num33z6"/>
    <w:rsid w:val="00802729"/>
  </w:style>
  <w:style w:type="character" w:customStyle="1" w:styleId="WW8Num33z7">
    <w:name w:val="WW8Num33z7"/>
    <w:rsid w:val="00802729"/>
  </w:style>
  <w:style w:type="character" w:customStyle="1" w:styleId="WW8Num33z8">
    <w:name w:val="WW8Num33z8"/>
    <w:rsid w:val="00802729"/>
  </w:style>
  <w:style w:type="character" w:customStyle="1" w:styleId="WW8Num35z2">
    <w:name w:val="WW8Num35z2"/>
    <w:rsid w:val="00802729"/>
  </w:style>
  <w:style w:type="character" w:customStyle="1" w:styleId="WW8Num35z4">
    <w:name w:val="WW8Num35z4"/>
    <w:rsid w:val="00802729"/>
  </w:style>
  <w:style w:type="character" w:customStyle="1" w:styleId="WW8Num35z5">
    <w:name w:val="WW8Num35z5"/>
    <w:rsid w:val="00802729"/>
  </w:style>
  <w:style w:type="character" w:customStyle="1" w:styleId="WW8Num35z6">
    <w:name w:val="WW8Num35z6"/>
    <w:rsid w:val="00802729"/>
  </w:style>
  <w:style w:type="character" w:customStyle="1" w:styleId="WW8Num35z7">
    <w:name w:val="WW8Num35z7"/>
    <w:rsid w:val="00802729"/>
  </w:style>
  <w:style w:type="character" w:customStyle="1" w:styleId="WW8Num35z8">
    <w:name w:val="WW8Num35z8"/>
    <w:rsid w:val="00802729"/>
  </w:style>
  <w:style w:type="character" w:customStyle="1" w:styleId="WW8Num37z2">
    <w:name w:val="WW8Num37z2"/>
    <w:rsid w:val="00802729"/>
  </w:style>
  <w:style w:type="character" w:customStyle="1" w:styleId="WW8Num37z4">
    <w:name w:val="WW8Num37z4"/>
    <w:rsid w:val="00802729"/>
  </w:style>
  <w:style w:type="character" w:customStyle="1" w:styleId="WW8Num37z5">
    <w:name w:val="WW8Num37z5"/>
    <w:rsid w:val="00802729"/>
  </w:style>
  <w:style w:type="character" w:customStyle="1" w:styleId="WW8Num37z6">
    <w:name w:val="WW8Num37z6"/>
    <w:rsid w:val="00802729"/>
  </w:style>
  <w:style w:type="character" w:customStyle="1" w:styleId="WW8Num37z7">
    <w:name w:val="WW8Num37z7"/>
    <w:rsid w:val="00802729"/>
  </w:style>
  <w:style w:type="character" w:customStyle="1" w:styleId="WW8Num37z8">
    <w:name w:val="WW8Num37z8"/>
    <w:rsid w:val="00802729"/>
  </w:style>
  <w:style w:type="character" w:customStyle="1" w:styleId="WW8Num38z1">
    <w:name w:val="WW8Num38z1"/>
    <w:rsid w:val="00802729"/>
  </w:style>
  <w:style w:type="character" w:customStyle="1" w:styleId="WW8Num38z2">
    <w:name w:val="WW8Num38z2"/>
    <w:rsid w:val="00802729"/>
  </w:style>
  <w:style w:type="character" w:customStyle="1" w:styleId="WW8Num38z3">
    <w:name w:val="WW8Num38z3"/>
    <w:rsid w:val="00802729"/>
  </w:style>
  <w:style w:type="character" w:customStyle="1" w:styleId="WW8Num38z4">
    <w:name w:val="WW8Num38z4"/>
    <w:rsid w:val="00802729"/>
  </w:style>
  <w:style w:type="character" w:customStyle="1" w:styleId="WW8Num38z5">
    <w:name w:val="WW8Num38z5"/>
    <w:rsid w:val="00802729"/>
  </w:style>
  <w:style w:type="character" w:customStyle="1" w:styleId="WW8Num38z6">
    <w:name w:val="WW8Num38z6"/>
    <w:rsid w:val="00802729"/>
  </w:style>
  <w:style w:type="character" w:customStyle="1" w:styleId="WW8Num38z7">
    <w:name w:val="WW8Num38z7"/>
    <w:rsid w:val="00802729"/>
  </w:style>
  <w:style w:type="character" w:customStyle="1" w:styleId="WW8Num38z8">
    <w:name w:val="WW8Num38z8"/>
    <w:rsid w:val="00802729"/>
  </w:style>
  <w:style w:type="character" w:customStyle="1" w:styleId="WW8Num40z1">
    <w:name w:val="WW8Num40z1"/>
    <w:rsid w:val="00802729"/>
    <w:rPr>
      <w:rFonts w:ascii="Courier New" w:hAnsi="Courier New"/>
    </w:rPr>
  </w:style>
  <w:style w:type="character" w:customStyle="1" w:styleId="WW8Num40z2">
    <w:name w:val="WW8Num40z2"/>
    <w:rsid w:val="00802729"/>
    <w:rPr>
      <w:rFonts w:ascii="Wingdings" w:hAnsi="Wingdings"/>
    </w:rPr>
  </w:style>
  <w:style w:type="character" w:customStyle="1" w:styleId="WW8Num41z1">
    <w:name w:val="WW8Num41z1"/>
    <w:rsid w:val="00802729"/>
  </w:style>
  <w:style w:type="character" w:customStyle="1" w:styleId="WW8Num41z2">
    <w:name w:val="WW8Num41z2"/>
    <w:rsid w:val="00802729"/>
  </w:style>
  <w:style w:type="character" w:customStyle="1" w:styleId="WW8Num41z3">
    <w:name w:val="WW8Num41z3"/>
    <w:rsid w:val="00802729"/>
  </w:style>
  <w:style w:type="character" w:customStyle="1" w:styleId="WW8Num41z4">
    <w:name w:val="WW8Num41z4"/>
    <w:rsid w:val="00802729"/>
  </w:style>
  <w:style w:type="character" w:customStyle="1" w:styleId="WW8Num41z5">
    <w:name w:val="WW8Num41z5"/>
    <w:rsid w:val="00802729"/>
  </w:style>
  <w:style w:type="character" w:customStyle="1" w:styleId="WW8Num41z6">
    <w:name w:val="WW8Num41z6"/>
    <w:rsid w:val="00802729"/>
  </w:style>
  <w:style w:type="character" w:customStyle="1" w:styleId="WW8Num41z7">
    <w:name w:val="WW8Num41z7"/>
    <w:rsid w:val="00802729"/>
  </w:style>
  <w:style w:type="character" w:customStyle="1" w:styleId="WW8Num41z8">
    <w:name w:val="WW8Num41z8"/>
    <w:rsid w:val="00802729"/>
  </w:style>
  <w:style w:type="character" w:customStyle="1" w:styleId="WW8Num43z1">
    <w:name w:val="WW8Num43z1"/>
    <w:rsid w:val="00802729"/>
  </w:style>
  <w:style w:type="character" w:customStyle="1" w:styleId="WW8Num43z2">
    <w:name w:val="WW8Num43z2"/>
    <w:rsid w:val="00802729"/>
  </w:style>
  <w:style w:type="character" w:customStyle="1" w:styleId="WW8Num43z3">
    <w:name w:val="WW8Num43z3"/>
    <w:rsid w:val="00802729"/>
  </w:style>
  <w:style w:type="character" w:customStyle="1" w:styleId="WW8Num43z4">
    <w:name w:val="WW8Num43z4"/>
    <w:rsid w:val="00802729"/>
  </w:style>
  <w:style w:type="character" w:customStyle="1" w:styleId="WW8Num43z5">
    <w:name w:val="WW8Num43z5"/>
    <w:rsid w:val="00802729"/>
  </w:style>
  <w:style w:type="character" w:customStyle="1" w:styleId="WW8Num43z6">
    <w:name w:val="WW8Num43z6"/>
    <w:rsid w:val="00802729"/>
  </w:style>
  <w:style w:type="character" w:customStyle="1" w:styleId="WW8Num43z7">
    <w:name w:val="WW8Num43z7"/>
    <w:rsid w:val="00802729"/>
  </w:style>
  <w:style w:type="character" w:customStyle="1" w:styleId="WW8Num43z8">
    <w:name w:val="WW8Num43z8"/>
    <w:rsid w:val="00802729"/>
  </w:style>
  <w:style w:type="character" w:customStyle="1" w:styleId="WW8Num44z2">
    <w:name w:val="WW8Num44z2"/>
    <w:rsid w:val="00802729"/>
    <w:rPr>
      <w:rFonts w:ascii="Wingdings" w:hAnsi="Wingdings"/>
    </w:rPr>
  </w:style>
  <w:style w:type="character" w:customStyle="1" w:styleId="WW8Num46z2">
    <w:name w:val="WW8Num46z2"/>
    <w:rsid w:val="00802729"/>
    <w:rPr>
      <w:rFonts w:ascii="Wingdings" w:hAnsi="Wingdings"/>
    </w:rPr>
  </w:style>
  <w:style w:type="character" w:customStyle="1" w:styleId="WW8Num47z2">
    <w:name w:val="WW8Num47z2"/>
    <w:rsid w:val="00802729"/>
    <w:rPr>
      <w:rFonts w:ascii="Wingdings" w:hAnsi="Wingdings"/>
    </w:rPr>
  </w:style>
  <w:style w:type="character" w:customStyle="1" w:styleId="WW8NumSt31z0">
    <w:name w:val="WW8NumSt31z0"/>
    <w:rsid w:val="00802729"/>
    <w:rPr>
      <w:rFonts w:ascii="Times New Roman" w:hAnsi="Times New Roman"/>
      <w:sz w:val="20"/>
    </w:rPr>
  </w:style>
  <w:style w:type="character" w:customStyle="1" w:styleId="FootnoteCharacters">
    <w:name w:val="Footnote Characters"/>
    <w:rsid w:val="00802729"/>
    <w:rPr>
      <w:vertAlign w:val="superscript"/>
    </w:rPr>
  </w:style>
  <w:style w:type="character" w:customStyle="1" w:styleId="1fffffff6">
    <w:name w:val="Знак примечания1"/>
    <w:rsid w:val="00802729"/>
    <w:rPr>
      <w:sz w:val="16"/>
    </w:rPr>
  </w:style>
  <w:style w:type="character" w:customStyle="1" w:styleId="EndnoteCharacters">
    <w:name w:val="Endnote Characters"/>
    <w:rsid w:val="00802729"/>
    <w:rPr>
      <w:vertAlign w:val="superscript"/>
    </w:rPr>
  </w:style>
  <w:style w:type="paragraph" w:customStyle="1" w:styleId="LO-Normal1">
    <w:name w:val="LO-Normal1"/>
    <w:rsid w:val="00802729"/>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802729"/>
    <w:pPr>
      <w:shd w:val="clear" w:color="auto" w:fill="000080"/>
      <w:suppressAutoHyphens/>
    </w:pPr>
    <w:rPr>
      <w:rFonts w:ascii="Tahoma" w:hAnsi="Tahoma" w:cs="Tahoma"/>
      <w:lang w:eastAsia="zh-CN"/>
    </w:rPr>
  </w:style>
  <w:style w:type="paragraph" w:customStyle="1" w:styleId="22f2">
    <w:name w:val="Список 22"/>
    <w:basedOn w:val="a3"/>
    <w:rsid w:val="00802729"/>
    <w:pPr>
      <w:suppressAutoHyphens/>
      <w:ind w:left="566" w:hanging="283"/>
    </w:pPr>
    <w:rPr>
      <w:lang w:eastAsia="zh-CN"/>
    </w:rPr>
  </w:style>
  <w:style w:type="paragraph" w:customStyle="1" w:styleId="31f0">
    <w:name w:val="Список 31"/>
    <w:basedOn w:val="a3"/>
    <w:rsid w:val="00802729"/>
    <w:pPr>
      <w:suppressAutoHyphens/>
      <w:ind w:left="849" w:hanging="283"/>
    </w:pPr>
    <w:rPr>
      <w:lang w:eastAsia="zh-CN"/>
    </w:rPr>
  </w:style>
  <w:style w:type="paragraph" w:customStyle="1" w:styleId="1fffffff7">
    <w:name w:val="Обычный отступ1"/>
    <w:basedOn w:val="a3"/>
    <w:rsid w:val="00802729"/>
    <w:pPr>
      <w:suppressAutoHyphens/>
      <w:ind w:firstLine="720"/>
      <w:jc w:val="both"/>
    </w:pPr>
    <w:rPr>
      <w:sz w:val="28"/>
      <w:szCs w:val="20"/>
      <w:lang w:eastAsia="zh-CN"/>
    </w:rPr>
  </w:style>
  <w:style w:type="paragraph" w:customStyle="1" w:styleId="2ffffd">
    <w:name w:val="Нумерованный список2"/>
    <w:basedOn w:val="a3"/>
    <w:rsid w:val="00802729"/>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802729"/>
    <w:pPr>
      <w:suppressAutoHyphens/>
      <w:ind w:firstLine="210"/>
    </w:pPr>
    <w:rPr>
      <w:sz w:val="20"/>
      <w:lang w:eastAsia="zh-CN"/>
    </w:rPr>
  </w:style>
  <w:style w:type="paragraph" w:customStyle="1" w:styleId="21ff2">
    <w:name w:val="Нумерованный список 21"/>
    <w:basedOn w:val="a3"/>
    <w:rsid w:val="00802729"/>
    <w:pPr>
      <w:tabs>
        <w:tab w:val="left" w:pos="720"/>
      </w:tabs>
      <w:suppressAutoHyphens/>
      <w:ind w:left="720" w:hanging="360"/>
    </w:pPr>
    <w:rPr>
      <w:lang w:eastAsia="zh-CN"/>
    </w:rPr>
  </w:style>
  <w:style w:type="paragraph" w:customStyle="1" w:styleId="42a">
    <w:name w:val="Список 42"/>
    <w:basedOn w:val="a3"/>
    <w:rsid w:val="00802729"/>
    <w:pPr>
      <w:suppressAutoHyphens/>
      <w:ind w:left="1132" w:hanging="283"/>
    </w:pPr>
    <w:rPr>
      <w:lang w:eastAsia="zh-CN"/>
    </w:rPr>
  </w:style>
  <w:style w:type="paragraph" w:customStyle="1" w:styleId="22f3">
    <w:name w:val="Маркированный список 22"/>
    <w:basedOn w:val="a3"/>
    <w:rsid w:val="00802729"/>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802729"/>
    <w:pPr>
      <w:tabs>
        <w:tab w:val="left" w:pos="708"/>
      </w:tabs>
      <w:suppressAutoHyphens/>
      <w:jc w:val="both"/>
    </w:pPr>
    <w:rPr>
      <w:bCs/>
      <w:iCs/>
      <w:sz w:val="28"/>
      <w:szCs w:val="28"/>
      <w:lang w:eastAsia="zh-CN"/>
    </w:rPr>
  </w:style>
  <w:style w:type="paragraph" w:customStyle="1" w:styleId="2ffffe">
    <w:name w:val="Текст примечания2"/>
    <w:basedOn w:val="a3"/>
    <w:rsid w:val="00802729"/>
    <w:pPr>
      <w:suppressAutoHyphens/>
    </w:pPr>
    <w:rPr>
      <w:sz w:val="20"/>
      <w:szCs w:val="20"/>
      <w:lang w:eastAsia="zh-CN"/>
    </w:rPr>
  </w:style>
  <w:style w:type="paragraph" w:customStyle="1" w:styleId="2fffff">
    <w:name w:val="Название объекта2"/>
    <w:basedOn w:val="a3"/>
    <w:next w:val="a3"/>
    <w:rsid w:val="00802729"/>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80272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80272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80272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80272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80272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80272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80272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802729"/>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802729"/>
    <w:pPr>
      <w:suppressAutoHyphens/>
      <w:ind w:firstLine="210"/>
    </w:pPr>
    <w:rPr>
      <w:rFonts w:cs="PragmaticaCTT"/>
      <w:sz w:val="20"/>
      <w:lang w:eastAsia="zh-CN"/>
    </w:rPr>
  </w:style>
  <w:style w:type="paragraph" w:customStyle="1" w:styleId="WW-Heading">
    <w:name w:val="WW-Heading"/>
    <w:rsid w:val="00802729"/>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802729"/>
    <w:pPr>
      <w:suppressAutoHyphens/>
      <w:spacing w:before="280" w:after="280"/>
    </w:pPr>
    <w:rPr>
      <w:lang w:eastAsia="zh-CN"/>
    </w:rPr>
  </w:style>
  <w:style w:type="paragraph" w:customStyle="1" w:styleId="1fffffffa">
    <w:name w:val="Текст макроса1"/>
    <w:rsid w:val="00802729"/>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802729"/>
    <w:pPr>
      <w:suppressAutoHyphens/>
      <w:ind w:left="720" w:hanging="360"/>
    </w:pPr>
    <w:rPr>
      <w:lang w:eastAsia="zh-CN"/>
    </w:rPr>
  </w:style>
  <w:style w:type="paragraph" w:customStyle="1" w:styleId="WW-TextBody">
    <w:name w:val="WW-Text Body"/>
    <w:basedOn w:val="a3"/>
    <w:rsid w:val="00802729"/>
    <w:pPr>
      <w:suppressAutoHyphens/>
      <w:spacing w:after="120"/>
    </w:pPr>
    <w:rPr>
      <w:lang w:val="en-US" w:eastAsia="zh-CN"/>
    </w:rPr>
  </w:style>
  <w:style w:type="paragraph" w:customStyle="1" w:styleId="WW-Heading4">
    <w:name w:val="WW-Heading 4"/>
    <w:basedOn w:val="a3"/>
    <w:next w:val="a3"/>
    <w:rsid w:val="00802729"/>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802729"/>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802729"/>
    <w:pPr>
      <w:suppressAutoHyphens/>
      <w:spacing w:after="120"/>
      <w:ind w:left="566"/>
    </w:pPr>
    <w:rPr>
      <w:sz w:val="20"/>
      <w:szCs w:val="20"/>
      <w:lang w:eastAsia="zh-CN"/>
    </w:rPr>
  </w:style>
  <w:style w:type="paragraph" w:customStyle="1" w:styleId="31f2">
    <w:name w:val="Нумерованный список 31"/>
    <w:basedOn w:val="a3"/>
    <w:rsid w:val="00802729"/>
    <w:pPr>
      <w:tabs>
        <w:tab w:val="left" w:pos="360"/>
      </w:tabs>
      <w:suppressAutoHyphens/>
      <w:ind w:left="360" w:hanging="360"/>
    </w:pPr>
    <w:rPr>
      <w:lang w:eastAsia="zh-CN"/>
    </w:rPr>
  </w:style>
  <w:style w:type="paragraph" w:customStyle="1" w:styleId="TableContents">
    <w:name w:val="Table Contents"/>
    <w:basedOn w:val="a3"/>
    <w:rsid w:val="00802729"/>
    <w:pPr>
      <w:suppressLineNumbers/>
      <w:suppressAutoHyphens/>
    </w:pPr>
    <w:rPr>
      <w:lang w:eastAsia="zh-CN"/>
    </w:rPr>
  </w:style>
  <w:style w:type="paragraph" w:customStyle="1" w:styleId="TableHeading">
    <w:name w:val="Table Heading"/>
    <w:basedOn w:val="TableContents"/>
    <w:rsid w:val="00802729"/>
    <w:pPr>
      <w:jc w:val="center"/>
    </w:pPr>
    <w:rPr>
      <w:b/>
      <w:bCs/>
    </w:rPr>
  </w:style>
  <w:style w:type="character" w:customStyle="1" w:styleId="InternetLink">
    <w:name w:val="Internet Link"/>
    <w:rsid w:val="00802729"/>
    <w:rPr>
      <w:color w:val="0000FF"/>
      <w:u w:val="single"/>
    </w:rPr>
  </w:style>
  <w:style w:type="character" w:customStyle="1" w:styleId="23d">
    <w:name w:val="Основной текст с отступом 2 Знак3"/>
    <w:rsid w:val="00802729"/>
    <w:rPr>
      <w:rFonts w:ascii="Microsoft Sans Serif" w:hAnsi="Microsoft Sans Serif"/>
      <w:b/>
      <w:spacing w:val="10"/>
      <w:sz w:val="26"/>
    </w:rPr>
  </w:style>
  <w:style w:type="character" w:customStyle="1" w:styleId="34b">
    <w:name w:val="Основной текст с отступом 3 Знак4"/>
    <w:locked/>
    <w:rsid w:val="00802729"/>
    <w:rPr>
      <w:rFonts w:ascii="Times New Roman" w:hAnsi="Times New Roman"/>
      <w:sz w:val="24"/>
      <w:lang w:val="en-US"/>
    </w:rPr>
  </w:style>
  <w:style w:type="character" w:customStyle="1" w:styleId="ListLabel7">
    <w:name w:val="ListLabel 7"/>
    <w:rsid w:val="00802729"/>
  </w:style>
  <w:style w:type="character" w:customStyle="1" w:styleId="ListLabel8">
    <w:name w:val="ListLabel 8"/>
    <w:rsid w:val="00802729"/>
  </w:style>
  <w:style w:type="character" w:customStyle="1" w:styleId="ListLabel9">
    <w:name w:val="ListLabel 9"/>
    <w:rsid w:val="00802729"/>
  </w:style>
  <w:style w:type="character" w:customStyle="1" w:styleId="ListLabel10">
    <w:name w:val="ListLabel 10"/>
    <w:rsid w:val="00802729"/>
  </w:style>
  <w:style w:type="character" w:customStyle="1" w:styleId="ListLabel11">
    <w:name w:val="ListLabel 11"/>
    <w:rsid w:val="00802729"/>
  </w:style>
  <w:style w:type="character" w:customStyle="1" w:styleId="ListLabel12">
    <w:name w:val="ListLabel 12"/>
    <w:rsid w:val="00802729"/>
  </w:style>
  <w:style w:type="character" w:customStyle="1" w:styleId="ListLabel13">
    <w:name w:val="ListLabel 13"/>
    <w:rsid w:val="00802729"/>
  </w:style>
  <w:style w:type="character" w:customStyle="1" w:styleId="ListLabel14">
    <w:name w:val="ListLabel 14"/>
    <w:rsid w:val="00802729"/>
  </w:style>
  <w:style w:type="character" w:customStyle="1" w:styleId="ListLabel15">
    <w:name w:val="ListLabel 15"/>
    <w:rsid w:val="00802729"/>
  </w:style>
  <w:style w:type="character" w:customStyle="1" w:styleId="ListLabel16">
    <w:name w:val="ListLabel 16"/>
    <w:rsid w:val="00802729"/>
  </w:style>
  <w:style w:type="character" w:customStyle="1" w:styleId="ListLabel17">
    <w:name w:val="ListLabel 17"/>
    <w:rsid w:val="00802729"/>
  </w:style>
  <w:style w:type="character" w:customStyle="1" w:styleId="ListLabel18">
    <w:name w:val="ListLabel 18"/>
    <w:rsid w:val="00802729"/>
  </w:style>
  <w:style w:type="character" w:customStyle="1" w:styleId="ListLabel19">
    <w:name w:val="ListLabel 19"/>
    <w:rsid w:val="00802729"/>
  </w:style>
  <w:style w:type="character" w:customStyle="1" w:styleId="ListLabel20">
    <w:name w:val="ListLabel 20"/>
    <w:rsid w:val="00802729"/>
  </w:style>
  <w:style w:type="character" w:customStyle="1" w:styleId="ListLabel21">
    <w:name w:val="ListLabel 21"/>
    <w:rsid w:val="00802729"/>
  </w:style>
  <w:style w:type="character" w:customStyle="1" w:styleId="ListLabel22">
    <w:name w:val="ListLabel 22"/>
    <w:rsid w:val="00802729"/>
  </w:style>
  <w:style w:type="character" w:customStyle="1" w:styleId="ListLabel23">
    <w:name w:val="ListLabel 23"/>
    <w:rsid w:val="00802729"/>
  </w:style>
  <w:style w:type="character" w:customStyle="1" w:styleId="ListLabel24">
    <w:name w:val="ListLabel 24"/>
    <w:rsid w:val="00802729"/>
  </w:style>
  <w:style w:type="character" w:customStyle="1" w:styleId="ListLabel25">
    <w:name w:val="ListLabel 25"/>
    <w:rsid w:val="00802729"/>
  </w:style>
  <w:style w:type="character" w:customStyle="1" w:styleId="ListLabel26">
    <w:name w:val="ListLabel 26"/>
    <w:rsid w:val="00802729"/>
  </w:style>
  <w:style w:type="character" w:customStyle="1" w:styleId="ListLabel27">
    <w:name w:val="ListLabel 27"/>
    <w:rsid w:val="00802729"/>
  </w:style>
  <w:style w:type="character" w:customStyle="1" w:styleId="ListLabel28">
    <w:name w:val="ListLabel 28"/>
    <w:rsid w:val="00802729"/>
  </w:style>
  <w:style w:type="character" w:customStyle="1" w:styleId="ListLabel29">
    <w:name w:val="ListLabel 29"/>
    <w:rsid w:val="00802729"/>
  </w:style>
  <w:style w:type="character" w:customStyle="1" w:styleId="ListLabel30">
    <w:name w:val="ListLabel 30"/>
    <w:rsid w:val="00802729"/>
  </w:style>
  <w:style w:type="character" w:customStyle="1" w:styleId="ListLabel31">
    <w:name w:val="ListLabel 31"/>
    <w:rsid w:val="00802729"/>
  </w:style>
  <w:style w:type="character" w:customStyle="1" w:styleId="ListLabel32">
    <w:name w:val="ListLabel 32"/>
    <w:rsid w:val="00802729"/>
  </w:style>
  <w:style w:type="character" w:customStyle="1" w:styleId="ListLabel33">
    <w:name w:val="ListLabel 33"/>
    <w:rsid w:val="00802729"/>
  </w:style>
  <w:style w:type="character" w:customStyle="1" w:styleId="ListLabel34">
    <w:name w:val="ListLabel 34"/>
    <w:rsid w:val="00802729"/>
    <w:rPr>
      <w:color w:val="00000A"/>
    </w:rPr>
  </w:style>
  <w:style w:type="character" w:customStyle="1" w:styleId="ListLabel35">
    <w:name w:val="ListLabel 35"/>
    <w:rsid w:val="00802729"/>
  </w:style>
  <w:style w:type="character" w:customStyle="1" w:styleId="ListLabel36">
    <w:name w:val="ListLabel 36"/>
    <w:rsid w:val="00802729"/>
  </w:style>
  <w:style w:type="character" w:customStyle="1" w:styleId="ListLabel37">
    <w:name w:val="ListLabel 37"/>
    <w:rsid w:val="00802729"/>
  </w:style>
  <w:style w:type="character" w:customStyle="1" w:styleId="ListLabel38">
    <w:name w:val="ListLabel 38"/>
    <w:rsid w:val="00802729"/>
  </w:style>
  <w:style w:type="character" w:customStyle="1" w:styleId="ListLabel39">
    <w:name w:val="ListLabel 39"/>
    <w:rsid w:val="00802729"/>
  </w:style>
  <w:style w:type="character" w:customStyle="1" w:styleId="ListLabel40">
    <w:name w:val="ListLabel 40"/>
    <w:rsid w:val="00802729"/>
  </w:style>
  <w:style w:type="character" w:customStyle="1" w:styleId="ListLabel41">
    <w:name w:val="ListLabel 41"/>
    <w:rsid w:val="00802729"/>
  </w:style>
  <w:style w:type="character" w:customStyle="1" w:styleId="ListLabel42">
    <w:name w:val="ListLabel 42"/>
    <w:rsid w:val="00802729"/>
  </w:style>
  <w:style w:type="character" w:customStyle="1" w:styleId="ListLabel43">
    <w:name w:val="ListLabel 43"/>
    <w:rsid w:val="00802729"/>
  </w:style>
  <w:style w:type="character" w:customStyle="1" w:styleId="ListLabel44">
    <w:name w:val="ListLabel 44"/>
    <w:rsid w:val="00802729"/>
  </w:style>
  <w:style w:type="character" w:customStyle="1" w:styleId="ListLabel45">
    <w:name w:val="ListLabel 45"/>
    <w:rsid w:val="00802729"/>
  </w:style>
  <w:style w:type="character" w:customStyle="1" w:styleId="ListLabel46">
    <w:name w:val="ListLabel 46"/>
    <w:rsid w:val="00802729"/>
  </w:style>
  <w:style w:type="character" w:customStyle="1" w:styleId="ListLabel47">
    <w:name w:val="ListLabel 47"/>
    <w:rsid w:val="00802729"/>
  </w:style>
  <w:style w:type="character" w:customStyle="1" w:styleId="ListLabel48">
    <w:name w:val="ListLabel 48"/>
    <w:rsid w:val="00802729"/>
  </w:style>
  <w:style w:type="character" w:customStyle="1" w:styleId="ListLabel49">
    <w:name w:val="ListLabel 49"/>
    <w:rsid w:val="00802729"/>
  </w:style>
  <w:style w:type="character" w:customStyle="1" w:styleId="ListLabel50">
    <w:name w:val="ListLabel 50"/>
    <w:rsid w:val="00802729"/>
  </w:style>
  <w:style w:type="character" w:customStyle="1" w:styleId="ListLabel51">
    <w:name w:val="ListLabel 51"/>
    <w:rsid w:val="00802729"/>
  </w:style>
  <w:style w:type="character" w:customStyle="1" w:styleId="ListLabel52">
    <w:name w:val="ListLabel 52"/>
    <w:rsid w:val="00802729"/>
  </w:style>
  <w:style w:type="character" w:customStyle="1" w:styleId="ListLabel53">
    <w:name w:val="ListLabel 53"/>
    <w:rsid w:val="00802729"/>
    <w:rPr>
      <w:color w:val="00000A"/>
      <w:position w:val="0"/>
      <w:sz w:val="24"/>
      <w:u w:val="none"/>
      <w:vertAlign w:val="baseline"/>
    </w:rPr>
  </w:style>
  <w:style w:type="character" w:customStyle="1" w:styleId="ListLabel54">
    <w:name w:val="ListLabel 54"/>
    <w:rsid w:val="00802729"/>
    <w:rPr>
      <w:position w:val="0"/>
      <w:sz w:val="20"/>
      <w:u w:val="none"/>
      <w:vertAlign w:val="baseline"/>
    </w:rPr>
  </w:style>
  <w:style w:type="character" w:customStyle="1" w:styleId="ListLabel55">
    <w:name w:val="ListLabel 55"/>
    <w:rsid w:val="00802729"/>
    <w:rPr>
      <w:position w:val="0"/>
      <w:sz w:val="20"/>
      <w:u w:val="none"/>
      <w:vertAlign w:val="baseline"/>
    </w:rPr>
  </w:style>
  <w:style w:type="character" w:customStyle="1" w:styleId="ListLabel56">
    <w:name w:val="ListLabel 56"/>
    <w:rsid w:val="00802729"/>
  </w:style>
  <w:style w:type="character" w:customStyle="1" w:styleId="ListLabel57">
    <w:name w:val="ListLabel 57"/>
    <w:rsid w:val="00802729"/>
  </w:style>
  <w:style w:type="character" w:customStyle="1" w:styleId="ListLabel58">
    <w:name w:val="ListLabel 58"/>
    <w:rsid w:val="00802729"/>
  </w:style>
  <w:style w:type="character" w:customStyle="1" w:styleId="ListLabel59">
    <w:name w:val="ListLabel 59"/>
    <w:rsid w:val="00802729"/>
  </w:style>
  <w:style w:type="character" w:customStyle="1" w:styleId="ListLabel60">
    <w:name w:val="ListLabel 60"/>
    <w:rsid w:val="00802729"/>
  </w:style>
  <w:style w:type="character" w:customStyle="1" w:styleId="ListLabel61">
    <w:name w:val="ListLabel 61"/>
    <w:rsid w:val="00802729"/>
  </w:style>
  <w:style w:type="character" w:customStyle="1" w:styleId="ListLabel62">
    <w:name w:val="ListLabel 62"/>
    <w:rsid w:val="00802729"/>
  </w:style>
  <w:style w:type="character" w:customStyle="1" w:styleId="ListLabel63">
    <w:name w:val="ListLabel 63"/>
    <w:rsid w:val="00802729"/>
    <w:rPr>
      <w:sz w:val="24"/>
    </w:rPr>
  </w:style>
  <w:style w:type="character" w:customStyle="1" w:styleId="ListLabel64">
    <w:name w:val="ListLabel 64"/>
    <w:rsid w:val="00802729"/>
  </w:style>
  <w:style w:type="character" w:customStyle="1" w:styleId="ListLabel65">
    <w:name w:val="ListLabel 65"/>
    <w:rsid w:val="00802729"/>
  </w:style>
  <w:style w:type="character" w:customStyle="1" w:styleId="ListLabel66">
    <w:name w:val="ListLabel 66"/>
    <w:rsid w:val="00802729"/>
  </w:style>
  <w:style w:type="character" w:customStyle="1" w:styleId="ListLabel67">
    <w:name w:val="ListLabel 67"/>
    <w:rsid w:val="00802729"/>
  </w:style>
  <w:style w:type="character" w:customStyle="1" w:styleId="ListLabel68">
    <w:name w:val="ListLabel 68"/>
    <w:rsid w:val="00802729"/>
  </w:style>
  <w:style w:type="character" w:customStyle="1" w:styleId="ListLabel69">
    <w:name w:val="ListLabel 69"/>
    <w:rsid w:val="00802729"/>
  </w:style>
  <w:style w:type="character" w:customStyle="1" w:styleId="ListLabel70">
    <w:name w:val="ListLabel 70"/>
    <w:rsid w:val="00802729"/>
  </w:style>
  <w:style w:type="character" w:customStyle="1" w:styleId="ListLabel71">
    <w:name w:val="ListLabel 71"/>
    <w:rsid w:val="00802729"/>
  </w:style>
  <w:style w:type="character" w:customStyle="1" w:styleId="ListLabel72">
    <w:name w:val="ListLabel 72"/>
    <w:rsid w:val="00802729"/>
  </w:style>
  <w:style w:type="character" w:customStyle="1" w:styleId="ListLabel73">
    <w:name w:val="ListLabel 73"/>
    <w:rsid w:val="00802729"/>
  </w:style>
  <w:style w:type="character" w:customStyle="1" w:styleId="ListLabel74">
    <w:name w:val="ListLabel 74"/>
    <w:rsid w:val="00802729"/>
  </w:style>
  <w:style w:type="character" w:customStyle="1" w:styleId="ListLabel75">
    <w:name w:val="ListLabel 75"/>
    <w:rsid w:val="00802729"/>
  </w:style>
  <w:style w:type="character" w:customStyle="1" w:styleId="ListLabel76">
    <w:name w:val="ListLabel 76"/>
    <w:rsid w:val="00802729"/>
  </w:style>
  <w:style w:type="character" w:customStyle="1" w:styleId="ListLabel77">
    <w:name w:val="ListLabel 77"/>
    <w:rsid w:val="00802729"/>
  </w:style>
  <w:style w:type="character" w:customStyle="1" w:styleId="ListLabel78">
    <w:name w:val="ListLabel 78"/>
    <w:rsid w:val="00802729"/>
    <w:rPr>
      <w:sz w:val="24"/>
    </w:rPr>
  </w:style>
  <w:style w:type="character" w:customStyle="1" w:styleId="ListLabel79">
    <w:name w:val="ListLabel 79"/>
    <w:rsid w:val="00802729"/>
  </w:style>
  <w:style w:type="character" w:customStyle="1" w:styleId="ListLabel80">
    <w:name w:val="ListLabel 80"/>
    <w:rsid w:val="00802729"/>
  </w:style>
  <w:style w:type="character" w:customStyle="1" w:styleId="ListLabel81">
    <w:name w:val="ListLabel 81"/>
    <w:rsid w:val="00802729"/>
  </w:style>
  <w:style w:type="character" w:customStyle="1" w:styleId="ListLabel82">
    <w:name w:val="ListLabel 82"/>
    <w:rsid w:val="00802729"/>
  </w:style>
  <w:style w:type="character" w:customStyle="1" w:styleId="ListLabel83">
    <w:name w:val="ListLabel 83"/>
    <w:rsid w:val="00802729"/>
  </w:style>
  <w:style w:type="character" w:customStyle="1" w:styleId="ListLabel84">
    <w:name w:val="ListLabel 84"/>
    <w:rsid w:val="00802729"/>
  </w:style>
  <w:style w:type="character" w:customStyle="1" w:styleId="ListLabel85">
    <w:name w:val="ListLabel 85"/>
    <w:rsid w:val="00802729"/>
  </w:style>
  <w:style w:type="character" w:customStyle="1" w:styleId="ListLabel86">
    <w:name w:val="ListLabel 86"/>
    <w:rsid w:val="00802729"/>
  </w:style>
  <w:style w:type="character" w:customStyle="1" w:styleId="ListLabel87">
    <w:name w:val="ListLabel 87"/>
    <w:rsid w:val="00802729"/>
  </w:style>
  <w:style w:type="character" w:customStyle="1" w:styleId="ListLabel88">
    <w:name w:val="ListLabel 88"/>
    <w:rsid w:val="00802729"/>
  </w:style>
  <w:style w:type="character" w:customStyle="1" w:styleId="ListLabel89">
    <w:name w:val="ListLabel 89"/>
    <w:rsid w:val="00802729"/>
  </w:style>
  <w:style w:type="character" w:customStyle="1" w:styleId="ListLabel90">
    <w:name w:val="ListLabel 90"/>
    <w:rsid w:val="00802729"/>
  </w:style>
  <w:style w:type="character" w:customStyle="1" w:styleId="ListLabel91">
    <w:name w:val="ListLabel 91"/>
    <w:rsid w:val="00802729"/>
  </w:style>
  <w:style w:type="character" w:customStyle="1" w:styleId="ListLabel92">
    <w:name w:val="ListLabel 92"/>
    <w:rsid w:val="00802729"/>
  </w:style>
  <w:style w:type="character" w:customStyle="1" w:styleId="ListLabel93">
    <w:name w:val="ListLabel 93"/>
    <w:rsid w:val="00802729"/>
  </w:style>
  <w:style w:type="character" w:customStyle="1" w:styleId="ListLabel94">
    <w:name w:val="ListLabel 94"/>
    <w:rsid w:val="00802729"/>
  </w:style>
  <w:style w:type="character" w:customStyle="1" w:styleId="ListLabel95">
    <w:name w:val="ListLabel 95"/>
    <w:rsid w:val="00802729"/>
  </w:style>
  <w:style w:type="character" w:customStyle="1" w:styleId="ListLabel96">
    <w:name w:val="ListLabel 96"/>
    <w:rsid w:val="00802729"/>
    <w:rPr>
      <w:sz w:val="24"/>
    </w:rPr>
  </w:style>
  <w:style w:type="character" w:customStyle="1" w:styleId="ListLabel97">
    <w:name w:val="ListLabel 97"/>
    <w:rsid w:val="00802729"/>
  </w:style>
  <w:style w:type="character" w:customStyle="1" w:styleId="ListLabel98">
    <w:name w:val="ListLabel 98"/>
    <w:rsid w:val="00802729"/>
  </w:style>
  <w:style w:type="character" w:customStyle="1" w:styleId="ListLabel99">
    <w:name w:val="ListLabel 99"/>
    <w:rsid w:val="00802729"/>
  </w:style>
  <w:style w:type="character" w:customStyle="1" w:styleId="ListLabel100">
    <w:name w:val="ListLabel 100"/>
    <w:rsid w:val="00802729"/>
  </w:style>
  <w:style w:type="character" w:customStyle="1" w:styleId="ListLabel101">
    <w:name w:val="ListLabel 101"/>
    <w:rsid w:val="00802729"/>
  </w:style>
  <w:style w:type="character" w:customStyle="1" w:styleId="ListLabel102">
    <w:name w:val="ListLabel 102"/>
    <w:rsid w:val="00802729"/>
  </w:style>
  <w:style w:type="character" w:customStyle="1" w:styleId="ListLabel103">
    <w:name w:val="ListLabel 103"/>
    <w:rsid w:val="00802729"/>
  </w:style>
  <w:style w:type="character" w:customStyle="1" w:styleId="ListLabel104">
    <w:name w:val="ListLabel 104"/>
    <w:rsid w:val="00802729"/>
  </w:style>
  <w:style w:type="character" w:customStyle="1" w:styleId="ListLabel105">
    <w:name w:val="ListLabel 105"/>
    <w:rsid w:val="00802729"/>
  </w:style>
  <w:style w:type="character" w:customStyle="1" w:styleId="ListLabel106">
    <w:name w:val="ListLabel 106"/>
    <w:rsid w:val="00802729"/>
  </w:style>
  <w:style w:type="character" w:customStyle="1" w:styleId="ListLabel107">
    <w:name w:val="ListLabel 107"/>
    <w:rsid w:val="00802729"/>
  </w:style>
  <w:style w:type="character" w:customStyle="1" w:styleId="ListLabel108">
    <w:name w:val="ListLabel 108"/>
    <w:rsid w:val="00802729"/>
  </w:style>
  <w:style w:type="character" w:customStyle="1" w:styleId="ListLabel109">
    <w:name w:val="ListLabel 109"/>
    <w:rsid w:val="00802729"/>
  </w:style>
  <w:style w:type="character" w:customStyle="1" w:styleId="ListLabel110">
    <w:name w:val="ListLabel 110"/>
    <w:rsid w:val="00802729"/>
  </w:style>
  <w:style w:type="character" w:customStyle="1" w:styleId="ListLabel111">
    <w:name w:val="ListLabel 111"/>
    <w:rsid w:val="00802729"/>
  </w:style>
  <w:style w:type="character" w:customStyle="1" w:styleId="ListLabel112">
    <w:name w:val="ListLabel 112"/>
    <w:rsid w:val="00802729"/>
  </w:style>
  <w:style w:type="character" w:customStyle="1" w:styleId="ListLabel113">
    <w:name w:val="ListLabel 113"/>
    <w:rsid w:val="00802729"/>
  </w:style>
  <w:style w:type="character" w:customStyle="1" w:styleId="ListLabel114">
    <w:name w:val="ListLabel 114"/>
    <w:rsid w:val="00802729"/>
    <w:rPr>
      <w:sz w:val="24"/>
    </w:rPr>
  </w:style>
  <w:style w:type="character" w:customStyle="1" w:styleId="ListLabel115">
    <w:name w:val="ListLabel 115"/>
    <w:rsid w:val="00802729"/>
  </w:style>
  <w:style w:type="character" w:customStyle="1" w:styleId="ListLabel116">
    <w:name w:val="ListLabel 116"/>
    <w:rsid w:val="00802729"/>
  </w:style>
  <w:style w:type="character" w:customStyle="1" w:styleId="ListLabel117">
    <w:name w:val="ListLabel 117"/>
    <w:rsid w:val="00802729"/>
  </w:style>
  <w:style w:type="character" w:customStyle="1" w:styleId="ListLabel118">
    <w:name w:val="ListLabel 118"/>
    <w:rsid w:val="00802729"/>
  </w:style>
  <w:style w:type="character" w:customStyle="1" w:styleId="ListLabel119">
    <w:name w:val="ListLabel 119"/>
    <w:rsid w:val="00802729"/>
  </w:style>
  <w:style w:type="character" w:customStyle="1" w:styleId="ListLabel120">
    <w:name w:val="ListLabel 120"/>
    <w:rsid w:val="00802729"/>
  </w:style>
  <w:style w:type="character" w:customStyle="1" w:styleId="ListLabel121">
    <w:name w:val="ListLabel 121"/>
    <w:rsid w:val="00802729"/>
  </w:style>
  <w:style w:type="character" w:customStyle="1" w:styleId="ListLabel122">
    <w:name w:val="ListLabel 122"/>
    <w:rsid w:val="00802729"/>
  </w:style>
  <w:style w:type="character" w:customStyle="1" w:styleId="ListLabel123">
    <w:name w:val="ListLabel 123"/>
    <w:rsid w:val="00802729"/>
  </w:style>
  <w:style w:type="character" w:customStyle="1" w:styleId="ListLabel124">
    <w:name w:val="ListLabel 124"/>
    <w:rsid w:val="00802729"/>
  </w:style>
  <w:style w:type="character" w:customStyle="1" w:styleId="ListLabel125">
    <w:name w:val="ListLabel 125"/>
    <w:rsid w:val="00802729"/>
  </w:style>
  <w:style w:type="character" w:customStyle="1" w:styleId="ListLabel126">
    <w:name w:val="ListLabel 126"/>
    <w:rsid w:val="00802729"/>
  </w:style>
  <w:style w:type="character" w:customStyle="1" w:styleId="ListLabel127">
    <w:name w:val="ListLabel 127"/>
    <w:rsid w:val="00802729"/>
  </w:style>
  <w:style w:type="character" w:customStyle="1" w:styleId="ListLabel128">
    <w:name w:val="ListLabel 128"/>
    <w:rsid w:val="00802729"/>
  </w:style>
  <w:style w:type="character" w:customStyle="1" w:styleId="ListLabel129">
    <w:name w:val="ListLabel 129"/>
    <w:rsid w:val="00802729"/>
  </w:style>
  <w:style w:type="character" w:customStyle="1" w:styleId="ListLabel130">
    <w:name w:val="ListLabel 130"/>
    <w:rsid w:val="00802729"/>
  </w:style>
  <w:style w:type="character" w:customStyle="1" w:styleId="ListLabel131">
    <w:name w:val="ListLabel 131"/>
    <w:rsid w:val="00802729"/>
  </w:style>
  <w:style w:type="character" w:customStyle="1" w:styleId="ListLabel132">
    <w:name w:val="ListLabel 132"/>
    <w:rsid w:val="00802729"/>
  </w:style>
  <w:style w:type="character" w:customStyle="1" w:styleId="ListLabel133">
    <w:name w:val="ListLabel 133"/>
    <w:rsid w:val="00802729"/>
  </w:style>
  <w:style w:type="character" w:customStyle="1" w:styleId="ListLabel134">
    <w:name w:val="ListLabel 134"/>
    <w:rsid w:val="00802729"/>
  </w:style>
  <w:style w:type="character" w:customStyle="1" w:styleId="ListLabel135">
    <w:name w:val="ListLabel 135"/>
    <w:rsid w:val="00802729"/>
  </w:style>
  <w:style w:type="character" w:customStyle="1" w:styleId="ListLabel136">
    <w:name w:val="ListLabel 136"/>
    <w:rsid w:val="00802729"/>
  </w:style>
  <w:style w:type="character" w:customStyle="1" w:styleId="ListLabel137">
    <w:name w:val="ListLabel 137"/>
    <w:rsid w:val="00802729"/>
  </w:style>
  <w:style w:type="character" w:customStyle="1" w:styleId="ListLabel138">
    <w:name w:val="ListLabel 138"/>
    <w:rsid w:val="00802729"/>
  </w:style>
  <w:style w:type="character" w:customStyle="1" w:styleId="ListLabel139">
    <w:name w:val="ListLabel 139"/>
    <w:rsid w:val="00802729"/>
  </w:style>
  <w:style w:type="character" w:customStyle="1" w:styleId="ListLabel140">
    <w:name w:val="ListLabel 140"/>
    <w:rsid w:val="00802729"/>
  </w:style>
  <w:style w:type="character" w:customStyle="1" w:styleId="ListLabel141">
    <w:name w:val="ListLabel 141"/>
    <w:rsid w:val="00802729"/>
  </w:style>
  <w:style w:type="character" w:customStyle="1" w:styleId="ListLabel142">
    <w:name w:val="ListLabel 142"/>
    <w:rsid w:val="00802729"/>
  </w:style>
  <w:style w:type="character" w:customStyle="1" w:styleId="ListLabel143">
    <w:name w:val="ListLabel 143"/>
    <w:rsid w:val="00802729"/>
  </w:style>
  <w:style w:type="character" w:customStyle="1" w:styleId="ListLabel144">
    <w:name w:val="ListLabel 144"/>
    <w:rsid w:val="00802729"/>
  </w:style>
  <w:style w:type="character" w:customStyle="1" w:styleId="ListLabel145">
    <w:name w:val="ListLabel 145"/>
    <w:rsid w:val="00802729"/>
  </w:style>
  <w:style w:type="character" w:customStyle="1" w:styleId="ListLabel146">
    <w:name w:val="ListLabel 146"/>
    <w:rsid w:val="00802729"/>
  </w:style>
  <w:style w:type="character" w:customStyle="1" w:styleId="ListLabel147">
    <w:name w:val="ListLabel 147"/>
    <w:rsid w:val="00802729"/>
  </w:style>
  <w:style w:type="character" w:customStyle="1" w:styleId="ListLabel148">
    <w:name w:val="ListLabel 148"/>
    <w:rsid w:val="00802729"/>
  </w:style>
  <w:style w:type="character" w:customStyle="1" w:styleId="ListLabel149">
    <w:name w:val="ListLabel 149"/>
    <w:rsid w:val="00802729"/>
  </w:style>
  <w:style w:type="character" w:customStyle="1" w:styleId="ListLabel150">
    <w:name w:val="ListLabel 150"/>
    <w:rsid w:val="00802729"/>
    <w:rPr>
      <w:sz w:val="24"/>
    </w:rPr>
  </w:style>
  <w:style w:type="character" w:customStyle="1" w:styleId="ListLabel151">
    <w:name w:val="ListLabel 151"/>
    <w:rsid w:val="00802729"/>
  </w:style>
  <w:style w:type="character" w:customStyle="1" w:styleId="ListLabel152">
    <w:name w:val="ListLabel 152"/>
    <w:rsid w:val="00802729"/>
  </w:style>
  <w:style w:type="character" w:customStyle="1" w:styleId="ListLabel153">
    <w:name w:val="ListLabel 153"/>
    <w:rsid w:val="00802729"/>
  </w:style>
  <w:style w:type="character" w:customStyle="1" w:styleId="ListLabel154">
    <w:name w:val="ListLabel 154"/>
    <w:rsid w:val="00802729"/>
  </w:style>
  <w:style w:type="character" w:customStyle="1" w:styleId="ListLabel155">
    <w:name w:val="ListLabel 155"/>
    <w:rsid w:val="00802729"/>
  </w:style>
  <w:style w:type="character" w:customStyle="1" w:styleId="ListLabel156">
    <w:name w:val="ListLabel 156"/>
    <w:rsid w:val="00802729"/>
  </w:style>
  <w:style w:type="character" w:customStyle="1" w:styleId="ListLabel157">
    <w:name w:val="ListLabel 157"/>
    <w:rsid w:val="00802729"/>
  </w:style>
  <w:style w:type="character" w:customStyle="1" w:styleId="ListLabel158">
    <w:name w:val="ListLabel 158"/>
    <w:rsid w:val="00802729"/>
  </w:style>
  <w:style w:type="character" w:customStyle="1" w:styleId="ListLabel159">
    <w:name w:val="ListLabel 159"/>
    <w:rsid w:val="00802729"/>
    <w:rPr>
      <w:sz w:val="24"/>
    </w:rPr>
  </w:style>
  <w:style w:type="character" w:customStyle="1" w:styleId="ListLabel160">
    <w:name w:val="ListLabel 160"/>
    <w:rsid w:val="00802729"/>
  </w:style>
  <w:style w:type="character" w:customStyle="1" w:styleId="ListLabel161">
    <w:name w:val="ListLabel 161"/>
    <w:rsid w:val="00802729"/>
  </w:style>
  <w:style w:type="character" w:customStyle="1" w:styleId="ListLabel162">
    <w:name w:val="ListLabel 162"/>
    <w:rsid w:val="00802729"/>
  </w:style>
  <w:style w:type="character" w:customStyle="1" w:styleId="ListLabel163">
    <w:name w:val="ListLabel 163"/>
    <w:rsid w:val="00802729"/>
  </w:style>
  <w:style w:type="character" w:customStyle="1" w:styleId="ListLabel164">
    <w:name w:val="ListLabel 164"/>
    <w:rsid w:val="00802729"/>
  </w:style>
  <w:style w:type="character" w:customStyle="1" w:styleId="ListLabel165">
    <w:name w:val="ListLabel 165"/>
    <w:rsid w:val="00802729"/>
  </w:style>
  <w:style w:type="character" w:customStyle="1" w:styleId="ListLabel166">
    <w:name w:val="ListLabel 166"/>
    <w:rsid w:val="00802729"/>
  </w:style>
  <w:style w:type="character" w:customStyle="1" w:styleId="ListLabel167">
    <w:name w:val="ListLabel 167"/>
    <w:rsid w:val="00802729"/>
  </w:style>
  <w:style w:type="character" w:customStyle="1" w:styleId="ListLabel168">
    <w:name w:val="ListLabel 168"/>
    <w:rsid w:val="00802729"/>
    <w:rPr>
      <w:sz w:val="24"/>
    </w:rPr>
  </w:style>
  <w:style w:type="character" w:customStyle="1" w:styleId="ListLabel169">
    <w:name w:val="ListLabel 169"/>
    <w:rsid w:val="00802729"/>
  </w:style>
  <w:style w:type="character" w:customStyle="1" w:styleId="ListLabel170">
    <w:name w:val="ListLabel 170"/>
    <w:rsid w:val="00802729"/>
  </w:style>
  <w:style w:type="character" w:customStyle="1" w:styleId="ListLabel171">
    <w:name w:val="ListLabel 171"/>
    <w:rsid w:val="00802729"/>
  </w:style>
  <w:style w:type="character" w:customStyle="1" w:styleId="ListLabel172">
    <w:name w:val="ListLabel 172"/>
    <w:rsid w:val="00802729"/>
  </w:style>
  <w:style w:type="character" w:customStyle="1" w:styleId="ListLabel173">
    <w:name w:val="ListLabel 173"/>
    <w:rsid w:val="00802729"/>
  </w:style>
  <w:style w:type="character" w:customStyle="1" w:styleId="ListLabel174">
    <w:name w:val="ListLabel 174"/>
    <w:rsid w:val="00802729"/>
  </w:style>
  <w:style w:type="character" w:customStyle="1" w:styleId="ListLabel175">
    <w:name w:val="ListLabel 175"/>
    <w:rsid w:val="00802729"/>
  </w:style>
  <w:style w:type="character" w:customStyle="1" w:styleId="ListLabel176">
    <w:name w:val="ListLabel 176"/>
    <w:rsid w:val="00802729"/>
  </w:style>
  <w:style w:type="character" w:customStyle="1" w:styleId="ListLabel177">
    <w:name w:val="ListLabel 177"/>
    <w:rsid w:val="00802729"/>
  </w:style>
  <w:style w:type="character" w:customStyle="1" w:styleId="ListLabel178">
    <w:name w:val="ListLabel 178"/>
    <w:rsid w:val="00802729"/>
  </w:style>
  <w:style w:type="character" w:customStyle="1" w:styleId="ListLabel179">
    <w:name w:val="ListLabel 179"/>
    <w:rsid w:val="00802729"/>
  </w:style>
  <w:style w:type="character" w:customStyle="1" w:styleId="ListLabel180">
    <w:name w:val="ListLabel 180"/>
    <w:rsid w:val="00802729"/>
  </w:style>
  <w:style w:type="character" w:customStyle="1" w:styleId="ListLabel181">
    <w:name w:val="ListLabel 181"/>
    <w:rsid w:val="00802729"/>
  </w:style>
  <w:style w:type="character" w:customStyle="1" w:styleId="ListLabel182">
    <w:name w:val="ListLabel 182"/>
    <w:rsid w:val="00802729"/>
  </w:style>
  <w:style w:type="character" w:customStyle="1" w:styleId="ListLabel183">
    <w:name w:val="ListLabel 183"/>
    <w:rsid w:val="00802729"/>
  </w:style>
  <w:style w:type="character" w:customStyle="1" w:styleId="ListLabel184">
    <w:name w:val="ListLabel 184"/>
    <w:rsid w:val="00802729"/>
  </w:style>
  <w:style w:type="character" w:customStyle="1" w:styleId="ListLabel185">
    <w:name w:val="ListLabel 185"/>
    <w:rsid w:val="00802729"/>
  </w:style>
  <w:style w:type="character" w:customStyle="1" w:styleId="ListLabel186">
    <w:name w:val="ListLabel 186"/>
    <w:rsid w:val="00802729"/>
    <w:rPr>
      <w:sz w:val="20"/>
    </w:rPr>
  </w:style>
  <w:style w:type="character" w:customStyle="1" w:styleId="ListLabel187">
    <w:name w:val="ListLabel 187"/>
    <w:rsid w:val="00802729"/>
  </w:style>
  <w:style w:type="character" w:customStyle="1" w:styleId="ListLabel188">
    <w:name w:val="ListLabel 188"/>
    <w:rsid w:val="00802729"/>
  </w:style>
  <w:style w:type="character" w:customStyle="1" w:styleId="ListLabel189">
    <w:name w:val="ListLabel 189"/>
    <w:rsid w:val="00802729"/>
  </w:style>
  <w:style w:type="character" w:customStyle="1" w:styleId="ListLabel190">
    <w:name w:val="ListLabel 190"/>
    <w:rsid w:val="00802729"/>
  </w:style>
  <w:style w:type="character" w:customStyle="1" w:styleId="ListLabel191">
    <w:name w:val="ListLabel 191"/>
    <w:rsid w:val="00802729"/>
  </w:style>
  <w:style w:type="character" w:customStyle="1" w:styleId="ListLabel192">
    <w:name w:val="ListLabel 192"/>
    <w:rsid w:val="00802729"/>
  </w:style>
  <w:style w:type="character" w:customStyle="1" w:styleId="ListLabel193">
    <w:name w:val="ListLabel 193"/>
    <w:rsid w:val="00802729"/>
  </w:style>
  <w:style w:type="character" w:customStyle="1" w:styleId="ListLabel194">
    <w:name w:val="ListLabel 194"/>
    <w:rsid w:val="00802729"/>
  </w:style>
  <w:style w:type="character" w:customStyle="1" w:styleId="ListLabel195">
    <w:name w:val="ListLabel 195"/>
    <w:rsid w:val="00802729"/>
    <w:rPr>
      <w:sz w:val="20"/>
    </w:rPr>
  </w:style>
  <w:style w:type="character" w:customStyle="1" w:styleId="ListLabel196">
    <w:name w:val="ListLabel 196"/>
    <w:rsid w:val="00802729"/>
  </w:style>
  <w:style w:type="character" w:customStyle="1" w:styleId="ListLabel197">
    <w:name w:val="ListLabel 197"/>
    <w:rsid w:val="00802729"/>
  </w:style>
  <w:style w:type="character" w:customStyle="1" w:styleId="ListLabel198">
    <w:name w:val="ListLabel 198"/>
    <w:rsid w:val="00802729"/>
  </w:style>
  <w:style w:type="character" w:customStyle="1" w:styleId="ListLabel199">
    <w:name w:val="ListLabel 199"/>
    <w:rsid w:val="00802729"/>
  </w:style>
  <w:style w:type="character" w:customStyle="1" w:styleId="ListLabel200">
    <w:name w:val="ListLabel 200"/>
    <w:rsid w:val="00802729"/>
  </w:style>
  <w:style w:type="character" w:customStyle="1" w:styleId="ListLabel201">
    <w:name w:val="ListLabel 201"/>
    <w:rsid w:val="00802729"/>
  </w:style>
  <w:style w:type="character" w:customStyle="1" w:styleId="ListLabel202">
    <w:name w:val="ListLabel 202"/>
    <w:rsid w:val="00802729"/>
  </w:style>
  <w:style w:type="character" w:customStyle="1" w:styleId="ListLabel203">
    <w:name w:val="ListLabel 203"/>
    <w:rsid w:val="00802729"/>
  </w:style>
  <w:style w:type="character" w:customStyle="1" w:styleId="ListLabel204">
    <w:name w:val="ListLabel 204"/>
    <w:rsid w:val="00802729"/>
  </w:style>
  <w:style w:type="character" w:customStyle="1" w:styleId="ListLabel205">
    <w:name w:val="ListLabel 205"/>
    <w:rsid w:val="00802729"/>
  </w:style>
  <w:style w:type="character" w:customStyle="1" w:styleId="ListLabel206">
    <w:name w:val="ListLabel 206"/>
    <w:rsid w:val="00802729"/>
  </w:style>
  <w:style w:type="character" w:customStyle="1" w:styleId="ListLabel207">
    <w:name w:val="ListLabel 207"/>
    <w:rsid w:val="00802729"/>
  </w:style>
  <w:style w:type="character" w:customStyle="1" w:styleId="ListLabel208">
    <w:name w:val="ListLabel 208"/>
    <w:rsid w:val="00802729"/>
  </w:style>
  <w:style w:type="character" w:customStyle="1" w:styleId="ListLabel209">
    <w:name w:val="ListLabel 209"/>
    <w:rsid w:val="00802729"/>
  </w:style>
  <w:style w:type="character" w:customStyle="1" w:styleId="ListLabel210">
    <w:name w:val="ListLabel 210"/>
    <w:rsid w:val="00802729"/>
  </w:style>
  <w:style w:type="character" w:customStyle="1" w:styleId="ListLabel211">
    <w:name w:val="ListLabel 211"/>
    <w:rsid w:val="00802729"/>
  </w:style>
  <w:style w:type="character" w:customStyle="1" w:styleId="ListLabel212">
    <w:name w:val="ListLabel 212"/>
    <w:rsid w:val="00802729"/>
  </w:style>
  <w:style w:type="character" w:customStyle="1" w:styleId="ListLabel213">
    <w:name w:val="ListLabel 213"/>
    <w:rsid w:val="00802729"/>
  </w:style>
  <w:style w:type="character" w:customStyle="1" w:styleId="ListLabel214">
    <w:name w:val="ListLabel 214"/>
    <w:rsid w:val="00802729"/>
  </w:style>
  <w:style w:type="character" w:customStyle="1" w:styleId="ListLabel215">
    <w:name w:val="ListLabel 215"/>
    <w:rsid w:val="00802729"/>
  </w:style>
  <w:style w:type="character" w:customStyle="1" w:styleId="ListLabel216">
    <w:name w:val="ListLabel 216"/>
    <w:rsid w:val="00802729"/>
  </w:style>
  <w:style w:type="character" w:customStyle="1" w:styleId="ListLabel217">
    <w:name w:val="ListLabel 217"/>
    <w:rsid w:val="00802729"/>
  </w:style>
  <w:style w:type="character" w:customStyle="1" w:styleId="ListLabel218">
    <w:name w:val="ListLabel 218"/>
    <w:rsid w:val="00802729"/>
  </w:style>
  <w:style w:type="character" w:customStyle="1" w:styleId="ListLabel219">
    <w:name w:val="ListLabel 219"/>
    <w:rsid w:val="00802729"/>
  </w:style>
  <w:style w:type="character" w:customStyle="1" w:styleId="ListLabel220">
    <w:name w:val="ListLabel 220"/>
    <w:rsid w:val="00802729"/>
  </w:style>
  <w:style w:type="character" w:customStyle="1" w:styleId="ListLabel221">
    <w:name w:val="ListLabel 221"/>
    <w:rsid w:val="00802729"/>
  </w:style>
  <w:style w:type="character" w:customStyle="1" w:styleId="ListLabel222">
    <w:name w:val="ListLabel 222"/>
    <w:rsid w:val="00802729"/>
  </w:style>
  <w:style w:type="character" w:customStyle="1" w:styleId="ListLabel223">
    <w:name w:val="ListLabel 223"/>
    <w:rsid w:val="00802729"/>
  </w:style>
  <w:style w:type="character" w:customStyle="1" w:styleId="ListLabel224">
    <w:name w:val="ListLabel 224"/>
    <w:rsid w:val="00802729"/>
  </w:style>
  <w:style w:type="character" w:customStyle="1" w:styleId="ListLabel225">
    <w:name w:val="ListLabel 225"/>
    <w:rsid w:val="00802729"/>
  </w:style>
  <w:style w:type="character" w:customStyle="1" w:styleId="ListLabel226">
    <w:name w:val="ListLabel 226"/>
    <w:rsid w:val="00802729"/>
    <w:rPr>
      <w:b/>
      <w:sz w:val="20"/>
    </w:rPr>
  </w:style>
  <w:style w:type="character" w:customStyle="1" w:styleId="ListLabel227">
    <w:name w:val="ListLabel 227"/>
    <w:rsid w:val="00802729"/>
  </w:style>
  <w:style w:type="character" w:customStyle="1" w:styleId="ListLabel228">
    <w:name w:val="ListLabel 228"/>
    <w:rsid w:val="00802729"/>
  </w:style>
  <w:style w:type="character" w:customStyle="1" w:styleId="ListLabel229">
    <w:name w:val="ListLabel 229"/>
    <w:rsid w:val="00802729"/>
  </w:style>
  <w:style w:type="character" w:customStyle="1" w:styleId="ListLabel230">
    <w:name w:val="ListLabel 230"/>
    <w:rsid w:val="00802729"/>
  </w:style>
  <w:style w:type="character" w:customStyle="1" w:styleId="ListLabel231">
    <w:name w:val="ListLabel 231"/>
    <w:rsid w:val="00802729"/>
  </w:style>
  <w:style w:type="character" w:customStyle="1" w:styleId="ListLabel232">
    <w:name w:val="ListLabel 232"/>
    <w:rsid w:val="00802729"/>
  </w:style>
  <w:style w:type="character" w:customStyle="1" w:styleId="ListLabel233">
    <w:name w:val="ListLabel 233"/>
    <w:rsid w:val="00802729"/>
  </w:style>
  <w:style w:type="character" w:customStyle="1" w:styleId="ListLabel234">
    <w:name w:val="ListLabel 234"/>
    <w:rsid w:val="00802729"/>
  </w:style>
  <w:style w:type="character" w:customStyle="1" w:styleId="ListLabel235">
    <w:name w:val="ListLabel 235"/>
    <w:rsid w:val="00802729"/>
    <w:rPr>
      <w:sz w:val="20"/>
    </w:rPr>
  </w:style>
  <w:style w:type="character" w:customStyle="1" w:styleId="ListLabel236">
    <w:name w:val="ListLabel 236"/>
    <w:rsid w:val="00802729"/>
  </w:style>
  <w:style w:type="character" w:customStyle="1" w:styleId="ListLabel237">
    <w:name w:val="ListLabel 237"/>
    <w:rsid w:val="00802729"/>
  </w:style>
  <w:style w:type="character" w:customStyle="1" w:styleId="ListLabel238">
    <w:name w:val="ListLabel 238"/>
    <w:rsid w:val="00802729"/>
  </w:style>
  <w:style w:type="character" w:customStyle="1" w:styleId="ListLabel239">
    <w:name w:val="ListLabel 239"/>
    <w:rsid w:val="00802729"/>
  </w:style>
  <w:style w:type="character" w:customStyle="1" w:styleId="ListLabel240">
    <w:name w:val="ListLabel 240"/>
    <w:rsid w:val="00802729"/>
  </w:style>
  <w:style w:type="character" w:customStyle="1" w:styleId="ListLabel241">
    <w:name w:val="ListLabel 241"/>
    <w:rsid w:val="00802729"/>
  </w:style>
  <w:style w:type="character" w:customStyle="1" w:styleId="ListLabel242">
    <w:name w:val="ListLabel 242"/>
    <w:rsid w:val="00802729"/>
  </w:style>
  <w:style w:type="character" w:customStyle="1" w:styleId="ListLabel243">
    <w:name w:val="ListLabel 243"/>
    <w:rsid w:val="00802729"/>
  </w:style>
  <w:style w:type="character" w:customStyle="1" w:styleId="ListLabel244">
    <w:name w:val="ListLabel 244"/>
    <w:rsid w:val="00802729"/>
    <w:rPr>
      <w:sz w:val="20"/>
    </w:rPr>
  </w:style>
  <w:style w:type="character" w:customStyle="1" w:styleId="ListLabel245">
    <w:name w:val="ListLabel 245"/>
    <w:rsid w:val="00802729"/>
  </w:style>
  <w:style w:type="character" w:customStyle="1" w:styleId="ListLabel246">
    <w:name w:val="ListLabel 246"/>
    <w:rsid w:val="00802729"/>
  </w:style>
  <w:style w:type="character" w:customStyle="1" w:styleId="ListLabel247">
    <w:name w:val="ListLabel 247"/>
    <w:rsid w:val="00802729"/>
  </w:style>
  <w:style w:type="character" w:customStyle="1" w:styleId="ListLabel248">
    <w:name w:val="ListLabel 248"/>
    <w:rsid w:val="00802729"/>
  </w:style>
  <w:style w:type="character" w:customStyle="1" w:styleId="ListLabel249">
    <w:name w:val="ListLabel 249"/>
    <w:rsid w:val="00802729"/>
  </w:style>
  <w:style w:type="character" w:customStyle="1" w:styleId="ListLabel250">
    <w:name w:val="ListLabel 250"/>
    <w:rsid w:val="00802729"/>
  </w:style>
  <w:style w:type="character" w:customStyle="1" w:styleId="ListLabel251">
    <w:name w:val="ListLabel 251"/>
    <w:rsid w:val="00802729"/>
  </w:style>
  <w:style w:type="character" w:customStyle="1" w:styleId="ListLabel252">
    <w:name w:val="ListLabel 252"/>
    <w:rsid w:val="00802729"/>
  </w:style>
  <w:style w:type="character" w:customStyle="1" w:styleId="ListLabel253">
    <w:name w:val="ListLabel 253"/>
    <w:rsid w:val="00802729"/>
    <w:rPr>
      <w:sz w:val="20"/>
    </w:rPr>
  </w:style>
  <w:style w:type="character" w:customStyle="1" w:styleId="ListLabel254">
    <w:name w:val="ListLabel 254"/>
    <w:rsid w:val="00802729"/>
  </w:style>
  <w:style w:type="character" w:customStyle="1" w:styleId="ListLabel255">
    <w:name w:val="ListLabel 255"/>
    <w:rsid w:val="00802729"/>
  </w:style>
  <w:style w:type="character" w:customStyle="1" w:styleId="ListLabel256">
    <w:name w:val="ListLabel 256"/>
    <w:rsid w:val="00802729"/>
  </w:style>
  <w:style w:type="character" w:customStyle="1" w:styleId="ListLabel257">
    <w:name w:val="ListLabel 257"/>
    <w:rsid w:val="00802729"/>
  </w:style>
  <w:style w:type="character" w:customStyle="1" w:styleId="ListLabel258">
    <w:name w:val="ListLabel 258"/>
    <w:rsid w:val="00802729"/>
  </w:style>
  <w:style w:type="character" w:customStyle="1" w:styleId="ListLabel259">
    <w:name w:val="ListLabel 259"/>
    <w:rsid w:val="00802729"/>
  </w:style>
  <w:style w:type="character" w:customStyle="1" w:styleId="ListLabel260">
    <w:name w:val="ListLabel 260"/>
    <w:rsid w:val="00802729"/>
  </w:style>
  <w:style w:type="character" w:customStyle="1" w:styleId="ListLabel261">
    <w:name w:val="ListLabel 261"/>
    <w:rsid w:val="00802729"/>
  </w:style>
  <w:style w:type="character" w:customStyle="1" w:styleId="ListLabel262">
    <w:name w:val="ListLabel 262"/>
    <w:rsid w:val="00802729"/>
    <w:rPr>
      <w:sz w:val="20"/>
    </w:rPr>
  </w:style>
  <w:style w:type="character" w:customStyle="1" w:styleId="ListLabel263">
    <w:name w:val="ListLabel 263"/>
    <w:rsid w:val="00802729"/>
  </w:style>
  <w:style w:type="character" w:customStyle="1" w:styleId="ListLabel264">
    <w:name w:val="ListLabel 264"/>
    <w:rsid w:val="00802729"/>
  </w:style>
  <w:style w:type="character" w:customStyle="1" w:styleId="ListLabel265">
    <w:name w:val="ListLabel 265"/>
    <w:rsid w:val="00802729"/>
  </w:style>
  <w:style w:type="character" w:customStyle="1" w:styleId="ListLabel266">
    <w:name w:val="ListLabel 266"/>
    <w:rsid w:val="00802729"/>
  </w:style>
  <w:style w:type="character" w:customStyle="1" w:styleId="ListLabel267">
    <w:name w:val="ListLabel 267"/>
    <w:rsid w:val="00802729"/>
  </w:style>
  <w:style w:type="character" w:customStyle="1" w:styleId="ListLabel268">
    <w:name w:val="ListLabel 268"/>
    <w:rsid w:val="00802729"/>
  </w:style>
  <w:style w:type="character" w:customStyle="1" w:styleId="ListLabel269">
    <w:name w:val="ListLabel 269"/>
    <w:rsid w:val="00802729"/>
  </w:style>
  <w:style w:type="character" w:customStyle="1" w:styleId="ListLabel270">
    <w:name w:val="ListLabel 270"/>
    <w:rsid w:val="00802729"/>
  </w:style>
  <w:style w:type="character" w:customStyle="1" w:styleId="ListLabel271">
    <w:name w:val="ListLabel 271"/>
    <w:rsid w:val="00802729"/>
    <w:rPr>
      <w:sz w:val="20"/>
    </w:rPr>
  </w:style>
  <w:style w:type="character" w:customStyle="1" w:styleId="ListLabel272">
    <w:name w:val="ListLabel 272"/>
    <w:rsid w:val="00802729"/>
  </w:style>
  <w:style w:type="character" w:customStyle="1" w:styleId="ListLabel273">
    <w:name w:val="ListLabel 273"/>
    <w:rsid w:val="00802729"/>
  </w:style>
  <w:style w:type="character" w:customStyle="1" w:styleId="ListLabel274">
    <w:name w:val="ListLabel 274"/>
    <w:rsid w:val="00802729"/>
  </w:style>
  <w:style w:type="character" w:customStyle="1" w:styleId="ListLabel275">
    <w:name w:val="ListLabel 275"/>
    <w:rsid w:val="00802729"/>
  </w:style>
  <w:style w:type="character" w:customStyle="1" w:styleId="ListLabel276">
    <w:name w:val="ListLabel 276"/>
    <w:rsid w:val="00802729"/>
  </w:style>
  <w:style w:type="character" w:customStyle="1" w:styleId="ListLabel277">
    <w:name w:val="ListLabel 277"/>
    <w:rsid w:val="00802729"/>
  </w:style>
  <w:style w:type="character" w:customStyle="1" w:styleId="ListLabel278">
    <w:name w:val="ListLabel 278"/>
    <w:rsid w:val="00802729"/>
  </w:style>
  <w:style w:type="character" w:customStyle="1" w:styleId="ListLabel279">
    <w:name w:val="ListLabel 279"/>
    <w:rsid w:val="00802729"/>
  </w:style>
  <w:style w:type="character" w:customStyle="1" w:styleId="ListLabel280">
    <w:name w:val="ListLabel 280"/>
    <w:rsid w:val="00802729"/>
    <w:rPr>
      <w:sz w:val="20"/>
    </w:rPr>
  </w:style>
  <w:style w:type="character" w:customStyle="1" w:styleId="ListLabel281">
    <w:name w:val="ListLabel 281"/>
    <w:rsid w:val="00802729"/>
  </w:style>
  <w:style w:type="character" w:customStyle="1" w:styleId="ListLabel282">
    <w:name w:val="ListLabel 282"/>
    <w:rsid w:val="00802729"/>
  </w:style>
  <w:style w:type="character" w:customStyle="1" w:styleId="ListLabel283">
    <w:name w:val="ListLabel 283"/>
    <w:rsid w:val="00802729"/>
  </w:style>
  <w:style w:type="character" w:customStyle="1" w:styleId="ListLabel284">
    <w:name w:val="ListLabel 284"/>
    <w:rsid w:val="00802729"/>
  </w:style>
  <w:style w:type="character" w:customStyle="1" w:styleId="ListLabel285">
    <w:name w:val="ListLabel 285"/>
    <w:rsid w:val="00802729"/>
  </w:style>
  <w:style w:type="character" w:customStyle="1" w:styleId="ListLabel286">
    <w:name w:val="ListLabel 286"/>
    <w:rsid w:val="00802729"/>
  </w:style>
  <w:style w:type="character" w:customStyle="1" w:styleId="ListLabel287">
    <w:name w:val="ListLabel 287"/>
    <w:rsid w:val="00802729"/>
  </w:style>
  <w:style w:type="character" w:customStyle="1" w:styleId="ListLabel288">
    <w:name w:val="ListLabel 288"/>
    <w:rsid w:val="00802729"/>
  </w:style>
  <w:style w:type="character" w:customStyle="1" w:styleId="ListLabel289">
    <w:name w:val="ListLabel 289"/>
    <w:rsid w:val="00802729"/>
    <w:rPr>
      <w:b/>
      <w:color w:val="00000A"/>
      <w:sz w:val="20"/>
    </w:rPr>
  </w:style>
  <w:style w:type="character" w:customStyle="1" w:styleId="ListLabel290">
    <w:name w:val="ListLabel 290"/>
    <w:rsid w:val="00802729"/>
  </w:style>
  <w:style w:type="character" w:customStyle="1" w:styleId="ListLabel291">
    <w:name w:val="ListLabel 291"/>
    <w:rsid w:val="00802729"/>
  </w:style>
  <w:style w:type="character" w:customStyle="1" w:styleId="ListLabel292">
    <w:name w:val="ListLabel 292"/>
    <w:rsid w:val="00802729"/>
  </w:style>
  <w:style w:type="character" w:customStyle="1" w:styleId="ListLabel293">
    <w:name w:val="ListLabel 293"/>
    <w:rsid w:val="00802729"/>
  </w:style>
  <w:style w:type="character" w:customStyle="1" w:styleId="ListLabel294">
    <w:name w:val="ListLabel 294"/>
    <w:rsid w:val="00802729"/>
  </w:style>
  <w:style w:type="character" w:customStyle="1" w:styleId="ListLabel295">
    <w:name w:val="ListLabel 295"/>
    <w:rsid w:val="00802729"/>
  </w:style>
  <w:style w:type="character" w:customStyle="1" w:styleId="ListLabel296">
    <w:name w:val="ListLabel 296"/>
    <w:rsid w:val="00802729"/>
  </w:style>
  <w:style w:type="character" w:customStyle="1" w:styleId="ListLabel297">
    <w:name w:val="ListLabel 297"/>
    <w:rsid w:val="00802729"/>
  </w:style>
  <w:style w:type="character" w:customStyle="1" w:styleId="ListLabel298">
    <w:name w:val="ListLabel 298"/>
    <w:rsid w:val="00802729"/>
    <w:rPr>
      <w:b/>
      <w:color w:val="00000A"/>
      <w:sz w:val="20"/>
    </w:rPr>
  </w:style>
  <w:style w:type="character" w:customStyle="1" w:styleId="Bullets">
    <w:name w:val="Bullets"/>
    <w:rsid w:val="00802729"/>
    <w:rPr>
      <w:rFonts w:ascii="OpenSymbol" w:hAnsi="OpenSymbol"/>
    </w:rPr>
  </w:style>
  <w:style w:type="character" w:customStyle="1" w:styleId="StrongEmphasis">
    <w:name w:val="Strong Emphasis"/>
    <w:rsid w:val="00802729"/>
    <w:rPr>
      <w:b/>
    </w:rPr>
  </w:style>
  <w:style w:type="character" w:customStyle="1" w:styleId="ListLabel299">
    <w:name w:val="ListLabel 299"/>
    <w:rsid w:val="00802729"/>
    <w:rPr>
      <w:sz w:val="20"/>
    </w:rPr>
  </w:style>
  <w:style w:type="character" w:customStyle="1" w:styleId="ListLabel300">
    <w:name w:val="ListLabel 300"/>
    <w:rsid w:val="00802729"/>
  </w:style>
  <w:style w:type="character" w:customStyle="1" w:styleId="ListLabel301">
    <w:name w:val="ListLabel 301"/>
    <w:rsid w:val="00802729"/>
  </w:style>
  <w:style w:type="character" w:customStyle="1" w:styleId="ListLabel302">
    <w:name w:val="ListLabel 302"/>
    <w:rsid w:val="00802729"/>
  </w:style>
  <w:style w:type="character" w:customStyle="1" w:styleId="ListLabel303">
    <w:name w:val="ListLabel 303"/>
    <w:rsid w:val="00802729"/>
  </w:style>
  <w:style w:type="character" w:customStyle="1" w:styleId="ListLabel304">
    <w:name w:val="ListLabel 304"/>
    <w:rsid w:val="00802729"/>
  </w:style>
  <w:style w:type="character" w:customStyle="1" w:styleId="ListLabel305">
    <w:name w:val="ListLabel 305"/>
    <w:rsid w:val="00802729"/>
  </w:style>
  <w:style w:type="character" w:customStyle="1" w:styleId="ListLabel306">
    <w:name w:val="ListLabel 306"/>
    <w:rsid w:val="00802729"/>
  </w:style>
  <w:style w:type="character" w:customStyle="1" w:styleId="ListLabel307">
    <w:name w:val="ListLabel 307"/>
    <w:rsid w:val="00802729"/>
  </w:style>
  <w:style w:type="character" w:customStyle="1" w:styleId="ListLabel308">
    <w:name w:val="ListLabel 308"/>
    <w:rsid w:val="00802729"/>
    <w:rPr>
      <w:sz w:val="20"/>
    </w:rPr>
  </w:style>
  <w:style w:type="character" w:customStyle="1" w:styleId="ListLabel309">
    <w:name w:val="ListLabel 309"/>
    <w:rsid w:val="00802729"/>
    <w:rPr>
      <w:sz w:val="20"/>
    </w:rPr>
  </w:style>
  <w:style w:type="character" w:customStyle="1" w:styleId="ListLabel310">
    <w:name w:val="ListLabel 310"/>
    <w:rsid w:val="00802729"/>
  </w:style>
  <w:style w:type="character" w:customStyle="1" w:styleId="ListLabel311">
    <w:name w:val="ListLabel 311"/>
    <w:rsid w:val="00802729"/>
  </w:style>
  <w:style w:type="character" w:customStyle="1" w:styleId="ListLabel312">
    <w:name w:val="ListLabel 312"/>
    <w:rsid w:val="00802729"/>
  </w:style>
  <w:style w:type="character" w:customStyle="1" w:styleId="ListLabel313">
    <w:name w:val="ListLabel 313"/>
    <w:rsid w:val="00802729"/>
  </w:style>
  <w:style w:type="character" w:customStyle="1" w:styleId="ListLabel314">
    <w:name w:val="ListLabel 314"/>
    <w:rsid w:val="00802729"/>
  </w:style>
  <w:style w:type="character" w:customStyle="1" w:styleId="ListLabel315">
    <w:name w:val="ListLabel 315"/>
    <w:rsid w:val="00802729"/>
  </w:style>
  <w:style w:type="character" w:customStyle="1" w:styleId="ListLabel316">
    <w:name w:val="ListLabel 316"/>
    <w:rsid w:val="00802729"/>
  </w:style>
  <w:style w:type="character" w:customStyle="1" w:styleId="ListLabel317">
    <w:name w:val="ListLabel 317"/>
    <w:rsid w:val="00802729"/>
  </w:style>
  <w:style w:type="character" w:customStyle="1" w:styleId="ListLabel318">
    <w:name w:val="ListLabel 318"/>
    <w:rsid w:val="00802729"/>
    <w:rPr>
      <w:sz w:val="20"/>
    </w:rPr>
  </w:style>
  <w:style w:type="character" w:customStyle="1" w:styleId="ListLabel319">
    <w:name w:val="ListLabel 319"/>
    <w:rsid w:val="00802729"/>
  </w:style>
  <w:style w:type="character" w:customStyle="1" w:styleId="ListLabel320">
    <w:name w:val="ListLabel 320"/>
    <w:rsid w:val="00802729"/>
  </w:style>
  <w:style w:type="character" w:customStyle="1" w:styleId="ListLabel321">
    <w:name w:val="ListLabel 321"/>
    <w:rsid w:val="00802729"/>
  </w:style>
  <w:style w:type="character" w:customStyle="1" w:styleId="ListLabel322">
    <w:name w:val="ListLabel 322"/>
    <w:rsid w:val="00802729"/>
  </w:style>
  <w:style w:type="character" w:customStyle="1" w:styleId="ListLabel323">
    <w:name w:val="ListLabel 323"/>
    <w:rsid w:val="00802729"/>
  </w:style>
  <w:style w:type="character" w:customStyle="1" w:styleId="ListLabel324">
    <w:name w:val="ListLabel 324"/>
    <w:rsid w:val="00802729"/>
  </w:style>
  <w:style w:type="character" w:customStyle="1" w:styleId="ListLabel325">
    <w:name w:val="ListLabel 325"/>
    <w:rsid w:val="00802729"/>
  </w:style>
  <w:style w:type="character" w:customStyle="1" w:styleId="ListLabel326">
    <w:name w:val="ListLabel 326"/>
    <w:rsid w:val="00802729"/>
  </w:style>
  <w:style w:type="character" w:customStyle="1" w:styleId="ListLabel327">
    <w:name w:val="ListLabel 327"/>
    <w:rsid w:val="00802729"/>
    <w:rPr>
      <w:b/>
      <w:sz w:val="20"/>
    </w:rPr>
  </w:style>
  <w:style w:type="character" w:customStyle="1" w:styleId="ListLabel328">
    <w:name w:val="ListLabel 328"/>
    <w:rsid w:val="00802729"/>
  </w:style>
  <w:style w:type="character" w:customStyle="1" w:styleId="ListLabel329">
    <w:name w:val="ListLabel 329"/>
    <w:rsid w:val="00802729"/>
  </w:style>
  <w:style w:type="character" w:customStyle="1" w:styleId="ListLabel330">
    <w:name w:val="ListLabel 330"/>
    <w:rsid w:val="00802729"/>
  </w:style>
  <w:style w:type="character" w:customStyle="1" w:styleId="ListLabel331">
    <w:name w:val="ListLabel 331"/>
    <w:rsid w:val="00802729"/>
  </w:style>
  <w:style w:type="character" w:customStyle="1" w:styleId="ListLabel332">
    <w:name w:val="ListLabel 332"/>
    <w:rsid w:val="00802729"/>
  </w:style>
  <w:style w:type="character" w:customStyle="1" w:styleId="ListLabel333">
    <w:name w:val="ListLabel 333"/>
    <w:rsid w:val="00802729"/>
  </w:style>
  <w:style w:type="character" w:customStyle="1" w:styleId="ListLabel334">
    <w:name w:val="ListLabel 334"/>
    <w:rsid w:val="00802729"/>
  </w:style>
  <w:style w:type="character" w:customStyle="1" w:styleId="ListLabel335">
    <w:name w:val="ListLabel 335"/>
    <w:rsid w:val="00802729"/>
  </w:style>
  <w:style w:type="character" w:customStyle="1" w:styleId="ListLabel336">
    <w:name w:val="ListLabel 336"/>
    <w:rsid w:val="00802729"/>
    <w:rPr>
      <w:sz w:val="20"/>
    </w:rPr>
  </w:style>
  <w:style w:type="character" w:customStyle="1" w:styleId="ListLabel337">
    <w:name w:val="ListLabel 337"/>
    <w:rsid w:val="00802729"/>
  </w:style>
  <w:style w:type="character" w:customStyle="1" w:styleId="ListLabel338">
    <w:name w:val="ListLabel 338"/>
    <w:rsid w:val="00802729"/>
  </w:style>
  <w:style w:type="character" w:customStyle="1" w:styleId="ListLabel339">
    <w:name w:val="ListLabel 339"/>
    <w:rsid w:val="00802729"/>
  </w:style>
  <w:style w:type="character" w:customStyle="1" w:styleId="ListLabel340">
    <w:name w:val="ListLabel 340"/>
    <w:rsid w:val="00802729"/>
  </w:style>
  <w:style w:type="character" w:customStyle="1" w:styleId="ListLabel341">
    <w:name w:val="ListLabel 341"/>
    <w:rsid w:val="00802729"/>
  </w:style>
  <w:style w:type="character" w:customStyle="1" w:styleId="ListLabel342">
    <w:name w:val="ListLabel 342"/>
    <w:rsid w:val="00802729"/>
  </w:style>
  <w:style w:type="character" w:customStyle="1" w:styleId="ListLabel343">
    <w:name w:val="ListLabel 343"/>
    <w:rsid w:val="00802729"/>
  </w:style>
  <w:style w:type="character" w:customStyle="1" w:styleId="ListLabel344">
    <w:name w:val="ListLabel 344"/>
    <w:rsid w:val="00802729"/>
  </w:style>
  <w:style w:type="character" w:customStyle="1" w:styleId="ListLabel345">
    <w:name w:val="ListLabel 345"/>
    <w:rsid w:val="00802729"/>
    <w:rPr>
      <w:sz w:val="20"/>
    </w:rPr>
  </w:style>
  <w:style w:type="character" w:customStyle="1" w:styleId="ListLabel346">
    <w:name w:val="ListLabel 346"/>
    <w:rsid w:val="00802729"/>
  </w:style>
  <w:style w:type="character" w:customStyle="1" w:styleId="ListLabel347">
    <w:name w:val="ListLabel 347"/>
    <w:rsid w:val="00802729"/>
  </w:style>
  <w:style w:type="character" w:customStyle="1" w:styleId="ListLabel348">
    <w:name w:val="ListLabel 348"/>
    <w:rsid w:val="00802729"/>
  </w:style>
  <w:style w:type="character" w:customStyle="1" w:styleId="ListLabel349">
    <w:name w:val="ListLabel 349"/>
    <w:rsid w:val="00802729"/>
  </w:style>
  <w:style w:type="character" w:customStyle="1" w:styleId="ListLabel350">
    <w:name w:val="ListLabel 350"/>
    <w:rsid w:val="00802729"/>
  </w:style>
  <w:style w:type="character" w:customStyle="1" w:styleId="ListLabel351">
    <w:name w:val="ListLabel 351"/>
    <w:rsid w:val="00802729"/>
  </w:style>
  <w:style w:type="character" w:customStyle="1" w:styleId="ListLabel352">
    <w:name w:val="ListLabel 352"/>
    <w:rsid w:val="00802729"/>
  </w:style>
  <w:style w:type="character" w:customStyle="1" w:styleId="ListLabel353">
    <w:name w:val="ListLabel 353"/>
    <w:rsid w:val="00802729"/>
  </w:style>
  <w:style w:type="character" w:customStyle="1" w:styleId="ListLabel354">
    <w:name w:val="ListLabel 354"/>
    <w:rsid w:val="00802729"/>
    <w:rPr>
      <w:sz w:val="20"/>
    </w:rPr>
  </w:style>
  <w:style w:type="character" w:customStyle="1" w:styleId="ListLabel355">
    <w:name w:val="ListLabel 355"/>
    <w:rsid w:val="00802729"/>
  </w:style>
  <w:style w:type="character" w:customStyle="1" w:styleId="ListLabel356">
    <w:name w:val="ListLabel 356"/>
    <w:rsid w:val="00802729"/>
  </w:style>
  <w:style w:type="character" w:customStyle="1" w:styleId="ListLabel357">
    <w:name w:val="ListLabel 357"/>
    <w:rsid w:val="00802729"/>
  </w:style>
  <w:style w:type="character" w:customStyle="1" w:styleId="ListLabel358">
    <w:name w:val="ListLabel 358"/>
    <w:rsid w:val="00802729"/>
  </w:style>
  <w:style w:type="character" w:customStyle="1" w:styleId="ListLabel359">
    <w:name w:val="ListLabel 359"/>
    <w:rsid w:val="00802729"/>
  </w:style>
  <w:style w:type="character" w:customStyle="1" w:styleId="ListLabel360">
    <w:name w:val="ListLabel 360"/>
    <w:rsid w:val="00802729"/>
  </w:style>
  <w:style w:type="character" w:customStyle="1" w:styleId="ListLabel361">
    <w:name w:val="ListLabel 361"/>
    <w:rsid w:val="00802729"/>
  </w:style>
  <w:style w:type="character" w:customStyle="1" w:styleId="ListLabel362">
    <w:name w:val="ListLabel 362"/>
    <w:rsid w:val="00802729"/>
  </w:style>
  <w:style w:type="character" w:customStyle="1" w:styleId="ListLabel363">
    <w:name w:val="ListLabel 363"/>
    <w:rsid w:val="00802729"/>
    <w:rPr>
      <w:sz w:val="20"/>
    </w:rPr>
  </w:style>
  <w:style w:type="character" w:customStyle="1" w:styleId="ListLabel364">
    <w:name w:val="ListLabel 364"/>
    <w:rsid w:val="00802729"/>
  </w:style>
  <w:style w:type="character" w:customStyle="1" w:styleId="ListLabel365">
    <w:name w:val="ListLabel 365"/>
    <w:rsid w:val="00802729"/>
  </w:style>
  <w:style w:type="character" w:customStyle="1" w:styleId="ListLabel366">
    <w:name w:val="ListLabel 366"/>
    <w:rsid w:val="00802729"/>
  </w:style>
  <w:style w:type="character" w:customStyle="1" w:styleId="ListLabel367">
    <w:name w:val="ListLabel 367"/>
    <w:rsid w:val="00802729"/>
  </w:style>
  <w:style w:type="character" w:customStyle="1" w:styleId="ListLabel368">
    <w:name w:val="ListLabel 368"/>
    <w:rsid w:val="00802729"/>
  </w:style>
  <w:style w:type="character" w:customStyle="1" w:styleId="ListLabel369">
    <w:name w:val="ListLabel 369"/>
    <w:rsid w:val="00802729"/>
  </w:style>
  <w:style w:type="character" w:customStyle="1" w:styleId="ListLabel370">
    <w:name w:val="ListLabel 370"/>
    <w:rsid w:val="00802729"/>
  </w:style>
  <w:style w:type="character" w:customStyle="1" w:styleId="ListLabel371">
    <w:name w:val="ListLabel 371"/>
    <w:rsid w:val="00802729"/>
  </w:style>
  <w:style w:type="character" w:customStyle="1" w:styleId="ListLabel372">
    <w:name w:val="ListLabel 372"/>
    <w:rsid w:val="00802729"/>
    <w:rPr>
      <w:sz w:val="20"/>
    </w:rPr>
  </w:style>
  <w:style w:type="character" w:customStyle="1" w:styleId="ListLabel373">
    <w:name w:val="ListLabel 373"/>
    <w:rsid w:val="00802729"/>
  </w:style>
  <w:style w:type="character" w:customStyle="1" w:styleId="ListLabel374">
    <w:name w:val="ListLabel 374"/>
    <w:rsid w:val="00802729"/>
  </w:style>
  <w:style w:type="character" w:customStyle="1" w:styleId="ListLabel375">
    <w:name w:val="ListLabel 375"/>
    <w:rsid w:val="00802729"/>
  </w:style>
  <w:style w:type="character" w:customStyle="1" w:styleId="ListLabel376">
    <w:name w:val="ListLabel 376"/>
    <w:rsid w:val="00802729"/>
  </w:style>
  <w:style w:type="character" w:customStyle="1" w:styleId="ListLabel377">
    <w:name w:val="ListLabel 377"/>
    <w:rsid w:val="00802729"/>
  </w:style>
  <w:style w:type="character" w:customStyle="1" w:styleId="ListLabel378">
    <w:name w:val="ListLabel 378"/>
    <w:rsid w:val="00802729"/>
  </w:style>
  <w:style w:type="character" w:customStyle="1" w:styleId="ListLabel379">
    <w:name w:val="ListLabel 379"/>
    <w:rsid w:val="00802729"/>
  </w:style>
  <w:style w:type="character" w:customStyle="1" w:styleId="ListLabel380">
    <w:name w:val="ListLabel 380"/>
    <w:rsid w:val="00802729"/>
  </w:style>
  <w:style w:type="character" w:customStyle="1" w:styleId="ListLabel381">
    <w:name w:val="ListLabel 381"/>
    <w:rsid w:val="00802729"/>
    <w:rPr>
      <w:b/>
      <w:color w:val="00000A"/>
      <w:sz w:val="20"/>
    </w:rPr>
  </w:style>
  <w:style w:type="character" w:customStyle="1" w:styleId="ListLabel382">
    <w:name w:val="ListLabel 382"/>
    <w:rsid w:val="00802729"/>
  </w:style>
  <w:style w:type="character" w:customStyle="1" w:styleId="ListLabel383">
    <w:name w:val="ListLabel 383"/>
    <w:rsid w:val="00802729"/>
  </w:style>
  <w:style w:type="character" w:customStyle="1" w:styleId="ListLabel384">
    <w:name w:val="ListLabel 384"/>
    <w:rsid w:val="00802729"/>
  </w:style>
  <w:style w:type="character" w:customStyle="1" w:styleId="ListLabel385">
    <w:name w:val="ListLabel 385"/>
    <w:rsid w:val="00802729"/>
  </w:style>
  <w:style w:type="character" w:customStyle="1" w:styleId="ListLabel386">
    <w:name w:val="ListLabel 386"/>
    <w:rsid w:val="00802729"/>
  </w:style>
  <w:style w:type="character" w:customStyle="1" w:styleId="ListLabel387">
    <w:name w:val="ListLabel 387"/>
    <w:rsid w:val="00802729"/>
  </w:style>
  <w:style w:type="character" w:customStyle="1" w:styleId="ListLabel388">
    <w:name w:val="ListLabel 388"/>
    <w:rsid w:val="00802729"/>
  </w:style>
  <w:style w:type="character" w:customStyle="1" w:styleId="ListLabel389">
    <w:name w:val="ListLabel 389"/>
    <w:rsid w:val="00802729"/>
  </w:style>
  <w:style w:type="character" w:customStyle="1" w:styleId="ListLabel390">
    <w:name w:val="ListLabel 390"/>
    <w:rsid w:val="00802729"/>
    <w:rPr>
      <w:b/>
      <w:color w:val="00000A"/>
      <w:sz w:val="20"/>
    </w:rPr>
  </w:style>
  <w:style w:type="character" w:customStyle="1" w:styleId="ListLabel391">
    <w:name w:val="ListLabel 391"/>
    <w:rsid w:val="00802729"/>
  </w:style>
  <w:style w:type="character" w:customStyle="1" w:styleId="ListLabel392">
    <w:name w:val="ListLabel 392"/>
    <w:rsid w:val="00802729"/>
  </w:style>
  <w:style w:type="character" w:customStyle="1" w:styleId="ListLabel393">
    <w:name w:val="ListLabel 393"/>
    <w:rsid w:val="00802729"/>
  </w:style>
  <w:style w:type="character" w:customStyle="1" w:styleId="ListLabel394">
    <w:name w:val="ListLabel 394"/>
    <w:rsid w:val="00802729"/>
  </w:style>
  <w:style w:type="character" w:customStyle="1" w:styleId="ListLabel395">
    <w:name w:val="ListLabel 395"/>
    <w:rsid w:val="00802729"/>
  </w:style>
  <w:style w:type="character" w:customStyle="1" w:styleId="ListLabel396">
    <w:name w:val="ListLabel 396"/>
    <w:rsid w:val="00802729"/>
  </w:style>
  <w:style w:type="character" w:customStyle="1" w:styleId="ListLabel397">
    <w:name w:val="ListLabel 397"/>
    <w:rsid w:val="00802729"/>
  </w:style>
  <w:style w:type="character" w:customStyle="1" w:styleId="ListLabel398">
    <w:name w:val="ListLabel 398"/>
    <w:rsid w:val="00802729"/>
  </w:style>
  <w:style w:type="paragraph" w:customStyle="1" w:styleId="Caption1">
    <w:name w:val="Caption1"/>
    <w:basedOn w:val="a3"/>
    <w:rsid w:val="00802729"/>
    <w:pPr>
      <w:suppressLineNumbers/>
      <w:spacing w:before="120" w:after="120"/>
    </w:pPr>
    <w:rPr>
      <w:rFonts w:cs="FreeSans"/>
      <w:i/>
      <w:iCs/>
      <w:color w:val="00000A"/>
    </w:rPr>
  </w:style>
  <w:style w:type="paragraph" w:customStyle="1" w:styleId="Footer1">
    <w:name w:val="Footer1"/>
    <w:basedOn w:val="a3"/>
    <w:rsid w:val="00802729"/>
    <w:pPr>
      <w:tabs>
        <w:tab w:val="center" w:pos="4677"/>
        <w:tab w:val="right" w:pos="9355"/>
      </w:tabs>
    </w:pPr>
    <w:rPr>
      <w:color w:val="00000A"/>
    </w:rPr>
  </w:style>
  <w:style w:type="paragraph" w:customStyle="1" w:styleId="Header2">
    <w:name w:val="Header2"/>
    <w:basedOn w:val="a3"/>
    <w:rsid w:val="00802729"/>
    <w:pPr>
      <w:tabs>
        <w:tab w:val="center" w:pos="4677"/>
        <w:tab w:val="right" w:pos="9355"/>
      </w:tabs>
    </w:pPr>
    <w:rPr>
      <w:color w:val="00000A"/>
    </w:rPr>
  </w:style>
  <w:style w:type="paragraph" w:customStyle="1" w:styleId="TOC11">
    <w:name w:val="TOC 11"/>
    <w:basedOn w:val="a3"/>
    <w:rsid w:val="00802729"/>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802729"/>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802729"/>
    <w:pPr>
      <w:ind w:left="238"/>
    </w:pPr>
    <w:rPr>
      <w:color w:val="00000A"/>
    </w:rPr>
  </w:style>
  <w:style w:type="paragraph" w:customStyle="1" w:styleId="1fffffffc">
    <w:name w:val="ͮ𬠫1"/>
    <w:rsid w:val="00802729"/>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802729"/>
    <w:pPr>
      <w:ind w:left="480"/>
    </w:pPr>
    <w:rPr>
      <w:color w:val="00000A"/>
    </w:rPr>
  </w:style>
  <w:style w:type="paragraph" w:customStyle="1" w:styleId="TOC41">
    <w:name w:val="TOC 41"/>
    <w:basedOn w:val="a3"/>
    <w:rsid w:val="00802729"/>
    <w:pPr>
      <w:widowControl w:val="0"/>
      <w:tabs>
        <w:tab w:val="left" w:pos="502"/>
        <w:tab w:val="left" w:pos="3330"/>
      </w:tabs>
      <w:ind w:left="502" w:hanging="720"/>
    </w:pPr>
    <w:rPr>
      <w:color w:val="00000A"/>
    </w:rPr>
  </w:style>
  <w:style w:type="paragraph" w:customStyle="1" w:styleId="TOC51">
    <w:name w:val="TOC 51"/>
    <w:basedOn w:val="a3"/>
    <w:rsid w:val="00802729"/>
    <w:pPr>
      <w:spacing w:after="100" w:line="276" w:lineRule="auto"/>
      <w:ind w:left="880"/>
    </w:pPr>
    <w:rPr>
      <w:rFonts w:ascii="Calibri" w:hAnsi="Calibri"/>
      <w:color w:val="00000A"/>
      <w:sz w:val="22"/>
      <w:szCs w:val="22"/>
    </w:rPr>
  </w:style>
  <w:style w:type="paragraph" w:customStyle="1" w:styleId="TOC61">
    <w:name w:val="TOC 61"/>
    <w:basedOn w:val="a3"/>
    <w:rsid w:val="00802729"/>
    <w:pPr>
      <w:spacing w:after="100" w:line="276" w:lineRule="auto"/>
      <w:ind w:left="1100"/>
    </w:pPr>
    <w:rPr>
      <w:rFonts w:ascii="Calibri" w:hAnsi="Calibri"/>
      <w:color w:val="00000A"/>
      <w:sz w:val="22"/>
      <w:szCs w:val="22"/>
    </w:rPr>
  </w:style>
  <w:style w:type="paragraph" w:customStyle="1" w:styleId="TOC71">
    <w:name w:val="TOC 71"/>
    <w:basedOn w:val="a3"/>
    <w:rsid w:val="00802729"/>
    <w:pPr>
      <w:spacing w:after="100" w:line="276" w:lineRule="auto"/>
      <w:ind w:left="1320"/>
    </w:pPr>
    <w:rPr>
      <w:rFonts w:ascii="Calibri" w:hAnsi="Calibri"/>
      <w:color w:val="00000A"/>
      <w:sz w:val="22"/>
      <w:szCs w:val="22"/>
    </w:rPr>
  </w:style>
  <w:style w:type="paragraph" w:customStyle="1" w:styleId="TOC81">
    <w:name w:val="TOC 81"/>
    <w:basedOn w:val="a3"/>
    <w:rsid w:val="00802729"/>
    <w:pPr>
      <w:spacing w:after="100" w:line="276" w:lineRule="auto"/>
      <w:ind w:left="1540"/>
    </w:pPr>
    <w:rPr>
      <w:rFonts w:ascii="Calibri" w:hAnsi="Calibri"/>
      <w:color w:val="00000A"/>
      <w:sz w:val="22"/>
      <w:szCs w:val="22"/>
    </w:rPr>
  </w:style>
  <w:style w:type="paragraph" w:customStyle="1" w:styleId="TOC91">
    <w:name w:val="TOC 91"/>
    <w:basedOn w:val="a3"/>
    <w:rsid w:val="00802729"/>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802729"/>
    <w:rPr>
      <w:color w:val="00000A"/>
    </w:rPr>
  </w:style>
  <w:style w:type="paragraph" w:customStyle="1" w:styleId="9b">
    <w:name w:val="Стиль9"/>
    <w:rsid w:val="0080272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802729"/>
    <w:rPr>
      <w:sz w:val="16"/>
    </w:rPr>
  </w:style>
  <w:style w:type="paragraph" w:customStyle="1" w:styleId="7f0">
    <w:name w:val="Знак7"/>
    <w:basedOn w:val="a3"/>
    <w:rsid w:val="00802729"/>
    <w:pPr>
      <w:spacing w:after="160" w:line="240" w:lineRule="exact"/>
    </w:pPr>
    <w:rPr>
      <w:rFonts w:ascii="Verdana" w:hAnsi="Verdana"/>
      <w:sz w:val="20"/>
      <w:szCs w:val="20"/>
      <w:lang w:val="en-US" w:eastAsia="en-US"/>
    </w:rPr>
  </w:style>
  <w:style w:type="character" w:customStyle="1" w:styleId="6230">
    <w:name w:val="Знак Знак623"/>
    <w:rsid w:val="00802729"/>
    <w:rPr>
      <w:rFonts w:ascii="Cambria" w:hAnsi="Cambria"/>
      <w:b/>
      <w:kern w:val="1"/>
      <w:sz w:val="32"/>
      <w:lang w:val="ru-RU" w:eastAsia="ar-SA" w:bidi="ar-SA"/>
    </w:rPr>
  </w:style>
  <w:style w:type="paragraph" w:customStyle="1" w:styleId="TOCHeading1">
    <w:name w:val="TOC Heading1"/>
    <w:basedOn w:val="11"/>
    <w:next w:val="a3"/>
    <w:rsid w:val="00802729"/>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802729"/>
    <w:rPr>
      <w:i/>
      <w:color w:val="000000"/>
      <w:sz w:val="24"/>
    </w:rPr>
  </w:style>
  <w:style w:type="character" w:customStyle="1" w:styleId="IntenseQuoteChar5">
    <w:name w:val="Intense Quote Char5"/>
    <w:locked/>
    <w:rsid w:val="00802729"/>
    <w:rPr>
      <w:b/>
      <w:i/>
      <w:color w:val="4F81BD"/>
      <w:sz w:val="24"/>
    </w:rPr>
  </w:style>
  <w:style w:type="paragraph" w:customStyle="1" w:styleId="11ff0">
    <w:name w:val="Знак Знак Знак Знак Знак Знак Знак Знак Знак Знак Знак Знак Знак11"/>
    <w:basedOn w:val="a3"/>
    <w:rsid w:val="00802729"/>
    <w:pPr>
      <w:spacing w:after="160" w:line="240" w:lineRule="exact"/>
    </w:pPr>
    <w:rPr>
      <w:rFonts w:ascii="Verdana" w:hAnsi="Verdana"/>
      <w:lang w:val="en-US" w:eastAsia="en-US"/>
    </w:rPr>
  </w:style>
  <w:style w:type="paragraph" w:customStyle="1" w:styleId="BodyText221">
    <w:name w:val="Body Text 221"/>
    <w:basedOn w:val="a3"/>
    <w:rsid w:val="00802729"/>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802729"/>
    <w:pPr>
      <w:suppressAutoHyphens/>
      <w:ind w:firstLine="454"/>
    </w:pPr>
    <w:rPr>
      <w:b/>
      <w:caps/>
      <w:lang w:eastAsia="zh-CN"/>
    </w:rPr>
  </w:style>
  <w:style w:type="paragraph" w:customStyle="1" w:styleId="Heading212">
    <w:name w:val="Heading 212"/>
    <w:basedOn w:val="a3"/>
    <w:next w:val="a3"/>
    <w:rsid w:val="00802729"/>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802729"/>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802729"/>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802729"/>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802729"/>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802729"/>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802729"/>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802729"/>
    <w:rPr>
      <w:rFonts w:ascii="Cambria" w:hAnsi="Cambria"/>
      <w:b/>
      <w:i/>
      <w:sz w:val="28"/>
    </w:rPr>
  </w:style>
  <w:style w:type="character" w:customStyle="1" w:styleId="7110">
    <w:name w:val="Знак Знак711"/>
    <w:rsid w:val="00802729"/>
    <w:rPr>
      <w:sz w:val="16"/>
      <w:lang w:val="ru-RU" w:eastAsia="ru-RU"/>
    </w:rPr>
  </w:style>
  <w:style w:type="character" w:customStyle="1" w:styleId="1890">
    <w:name w:val="Знак Знак189"/>
    <w:rsid w:val="00802729"/>
    <w:rPr>
      <w:rFonts w:ascii="Courier New" w:hAnsi="Courier New"/>
    </w:rPr>
  </w:style>
  <w:style w:type="character" w:customStyle="1" w:styleId="931">
    <w:name w:val="Знак Знак93"/>
    <w:locked/>
    <w:rsid w:val="00802729"/>
    <w:rPr>
      <w:rFonts w:ascii="Tahoma" w:hAnsi="Tahoma"/>
      <w:lang w:val="ru-RU" w:eastAsia="ru-RU"/>
    </w:rPr>
  </w:style>
  <w:style w:type="character" w:customStyle="1" w:styleId="1330">
    <w:name w:val="Знак Знак133"/>
    <w:locked/>
    <w:rsid w:val="00802729"/>
    <w:rPr>
      <w:lang w:val="ru-RU" w:eastAsia="ar-SA" w:bidi="ar-SA"/>
    </w:rPr>
  </w:style>
  <w:style w:type="character" w:customStyle="1" w:styleId="1133">
    <w:name w:val="Знак Знак113"/>
    <w:locked/>
    <w:rsid w:val="00802729"/>
    <w:rPr>
      <w:sz w:val="28"/>
      <w:lang w:val="ru-RU" w:eastAsia="ru-RU"/>
    </w:rPr>
  </w:style>
  <w:style w:type="character" w:customStyle="1" w:styleId="1192">
    <w:name w:val="Знак1 Знак Знак19"/>
    <w:locked/>
    <w:rsid w:val="00802729"/>
    <w:rPr>
      <w:rFonts w:ascii="Times New Roman" w:hAnsi="Times New Roman"/>
      <w:sz w:val="24"/>
      <w:lang w:eastAsia="ru-RU"/>
    </w:rPr>
  </w:style>
  <w:style w:type="character" w:customStyle="1" w:styleId="694">
    <w:name w:val="Знак6 Знак Знак9"/>
    <w:rsid w:val="00802729"/>
    <w:rPr>
      <w:sz w:val="24"/>
      <w:lang w:val="ru-RU" w:eastAsia="ru-RU"/>
    </w:rPr>
  </w:style>
  <w:style w:type="character" w:customStyle="1" w:styleId="QuoteChar6">
    <w:name w:val="Quote Char6"/>
    <w:locked/>
    <w:rsid w:val="00802729"/>
    <w:rPr>
      <w:rFonts w:ascii="Times New Roman" w:hAnsi="Times New Roman"/>
      <w:i/>
      <w:color w:val="000000"/>
      <w:sz w:val="24"/>
    </w:rPr>
  </w:style>
  <w:style w:type="character" w:customStyle="1" w:styleId="IntenseQuoteChar6">
    <w:name w:val="Intense Quote Char6"/>
    <w:locked/>
    <w:rsid w:val="00802729"/>
    <w:rPr>
      <w:rFonts w:ascii="Times New Roman" w:hAnsi="Times New Roman"/>
      <w:b/>
      <w:i/>
      <w:color w:val="4F81BD"/>
      <w:sz w:val="24"/>
    </w:rPr>
  </w:style>
  <w:style w:type="character" w:customStyle="1" w:styleId="821">
    <w:name w:val="Знак Знак82"/>
    <w:locked/>
    <w:rsid w:val="00802729"/>
    <w:rPr>
      <w:rFonts w:ascii="Arial" w:hAnsi="Arial"/>
      <w:sz w:val="24"/>
      <w:lang w:val="ru-RU" w:eastAsia="ru-RU"/>
    </w:rPr>
  </w:style>
  <w:style w:type="character" w:customStyle="1" w:styleId="2012">
    <w:name w:val="Знак Знак2012"/>
    <w:rsid w:val="00802729"/>
    <w:rPr>
      <w:rFonts w:ascii="Arial" w:hAnsi="Arial"/>
      <w:sz w:val="22"/>
    </w:rPr>
  </w:style>
  <w:style w:type="character" w:customStyle="1" w:styleId="2014">
    <w:name w:val="Знак Знак2014"/>
    <w:rsid w:val="00802729"/>
    <w:rPr>
      <w:rFonts w:ascii="Arial" w:hAnsi="Arial"/>
      <w:sz w:val="22"/>
    </w:rPr>
  </w:style>
  <w:style w:type="paragraph" w:customStyle="1" w:styleId="89">
    <w:name w:val="Абзац списка8"/>
    <w:basedOn w:val="a3"/>
    <w:rsid w:val="00802729"/>
    <w:pPr>
      <w:spacing w:after="200" w:line="276" w:lineRule="auto"/>
      <w:ind w:left="720"/>
    </w:pPr>
    <w:rPr>
      <w:rFonts w:ascii="Calibri" w:hAnsi="Calibri"/>
      <w:sz w:val="22"/>
      <w:szCs w:val="22"/>
      <w:lang w:eastAsia="en-US"/>
    </w:rPr>
  </w:style>
  <w:style w:type="paragraph" w:customStyle="1" w:styleId="14a">
    <w:name w:val="Обычный14"/>
    <w:rsid w:val="00802729"/>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802729"/>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802729"/>
    <w:pPr>
      <w:keepNext/>
      <w:widowControl/>
      <w:snapToGrid/>
      <w:ind w:left="0" w:firstLine="0"/>
      <w:outlineLvl w:val="2"/>
    </w:pPr>
    <w:rPr>
      <w:sz w:val="24"/>
    </w:rPr>
  </w:style>
  <w:style w:type="paragraph" w:customStyle="1" w:styleId="8a">
    <w:name w:val="Основной текст8"/>
    <w:basedOn w:val="14a"/>
    <w:rsid w:val="00802729"/>
    <w:pPr>
      <w:widowControl/>
      <w:snapToGrid/>
      <w:spacing w:line="360" w:lineRule="auto"/>
      <w:ind w:left="0" w:firstLine="0"/>
    </w:pPr>
    <w:rPr>
      <w:sz w:val="24"/>
    </w:rPr>
  </w:style>
  <w:style w:type="numbering" w:customStyle="1" w:styleId="224">
    <w:name w:val="Стиль Стиль нумерованный + многоуровневый224"/>
    <w:rsid w:val="00802729"/>
    <w:pPr>
      <w:numPr>
        <w:numId w:val="39"/>
      </w:numPr>
    </w:pPr>
  </w:style>
  <w:style w:type="paragraph" w:styleId="affe">
    <w:name w:val="Title"/>
    <w:basedOn w:val="a3"/>
    <w:next w:val="a3"/>
    <w:link w:val="54"/>
    <w:qFormat/>
    <w:rsid w:val="00802729"/>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80272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424488">
      <w:bodyDiv w:val="1"/>
      <w:marLeft w:val="0"/>
      <w:marRight w:val="0"/>
      <w:marTop w:val="0"/>
      <w:marBottom w:val="0"/>
      <w:divBdr>
        <w:top w:val="none" w:sz="0" w:space="0" w:color="auto"/>
        <w:left w:val="none" w:sz="0" w:space="0" w:color="auto"/>
        <w:bottom w:val="none" w:sz="0" w:space="0" w:color="auto"/>
        <w:right w:val="none" w:sz="0" w:space="0" w:color="auto"/>
      </w:divBdr>
    </w:div>
    <w:div w:id="1140270461">
      <w:bodyDiv w:val="1"/>
      <w:marLeft w:val="0"/>
      <w:marRight w:val="0"/>
      <w:marTop w:val="0"/>
      <w:marBottom w:val="0"/>
      <w:divBdr>
        <w:top w:val="none" w:sz="0" w:space="0" w:color="auto"/>
        <w:left w:val="none" w:sz="0" w:space="0" w:color="auto"/>
        <w:bottom w:val="none" w:sz="0" w:space="0" w:color="auto"/>
        <w:right w:val="none" w:sz="0" w:space="0" w:color="auto"/>
      </w:divBdr>
    </w:div>
    <w:div w:id="1831869447">
      <w:bodyDiv w:val="1"/>
      <w:marLeft w:val="0"/>
      <w:marRight w:val="0"/>
      <w:marTop w:val="0"/>
      <w:marBottom w:val="0"/>
      <w:divBdr>
        <w:top w:val="none" w:sz="0" w:space="0" w:color="auto"/>
        <w:left w:val="none" w:sz="0" w:space="0" w:color="auto"/>
        <w:bottom w:val="none" w:sz="0" w:space="0" w:color="auto"/>
        <w:right w:val="none" w:sz="0" w:space="0" w:color="auto"/>
      </w:divBdr>
    </w:div>
    <w:div w:id="194669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psyjournals.ru/psyedu_ru/index.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www.edu.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8068</Words>
  <Characters>45993</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3</cp:revision>
  <cp:lastPrinted>2023-01-25T12:36:00Z</cp:lastPrinted>
  <dcterms:created xsi:type="dcterms:W3CDTF">2023-04-23T12:43:00Z</dcterms:created>
  <dcterms:modified xsi:type="dcterms:W3CDTF">2023-04-24T15:50:00Z</dcterms:modified>
</cp:coreProperties>
</file>